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F58BA" w14:textId="77777777" w:rsidR="00D81551" w:rsidRDefault="00D81551" w:rsidP="00E60CA3">
      <w:pPr>
        <w:pStyle w:val="Naslov4"/>
        <w:rPr>
          <w:rFonts w:ascii="Arial" w:hAnsi="Arial" w:cs="Arial"/>
          <w:sz w:val="22"/>
          <w:szCs w:val="22"/>
        </w:rPr>
      </w:pPr>
    </w:p>
    <w:p w14:paraId="511BB801" w14:textId="77777777" w:rsidR="005C65B4" w:rsidRPr="005C65B4" w:rsidRDefault="005C65B4" w:rsidP="005C65B4"/>
    <w:p w14:paraId="2F6ECF70" w14:textId="77777777" w:rsidR="00E97E4A" w:rsidRPr="00F46A51" w:rsidRDefault="00E97E4A" w:rsidP="00CE02C4">
      <w:pPr>
        <w:pStyle w:val="Naslov"/>
        <w:spacing w:line="360" w:lineRule="auto"/>
        <w:jc w:val="both"/>
        <w:rPr>
          <w:rFonts w:ascii="Arial" w:hAnsi="Arial" w:cs="Arial"/>
          <w:sz w:val="22"/>
          <w:szCs w:val="22"/>
        </w:rPr>
      </w:pPr>
      <w:r w:rsidRPr="00F46A51">
        <w:rPr>
          <w:rFonts w:ascii="Arial" w:hAnsi="Arial" w:cs="Arial"/>
          <w:sz w:val="22"/>
          <w:szCs w:val="22"/>
        </w:rPr>
        <w:t xml:space="preserve">Naročnik: </w:t>
      </w:r>
      <w:r w:rsidR="00DA398C" w:rsidRPr="00F46A51">
        <w:rPr>
          <w:rFonts w:ascii="Arial" w:hAnsi="Arial" w:cs="Arial"/>
          <w:sz w:val="22"/>
          <w:szCs w:val="22"/>
        </w:rPr>
        <w:tab/>
      </w:r>
      <w:r w:rsidR="00CE02C4" w:rsidRPr="00F46A51">
        <w:rPr>
          <w:rFonts w:ascii="Arial" w:hAnsi="Arial" w:cs="Arial"/>
          <w:sz w:val="22"/>
          <w:szCs w:val="22"/>
        </w:rPr>
        <w:t>SPLOŠNA BOLNIŠNICA IZOLA</w:t>
      </w:r>
    </w:p>
    <w:p w14:paraId="4918C3B2" w14:textId="77777777" w:rsidR="00E97E4A" w:rsidRPr="00F46A51" w:rsidRDefault="00DA398C" w:rsidP="00CC681F">
      <w:pPr>
        <w:pStyle w:val="Naslov"/>
        <w:tabs>
          <w:tab w:val="left" w:pos="708"/>
          <w:tab w:val="left" w:pos="1416"/>
          <w:tab w:val="left" w:pos="2124"/>
          <w:tab w:val="left" w:pos="2832"/>
          <w:tab w:val="left" w:pos="5029"/>
        </w:tabs>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r>
      <w:r w:rsidR="00CE02C4" w:rsidRPr="00F46A51">
        <w:rPr>
          <w:rFonts w:ascii="Arial" w:hAnsi="Arial" w:cs="Arial"/>
          <w:sz w:val="22"/>
          <w:szCs w:val="22"/>
        </w:rPr>
        <w:t>Polje 40, 6310 Izola</w:t>
      </w:r>
      <w:r w:rsidR="00CC681F">
        <w:rPr>
          <w:rFonts w:ascii="Arial" w:hAnsi="Arial" w:cs="Arial"/>
          <w:sz w:val="22"/>
          <w:szCs w:val="22"/>
        </w:rPr>
        <w:tab/>
      </w:r>
    </w:p>
    <w:p w14:paraId="56184C7E" w14:textId="77777777" w:rsidR="00E97E4A" w:rsidRPr="00F46A51" w:rsidRDefault="00E97E4A" w:rsidP="00E97E4A">
      <w:pPr>
        <w:pStyle w:val="Naslov"/>
        <w:jc w:val="both"/>
        <w:rPr>
          <w:rFonts w:ascii="Arial" w:hAnsi="Arial" w:cs="Arial"/>
          <w:sz w:val="22"/>
          <w:szCs w:val="22"/>
        </w:rPr>
      </w:pPr>
    </w:p>
    <w:p w14:paraId="75BC3A21" w14:textId="41F41311" w:rsidR="00FA77F6" w:rsidRDefault="00E97E4A" w:rsidP="00CE02C4">
      <w:pPr>
        <w:pStyle w:val="Naslov"/>
        <w:spacing w:line="360" w:lineRule="auto"/>
        <w:jc w:val="both"/>
        <w:rPr>
          <w:rFonts w:ascii="Arial" w:hAnsi="Arial" w:cs="Arial"/>
          <w:sz w:val="22"/>
          <w:szCs w:val="22"/>
          <w:u w:val="single"/>
        </w:rPr>
      </w:pPr>
      <w:r w:rsidRPr="00F46A51">
        <w:rPr>
          <w:rFonts w:ascii="Arial" w:hAnsi="Arial" w:cs="Arial"/>
          <w:b w:val="0"/>
          <w:sz w:val="22"/>
          <w:szCs w:val="22"/>
        </w:rPr>
        <w:t>Številka:</w:t>
      </w:r>
      <w:r w:rsidR="00CE02C4" w:rsidRPr="00F46A51">
        <w:rPr>
          <w:rFonts w:ascii="Arial" w:hAnsi="Arial" w:cs="Arial"/>
          <w:b w:val="0"/>
          <w:sz w:val="22"/>
          <w:szCs w:val="22"/>
        </w:rPr>
        <w:t xml:space="preserve"> </w:t>
      </w:r>
      <w:r w:rsidR="00F46A51" w:rsidRPr="00F46A51">
        <w:rPr>
          <w:rFonts w:ascii="Arial" w:hAnsi="Arial" w:cs="Arial"/>
          <w:b w:val="0"/>
          <w:sz w:val="22"/>
          <w:szCs w:val="22"/>
        </w:rPr>
        <w:tab/>
      </w:r>
      <w:r w:rsidR="005A317F" w:rsidRPr="005A317F">
        <w:rPr>
          <w:rFonts w:ascii="Arial" w:hAnsi="Arial" w:cs="Arial"/>
          <w:sz w:val="22"/>
          <w:szCs w:val="22"/>
          <w:u w:val="single"/>
        </w:rPr>
        <w:t>JN 017/RN-22</w:t>
      </w:r>
    </w:p>
    <w:p w14:paraId="6BCD4EFA" w14:textId="07963E4E" w:rsidR="00E97E4A" w:rsidRPr="00FC70E9" w:rsidRDefault="00CE02C4" w:rsidP="00CE02C4">
      <w:pPr>
        <w:pStyle w:val="Naslov"/>
        <w:spacing w:line="360" w:lineRule="auto"/>
        <w:jc w:val="both"/>
        <w:rPr>
          <w:rFonts w:ascii="Arial" w:hAnsi="Arial" w:cs="Arial"/>
          <w:b w:val="0"/>
          <w:color w:val="FF0000"/>
          <w:sz w:val="22"/>
          <w:szCs w:val="22"/>
        </w:rPr>
      </w:pPr>
      <w:r w:rsidRPr="00E51253">
        <w:rPr>
          <w:rFonts w:ascii="Arial" w:hAnsi="Arial" w:cs="Arial"/>
          <w:b w:val="0"/>
          <w:sz w:val="22"/>
          <w:szCs w:val="22"/>
        </w:rPr>
        <w:t xml:space="preserve">Datum:   </w:t>
      </w:r>
      <w:r w:rsidR="00BE18A0" w:rsidRPr="00E51253">
        <w:rPr>
          <w:rFonts w:ascii="Arial" w:hAnsi="Arial" w:cs="Arial"/>
          <w:b w:val="0"/>
          <w:sz w:val="22"/>
          <w:szCs w:val="22"/>
        </w:rPr>
        <w:tab/>
      </w:r>
      <w:r w:rsidR="00DC3F61">
        <w:rPr>
          <w:rFonts w:ascii="Arial" w:hAnsi="Arial" w:cs="Arial"/>
          <w:b w:val="0"/>
          <w:sz w:val="22"/>
          <w:szCs w:val="22"/>
        </w:rPr>
        <w:t>4</w:t>
      </w:r>
      <w:r w:rsidR="002F65EE">
        <w:rPr>
          <w:rFonts w:ascii="Arial" w:hAnsi="Arial" w:cs="Arial"/>
          <w:b w:val="0"/>
          <w:sz w:val="22"/>
          <w:szCs w:val="22"/>
        </w:rPr>
        <w:t>.3.2022</w:t>
      </w:r>
    </w:p>
    <w:p w14:paraId="3E5BB93E" w14:textId="77777777" w:rsidR="00E97E4A" w:rsidRPr="00F46A51" w:rsidRDefault="00E97E4A" w:rsidP="00E97E4A">
      <w:pPr>
        <w:jc w:val="both"/>
        <w:rPr>
          <w:rFonts w:ascii="Arial" w:hAnsi="Arial" w:cs="Arial"/>
          <w:b/>
          <w:sz w:val="22"/>
        </w:rPr>
      </w:pPr>
    </w:p>
    <w:p w14:paraId="5FDE5311" w14:textId="77777777" w:rsidR="00E97E4A" w:rsidRPr="00F46A51" w:rsidRDefault="008F44EC" w:rsidP="008F44EC">
      <w:pPr>
        <w:tabs>
          <w:tab w:val="left" w:pos="3210"/>
        </w:tabs>
        <w:jc w:val="both"/>
        <w:rPr>
          <w:rFonts w:ascii="Arial" w:hAnsi="Arial" w:cs="Arial"/>
          <w:b/>
          <w:sz w:val="22"/>
        </w:rPr>
      </w:pPr>
      <w:r>
        <w:rPr>
          <w:rFonts w:ascii="Arial" w:hAnsi="Arial" w:cs="Arial"/>
          <w:b/>
          <w:sz w:val="22"/>
        </w:rPr>
        <w:tab/>
      </w:r>
    </w:p>
    <w:p w14:paraId="6F25A151" w14:textId="77777777" w:rsidR="00E97E4A" w:rsidRPr="00F46A51" w:rsidRDefault="00E97E4A" w:rsidP="00E97E4A">
      <w:pPr>
        <w:rPr>
          <w:rFonts w:ascii="Arial" w:hAnsi="Arial" w:cs="Arial"/>
          <w:sz w:val="22"/>
        </w:rPr>
      </w:pPr>
    </w:p>
    <w:p w14:paraId="11AAA11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59F2517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F46A51">
        <w:rPr>
          <w:rFonts w:ascii="Arial" w:hAnsi="Arial" w:cs="Arial"/>
          <w:b/>
          <w:sz w:val="22"/>
        </w:rPr>
        <w:t>KAZALO VSEBINE</w:t>
      </w:r>
    </w:p>
    <w:p w14:paraId="402BE380"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6EC371D9" w14:textId="77777777" w:rsidR="00E97E4A" w:rsidRPr="00F46A51" w:rsidRDefault="00E97E4A" w:rsidP="00E97E4A">
      <w:pPr>
        <w:pStyle w:val="Telobesedila"/>
        <w:rPr>
          <w:rFonts w:ascii="Arial" w:hAnsi="Arial" w:cs="Arial"/>
          <w:sz w:val="22"/>
          <w:szCs w:val="22"/>
        </w:rPr>
      </w:pPr>
    </w:p>
    <w:p w14:paraId="5AF3958E" w14:textId="77777777" w:rsidR="00E97E4A" w:rsidRPr="00F46A51" w:rsidRDefault="00E97E4A" w:rsidP="00E97E4A">
      <w:pPr>
        <w:jc w:val="both"/>
        <w:rPr>
          <w:rFonts w:ascii="Arial" w:hAnsi="Arial" w:cs="Arial"/>
          <w:b/>
          <w:sz w:val="22"/>
        </w:rPr>
      </w:pPr>
    </w:p>
    <w:p w14:paraId="4DBD4F03" w14:textId="77777777" w:rsidR="00E97E4A" w:rsidRPr="00F46A51" w:rsidRDefault="00E97E4A" w:rsidP="00E97E4A">
      <w:pPr>
        <w:jc w:val="both"/>
        <w:rPr>
          <w:rFonts w:ascii="Arial" w:hAnsi="Arial" w:cs="Arial"/>
          <w:b/>
          <w:sz w:val="22"/>
        </w:rPr>
      </w:pPr>
    </w:p>
    <w:p w14:paraId="728D0B8A" w14:textId="089F2027" w:rsidR="00CF3558" w:rsidRPr="00FA6D36" w:rsidRDefault="00E51932">
      <w:pPr>
        <w:pStyle w:val="Kazalovsebine1"/>
        <w:rPr>
          <w:rFonts w:ascii="Calibri" w:eastAsia="Times New Roman" w:hAnsi="Calibri"/>
          <w:sz w:val="22"/>
          <w:lang w:eastAsia="sl-SI"/>
        </w:rPr>
      </w:pPr>
      <w:r w:rsidRPr="00FA6D36">
        <w:rPr>
          <w:rFonts w:ascii="Arial" w:hAnsi="Arial" w:cs="Arial"/>
          <w:sz w:val="22"/>
        </w:rPr>
        <w:fldChar w:fldCharType="begin"/>
      </w:r>
      <w:r w:rsidR="006F27E2" w:rsidRPr="00FA6D36">
        <w:rPr>
          <w:rFonts w:ascii="Arial" w:hAnsi="Arial" w:cs="Arial"/>
          <w:sz w:val="22"/>
        </w:rPr>
        <w:instrText xml:space="preserve"> TOC \o "1-3" \h \z \u </w:instrText>
      </w:r>
      <w:r w:rsidRPr="00FA6D36">
        <w:rPr>
          <w:rFonts w:ascii="Arial" w:hAnsi="Arial" w:cs="Arial"/>
          <w:sz w:val="22"/>
        </w:rPr>
        <w:fldChar w:fldCharType="separate"/>
      </w:r>
      <w:hyperlink w:anchor="_Toc391967461" w:history="1">
        <w:r w:rsidR="00CF3558" w:rsidRPr="00FA6D36">
          <w:rPr>
            <w:rStyle w:val="Hiperpovezava"/>
            <w:rFonts w:ascii="Arial" w:hAnsi="Arial" w:cs="Arial"/>
          </w:rPr>
          <w:t>1.</w:t>
        </w:r>
        <w:r w:rsidR="00CF3558" w:rsidRPr="00FA6D36">
          <w:rPr>
            <w:rFonts w:ascii="Calibri" w:eastAsia="Times New Roman" w:hAnsi="Calibri"/>
            <w:sz w:val="22"/>
            <w:lang w:eastAsia="sl-SI"/>
          </w:rPr>
          <w:tab/>
        </w:r>
        <w:r w:rsidR="00CF3558" w:rsidRPr="00FA6D36">
          <w:rPr>
            <w:rStyle w:val="Hiperpovezava"/>
            <w:rFonts w:ascii="Arial" w:hAnsi="Arial" w:cs="Arial"/>
          </w:rPr>
          <w:t>POVABILO K ODDAJI PONUDBE</w:t>
        </w:r>
        <w:r w:rsidR="00CF3558" w:rsidRPr="00FA6D36">
          <w:rPr>
            <w:webHidden/>
          </w:rPr>
          <w:tab/>
        </w:r>
        <w:r w:rsidRPr="00FA6D36">
          <w:rPr>
            <w:webHidden/>
          </w:rPr>
          <w:fldChar w:fldCharType="begin"/>
        </w:r>
        <w:r w:rsidR="00CF3558" w:rsidRPr="00FA6D36">
          <w:rPr>
            <w:webHidden/>
          </w:rPr>
          <w:instrText xml:space="preserve"> PAGEREF _Toc391967461 \h </w:instrText>
        </w:r>
        <w:r w:rsidRPr="00FA6D36">
          <w:rPr>
            <w:webHidden/>
          </w:rPr>
        </w:r>
        <w:r w:rsidRPr="00FA6D36">
          <w:rPr>
            <w:webHidden/>
          </w:rPr>
          <w:fldChar w:fldCharType="separate"/>
        </w:r>
        <w:r w:rsidR="00FC3610">
          <w:rPr>
            <w:webHidden/>
          </w:rPr>
          <w:t>2</w:t>
        </w:r>
        <w:r w:rsidRPr="00FA6D36">
          <w:rPr>
            <w:webHidden/>
          </w:rPr>
          <w:fldChar w:fldCharType="end"/>
        </w:r>
      </w:hyperlink>
    </w:p>
    <w:p w14:paraId="2800AB17" w14:textId="793F97B2" w:rsidR="00CF3558" w:rsidRPr="00FA6D36" w:rsidRDefault="00141375">
      <w:pPr>
        <w:pStyle w:val="Kazalovsebine1"/>
        <w:rPr>
          <w:rFonts w:ascii="Calibri" w:eastAsia="Times New Roman" w:hAnsi="Calibri"/>
          <w:sz w:val="22"/>
          <w:lang w:eastAsia="sl-SI"/>
        </w:rPr>
      </w:pPr>
      <w:hyperlink w:anchor="_Toc391967462" w:history="1">
        <w:r w:rsidR="00CF3558" w:rsidRPr="00FA6D36">
          <w:rPr>
            <w:rStyle w:val="Hiperpovezava"/>
            <w:rFonts w:ascii="Arial" w:hAnsi="Arial" w:cs="Arial"/>
          </w:rPr>
          <w:t>2.</w:t>
        </w:r>
        <w:r w:rsidR="00CF3558" w:rsidRPr="00FA6D36">
          <w:rPr>
            <w:rFonts w:ascii="Calibri" w:eastAsia="Times New Roman" w:hAnsi="Calibri"/>
            <w:sz w:val="22"/>
            <w:lang w:eastAsia="sl-SI"/>
          </w:rPr>
          <w:tab/>
        </w:r>
        <w:r w:rsidR="00CF3558" w:rsidRPr="00FA6D36">
          <w:rPr>
            <w:rStyle w:val="Hiperpovezava"/>
            <w:rFonts w:ascii="Arial" w:hAnsi="Arial" w:cs="Arial"/>
          </w:rPr>
          <w:t>NAVODILA PONUDNIKOM ZA IZDELAVO PONUDBE</w:t>
        </w:r>
        <w:r w:rsidR="00CF3558" w:rsidRPr="00FA6D36">
          <w:rPr>
            <w:webHidden/>
          </w:rPr>
          <w:tab/>
        </w:r>
        <w:r w:rsidR="00E51932" w:rsidRPr="00FA6D36">
          <w:rPr>
            <w:webHidden/>
          </w:rPr>
          <w:fldChar w:fldCharType="begin"/>
        </w:r>
        <w:r w:rsidR="00CF3558" w:rsidRPr="00FA6D36">
          <w:rPr>
            <w:webHidden/>
          </w:rPr>
          <w:instrText xml:space="preserve"> PAGEREF _Toc391967462 \h </w:instrText>
        </w:r>
        <w:r w:rsidR="00E51932" w:rsidRPr="00FA6D36">
          <w:rPr>
            <w:webHidden/>
          </w:rPr>
        </w:r>
        <w:r w:rsidR="00E51932" w:rsidRPr="00FA6D36">
          <w:rPr>
            <w:webHidden/>
          </w:rPr>
          <w:fldChar w:fldCharType="separate"/>
        </w:r>
        <w:r w:rsidR="00FC3610">
          <w:rPr>
            <w:webHidden/>
          </w:rPr>
          <w:t>4</w:t>
        </w:r>
        <w:r w:rsidR="00E51932" w:rsidRPr="00FA6D36">
          <w:rPr>
            <w:webHidden/>
          </w:rPr>
          <w:fldChar w:fldCharType="end"/>
        </w:r>
      </w:hyperlink>
    </w:p>
    <w:p w14:paraId="3CB051DF" w14:textId="2A010766" w:rsidR="00CF3558" w:rsidRPr="00FA6D36" w:rsidRDefault="00141375">
      <w:pPr>
        <w:pStyle w:val="Kazalovsebine1"/>
        <w:rPr>
          <w:rFonts w:ascii="Calibri" w:eastAsia="Times New Roman" w:hAnsi="Calibri"/>
          <w:sz w:val="22"/>
          <w:lang w:eastAsia="sl-SI"/>
        </w:rPr>
      </w:pPr>
      <w:hyperlink w:anchor="_Toc391967476" w:history="1">
        <w:r w:rsidR="00CF3558" w:rsidRPr="00FA6D36">
          <w:rPr>
            <w:rStyle w:val="Hiperpovezava"/>
            <w:rFonts w:ascii="Arial" w:hAnsi="Arial" w:cs="Arial"/>
          </w:rPr>
          <w:t>3.</w:t>
        </w:r>
        <w:r w:rsidR="00CF3558" w:rsidRPr="00FA6D36">
          <w:rPr>
            <w:rFonts w:ascii="Calibri" w:eastAsia="Times New Roman" w:hAnsi="Calibri"/>
            <w:sz w:val="22"/>
            <w:lang w:eastAsia="sl-SI"/>
          </w:rPr>
          <w:tab/>
        </w:r>
        <w:r w:rsidR="00CF3558" w:rsidRPr="00FA6D36">
          <w:rPr>
            <w:rStyle w:val="Hiperpovezava"/>
            <w:rFonts w:ascii="Arial" w:hAnsi="Arial" w:cs="Arial"/>
          </w:rPr>
          <w:t xml:space="preserve">TEHNIČNE </w:t>
        </w:r>
        <w:r w:rsidR="00EB50AF" w:rsidRPr="00FA6D36">
          <w:rPr>
            <w:rStyle w:val="Hiperpovezava"/>
            <w:rFonts w:ascii="Arial" w:hAnsi="Arial" w:cs="Arial"/>
          </w:rPr>
          <w:t xml:space="preserve">IN OSTALE </w:t>
        </w:r>
        <w:r w:rsidR="00CF3558" w:rsidRPr="00FA6D36">
          <w:rPr>
            <w:rStyle w:val="Hiperpovezava"/>
            <w:rFonts w:ascii="Arial" w:hAnsi="Arial" w:cs="Arial"/>
          </w:rPr>
          <w:t>ZAHTEVE NAROČNIKA</w:t>
        </w:r>
        <w:r w:rsidR="00CF3558" w:rsidRPr="00FA6D36">
          <w:rPr>
            <w:webHidden/>
          </w:rPr>
          <w:tab/>
        </w:r>
        <w:r w:rsidR="00E51932" w:rsidRPr="00FA6D36">
          <w:rPr>
            <w:webHidden/>
          </w:rPr>
          <w:fldChar w:fldCharType="begin"/>
        </w:r>
        <w:r w:rsidR="00CF3558" w:rsidRPr="00FA6D36">
          <w:rPr>
            <w:webHidden/>
          </w:rPr>
          <w:instrText xml:space="preserve"> PAGEREF _Toc391967476 \h </w:instrText>
        </w:r>
        <w:r w:rsidR="00E51932" w:rsidRPr="00FA6D36">
          <w:rPr>
            <w:webHidden/>
          </w:rPr>
        </w:r>
        <w:r w:rsidR="00E51932" w:rsidRPr="00FA6D36">
          <w:rPr>
            <w:webHidden/>
          </w:rPr>
          <w:fldChar w:fldCharType="separate"/>
        </w:r>
        <w:r w:rsidR="00FC3610">
          <w:rPr>
            <w:webHidden/>
          </w:rPr>
          <w:t>17</w:t>
        </w:r>
        <w:r w:rsidR="00E51932" w:rsidRPr="00FA6D36">
          <w:rPr>
            <w:webHidden/>
          </w:rPr>
          <w:fldChar w:fldCharType="end"/>
        </w:r>
      </w:hyperlink>
    </w:p>
    <w:p w14:paraId="53419A8C" w14:textId="17A39969" w:rsidR="00CF3558" w:rsidRPr="00FA6D36" w:rsidRDefault="00141375">
      <w:pPr>
        <w:pStyle w:val="Kazalovsebine1"/>
        <w:rPr>
          <w:rFonts w:ascii="Calibri" w:eastAsia="Times New Roman" w:hAnsi="Calibri"/>
          <w:sz w:val="22"/>
          <w:lang w:eastAsia="sl-SI"/>
        </w:rPr>
      </w:pPr>
      <w:hyperlink w:anchor="_Toc391967477" w:history="1">
        <w:r w:rsidR="00CF3558" w:rsidRPr="00FA6D36">
          <w:rPr>
            <w:rStyle w:val="Hiperpovezava"/>
            <w:rFonts w:ascii="Arial" w:hAnsi="Arial" w:cs="Arial"/>
          </w:rPr>
          <w:t>4.</w:t>
        </w:r>
        <w:r w:rsidR="00CF3558" w:rsidRPr="00FA6D36">
          <w:rPr>
            <w:rFonts w:ascii="Calibri" w:eastAsia="Times New Roman" w:hAnsi="Calibri"/>
            <w:sz w:val="22"/>
            <w:lang w:eastAsia="sl-SI"/>
          </w:rPr>
          <w:tab/>
        </w:r>
        <w:r w:rsidR="00CF3558" w:rsidRPr="00FA6D36">
          <w:rPr>
            <w:rStyle w:val="Hiperpovezava"/>
            <w:rFonts w:ascii="Arial" w:hAnsi="Arial" w:cs="Arial"/>
          </w:rPr>
          <w:t>OBRAZCI ZA PRIPRAVO PONUDBE</w:t>
        </w:r>
        <w:r w:rsidR="00CF3558" w:rsidRPr="00FA6D36">
          <w:rPr>
            <w:webHidden/>
          </w:rPr>
          <w:tab/>
        </w:r>
        <w:r w:rsidR="00E51932" w:rsidRPr="00FA6D36">
          <w:rPr>
            <w:webHidden/>
          </w:rPr>
          <w:fldChar w:fldCharType="begin"/>
        </w:r>
        <w:r w:rsidR="00CF3558" w:rsidRPr="00FA6D36">
          <w:rPr>
            <w:webHidden/>
          </w:rPr>
          <w:instrText xml:space="preserve"> PAGEREF _Toc391967477 \h </w:instrText>
        </w:r>
        <w:r w:rsidR="00E51932" w:rsidRPr="00FA6D36">
          <w:rPr>
            <w:webHidden/>
          </w:rPr>
        </w:r>
        <w:r w:rsidR="00E51932" w:rsidRPr="00FA6D36">
          <w:rPr>
            <w:webHidden/>
          </w:rPr>
          <w:fldChar w:fldCharType="separate"/>
        </w:r>
        <w:r w:rsidR="00FC3610">
          <w:rPr>
            <w:webHidden/>
          </w:rPr>
          <w:t>30</w:t>
        </w:r>
        <w:r w:rsidR="00E51932" w:rsidRPr="00FA6D36">
          <w:rPr>
            <w:webHidden/>
          </w:rPr>
          <w:fldChar w:fldCharType="end"/>
        </w:r>
      </w:hyperlink>
    </w:p>
    <w:p w14:paraId="16D2D217" w14:textId="77777777" w:rsidR="00E97E4A" w:rsidRPr="00F46A51" w:rsidRDefault="00E51932" w:rsidP="005C7209">
      <w:pPr>
        <w:pStyle w:val="Naslov"/>
        <w:jc w:val="right"/>
        <w:rPr>
          <w:rFonts w:ascii="Arial" w:hAnsi="Arial" w:cs="Arial"/>
          <w:sz w:val="22"/>
          <w:szCs w:val="22"/>
        </w:rPr>
      </w:pPr>
      <w:r w:rsidRPr="00FA6D36">
        <w:rPr>
          <w:rFonts w:ascii="Arial" w:hAnsi="Arial" w:cs="Arial"/>
          <w:b w:val="0"/>
          <w:sz w:val="22"/>
          <w:szCs w:val="22"/>
        </w:rPr>
        <w:fldChar w:fldCharType="end"/>
      </w:r>
      <w:r w:rsidR="00E97E4A" w:rsidRPr="00F46A51">
        <w:rPr>
          <w:rFonts w:ascii="Arial" w:hAnsi="Arial" w:cs="Arial"/>
          <w:b w:val="0"/>
          <w:sz w:val="22"/>
          <w:szCs w:val="22"/>
        </w:rPr>
        <w:br w:type="page"/>
      </w:r>
    </w:p>
    <w:p w14:paraId="30D27F0B"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lastRenderedPageBreak/>
        <w:t xml:space="preserve">Naročnik: </w:t>
      </w:r>
      <w:r w:rsidRPr="00F46A51">
        <w:rPr>
          <w:rFonts w:ascii="Arial" w:hAnsi="Arial" w:cs="Arial"/>
          <w:sz w:val="22"/>
          <w:szCs w:val="22"/>
        </w:rPr>
        <w:tab/>
        <w:t>SPLOŠNA BOLNIŠNICA IZOLA</w:t>
      </w:r>
    </w:p>
    <w:p w14:paraId="166095CD"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t>Polje 40, 6310 Izola</w:t>
      </w:r>
    </w:p>
    <w:p w14:paraId="125F93EB" w14:textId="77777777" w:rsidR="00BE18A0" w:rsidRPr="00F46A51" w:rsidRDefault="00BE18A0" w:rsidP="00BE18A0">
      <w:pPr>
        <w:pStyle w:val="Naslov"/>
        <w:jc w:val="both"/>
        <w:rPr>
          <w:rFonts w:ascii="Arial" w:hAnsi="Arial" w:cs="Arial"/>
          <w:sz w:val="22"/>
          <w:szCs w:val="22"/>
        </w:rPr>
      </w:pPr>
    </w:p>
    <w:p w14:paraId="77BA6BEB" w14:textId="56BBF84C" w:rsidR="00BE18A0" w:rsidRPr="00B31239" w:rsidRDefault="00BE18A0" w:rsidP="00BE18A0">
      <w:pPr>
        <w:pStyle w:val="Naslov"/>
        <w:spacing w:line="360" w:lineRule="auto"/>
        <w:jc w:val="both"/>
        <w:rPr>
          <w:rFonts w:ascii="Arial" w:hAnsi="Arial" w:cs="Arial"/>
          <w:b w:val="0"/>
          <w:sz w:val="22"/>
          <w:szCs w:val="22"/>
          <w:highlight w:val="yellow"/>
        </w:rPr>
      </w:pPr>
      <w:r w:rsidRPr="00F46A51">
        <w:rPr>
          <w:rFonts w:ascii="Arial" w:hAnsi="Arial" w:cs="Arial"/>
          <w:b w:val="0"/>
          <w:sz w:val="22"/>
          <w:szCs w:val="22"/>
        </w:rPr>
        <w:t xml:space="preserve">Številka: </w:t>
      </w:r>
      <w:r w:rsidRPr="00F46A51">
        <w:rPr>
          <w:rFonts w:ascii="Arial" w:hAnsi="Arial" w:cs="Arial"/>
          <w:b w:val="0"/>
          <w:sz w:val="22"/>
          <w:szCs w:val="22"/>
        </w:rPr>
        <w:tab/>
      </w:r>
      <w:r w:rsidR="005A317F" w:rsidRPr="005A317F">
        <w:rPr>
          <w:rFonts w:ascii="Arial" w:hAnsi="Arial" w:cs="Arial"/>
          <w:sz w:val="22"/>
          <w:szCs w:val="22"/>
          <w:u w:val="single"/>
        </w:rPr>
        <w:t>JN 017/RN-2</w:t>
      </w:r>
      <w:r w:rsidR="005A317F">
        <w:rPr>
          <w:rFonts w:ascii="Arial" w:hAnsi="Arial" w:cs="Arial"/>
          <w:sz w:val="22"/>
          <w:szCs w:val="22"/>
          <w:u w:val="single"/>
        </w:rPr>
        <w:t>2</w:t>
      </w:r>
    </w:p>
    <w:p w14:paraId="45CB1680" w14:textId="34B8BF43" w:rsidR="00BE18A0" w:rsidRPr="00FC70E9" w:rsidRDefault="00BE18A0" w:rsidP="00BE18A0">
      <w:pPr>
        <w:pStyle w:val="Naslov"/>
        <w:spacing w:line="360" w:lineRule="auto"/>
        <w:jc w:val="both"/>
        <w:rPr>
          <w:rFonts w:ascii="Arial" w:hAnsi="Arial" w:cs="Arial"/>
          <w:b w:val="0"/>
          <w:color w:val="FF0000"/>
          <w:sz w:val="22"/>
          <w:szCs w:val="22"/>
        </w:rPr>
      </w:pPr>
      <w:r w:rsidRPr="00B31239">
        <w:rPr>
          <w:rFonts w:ascii="Arial" w:hAnsi="Arial" w:cs="Arial"/>
          <w:b w:val="0"/>
          <w:sz w:val="22"/>
          <w:szCs w:val="22"/>
        </w:rPr>
        <w:t xml:space="preserve">Datum:   </w:t>
      </w:r>
      <w:r w:rsidRPr="00B31239">
        <w:rPr>
          <w:rFonts w:ascii="Arial" w:hAnsi="Arial" w:cs="Arial"/>
          <w:b w:val="0"/>
          <w:sz w:val="22"/>
          <w:szCs w:val="22"/>
        </w:rPr>
        <w:tab/>
      </w:r>
      <w:r w:rsidR="00DC3F61">
        <w:rPr>
          <w:rFonts w:ascii="Arial" w:hAnsi="Arial" w:cs="Arial"/>
          <w:b w:val="0"/>
          <w:sz w:val="22"/>
          <w:szCs w:val="22"/>
        </w:rPr>
        <w:t>4</w:t>
      </w:r>
      <w:r w:rsidR="002F65EE">
        <w:rPr>
          <w:rFonts w:ascii="Arial" w:hAnsi="Arial" w:cs="Arial"/>
          <w:b w:val="0"/>
          <w:sz w:val="22"/>
          <w:szCs w:val="22"/>
        </w:rPr>
        <w:t>.3.2022</w:t>
      </w:r>
    </w:p>
    <w:p w14:paraId="1B2AF75B" w14:textId="77777777" w:rsidR="00E97E4A" w:rsidRPr="00F46A51" w:rsidRDefault="00E97E4A" w:rsidP="00E97E4A">
      <w:pPr>
        <w:jc w:val="both"/>
        <w:rPr>
          <w:rFonts w:ascii="Arial" w:hAnsi="Arial" w:cs="Arial"/>
          <w:b/>
          <w:sz w:val="22"/>
        </w:rPr>
      </w:pPr>
    </w:p>
    <w:p w14:paraId="5A602324" w14:textId="77777777" w:rsidR="00E97E4A" w:rsidRPr="00F46A51"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0" w:name="_Toc286396250"/>
      <w:bookmarkStart w:id="1" w:name="_Toc286402546"/>
      <w:bookmarkStart w:id="2" w:name="_Toc391967461"/>
      <w:r w:rsidRPr="00F46A51">
        <w:rPr>
          <w:rFonts w:ascii="Arial" w:hAnsi="Arial" w:cs="Arial"/>
          <w:sz w:val="22"/>
        </w:rPr>
        <w:t>POVABILO K ODDAJI PONUDBE</w:t>
      </w:r>
      <w:bookmarkEnd w:id="0"/>
      <w:bookmarkEnd w:id="1"/>
      <w:bookmarkEnd w:id="2"/>
    </w:p>
    <w:p w14:paraId="3531080D" w14:textId="77777777" w:rsidR="00E97E4A" w:rsidRPr="00F46A51" w:rsidRDefault="00E97E4A" w:rsidP="00E97E4A">
      <w:pPr>
        <w:jc w:val="both"/>
        <w:rPr>
          <w:rFonts w:ascii="Arial" w:hAnsi="Arial" w:cs="Arial"/>
          <w:b/>
          <w:sz w:val="22"/>
        </w:rPr>
      </w:pPr>
    </w:p>
    <w:p w14:paraId="350EAABF" w14:textId="5ECD1720" w:rsidR="00244155" w:rsidRDefault="00244155" w:rsidP="000F084D">
      <w:pPr>
        <w:jc w:val="both"/>
        <w:rPr>
          <w:rFonts w:ascii="Arial" w:hAnsi="Arial" w:cs="Arial"/>
          <w:sz w:val="22"/>
        </w:rPr>
      </w:pPr>
      <w:r>
        <w:rPr>
          <w:rFonts w:ascii="Arial" w:hAnsi="Arial" w:cs="Arial"/>
          <w:sz w:val="22"/>
        </w:rPr>
        <w:t>Javno naročilo</w:t>
      </w:r>
      <w:r w:rsidRPr="00F46A51">
        <w:rPr>
          <w:rFonts w:ascii="Arial" w:hAnsi="Arial" w:cs="Arial"/>
          <w:sz w:val="22"/>
        </w:rPr>
        <w:t xml:space="preserve"> </w:t>
      </w:r>
      <w:r w:rsidR="001F56EA" w:rsidRPr="00F46A51">
        <w:rPr>
          <w:rFonts w:ascii="Arial" w:hAnsi="Arial" w:cs="Arial"/>
          <w:b/>
          <w:sz w:val="22"/>
        </w:rPr>
        <w:t>»</w:t>
      </w:r>
      <w:r w:rsidR="001F56EA" w:rsidRPr="004140E6">
        <w:rPr>
          <w:rFonts w:ascii="Arial" w:hAnsi="Arial" w:cs="Arial"/>
          <w:b/>
          <w:sz w:val="22"/>
        </w:rPr>
        <w:t>Zbiranje odpadkov ter dobava embalaže za odpadke«,</w:t>
      </w:r>
      <w:r w:rsidRPr="004140E6">
        <w:rPr>
          <w:rFonts w:ascii="Arial" w:hAnsi="Arial" w:cs="Arial"/>
          <w:b/>
          <w:sz w:val="22"/>
        </w:rPr>
        <w:t xml:space="preserve"> </w:t>
      </w:r>
      <w:r w:rsidRPr="004140E6">
        <w:rPr>
          <w:rFonts w:ascii="Arial" w:hAnsi="Arial" w:cs="Arial"/>
          <w:sz w:val="22"/>
        </w:rPr>
        <w:t xml:space="preserve">s sklenitvijo okvirnega sporazuma, bo naročnik Splošna bolnišnica Izola, izvedel </w:t>
      </w:r>
      <w:r w:rsidR="001F56EA" w:rsidRPr="004140E6">
        <w:rPr>
          <w:rFonts w:ascii="Arial" w:hAnsi="Arial" w:cs="Arial"/>
          <w:sz w:val="22"/>
        </w:rPr>
        <w:t>v skladu s 40.</w:t>
      </w:r>
      <w:r w:rsidR="001F56EA">
        <w:rPr>
          <w:rFonts w:ascii="Arial" w:hAnsi="Arial" w:cs="Arial"/>
          <w:sz w:val="22"/>
        </w:rPr>
        <w:t xml:space="preserve"> členom</w:t>
      </w:r>
      <w:r w:rsidR="001F56EA" w:rsidRPr="00165BF3">
        <w:rPr>
          <w:rFonts w:ascii="Arial" w:hAnsi="Arial" w:cs="Arial"/>
          <w:sz w:val="22"/>
        </w:rPr>
        <w:t xml:space="preserve"> </w:t>
      </w:r>
      <w:r w:rsidRPr="00165BF3">
        <w:rPr>
          <w:rFonts w:ascii="Arial" w:hAnsi="Arial" w:cs="Arial"/>
          <w:sz w:val="22"/>
        </w:rPr>
        <w:t xml:space="preserve">Zakona o javnem naročanju (Uradni list RS, št. </w:t>
      </w:r>
      <w:r w:rsidR="004140E6" w:rsidRPr="004140E6">
        <w:rPr>
          <w:rFonts w:ascii="Arial" w:hAnsi="Arial" w:cs="Arial"/>
          <w:sz w:val="22"/>
        </w:rPr>
        <w:t>91/15, 14/18 in 121/21</w:t>
      </w:r>
      <w:r w:rsidRPr="00165BF3">
        <w:rPr>
          <w:rFonts w:ascii="Arial" w:hAnsi="Arial" w:cs="Arial"/>
          <w:sz w:val="22"/>
        </w:rPr>
        <w:t>; v nadaljnjem besedilu: ZJN-3), drugimi veljavnimi predpisi ter to dokumentacijo v zvezi z odda</w:t>
      </w:r>
      <w:r>
        <w:rPr>
          <w:rFonts w:ascii="Arial" w:hAnsi="Arial" w:cs="Arial"/>
          <w:sz w:val="22"/>
        </w:rPr>
        <w:t>jo predmetnega javnega naročila.</w:t>
      </w:r>
    </w:p>
    <w:p w14:paraId="0EB93AEE" w14:textId="77777777" w:rsidR="00E97E4A" w:rsidRPr="00F46A51" w:rsidRDefault="00E97E4A" w:rsidP="000F084D">
      <w:pPr>
        <w:tabs>
          <w:tab w:val="left" w:pos="5266"/>
        </w:tabs>
        <w:jc w:val="both"/>
        <w:rPr>
          <w:rFonts w:ascii="Arial" w:hAnsi="Arial" w:cs="Arial"/>
          <w:sz w:val="22"/>
        </w:rPr>
      </w:pPr>
    </w:p>
    <w:p w14:paraId="09793B00" w14:textId="0AD92D6B" w:rsidR="00DC3F61" w:rsidRDefault="00E97E4A" w:rsidP="00DC3F61">
      <w:pPr>
        <w:jc w:val="both"/>
        <w:rPr>
          <w:rFonts w:ascii="Arial" w:hAnsi="Arial" w:cs="Arial"/>
          <w:sz w:val="22"/>
        </w:rPr>
      </w:pPr>
      <w:r w:rsidRPr="00F46A51">
        <w:rPr>
          <w:rFonts w:ascii="Arial" w:hAnsi="Arial" w:cs="Arial"/>
          <w:sz w:val="22"/>
        </w:rPr>
        <w:t xml:space="preserve">V skladu z zapisanim Vas vabimo, da predložite Vašo ponudbo na </w:t>
      </w:r>
      <w:r w:rsidR="00E37B8D">
        <w:rPr>
          <w:rFonts w:ascii="Arial" w:hAnsi="Arial" w:cs="Arial"/>
          <w:sz w:val="22"/>
        </w:rPr>
        <w:t>to</w:t>
      </w:r>
      <w:r w:rsidRPr="00F46A51">
        <w:rPr>
          <w:rFonts w:ascii="Arial" w:hAnsi="Arial" w:cs="Arial"/>
          <w:sz w:val="22"/>
        </w:rPr>
        <w:t xml:space="preserve"> javn</w:t>
      </w:r>
      <w:r w:rsidR="00E37B8D">
        <w:rPr>
          <w:rFonts w:ascii="Arial" w:hAnsi="Arial" w:cs="Arial"/>
          <w:sz w:val="22"/>
        </w:rPr>
        <w:t>o naročilo</w:t>
      </w:r>
      <w:r w:rsidRPr="00F46A51">
        <w:rPr>
          <w:rFonts w:ascii="Arial" w:hAnsi="Arial" w:cs="Arial"/>
          <w:sz w:val="22"/>
        </w:rPr>
        <w:t xml:space="preserve"> v skladu z Navodili ponudnikom za izdelavo ponudbe.</w:t>
      </w:r>
    </w:p>
    <w:p w14:paraId="48B0211C" w14:textId="77777777" w:rsidR="00DC3F61" w:rsidRDefault="00DC3F61" w:rsidP="00DC3F61">
      <w:pPr>
        <w:jc w:val="both"/>
        <w:rPr>
          <w:rFonts w:ascii="Arial" w:hAnsi="Arial" w:cs="Arial"/>
          <w:sz w:val="22"/>
        </w:rPr>
      </w:pPr>
    </w:p>
    <w:p w14:paraId="51AD72FF" w14:textId="20878154" w:rsidR="00D76C67" w:rsidRDefault="00D76C67" w:rsidP="00DC3F61">
      <w:pPr>
        <w:jc w:val="both"/>
        <w:rPr>
          <w:rFonts w:ascii="Arial" w:hAnsi="Arial" w:cs="Arial"/>
          <w:sz w:val="22"/>
        </w:rPr>
      </w:pPr>
      <w:r w:rsidRPr="005A317F">
        <w:rPr>
          <w:rFonts w:ascii="Arial" w:hAnsi="Arial" w:cs="Arial"/>
          <w:sz w:val="22"/>
        </w:rPr>
        <w:t xml:space="preserve">Ocenjena vrednost javnega naročila: </w:t>
      </w:r>
      <w:r w:rsidR="002834BC">
        <w:rPr>
          <w:rFonts w:ascii="Arial" w:hAnsi="Arial" w:cs="Arial"/>
          <w:b/>
          <w:sz w:val="22"/>
        </w:rPr>
        <w:t>911.</w:t>
      </w:r>
      <w:r w:rsidR="00FC3610">
        <w:rPr>
          <w:rFonts w:ascii="Arial" w:hAnsi="Arial" w:cs="Arial"/>
          <w:b/>
          <w:sz w:val="22"/>
        </w:rPr>
        <w:t>109</w:t>
      </w:r>
      <w:r w:rsidR="002834BC">
        <w:rPr>
          <w:rFonts w:ascii="Arial" w:hAnsi="Arial" w:cs="Arial"/>
          <w:b/>
          <w:sz w:val="22"/>
        </w:rPr>
        <w:t>,24</w:t>
      </w:r>
      <w:r w:rsidR="00253E12" w:rsidRPr="005A317F">
        <w:rPr>
          <w:rFonts w:ascii="Arial" w:hAnsi="Arial" w:cs="Arial"/>
          <w:b/>
          <w:sz w:val="22"/>
        </w:rPr>
        <w:t xml:space="preserve"> </w:t>
      </w:r>
      <w:r w:rsidRPr="005A317F">
        <w:rPr>
          <w:rFonts w:ascii="Arial" w:hAnsi="Arial" w:cs="Arial"/>
          <w:b/>
          <w:sz w:val="22"/>
        </w:rPr>
        <w:t>€ brez DDV</w:t>
      </w:r>
      <w:r w:rsidRPr="005A317F">
        <w:rPr>
          <w:rFonts w:ascii="Arial" w:hAnsi="Arial" w:cs="Arial"/>
          <w:sz w:val="22"/>
        </w:rPr>
        <w:t>.</w:t>
      </w:r>
    </w:p>
    <w:p w14:paraId="06218173" w14:textId="27F314B4" w:rsidR="00D76C67" w:rsidRDefault="00D76C67" w:rsidP="000F084D">
      <w:pPr>
        <w:jc w:val="both"/>
        <w:rPr>
          <w:rFonts w:ascii="Arial" w:hAnsi="Arial" w:cs="Arial"/>
          <w:sz w:val="22"/>
          <w:highlight w:val="yellow"/>
        </w:rPr>
      </w:pPr>
    </w:p>
    <w:p w14:paraId="336DF597" w14:textId="77777777" w:rsidR="00DC3F61" w:rsidRPr="00B31239" w:rsidRDefault="00DC3F61" w:rsidP="000F084D">
      <w:pPr>
        <w:jc w:val="both"/>
        <w:rPr>
          <w:rFonts w:ascii="Arial" w:hAnsi="Arial" w:cs="Arial"/>
          <w:sz w:val="22"/>
          <w:highlight w:val="yellow"/>
        </w:rPr>
      </w:pPr>
    </w:p>
    <w:p w14:paraId="4E6FBFF7" w14:textId="57D489F1" w:rsidR="00392F7A" w:rsidRDefault="00392F7A" w:rsidP="000F084D">
      <w:pPr>
        <w:jc w:val="both"/>
        <w:rPr>
          <w:rFonts w:ascii="Arial" w:hAnsi="Arial" w:cs="Arial"/>
          <w:sz w:val="22"/>
        </w:rPr>
      </w:pPr>
      <w:r w:rsidRPr="008C5ED3">
        <w:rPr>
          <w:rFonts w:ascii="Arial" w:hAnsi="Arial" w:cs="Arial"/>
          <w:sz w:val="22"/>
        </w:rPr>
        <w:t>Ocenjena vrednost po sklopih:</w:t>
      </w:r>
    </w:p>
    <w:p w14:paraId="0FBCC250" w14:textId="77777777" w:rsidR="00645AB1" w:rsidRDefault="00645AB1" w:rsidP="000F084D">
      <w:pPr>
        <w:jc w:val="both"/>
        <w:rPr>
          <w:rFonts w:ascii="Arial" w:hAnsi="Arial" w:cs="Arial"/>
          <w:sz w:val="22"/>
        </w:rPr>
      </w:pPr>
    </w:p>
    <w:p w14:paraId="79CB12D6" w14:textId="6236B9BD" w:rsidR="009D64E7" w:rsidRPr="00BB741E" w:rsidRDefault="00E25546" w:rsidP="007F37CF">
      <w:pPr>
        <w:rPr>
          <w:rFonts w:ascii="Arial" w:hAnsi="Arial" w:cs="Arial"/>
          <w:sz w:val="22"/>
        </w:rPr>
      </w:pPr>
      <w:r w:rsidRPr="00BB741E">
        <w:rPr>
          <w:rFonts w:ascii="Arial" w:hAnsi="Arial" w:cs="Arial"/>
          <w:sz w:val="22"/>
        </w:rPr>
        <w:t xml:space="preserve">SKLOP 1: </w:t>
      </w:r>
      <w:r w:rsidR="000A1B2A" w:rsidRPr="00BB741E">
        <w:rPr>
          <w:rFonts w:ascii="Arial" w:hAnsi="Arial" w:cs="Arial"/>
          <w:sz w:val="22"/>
        </w:rPr>
        <w:t xml:space="preserve">472.287,00 </w:t>
      </w:r>
      <w:r w:rsidRPr="00BB741E">
        <w:rPr>
          <w:rFonts w:ascii="Arial" w:hAnsi="Arial" w:cs="Arial"/>
          <w:sz w:val="22"/>
        </w:rPr>
        <w:t>€ brez DDV,</w:t>
      </w:r>
      <w:r w:rsidR="009D64E7" w:rsidRPr="00BB741E">
        <w:rPr>
          <w:rFonts w:ascii="Arial" w:hAnsi="Arial" w:cs="Arial"/>
          <w:sz w:val="22"/>
        </w:rPr>
        <w:br/>
      </w:r>
      <w:r w:rsidRPr="00BB741E">
        <w:rPr>
          <w:rFonts w:ascii="Arial" w:hAnsi="Arial" w:cs="Arial"/>
          <w:sz w:val="22"/>
        </w:rPr>
        <w:t>SKLOP 2</w:t>
      </w:r>
      <w:r w:rsidR="00273BF1" w:rsidRPr="00BB741E">
        <w:rPr>
          <w:rFonts w:ascii="Arial" w:hAnsi="Arial" w:cs="Arial"/>
          <w:sz w:val="22"/>
        </w:rPr>
        <w:t>:     4.944,00</w:t>
      </w:r>
      <w:r w:rsidR="000F084D" w:rsidRPr="00BB741E">
        <w:rPr>
          <w:rFonts w:ascii="Arial" w:hAnsi="Arial" w:cs="Arial"/>
          <w:sz w:val="22"/>
        </w:rPr>
        <w:t xml:space="preserve"> </w:t>
      </w:r>
      <w:r w:rsidRPr="00BB741E">
        <w:rPr>
          <w:rFonts w:ascii="Arial" w:hAnsi="Arial" w:cs="Arial"/>
          <w:sz w:val="22"/>
        </w:rPr>
        <w:t>€ brez DDV,</w:t>
      </w:r>
    </w:p>
    <w:p w14:paraId="7E9E9F9D" w14:textId="2442FD87" w:rsidR="009D64E7" w:rsidRPr="00BB741E" w:rsidRDefault="00E25546" w:rsidP="000F084D">
      <w:pPr>
        <w:jc w:val="both"/>
        <w:rPr>
          <w:rFonts w:ascii="Arial" w:hAnsi="Arial" w:cs="Arial"/>
          <w:sz w:val="22"/>
        </w:rPr>
      </w:pPr>
      <w:r w:rsidRPr="00BB741E">
        <w:rPr>
          <w:rFonts w:ascii="Arial" w:hAnsi="Arial" w:cs="Arial"/>
          <w:sz w:val="22"/>
        </w:rPr>
        <w:t>SKLOP 3:</w:t>
      </w:r>
      <w:r w:rsidR="008C5ED3" w:rsidRPr="00BB741E">
        <w:rPr>
          <w:rFonts w:ascii="Arial" w:hAnsi="Arial" w:cs="Arial"/>
          <w:sz w:val="22"/>
        </w:rPr>
        <w:t xml:space="preserve"> </w:t>
      </w:r>
      <w:r w:rsidR="000F084D" w:rsidRPr="00BB741E">
        <w:rPr>
          <w:rFonts w:ascii="Arial" w:hAnsi="Arial" w:cs="Arial"/>
          <w:sz w:val="22"/>
        </w:rPr>
        <w:t xml:space="preserve">  </w:t>
      </w:r>
      <w:r w:rsidR="000625B9" w:rsidRPr="00BB741E">
        <w:rPr>
          <w:rFonts w:ascii="Arial" w:hAnsi="Arial" w:cs="Arial"/>
          <w:sz w:val="22"/>
        </w:rPr>
        <w:t xml:space="preserve">  </w:t>
      </w:r>
      <w:r w:rsidR="00273BF1" w:rsidRPr="00BB741E">
        <w:rPr>
          <w:rFonts w:ascii="Arial" w:hAnsi="Arial" w:cs="Arial"/>
          <w:sz w:val="22"/>
        </w:rPr>
        <w:t xml:space="preserve">7.250,00 </w:t>
      </w:r>
      <w:r w:rsidRPr="00BB741E">
        <w:rPr>
          <w:rFonts w:ascii="Arial" w:hAnsi="Arial" w:cs="Arial"/>
          <w:sz w:val="22"/>
        </w:rPr>
        <w:t>€ brez DDV,</w:t>
      </w:r>
    </w:p>
    <w:p w14:paraId="265E3E40" w14:textId="7339E81A" w:rsidR="00E25546" w:rsidRPr="00BB741E" w:rsidRDefault="00E25546" w:rsidP="000F084D">
      <w:pPr>
        <w:jc w:val="both"/>
        <w:rPr>
          <w:rFonts w:ascii="Arial" w:hAnsi="Arial" w:cs="Arial"/>
          <w:sz w:val="22"/>
        </w:rPr>
      </w:pPr>
      <w:r w:rsidRPr="00BB741E">
        <w:rPr>
          <w:rFonts w:ascii="Arial" w:hAnsi="Arial" w:cs="Arial"/>
          <w:sz w:val="22"/>
        </w:rPr>
        <w:t>SKLOP 4</w:t>
      </w:r>
      <w:r w:rsidR="000F084D" w:rsidRPr="00BB741E">
        <w:rPr>
          <w:rFonts w:ascii="Arial" w:hAnsi="Arial" w:cs="Arial"/>
          <w:sz w:val="22"/>
        </w:rPr>
        <w:t xml:space="preserve">: </w:t>
      </w:r>
      <w:r w:rsidR="000625B9" w:rsidRPr="00BB741E">
        <w:rPr>
          <w:rFonts w:ascii="Arial" w:hAnsi="Arial" w:cs="Arial"/>
          <w:sz w:val="22"/>
        </w:rPr>
        <w:t xml:space="preserve">  </w:t>
      </w:r>
      <w:r w:rsidR="00273BF1" w:rsidRPr="00BB741E">
        <w:rPr>
          <w:rFonts w:ascii="Arial" w:hAnsi="Arial" w:cs="Arial"/>
          <w:sz w:val="22"/>
        </w:rPr>
        <w:t>24.054,00</w:t>
      </w:r>
      <w:r w:rsidR="000F084D" w:rsidRPr="00BB741E">
        <w:rPr>
          <w:rFonts w:ascii="Arial" w:hAnsi="Arial" w:cs="Arial"/>
          <w:sz w:val="22"/>
        </w:rPr>
        <w:t xml:space="preserve"> </w:t>
      </w:r>
      <w:r w:rsidRPr="00BB741E">
        <w:rPr>
          <w:rFonts w:ascii="Arial" w:hAnsi="Arial" w:cs="Arial"/>
          <w:sz w:val="22"/>
        </w:rPr>
        <w:t>€ brez DDV,</w:t>
      </w:r>
    </w:p>
    <w:p w14:paraId="0886EC9A" w14:textId="71372DE1" w:rsidR="00E25546" w:rsidRPr="00BB741E" w:rsidRDefault="00E25546" w:rsidP="000F084D">
      <w:pPr>
        <w:jc w:val="both"/>
        <w:rPr>
          <w:rFonts w:ascii="Arial" w:hAnsi="Arial" w:cs="Arial"/>
          <w:sz w:val="22"/>
        </w:rPr>
      </w:pPr>
      <w:r w:rsidRPr="00BB741E">
        <w:rPr>
          <w:rFonts w:ascii="Arial" w:hAnsi="Arial" w:cs="Arial"/>
          <w:sz w:val="22"/>
        </w:rPr>
        <w:t>SKLOP 5</w:t>
      </w:r>
      <w:r w:rsidR="000F084D" w:rsidRPr="00BB741E">
        <w:rPr>
          <w:rFonts w:ascii="Arial" w:hAnsi="Arial" w:cs="Arial"/>
          <w:sz w:val="22"/>
        </w:rPr>
        <w:t xml:space="preserve">: </w:t>
      </w:r>
      <w:r w:rsidR="00273BF1" w:rsidRPr="00BB741E">
        <w:rPr>
          <w:rFonts w:ascii="Arial" w:hAnsi="Arial" w:cs="Arial"/>
          <w:sz w:val="22"/>
        </w:rPr>
        <w:t>327.000,00</w:t>
      </w:r>
      <w:r w:rsidR="000F084D" w:rsidRPr="00BB741E">
        <w:rPr>
          <w:rFonts w:ascii="Arial" w:hAnsi="Arial" w:cs="Arial"/>
          <w:sz w:val="22"/>
        </w:rPr>
        <w:t xml:space="preserve"> </w:t>
      </w:r>
      <w:r w:rsidRPr="00BB741E">
        <w:rPr>
          <w:rFonts w:ascii="Arial" w:hAnsi="Arial" w:cs="Arial"/>
          <w:sz w:val="22"/>
        </w:rPr>
        <w:t>€ brez DDV,</w:t>
      </w:r>
    </w:p>
    <w:p w14:paraId="3B2F9122" w14:textId="389368DA" w:rsidR="00E25546" w:rsidRPr="00BB741E" w:rsidRDefault="00E25546" w:rsidP="000F084D">
      <w:pPr>
        <w:jc w:val="both"/>
        <w:rPr>
          <w:rFonts w:ascii="Arial" w:hAnsi="Arial" w:cs="Arial"/>
          <w:sz w:val="22"/>
        </w:rPr>
      </w:pPr>
      <w:r w:rsidRPr="00BB741E">
        <w:rPr>
          <w:rFonts w:ascii="Arial" w:hAnsi="Arial" w:cs="Arial"/>
          <w:sz w:val="22"/>
        </w:rPr>
        <w:t>SKLOP 6</w:t>
      </w:r>
      <w:r w:rsidR="000F084D" w:rsidRPr="00BB741E">
        <w:rPr>
          <w:rFonts w:ascii="Arial" w:hAnsi="Arial" w:cs="Arial"/>
          <w:sz w:val="22"/>
        </w:rPr>
        <w:t xml:space="preserve">:   </w:t>
      </w:r>
      <w:r w:rsidR="00273BF1" w:rsidRPr="00BB741E">
        <w:rPr>
          <w:rFonts w:ascii="Arial" w:hAnsi="Arial" w:cs="Arial"/>
          <w:sz w:val="22"/>
        </w:rPr>
        <w:t>26.505,00</w:t>
      </w:r>
      <w:r w:rsidR="000F084D" w:rsidRPr="00BB741E">
        <w:rPr>
          <w:rFonts w:ascii="Arial" w:hAnsi="Arial" w:cs="Arial"/>
          <w:sz w:val="22"/>
        </w:rPr>
        <w:t xml:space="preserve"> </w:t>
      </w:r>
      <w:r w:rsidR="008C5ED3" w:rsidRPr="00BB741E">
        <w:rPr>
          <w:rFonts w:ascii="Arial" w:hAnsi="Arial" w:cs="Arial"/>
          <w:sz w:val="22"/>
        </w:rPr>
        <w:t>€ brez DDV,</w:t>
      </w:r>
    </w:p>
    <w:p w14:paraId="2ADFA03E" w14:textId="3BE6DAEF" w:rsidR="00EB41BC" w:rsidRPr="00BB741E" w:rsidRDefault="00EB41BC" w:rsidP="000F084D">
      <w:pPr>
        <w:jc w:val="both"/>
        <w:rPr>
          <w:rFonts w:ascii="Arial" w:hAnsi="Arial" w:cs="Arial"/>
          <w:sz w:val="22"/>
        </w:rPr>
      </w:pPr>
      <w:r w:rsidRPr="00BB741E">
        <w:rPr>
          <w:rFonts w:ascii="Arial" w:hAnsi="Arial" w:cs="Arial"/>
          <w:sz w:val="22"/>
        </w:rPr>
        <w:t>SKLOP 7</w:t>
      </w:r>
      <w:r w:rsidR="000F084D" w:rsidRPr="00BB741E">
        <w:rPr>
          <w:rFonts w:ascii="Arial" w:hAnsi="Arial" w:cs="Arial"/>
          <w:sz w:val="22"/>
        </w:rPr>
        <w:t xml:space="preserve">      </w:t>
      </w:r>
      <w:r w:rsidR="00273BF1" w:rsidRPr="00BB741E">
        <w:rPr>
          <w:rFonts w:ascii="Arial" w:hAnsi="Arial" w:cs="Arial"/>
          <w:sz w:val="22"/>
        </w:rPr>
        <w:t>5.949,24</w:t>
      </w:r>
      <w:r w:rsidR="004164B2" w:rsidRPr="00BB741E">
        <w:rPr>
          <w:rFonts w:ascii="Arial" w:hAnsi="Arial" w:cs="Arial"/>
          <w:sz w:val="22"/>
        </w:rPr>
        <w:t xml:space="preserve"> </w:t>
      </w:r>
      <w:r w:rsidR="008C5ED3" w:rsidRPr="00BB741E">
        <w:rPr>
          <w:rFonts w:ascii="Arial" w:hAnsi="Arial" w:cs="Arial"/>
          <w:sz w:val="22"/>
        </w:rPr>
        <w:t xml:space="preserve">€ </w:t>
      </w:r>
      <w:r w:rsidR="00AD7EBC">
        <w:rPr>
          <w:rFonts w:ascii="Arial" w:hAnsi="Arial" w:cs="Arial"/>
          <w:sz w:val="22"/>
        </w:rPr>
        <w:t>brez DDV;</w:t>
      </w:r>
    </w:p>
    <w:p w14:paraId="10790266" w14:textId="5D59AEE2" w:rsidR="00EB41BC" w:rsidRPr="004140E6" w:rsidRDefault="00EB41BC" w:rsidP="000F084D">
      <w:pPr>
        <w:jc w:val="both"/>
        <w:rPr>
          <w:rFonts w:ascii="Arial" w:hAnsi="Arial" w:cs="Arial"/>
          <w:sz w:val="22"/>
        </w:rPr>
      </w:pPr>
      <w:r w:rsidRPr="004140E6">
        <w:rPr>
          <w:rFonts w:ascii="Arial" w:hAnsi="Arial" w:cs="Arial"/>
          <w:sz w:val="22"/>
        </w:rPr>
        <w:t xml:space="preserve">SKLOP </w:t>
      </w:r>
      <w:r w:rsidR="00FC3610">
        <w:rPr>
          <w:rFonts w:ascii="Arial" w:hAnsi="Arial" w:cs="Arial"/>
          <w:sz w:val="22"/>
        </w:rPr>
        <w:t>8</w:t>
      </w:r>
      <w:r w:rsidR="008C5ED3" w:rsidRPr="004140E6">
        <w:rPr>
          <w:rFonts w:ascii="Arial" w:hAnsi="Arial" w:cs="Arial"/>
          <w:sz w:val="22"/>
        </w:rPr>
        <w:t>:</w:t>
      </w:r>
      <w:r w:rsidR="00AD7EBC">
        <w:rPr>
          <w:rFonts w:ascii="Arial" w:hAnsi="Arial" w:cs="Arial"/>
          <w:sz w:val="22"/>
        </w:rPr>
        <w:t xml:space="preserve">   </w:t>
      </w:r>
      <w:r w:rsidR="00273BF1" w:rsidRPr="004140E6">
        <w:rPr>
          <w:rFonts w:ascii="Arial" w:hAnsi="Arial" w:cs="Arial"/>
          <w:sz w:val="22"/>
        </w:rPr>
        <w:t>20.750,00</w:t>
      </w:r>
      <w:r w:rsidR="00AD7EBC">
        <w:rPr>
          <w:rFonts w:ascii="Arial" w:hAnsi="Arial" w:cs="Arial"/>
          <w:sz w:val="22"/>
        </w:rPr>
        <w:t xml:space="preserve"> € brez DDV;</w:t>
      </w:r>
    </w:p>
    <w:p w14:paraId="0D5DC3DF" w14:textId="4070E80D" w:rsidR="00EB41BC" w:rsidRPr="004140E6" w:rsidRDefault="00EB41BC" w:rsidP="000F084D">
      <w:pPr>
        <w:jc w:val="both"/>
        <w:rPr>
          <w:rFonts w:ascii="Arial" w:hAnsi="Arial" w:cs="Arial"/>
          <w:sz w:val="22"/>
        </w:rPr>
      </w:pPr>
      <w:r w:rsidRPr="004140E6">
        <w:rPr>
          <w:rFonts w:ascii="Arial" w:hAnsi="Arial" w:cs="Arial"/>
          <w:sz w:val="22"/>
        </w:rPr>
        <w:t xml:space="preserve">SKLOP </w:t>
      </w:r>
      <w:r w:rsidR="00FC3610">
        <w:rPr>
          <w:rFonts w:ascii="Arial" w:hAnsi="Arial" w:cs="Arial"/>
          <w:sz w:val="22"/>
        </w:rPr>
        <w:t>9</w:t>
      </w:r>
      <w:r w:rsidRPr="004140E6">
        <w:rPr>
          <w:rFonts w:ascii="Arial" w:hAnsi="Arial" w:cs="Arial"/>
          <w:sz w:val="22"/>
        </w:rPr>
        <w:t xml:space="preserve">: </w:t>
      </w:r>
      <w:r w:rsidR="00AD7EBC">
        <w:rPr>
          <w:rFonts w:ascii="Arial" w:hAnsi="Arial" w:cs="Arial"/>
          <w:sz w:val="22"/>
        </w:rPr>
        <w:t xml:space="preserve">  </w:t>
      </w:r>
      <w:r w:rsidR="00141375">
        <w:rPr>
          <w:rFonts w:ascii="Arial" w:hAnsi="Arial" w:cs="Arial"/>
          <w:sz w:val="22"/>
        </w:rPr>
        <w:t xml:space="preserve">  </w:t>
      </w:r>
      <w:bookmarkStart w:id="3" w:name="_GoBack"/>
      <w:bookmarkEnd w:id="3"/>
      <w:r w:rsidR="009F2487" w:rsidRPr="004140E6">
        <w:rPr>
          <w:rFonts w:ascii="Arial" w:hAnsi="Arial" w:cs="Arial"/>
          <w:sz w:val="22"/>
        </w:rPr>
        <w:t>4.</w:t>
      </w:r>
      <w:r w:rsidR="004140E6" w:rsidRPr="004140E6">
        <w:rPr>
          <w:rFonts w:ascii="Arial" w:hAnsi="Arial" w:cs="Arial"/>
          <w:sz w:val="22"/>
        </w:rPr>
        <w:t>00</w:t>
      </w:r>
      <w:r w:rsidR="009F2487" w:rsidRPr="004140E6">
        <w:rPr>
          <w:rFonts w:ascii="Arial" w:hAnsi="Arial" w:cs="Arial"/>
          <w:sz w:val="22"/>
        </w:rPr>
        <w:t>0,00</w:t>
      </w:r>
      <w:r w:rsidR="008C5ED3" w:rsidRPr="004140E6">
        <w:rPr>
          <w:rFonts w:ascii="Arial" w:hAnsi="Arial" w:cs="Arial"/>
          <w:sz w:val="22"/>
        </w:rPr>
        <w:t xml:space="preserve"> € brez DDV,</w:t>
      </w:r>
    </w:p>
    <w:p w14:paraId="542E52EB" w14:textId="1CA78832" w:rsidR="005A317F" w:rsidRPr="004140E6" w:rsidRDefault="005A317F" w:rsidP="000F084D">
      <w:pPr>
        <w:jc w:val="both"/>
        <w:rPr>
          <w:rFonts w:ascii="Arial" w:hAnsi="Arial" w:cs="Arial"/>
          <w:sz w:val="22"/>
        </w:rPr>
      </w:pPr>
      <w:r w:rsidRPr="004140E6">
        <w:rPr>
          <w:rFonts w:ascii="Arial" w:hAnsi="Arial" w:cs="Arial"/>
          <w:sz w:val="22"/>
        </w:rPr>
        <w:t>SKLOP 1</w:t>
      </w:r>
      <w:r w:rsidR="00FC3610">
        <w:rPr>
          <w:rFonts w:ascii="Arial" w:hAnsi="Arial" w:cs="Arial"/>
          <w:sz w:val="22"/>
        </w:rPr>
        <w:t>0</w:t>
      </w:r>
      <w:r w:rsidR="00AD7EBC">
        <w:rPr>
          <w:rFonts w:ascii="Arial" w:hAnsi="Arial" w:cs="Arial"/>
          <w:sz w:val="22"/>
        </w:rPr>
        <w:t xml:space="preserve">:      </w:t>
      </w:r>
      <w:r w:rsidRPr="004140E6">
        <w:rPr>
          <w:rFonts w:ascii="Arial" w:hAnsi="Arial" w:cs="Arial"/>
          <w:sz w:val="22"/>
        </w:rPr>
        <w:t>830,00 € brez DDV.</w:t>
      </w:r>
    </w:p>
    <w:p w14:paraId="2F1CCB69" w14:textId="77777777" w:rsidR="008C5ED3" w:rsidRDefault="008C5ED3" w:rsidP="00E97E4A">
      <w:pPr>
        <w:jc w:val="both"/>
        <w:rPr>
          <w:rFonts w:ascii="Arial" w:hAnsi="Arial" w:cs="Arial"/>
          <w:sz w:val="22"/>
        </w:rPr>
      </w:pPr>
    </w:p>
    <w:p w14:paraId="01F35D79" w14:textId="77777777" w:rsidR="0010168E" w:rsidRPr="001F56EA" w:rsidRDefault="0010168E" w:rsidP="0010168E">
      <w:pPr>
        <w:jc w:val="both"/>
        <w:rPr>
          <w:rFonts w:ascii="Arial" w:hAnsi="Arial" w:cs="Arial"/>
          <w:sz w:val="22"/>
        </w:rPr>
      </w:pPr>
      <w:r w:rsidRPr="001F56EA">
        <w:rPr>
          <w:rFonts w:ascii="Arial" w:hAnsi="Arial" w:cs="Arial"/>
          <w:sz w:val="22"/>
        </w:rPr>
        <w:t>V primeru, da bo naročnik prejel ponudbe, ki bodo višje od zagotovljenih sredstev, si pridržuje pravico, da:</w:t>
      </w:r>
    </w:p>
    <w:p w14:paraId="705598A9" w14:textId="1E77E069" w:rsidR="0010168E" w:rsidRPr="00645AB1" w:rsidRDefault="0010168E" w:rsidP="00645AB1">
      <w:pPr>
        <w:pStyle w:val="Odstavekseznama"/>
        <w:numPr>
          <w:ilvl w:val="0"/>
          <w:numId w:val="54"/>
        </w:numPr>
        <w:ind w:left="284" w:hanging="284"/>
        <w:jc w:val="both"/>
        <w:rPr>
          <w:rFonts w:ascii="Arial" w:hAnsi="Arial" w:cs="Arial"/>
          <w:sz w:val="22"/>
        </w:rPr>
      </w:pPr>
      <w:r w:rsidRPr="00645AB1">
        <w:rPr>
          <w:rFonts w:ascii="Arial" w:hAnsi="Arial" w:cs="Arial"/>
          <w:sz w:val="22"/>
        </w:rPr>
        <w:t>javnega naročila ne odda v celoti,</w:t>
      </w:r>
    </w:p>
    <w:p w14:paraId="73A92272" w14:textId="4635B83B" w:rsidR="0010168E" w:rsidRPr="00A47D5E" w:rsidRDefault="0010168E" w:rsidP="00A47D5E">
      <w:pPr>
        <w:pStyle w:val="Odstavekseznama"/>
        <w:numPr>
          <w:ilvl w:val="0"/>
          <w:numId w:val="54"/>
        </w:numPr>
        <w:ind w:left="284" w:hanging="284"/>
        <w:jc w:val="both"/>
        <w:rPr>
          <w:rFonts w:ascii="Arial" w:hAnsi="Arial" w:cs="Arial"/>
          <w:sz w:val="22"/>
        </w:rPr>
      </w:pPr>
      <w:r w:rsidRPr="00645AB1">
        <w:rPr>
          <w:rFonts w:ascii="Arial" w:hAnsi="Arial" w:cs="Arial"/>
          <w:sz w:val="22"/>
        </w:rPr>
        <w:t>javnega naročila ne odda v delu (posamezna vrsta blaga), kjer ponudba presega</w:t>
      </w:r>
      <w:r w:rsidR="00A47D5E">
        <w:rPr>
          <w:rFonts w:ascii="Arial" w:hAnsi="Arial" w:cs="Arial"/>
          <w:sz w:val="22"/>
        </w:rPr>
        <w:t xml:space="preserve"> </w:t>
      </w:r>
      <w:r w:rsidRPr="00A47D5E">
        <w:rPr>
          <w:rFonts w:ascii="Arial" w:hAnsi="Arial" w:cs="Arial"/>
          <w:sz w:val="22"/>
        </w:rPr>
        <w:t>zagotovljena sredstva,</w:t>
      </w:r>
    </w:p>
    <w:p w14:paraId="3A9B6474" w14:textId="2785CA29" w:rsidR="0010168E" w:rsidRPr="00645AB1" w:rsidRDefault="0010168E" w:rsidP="00645AB1">
      <w:pPr>
        <w:pStyle w:val="Odstavekseznama"/>
        <w:numPr>
          <w:ilvl w:val="0"/>
          <w:numId w:val="54"/>
        </w:numPr>
        <w:ind w:left="284" w:hanging="284"/>
        <w:jc w:val="both"/>
        <w:rPr>
          <w:rFonts w:ascii="Arial" w:hAnsi="Arial" w:cs="Arial"/>
          <w:sz w:val="22"/>
        </w:rPr>
      </w:pPr>
      <w:r w:rsidRPr="00645AB1">
        <w:rPr>
          <w:rFonts w:ascii="Arial" w:hAnsi="Arial" w:cs="Arial"/>
          <w:sz w:val="22"/>
        </w:rPr>
        <w:t>količine blaga, pri katerem ponudbena cena presega zagotovljena sredstva, zmanjša.</w:t>
      </w:r>
    </w:p>
    <w:p w14:paraId="1592C094" w14:textId="1C735E2D" w:rsidR="0010168E" w:rsidRDefault="0010168E" w:rsidP="00E97E4A">
      <w:pPr>
        <w:jc w:val="both"/>
        <w:rPr>
          <w:rFonts w:ascii="Arial" w:hAnsi="Arial" w:cs="Arial"/>
          <w:b/>
          <w:sz w:val="22"/>
        </w:rPr>
      </w:pPr>
    </w:p>
    <w:p w14:paraId="10F0A04B" w14:textId="77777777" w:rsidR="00DC3F61" w:rsidRDefault="00DC3F61" w:rsidP="00E97E4A">
      <w:pPr>
        <w:jc w:val="both"/>
        <w:rPr>
          <w:rFonts w:ascii="Arial" w:hAnsi="Arial" w:cs="Arial"/>
          <w:b/>
          <w:sz w:val="22"/>
        </w:rPr>
      </w:pPr>
    </w:p>
    <w:p w14:paraId="548E3913" w14:textId="5C498F00" w:rsidR="00E97E4A" w:rsidRPr="00F46A51" w:rsidRDefault="00E97E4A" w:rsidP="00E97E4A">
      <w:pPr>
        <w:jc w:val="both"/>
        <w:rPr>
          <w:rFonts w:ascii="Arial" w:hAnsi="Arial" w:cs="Arial"/>
          <w:b/>
          <w:sz w:val="22"/>
        </w:rPr>
      </w:pPr>
      <w:r w:rsidRPr="00F46A51">
        <w:rPr>
          <w:rFonts w:ascii="Arial" w:hAnsi="Arial" w:cs="Arial"/>
          <w:b/>
          <w:sz w:val="22"/>
        </w:rPr>
        <w:t>Kontaktn</w:t>
      </w:r>
      <w:r w:rsidR="00DC41A6">
        <w:rPr>
          <w:rFonts w:ascii="Arial" w:hAnsi="Arial" w:cs="Arial"/>
          <w:b/>
          <w:sz w:val="22"/>
        </w:rPr>
        <w:t>a</w:t>
      </w:r>
      <w:r w:rsidRPr="00F46A51">
        <w:rPr>
          <w:rFonts w:ascii="Arial" w:hAnsi="Arial" w:cs="Arial"/>
          <w:b/>
          <w:sz w:val="22"/>
        </w:rPr>
        <w:t xml:space="preserve"> oseb</w:t>
      </w:r>
      <w:r w:rsidR="00DC41A6">
        <w:rPr>
          <w:rFonts w:ascii="Arial" w:hAnsi="Arial" w:cs="Arial"/>
          <w:b/>
          <w:sz w:val="22"/>
        </w:rPr>
        <w:t>a</w:t>
      </w:r>
      <w:r w:rsidRPr="00F46A51">
        <w:rPr>
          <w:rFonts w:ascii="Arial" w:hAnsi="Arial" w:cs="Arial"/>
          <w:b/>
          <w:sz w:val="22"/>
        </w:rPr>
        <w:t xml:space="preserve"> s strani naročnika </w:t>
      </w:r>
      <w:r w:rsidR="00DC41A6">
        <w:rPr>
          <w:rFonts w:ascii="Arial" w:hAnsi="Arial" w:cs="Arial"/>
          <w:b/>
          <w:sz w:val="22"/>
        </w:rPr>
        <w:t>je</w:t>
      </w:r>
      <w:r w:rsidRPr="00F46A51">
        <w:rPr>
          <w:rFonts w:ascii="Arial" w:hAnsi="Arial" w:cs="Arial"/>
          <w:b/>
          <w:sz w:val="22"/>
        </w:rPr>
        <w:t xml:space="preserve"> </w:t>
      </w:r>
      <w:r w:rsidR="00DC41A6">
        <w:rPr>
          <w:rFonts w:ascii="Arial" w:hAnsi="Arial" w:cs="Arial"/>
          <w:b/>
          <w:sz w:val="22"/>
        </w:rPr>
        <w:t>Tea Jelačić</w:t>
      </w:r>
      <w:r w:rsidR="001C5AF4">
        <w:rPr>
          <w:rFonts w:ascii="Arial" w:hAnsi="Arial" w:cs="Arial"/>
          <w:b/>
          <w:sz w:val="22"/>
        </w:rPr>
        <w:t xml:space="preserve"> in Biljana S. Bikarević</w:t>
      </w:r>
      <w:r w:rsidRPr="00F46A51">
        <w:rPr>
          <w:rFonts w:ascii="Arial" w:hAnsi="Arial" w:cs="Arial"/>
          <w:b/>
          <w:sz w:val="22"/>
        </w:rPr>
        <w:t>.</w:t>
      </w:r>
    </w:p>
    <w:p w14:paraId="6F30669D" w14:textId="7A421CB5" w:rsidR="00E97E4A" w:rsidRDefault="00E97E4A" w:rsidP="00E97E4A">
      <w:pPr>
        <w:jc w:val="both"/>
        <w:rPr>
          <w:rFonts w:ascii="Arial" w:hAnsi="Arial" w:cs="Arial"/>
          <w:b/>
          <w:sz w:val="22"/>
        </w:rPr>
      </w:pPr>
    </w:p>
    <w:p w14:paraId="55544630" w14:textId="77777777" w:rsidR="00DC3F61" w:rsidRPr="00F46A51" w:rsidRDefault="00DC3F61" w:rsidP="00E97E4A">
      <w:pPr>
        <w:jc w:val="both"/>
        <w:rPr>
          <w:rFonts w:ascii="Arial" w:hAnsi="Arial" w:cs="Arial"/>
          <w:b/>
          <w:sz w:val="22"/>
        </w:rPr>
      </w:pPr>
    </w:p>
    <w:p w14:paraId="2EDD97A3" w14:textId="77777777" w:rsidR="00E97E4A" w:rsidRPr="00F46A51" w:rsidRDefault="00E97E4A" w:rsidP="002E23BC">
      <w:pPr>
        <w:pStyle w:val="Odstavekseznama"/>
        <w:numPr>
          <w:ilvl w:val="0"/>
          <w:numId w:val="1"/>
        </w:numPr>
        <w:jc w:val="both"/>
        <w:rPr>
          <w:rFonts w:ascii="Arial" w:hAnsi="Arial" w:cs="Arial"/>
          <w:sz w:val="22"/>
        </w:rPr>
      </w:pPr>
      <w:r w:rsidRPr="00F46A51">
        <w:rPr>
          <w:rFonts w:ascii="Arial" w:hAnsi="Arial" w:cs="Arial"/>
          <w:sz w:val="22"/>
        </w:rPr>
        <w:t>E-pošta:</w:t>
      </w:r>
      <w:r w:rsidR="00546C83" w:rsidRPr="00F46A51">
        <w:rPr>
          <w:rFonts w:ascii="Arial" w:hAnsi="Arial" w:cs="Arial"/>
          <w:sz w:val="22"/>
        </w:rPr>
        <w:t xml:space="preserve"> </w:t>
      </w:r>
      <w:hyperlink r:id="rId8" w:history="1">
        <w:r w:rsidR="00276DBF" w:rsidRPr="00FA527D">
          <w:rPr>
            <w:rStyle w:val="Hiperpovezava"/>
            <w:rFonts w:ascii="Arial" w:hAnsi="Arial" w:cs="Arial"/>
            <w:sz w:val="22"/>
          </w:rPr>
          <w:t>javna.narocila@sb-izola.si</w:t>
        </w:r>
      </w:hyperlink>
      <w:r w:rsidR="00BE18A0">
        <w:rPr>
          <w:rFonts w:ascii="Arial" w:hAnsi="Arial" w:cs="Arial"/>
          <w:sz w:val="22"/>
        </w:rPr>
        <w:t xml:space="preserve"> </w:t>
      </w:r>
    </w:p>
    <w:p w14:paraId="060F12C6" w14:textId="1D1571C9" w:rsidR="00E97E4A" w:rsidRDefault="00E97E4A" w:rsidP="00E97E4A">
      <w:pPr>
        <w:jc w:val="both"/>
        <w:rPr>
          <w:rFonts w:ascii="Arial" w:hAnsi="Arial" w:cs="Arial"/>
          <w:sz w:val="22"/>
        </w:rPr>
      </w:pPr>
    </w:p>
    <w:p w14:paraId="5ABAF765" w14:textId="77777777" w:rsidR="00DC3F61" w:rsidRPr="00F46A51" w:rsidRDefault="00DC3F61" w:rsidP="00E97E4A">
      <w:pPr>
        <w:jc w:val="both"/>
        <w:rPr>
          <w:rFonts w:ascii="Arial" w:hAnsi="Arial" w:cs="Arial"/>
          <w:sz w:val="22"/>
        </w:rPr>
      </w:pPr>
    </w:p>
    <w:p w14:paraId="0B4FDF25" w14:textId="540153C4" w:rsidR="00E97E4A" w:rsidRPr="00BB6C83" w:rsidRDefault="00E97E4A" w:rsidP="00E97E4A">
      <w:pPr>
        <w:jc w:val="both"/>
        <w:rPr>
          <w:rFonts w:ascii="Arial" w:hAnsi="Arial" w:cs="Arial"/>
          <w:b/>
          <w:bCs/>
          <w:sz w:val="22"/>
        </w:rPr>
      </w:pPr>
      <w:r w:rsidRPr="00956CA3">
        <w:rPr>
          <w:rFonts w:ascii="Arial" w:hAnsi="Arial" w:cs="Arial"/>
          <w:sz w:val="22"/>
        </w:rPr>
        <w:t xml:space="preserve">Ponudbe je potrebno oddati </w:t>
      </w:r>
      <w:r w:rsidRPr="004140E6">
        <w:rPr>
          <w:rFonts w:ascii="Arial" w:hAnsi="Arial" w:cs="Arial"/>
          <w:sz w:val="22"/>
        </w:rPr>
        <w:t xml:space="preserve">najkasneje </w:t>
      </w:r>
      <w:r w:rsidRPr="004140E6">
        <w:rPr>
          <w:rFonts w:ascii="Arial" w:hAnsi="Arial" w:cs="Arial"/>
          <w:b/>
          <w:bCs/>
          <w:sz w:val="22"/>
        </w:rPr>
        <w:t xml:space="preserve">do </w:t>
      </w:r>
      <w:r w:rsidR="003D28F6">
        <w:rPr>
          <w:rFonts w:ascii="Arial" w:hAnsi="Arial" w:cs="Arial"/>
          <w:b/>
          <w:bCs/>
          <w:sz w:val="22"/>
        </w:rPr>
        <w:t>4</w:t>
      </w:r>
      <w:r w:rsidR="001C5AF4" w:rsidRPr="004140E6">
        <w:rPr>
          <w:rFonts w:ascii="Arial" w:hAnsi="Arial" w:cs="Arial"/>
          <w:b/>
          <w:bCs/>
          <w:sz w:val="22"/>
        </w:rPr>
        <w:t>.</w:t>
      </w:r>
      <w:r w:rsidR="005A317F" w:rsidRPr="004140E6">
        <w:rPr>
          <w:rFonts w:ascii="Arial" w:hAnsi="Arial" w:cs="Arial"/>
          <w:b/>
          <w:bCs/>
          <w:sz w:val="22"/>
        </w:rPr>
        <w:t>4</w:t>
      </w:r>
      <w:r w:rsidR="001C5AF4" w:rsidRPr="004140E6">
        <w:rPr>
          <w:rFonts w:ascii="Arial" w:hAnsi="Arial" w:cs="Arial"/>
          <w:b/>
          <w:bCs/>
          <w:sz w:val="22"/>
        </w:rPr>
        <w:t>.2022</w:t>
      </w:r>
      <w:r w:rsidR="00546C83" w:rsidRPr="004140E6">
        <w:rPr>
          <w:rFonts w:ascii="Arial" w:hAnsi="Arial" w:cs="Arial"/>
          <w:b/>
          <w:bCs/>
          <w:sz w:val="22"/>
        </w:rPr>
        <w:t xml:space="preserve"> </w:t>
      </w:r>
      <w:r w:rsidRPr="004140E6">
        <w:rPr>
          <w:rFonts w:ascii="Arial" w:hAnsi="Arial" w:cs="Arial"/>
          <w:b/>
          <w:bCs/>
          <w:sz w:val="22"/>
        </w:rPr>
        <w:t xml:space="preserve">do </w:t>
      </w:r>
      <w:r w:rsidR="00546C83" w:rsidRPr="004140E6">
        <w:rPr>
          <w:rFonts w:ascii="Arial" w:hAnsi="Arial" w:cs="Arial"/>
          <w:b/>
          <w:bCs/>
          <w:sz w:val="22"/>
        </w:rPr>
        <w:t xml:space="preserve">10:00 </w:t>
      </w:r>
      <w:r w:rsidRPr="004140E6">
        <w:rPr>
          <w:rFonts w:ascii="Arial" w:hAnsi="Arial" w:cs="Arial"/>
          <w:b/>
          <w:bCs/>
          <w:sz w:val="22"/>
        </w:rPr>
        <w:t>ure.</w:t>
      </w:r>
    </w:p>
    <w:p w14:paraId="12303E2D" w14:textId="77777777" w:rsidR="00E97E4A" w:rsidRDefault="00E97E4A" w:rsidP="00E97E4A">
      <w:pPr>
        <w:jc w:val="both"/>
        <w:rPr>
          <w:rFonts w:ascii="Arial" w:hAnsi="Arial" w:cs="Arial"/>
          <w:b/>
          <w:sz w:val="22"/>
        </w:rPr>
      </w:pPr>
    </w:p>
    <w:p w14:paraId="79F71ED9" w14:textId="0EF8BD51" w:rsidR="00B31239" w:rsidRDefault="00B31239" w:rsidP="00244708">
      <w:pPr>
        <w:jc w:val="both"/>
      </w:pPr>
      <w:r w:rsidRPr="004140E6">
        <w:rPr>
          <w:rFonts w:ascii="Arial" w:hAnsi="Arial" w:cs="Arial"/>
          <w:sz w:val="22"/>
        </w:rPr>
        <w:t xml:space="preserve">Odpiranje ponudb bo potekalo avtomatično v informacijskem sistemu e-JN dne </w:t>
      </w:r>
      <w:r w:rsidR="003D28F6" w:rsidRPr="003D28F6">
        <w:rPr>
          <w:rFonts w:ascii="Arial" w:hAnsi="Arial" w:cs="Arial"/>
          <w:b/>
          <w:sz w:val="22"/>
        </w:rPr>
        <w:t>4</w:t>
      </w:r>
      <w:r w:rsidR="005A317F" w:rsidRPr="004140E6">
        <w:rPr>
          <w:rFonts w:ascii="Arial" w:hAnsi="Arial" w:cs="Arial"/>
          <w:b/>
          <w:sz w:val="22"/>
        </w:rPr>
        <w:t xml:space="preserve">.4.2022 </w:t>
      </w:r>
      <w:r w:rsidRPr="004140E6">
        <w:rPr>
          <w:rFonts w:ascii="Arial" w:hAnsi="Arial" w:cs="Arial"/>
          <w:sz w:val="22"/>
        </w:rPr>
        <w:t xml:space="preserve"> in se bo začelo ob </w:t>
      </w:r>
      <w:r w:rsidRPr="004140E6">
        <w:rPr>
          <w:rFonts w:ascii="Arial" w:hAnsi="Arial" w:cs="Arial"/>
          <w:b/>
          <w:sz w:val="22"/>
        </w:rPr>
        <w:t>1</w:t>
      </w:r>
      <w:r w:rsidR="00C8175E" w:rsidRPr="004140E6">
        <w:rPr>
          <w:rFonts w:ascii="Arial" w:hAnsi="Arial" w:cs="Arial"/>
          <w:b/>
          <w:sz w:val="22"/>
        </w:rPr>
        <w:t>3</w:t>
      </w:r>
      <w:r w:rsidRPr="004140E6">
        <w:rPr>
          <w:rFonts w:ascii="Arial" w:hAnsi="Arial" w:cs="Arial"/>
          <w:b/>
          <w:sz w:val="22"/>
        </w:rPr>
        <w:t>.0</w:t>
      </w:r>
      <w:r w:rsidR="005A317F" w:rsidRPr="004140E6">
        <w:rPr>
          <w:rFonts w:ascii="Arial" w:hAnsi="Arial" w:cs="Arial"/>
          <w:b/>
          <w:sz w:val="22"/>
        </w:rPr>
        <w:t>0</w:t>
      </w:r>
      <w:r w:rsidRPr="004140E6">
        <w:rPr>
          <w:rFonts w:ascii="Arial" w:hAnsi="Arial" w:cs="Arial"/>
          <w:b/>
          <w:sz w:val="22"/>
        </w:rPr>
        <w:t xml:space="preserve"> uri</w:t>
      </w:r>
      <w:r w:rsidRPr="004140E6">
        <w:rPr>
          <w:rFonts w:ascii="Arial" w:hAnsi="Arial" w:cs="Arial"/>
          <w:sz w:val="22"/>
        </w:rPr>
        <w:t xml:space="preserve"> na spletnem naslovu</w:t>
      </w:r>
      <w:r w:rsidRPr="004140E6">
        <w:t xml:space="preserve"> </w:t>
      </w:r>
      <w:hyperlink r:id="rId9" w:history="1">
        <w:r w:rsidRPr="004140E6">
          <w:rPr>
            <w:rStyle w:val="Hiperpovezava"/>
            <w:szCs w:val="20"/>
            <w:lang w:eastAsia="sl-SI"/>
          </w:rPr>
          <w:t>https://ejn.gov.si/eJN2</w:t>
        </w:r>
      </w:hyperlink>
      <w:r w:rsidRPr="004140E6">
        <w:rPr>
          <w:rFonts w:cs="Arial"/>
          <w:szCs w:val="20"/>
          <w:lang w:eastAsia="sl-SI"/>
        </w:rPr>
        <w:t>.</w:t>
      </w:r>
    </w:p>
    <w:p w14:paraId="1867730E" w14:textId="77777777" w:rsidR="00B31239" w:rsidRDefault="00B31239" w:rsidP="00244708">
      <w:pPr>
        <w:jc w:val="both"/>
        <w:rPr>
          <w:rFonts w:ascii="Arial" w:hAnsi="Arial" w:cs="Arial"/>
          <w:sz w:val="22"/>
        </w:rPr>
      </w:pPr>
    </w:p>
    <w:p w14:paraId="6251458E" w14:textId="77777777" w:rsidR="00BB6C83" w:rsidRDefault="00BB6C83" w:rsidP="00BB6C83">
      <w:pPr>
        <w:jc w:val="both"/>
        <w:rPr>
          <w:rFonts w:ascii="Arial" w:hAnsi="Arial" w:cs="Arial"/>
          <w:sz w:val="22"/>
        </w:rPr>
      </w:pPr>
      <w:r w:rsidRPr="00EA2B75">
        <w:rPr>
          <w:rFonts w:ascii="Arial" w:hAnsi="Arial" w:cs="Arial"/>
          <w:sz w:val="22"/>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D240E">
        <w:rPr>
          <w:rFonts w:ascii="Arial" w:hAnsi="Arial" w:cs="Arial"/>
          <w:sz w:val="22"/>
        </w:rPr>
        <w:t xml:space="preserve"> </w:t>
      </w:r>
    </w:p>
    <w:p w14:paraId="62E63B57" w14:textId="77777777" w:rsidR="00BB6C83" w:rsidRDefault="00BB6C83" w:rsidP="00BB6C83">
      <w:pPr>
        <w:jc w:val="both"/>
        <w:rPr>
          <w:rFonts w:ascii="Arial" w:hAnsi="Arial" w:cs="Arial"/>
          <w:sz w:val="22"/>
        </w:rPr>
      </w:pPr>
    </w:p>
    <w:p w14:paraId="7DAEB440" w14:textId="77777777" w:rsidR="00B31239" w:rsidRDefault="00B31239" w:rsidP="00B31239">
      <w:pPr>
        <w:jc w:val="both"/>
      </w:pPr>
    </w:p>
    <w:p w14:paraId="3245F502" w14:textId="77777777" w:rsidR="008A053B" w:rsidRPr="008A053B" w:rsidRDefault="00A93FF5" w:rsidP="008A053B">
      <w:pPr>
        <w:jc w:val="right"/>
        <w:rPr>
          <w:rFonts w:ascii="Arial" w:hAnsi="Arial" w:cs="Arial"/>
          <w:sz w:val="22"/>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sidR="008A053B" w:rsidRPr="008A053B">
        <w:rPr>
          <w:rFonts w:ascii="Arial" w:hAnsi="Arial" w:cs="Arial"/>
          <w:sz w:val="22"/>
        </w:rPr>
        <w:t>SPLOŠNA BOLNIŠNICA IZOLA</w:t>
      </w:r>
    </w:p>
    <w:p w14:paraId="40D52E02" w14:textId="77777777" w:rsidR="008A053B" w:rsidRPr="008A053B" w:rsidRDefault="008A053B" w:rsidP="008A053B">
      <w:pPr>
        <w:jc w:val="right"/>
        <w:rPr>
          <w:rFonts w:ascii="Arial" w:hAnsi="Arial" w:cs="Arial"/>
          <w:sz w:val="22"/>
        </w:rPr>
      </w:pPr>
      <w:r w:rsidRPr="008A053B">
        <w:rPr>
          <w:rFonts w:ascii="Arial" w:hAnsi="Arial" w:cs="Arial"/>
          <w:sz w:val="22"/>
        </w:rPr>
        <w:t xml:space="preserve">                                                                          </w:t>
      </w:r>
      <w:r w:rsidRPr="008A053B">
        <w:rPr>
          <w:rFonts w:ascii="Arial" w:hAnsi="Arial" w:cs="Arial"/>
          <w:sz w:val="22"/>
        </w:rPr>
        <w:tab/>
      </w:r>
      <w:r>
        <w:rPr>
          <w:rFonts w:ascii="Arial" w:hAnsi="Arial" w:cs="Arial"/>
          <w:sz w:val="22"/>
        </w:rPr>
        <w:tab/>
      </w:r>
      <w:r w:rsidR="00DC41A6">
        <w:rPr>
          <w:rFonts w:ascii="Arial" w:hAnsi="Arial" w:cs="Arial"/>
          <w:sz w:val="22"/>
        </w:rPr>
        <w:t>direktor</w:t>
      </w:r>
      <w:r w:rsidRPr="008A053B">
        <w:rPr>
          <w:rFonts w:ascii="Arial" w:hAnsi="Arial" w:cs="Arial"/>
          <w:sz w:val="22"/>
        </w:rPr>
        <w:t xml:space="preserve"> zavoda</w:t>
      </w:r>
    </w:p>
    <w:p w14:paraId="4D52EC3A" w14:textId="77777777" w:rsidR="00B31239" w:rsidRDefault="008A053B" w:rsidP="008A053B">
      <w:pPr>
        <w:jc w:val="both"/>
        <w:rPr>
          <w:rFonts w:ascii="Arial" w:hAnsi="Arial" w:cs="Arial"/>
          <w:b/>
          <w:sz w:val="22"/>
        </w:rPr>
      </w:pPr>
      <w:r w:rsidRPr="008A053B">
        <w:rPr>
          <w:rFonts w:ascii="Arial" w:hAnsi="Arial" w:cs="Arial"/>
          <w:sz w:val="22"/>
        </w:rPr>
        <w:t xml:space="preserve">                                                                        </w:t>
      </w:r>
      <w:r>
        <w:rPr>
          <w:rFonts w:ascii="Arial" w:hAnsi="Arial" w:cs="Arial"/>
          <w:sz w:val="22"/>
        </w:rPr>
        <w:tab/>
      </w:r>
      <w:r>
        <w:rPr>
          <w:rFonts w:ascii="Arial" w:hAnsi="Arial" w:cs="Arial"/>
          <w:sz w:val="22"/>
        </w:rPr>
        <w:tab/>
        <w:t xml:space="preserve">           </w:t>
      </w:r>
      <w:r w:rsidRPr="008A053B">
        <w:rPr>
          <w:rFonts w:ascii="Arial" w:hAnsi="Arial" w:cs="Arial"/>
          <w:sz w:val="22"/>
        </w:rPr>
        <w:tab/>
      </w:r>
      <w:r>
        <w:rPr>
          <w:rFonts w:ascii="Arial" w:hAnsi="Arial" w:cs="Arial"/>
          <w:sz w:val="22"/>
        </w:rPr>
        <w:t xml:space="preserve">           </w:t>
      </w:r>
      <w:r w:rsidR="00E07CFC">
        <w:rPr>
          <w:rFonts w:ascii="Arial" w:hAnsi="Arial" w:cs="Arial"/>
          <w:sz w:val="22"/>
        </w:rPr>
        <w:t>m</w:t>
      </w:r>
      <w:r w:rsidRPr="008A053B">
        <w:rPr>
          <w:rFonts w:ascii="Arial" w:hAnsi="Arial" w:cs="Arial"/>
          <w:sz w:val="22"/>
        </w:rPr>
        <w:t>ag. Radivoj Nardin</w:t>
      </w:r>
      <w:r w:rsidR="00546C83" w:rsidRPr="00F46A51">
        <w:rPr>
          <w:rFonts w:ascii="Arial" w:hAnsi="Arial" w:cs="Arial"/>
          <w:b/>
          <w:sz w:val="22"/>
        </w:rPr>
        <w:tab/>
      </w:r>
    </w:p>
    <w:p w14:paraId="013D3D53" w14:textId="77777777" w:rsidR="00B31239" w:rsidRDefault="00B31239" w:rsidP="008A053B">
      <w:pPr>
        <w:jc w:val="both"/>
        <w:rPr>
          <w:rFonts w:ascii="Arial" w:hAnsi="Arial" w:cs="Arial"/>
          <w:b/>
          <w:sz w:val="22"/>
        </w:rPr>
      </w:pPr>
    </w:p>
    <w:p w14:paraId="25663ADF" w14:textId="77777777" w:rsidR="00B31239" w:rsidRDefault="00B31239" w:rsidP="008A053B">
      <w:pPr>
        <w:jc w:val="both"/>
        <w:rPr>
          <w:rFonts w:ascii="Arial" w:hAnsi="Arial" w:cs="Arial"/>
          <w:b/>
          <w:sz w:val="22"/>
        </w:rPr>
      </w:pPr>
    </w:p>
    <w:p w14:paraId="5DED4CCF" w14:textId="77777777" w:rsidR="00B31239" w:rsidRDefault="00B31239" w:rsidP="008A053B">
      <w:pPr>
        <w:jc w:val="both"/>
        <w:rPr>
          <w:rFonts w:ascii="Arial" w:hAnsi="Arial" w:cs="Arial"/>
          <w:b/>
          <w:sz w:val="22"/>
        </w:rPr>
      </w:pPr>
    </w:p>
    <w:p w14:paraId="73A897B2" w14:textId="77777777" w:rsidR="00B31239" w:rsidRDefault="00B31239" w:rsidP="008A053B">
      <w:pPr>
        <w:jc w:val="both"/>
        <w:rPr>
          <w:rFonts w:ascii="Arial" w:hAnsi="Arial" w:cs="Arial"/>
          <w:b/>
          <w:sz w:val="22"/>
        </w:rPr>
      </w:pPr>
    </w:p>
    <w:p w14:paraId="25D07ECD" w14:textId="77777777" w:rsidR="00B31239" w:rsidRDefault="00B31239" w:rsidP="008A053B">
      <w:pPr>
        <w:jc w:val="both"/>
        <w:rPr>
          <w:rFonts w:ascii="Arial" w:hAnsi="Arial" w:cs="Arial"/>
          <w:b/>
          <w:sz w:val="22"/>
        </w:rPr>
      </w:pPr>
    </w:p>
    <w:p w14:paraId="4A9D511E" w14:textId="77777777" w:rsidR="00B31239" w:rsidRDefault="00B31239" w:rsidP="008A053B">
      <w:pPr>
        <w:jc w:val="both"/>
        <w:rPr>
          <w:rFonts w:ascii="Arial" w:hAnsi="Arial" w:cs="Arial"/>
          <w:b/>
          <w:sz w:val="22"/>
        </w:rPr>
      </w:pPr>
    </w:p>
    <w:p w14:paraId="103DD327" w14:textId="77777777" w:rsidR="00B31239" w:rsidRDefault="00B31239" w:rsidP="008A053B">
      <w:pPr>
        <w:jc w:val="both"/>
        <w:rPr>
          <w:rFonts w:ascii="Arial" w:hAnsi="Arial" w:cs="Arial"/>
          <w:b/>
          <w:sz w:val="22"/>
        </w:rPr>
      </w:pPr>
    </w:p>
    <w:p w14:paraId="2EDA3E2F" w14:textId="77777777" w:rsidR="00B31239" w:rsidRDefault="00B31239" w:rsidP="008A053B">
      <w:pPr>
        <w:jc w:val="both"/>
        <w:rPr>
          <w:rFonts w:ascii="Arial" w:hAnsi="Arial" w:cs="Arial"/>
          <w:b/>
          <w:sz w:val="22"/>
        </w:rPr>
      </w:pPr>
    </w:p>
    <w:p w14:paraId="059061B3" w14:textId="77777777" w:rsidR="00B31239" w:rsidRDefault="00B31239" w:rsidP="008A053B">
      <w:pPr>
        <w:jc w:val="both"/>
        <w:rPr>
          <w:rFonts w:ascii="Arial" w:hAnsi="Arial" w:cs="Arial"/>
          <w:b/>
          <w:sz w:val="22"/>
        </w:rPr>
      </w:pPr>
    </w:p>
    <w:p w14:paraId="0F00D497" w14:textId="77777777" w:rsidR="00B31239" w:rsidRDefault="00B31239" w:rsidP="008A053B">
      <w:pPr>
        <w:jc w:val="both"/>
        <w:rPr>
          <w:rFonts w:ascii="Arial" w:hAnsi="Arial" w:cs="Arial"/>
          <w:b/>
          <w:sz w:val="22"/>
        </w:rPr>
      </w:pPr>
    </w:p>
    <w:p w14:paraId="2DE8600D" w14:textId="77777777" w:rsidR="00B31239" w:rsidRDefault="00B31239" w:rsidP="008A053B">
      <w:pPr>
        <w:jc w:val="both"/>
        <w:rPr>
          <w:rFonts w:ascii="Arial" w:hAnsi="Arial" w:cs="Arial"/>
          <w:b/>
          <w:sz w:val="22"/>
        </w:rPr>
      </w:pPr>
    </w:p>
    <w:p w14:paraId="46B9993B" w14:textId="77777777" w:rsidR="00B31239" w:rsidRDefault="00B31239" w:rsidP="008A053B">
      <w:pPr>
        <w:jc w:val="both"/>
        <w:rPr>
          <w:rFonts w:ascii="Arial" w:hAnsi="Arial" w:cs="Arial"/>
          <w:b/>
          <w:sz w:val="22"/>
        </w:rPr>
      </w:pPr>
    </w:p>
    <w:p w14:paraId="59384359" w14:textId="77777777" w:rsidR="00B31239" w:rsidRDefault="00B31239" w:rsidP="008A053B">
      <w:pPr>
        <w:jc w:val="both"/>
        <w:rPr>
          <w:rFonts w:ascii="Arial" w:hAnsi="Arial" w:cs="Arial"/>
          <w:b/>
          <w:sz w:val="22"/>
        </w:rPr>
      </w:pPr>
    </w:p>
    <w:p w14:paraId="5E7CA225" w14:textId="77777777" w:rsidR="00B31239" w:rsidRDefault="00B31239" w:rsidP="008A053B">
      <w:pPr>
        <w:jc w:val="both"/>
        <w:rPr>
          <w:rFonts w:ascii="Arial" w:hAnsi="Arial" w:cs="Arial"/>
          <w:b/>
          <w:sz w:val="22"/>
        </w:rPr>
      </w:pPr>
    </w:p>
    <w:p w14:paraId="6E654619" w14:textId="77777777" w:rsidR="00B31239" w:rsidRDefault="00B31239" w:rsidP="008A053B">
      <w:pPr>
        <w:jc w:val="both"/>
        <w:rPr>
          <w:rFonts w:ascii="Arial" w:hAnsi="Arial" w:cs="Arial"/>
          <w:b/>
          <w:sz w:val="22"/>
        </w:rPr>
      </w:pPr>
    </w:p>
    <w:p w14:paraId="3E3F130F" w14:textId="77777777" w:rsidR="00B31239" w:rsidRDefault="00B31239" w:rsidP="008A053B">
      <w:pPr>
        <w:jc w:val="both"/>
        <w:rPr>
          <w:rFonts w:ascii="Arial" w:hAnsi="Arial" w:cs="Arial"/>
          <w:b/>
          <w:sz w:val="22"/>
        </w:rPr>
      </w:pPr>
    </w:p>
    <w:p w14:paraId="14CB0889" w14:textId="77777777" w:rsidR="00B31239" w:rsidRDefault="00B31239" w:rsidP="008A053B">
      <w:pPr>
        <w:jc w:val="both"/>
        <w:rPr>
          <w:rFonts w:ascii="Arial" w:hAnsi="Arial" w:cs="Arial"/>
          <w:b/>
          <w:sz w:val="22"/>
        </w:rPr>
      </w:pPr>
    </w:p>
    <w:p w14:paraId="4C131A54" w14:textId="77777777" w:rsidR="00B31239" w:rsidRDefault="00B31239" w:rsidP="008A053B">
      <w:pPr>
        <w:jc w:val="both"/>
        <w:rPr>
          <w:rFonts w:ascii="Arial" w:hAnsi="Arial" w:cs="Arial"/>
          <w:b/>
          <w:sz w:val="22"/>
        </w:rPr>
      </w:pPr>
    </w:p>
    <w:p w14:paraId="13E5E8F4" w14:textId="77777777" w:rsidR="00B31239" w:rsidRDefault="00B31239" w:rsidP="008A053B">
      <w:pPr>
        <w:jc w:val="both"/>
        <w:rPr>
          <w:rFonts w:ascii="Arial" w:hAnsi="Arial" w:cs="Arial"/>
          <w:b/>
          <w:sz w:val="22"/>
        </w:rPr>
      </w:pPr>
    </w:p>
    <w:p w14:paraId="76268359" w14:textId="77777777" w:rsidR="00B31239" w:rsidRDefault="00B31239" w:rsidP="008A053B">
      <w:pPr>
        <w:jc w:val="both"/>
        <w:rPr>
          <w:rFonts w:ascii="Arial" w:hAnsi="Arial" w:cs="Arial"/>
          <w:b/>
          <w:sz w:val="22"/>
        </w:rPr>
      </w:pPr>
    </w:p>
    <w:p w14:paraId="3E89DBB4" w14:textId="77777777" w:rsidR="00B31239" w:rsidRDefault="00B31239" w:rsidP="008A053B">
      <w:pPr>
        <w:jc w:val="both"/>
        <w:rPr>
          <w:rFonts w:ascii="Arial" w:hAnsi="Arial" w:cs="Arial"/>
          <w:b/>
          <w:sz w:val="22"/>
        </w:rPr>
      </w:pPr>
    </w:p>
    <w:p w14:paraId="49BE514C" w14:textId="77777777" w:rsidR="00B31239" w:rsidRDefault="00B31239" w:rsidP="008A053B">
      <w:pPr>
        <w:jc w:val="both"/>
        <w:rPr>
          <w:rFonts w:ascii="Arial" w:hAnsi="Arial" w:cs="Arial"/>
          <w:b/>
          <w:sz w:val="22"/>
        </w:rPr>
      </w:pPr>
    </w:p>
    <w:p w14:paraId="2541A056" w14:textId="77777777" w:rsidR="00B31239" w:rsidRDefault="00B31239" w:rsidP="008A053B">
      <w:pPr>
        <w:jc w:val="both"/>
        <w:rPr>
          <w:rFonts w:ascii="Arial" w:hAnsi="Arial" w:cs="Arial"/>
          <w:b/>
          <w:sz w:val="22"/>
        </w:rPr>
      </w:pPr>
    </w:p>
    <w:p w14:paraId="61B0C0E8" w14:textId="77777777" w:rsidR="00B31239" w:rsidRDefault="00B31239" w:rsidP="008A053B">
      <w:pPr>
        <w:jc w:val="both"/>
        <w:rPr>
          <w:rFonts w:ascii="Arial" w:hAnsi="Arial" w:cs="Arial"/>
          <w:b/>
          <w:sz w:val="22"/>
        </w:rPr>
      </w:pPr>
    </w:p>
    <w:p w14:paraId="54E570ED" w14:textId="77777777" w:rsidR="00B31239" w:rsidRDefault="00B31239" w:rsidP="008A053B">
      <w:pPr>
        <w:jc w:val="both"/>
        <w:rPr>
          <w:rFonts w:ascii="Arial" w:hAnsi="Arial" w:cs="Arial"/>
          <w:b/>
          <w:sz w:val="22"/>
        </w:rPr>
      </w:pPr>
    </w:p>
    <w:p w14:paraId="012A1C7A" w14:textId="77777777" w:rsidR="00B31239" w:rsidRDefault="00B31239" w:rsidP="008A053B">
      <w:pPr>
        <w:jc w:val="both"/>
        <w:rPr>
          <w:rFonts w:ascii="Arial" w:hAnsi="Arial" w:cs="Arial"/>
          <w:b/>
          <w:sz w:val="22"/>
        </w:rPr>
      </w:pPr>
    </w:p>
    <w:p w14:paraId="479328C5" w14:textId="77777777" w:rsidR="00B31239" w:rsidRDefault="00B31239" w:rsidP="008A053B">
      <w:pPr>
        <w:jc w:val="both"/>
        <w:rPr>
          <w:rFonts w:ascii="Arial" w:hAnsi="Arial" w:cs="Arial"/>
          <w:b/>
          <w:sz w:val="22"/>
        </w:rPr>
      </w:pPr>
    </w:p>
    <w:p w14:paraId="738FED19" w14:textId="77777777" w:rsidR="00B31239" w:rsidRDefault="00B31239" w:rsidP="008A053B">
      <w:pPr>
        <w:jc w:val="both"/>
        <w:rPr>
          <w:rFonts w:ascii="Arial" w:hAnsi="Arial" w:cs="Arial"/>
          <w:b/>
          <w:sz w:val="22"/>
        </w:rPr>
      </w:pPr>
    </w:p>
    <w:p w14:paraId="7387D416" w14:textId="77777777" w:rsidR="00B31239" w:rsidRDefault="00B31239" w:rsidP="008A053B">
      <w:pPr>
        <w:jc w:val="both"/>
        <w:rPr>
          <w:rFonts w:ascii="Arial" w:hAnsi="Arial" w:cs="Arial"/>
          <w:b/>
          <w:sz w:val="22"/>
        </w:rPr>
      </w:pPr>
    </w:p>
    <w:p w14:paraId="3CE04182" w14:textId="77777777" w:rsidR="00B31239" w:rsidRDefault="00B31239" w:rsidP="008A053B">
      <w:pPr>
        <w:jc w:val="both"/>
        <w:rPr>
          <w:rFonts w:ascii="Arial" w:hAnsi="Arial" w:cs="Arial"/>
          <w:b/>
          <w:sz w:val="22"/>
        </w:rPr>
      </w:pPr>
    </w:p>
    <w:p w14:paraId="023DF943" w14:textId="77777777" w:rsidR="00B31239" w:rsidRDefault="00B31239" w:rsidP="008A053B">
      <w:pPr>
        <w:jc w:val="both"/>
        <w:rPr>
          <w:rFonts w:ascii="Arial" w:hAnsi="Arial" w:cs="Arial"/>
          <w:b/>
          <w:sz w:val="22"/>
        </w:rPr>
      </w:pPr>
    </w:p>
    <w:p w14:paraId="1E903B6F" w14:textId="77777777" w:rsidR="00B31239" w:rsidRDefault="00B31239" w:rsidP="008A053B">
      <w:pPr>
        <w:jc w:val="both"/>
        <w:rPr>
          <w:rFonts w:ascii="Arial" w:hAnsi="Arial" w:cs="Arial"/>
          <w:b/>
          <w:sz w:val="22"/>
        </w:rPr>
      </w:pPr>
    </w:p>
    <w:p w14:paraId="1E44DEBB" w14:textId="77777777" w:rsidR="00B31239" w:rsidRDefault="00B31239" w:rsidP="008A053B">
      <w:pPr>
        <w:jc w:val="both"/>
        <w:rPr>
          <w:rFonts w:ascii="Arial" w:hAnsi="Arial" w:cs="Arial"/>
          <w:b/>
          <w:sz w:val="22"/>
        </w:rPr>
      </w:pPr>
    </w:p>
    <w:p w14:paraId="53216866" w14:textId="77777777" w:rsidR="00B31239" w:rsidRDefault="00B31239" w:rsidP="008A053B">
      <w:pPr>
        <w:jc w:val="both"/>
        <w:rPr>
          <w:rFonts w:ascii="Arial" w:hAnsi="Arial" w:cs="Arial"/>
          <w:b/>
          <w:sz w:val="22"/>
        </w:rPr>
      </w:pPr>
    </w:p>
    <w:p w14:paraId="43AF014C" w14:textId="77777777" w:rsidR="00B31239" w:rsidRDefault="00B31239" w:rsidP="008A053B">
      <w:pPr>
        <w:jc w:val="both"/>
        <w:rPr>
          <w:rFonts w:ascii="Arial" w:hAnsi="Arial" w:cs="Arial"/>
          <w:b/>
          <w:sz w:val="22"/>
        </w:rPr>
      </w:pPr>
    </w:p>
    <w:p w14:paraId="2BD19E32" w14:textId="77777777" w:rsidR="00B31239" w:rsidRDefault="00B31239" w:rsidP="008A053B">
      <w:pPr>
        <w:jc w:val="both"/>
        <w:rPr>
          <w:rFonts w:ascii="Arial" w:hAnsi="Arial" w:cs="Arial"/>
          <w:b/>
          <w:sz w:val="22"/>
        </w:rPr>
      </w:pPr>
    </w:p>
    <w:p w14:paraId="2CF78242" w14:textId="77777777" w:rsidR="008C5ED3" w:rsidRDefault="008C5ED3" w:rsidP="008A053B">
      <w:pPr>
        <w:jc w:val="both"/>
        <w:rPr>
          <w:rFonts w:ascii="Arial" w:hAnsi="Arial" w:cs="Arial"/>
          <w:b/>
          <w:sz w:val="22"/>
        </w:rPr>
      </w:pPr>
    </w:p>
    <w:p w14:paraId="189F763B" w14:textId="5EF97E2A" w:rsidR="00244708" w:rsidRDefault="00244708" w:rsidP="008A053B">
      <w:pPr>
        <w:jc w:val="both"/>
        <w:rPr>
          <w:rFonts w:ascii="Arial" w:hAnsi="Arial" w:cs="Arial"/>
          <w:b/>
          <w:sz w:val="22"/>
        </w:rPr>
      </w:pPr>
    </w:p>
    <w:p w14:paraId="246A0BB1" w14:textId="134F5780" w:rsidR="00C935A0" w:rsidRDefault="00C935A0" w:rsidP="008A053B">
      <w:pPr>
        <w:jc w:val="both"/>
        <w:rPr>
          <w:rFonts w:ascii="Arial" w:hAnsi="Arial" w:cs="Arial"/>
          <w:b/>
          <w:sz w:val="22"/>
        </w:rPr>
      </w:pPr>
    </w:p>
    <w:p w14:paraId="65DC86F0" w14:textId="5831A34A" w:rsidR="00C935A0" w:rsidRDefault="00C935A0" w:rsidP="008A053B">
      <w:pPr>
        <w:jc w:val="both"/>
        <w:rPr>
          <w:rFonts w:ascii="Arial" w:hAnsi="Arial" w:cs="Arial"/>
          <w:b/>
          <w:sz w:val="22"/>
        </w:rPr>
      </w:pPr>
    </w:p>
    <w:p w14:paraId="035242A0" w14:textId="5061A7DC" w:rsidR="00C935A0" w:rsidRDefault="00C935A0" w:rsidP="008A053B">
      <w:pPr>
        <w:jc w:val="both"/>
        <w:rPr>
          <w:rFonts w:ascii="Arial" w:hAnsi="Arial" w:cs="Arial"/>
          <w:b/>
          <w:sz w:val="22"/>
        </w:rPr>
      </w:pPr>
    </w:p>
    <w:p w14:paraId="18680C57" w14:textId="51B1D38E" w:rsidR="00645AB1" w:rsidRDefault="00645AB1" w:rsidP="008A053B">
      <w:pPr>
        <w:jc w:val="both"/>
        <w:rPr>
          <w:rFonts w:ascii="Arial" w:hAnsi="Arial" w:cs="Arial"/>
          <w:b/>
          <w:sz w:val="22"/>
        </w:rPr>
      </w:pPr>
    </w:p>
    <w:p w14:paraId="2E0DBDB6" w14:textId="77777777" w:rsidR="00DC3F61" w:rsidRDefault="00DC3F61" w:rsidP="008A053B">
      <w:pPr>
        <w:jc w:val="both"/>
        <w:rPr>
          <w:rFonts w:ascii="Arial" w:hAnsi="Arial" w:cs="Arial"/>
          <w:b/>
          <w:sz w:val="22"/>
        </w:rPr>
      </w:pPr>
    </w:p>
    <w:p w14:paraId="2E4CE16A" w14:textId="77777777" w:rsidR="00546C83" w:rsidRPr="00F46A51" w:rsidRDefault="00546C83" w:rsidP="008A053B">
      <w:pPr>
        <w:jc w:val="both"/>
        <w:rPr>
          <w:rFonts w:ascii="Arial" w:hAnsi="Arial" w:cs="Arial"/>
          <w:b/>
          <w:sz w:val="22"/>
        </w:rPr>
      </w:pPr>
      <w:r w:rsidRPr="00F46A51">
        <w:rPr>
          <w:rFonts w:ascii="Arial" w:hAnsi="Arial" w:cs="Arial"/>
          <w:b/>
          <w:sz w:val="22"/>
        </w:rPr>
        <w:tab/>
      </w:r>
      <w:r w:rsidRPr="00F46A51">
        <w:rPr>
          <w:rFonts w:ascii="Arial" w:hAnsi="Arial" w:cs="Arial"/>
          <w:b/>
          <w:sz w:val="22"/>
        </w:rPr>
        <w:tab/>
        <w:t xml:space="preserve">                         </w:t>
      </w:r>
      <w:r w:rsidR="00F46A51">
        <w:rPr>
          <w:rFonts w:ascii="Arial" w:hAnsi="Arial" w:cs="Arial"/>
          <w:b/>
          <w:sz w:val="22"/>
        </w:rPr>
        <w:t xml:space="preserve">        </w:t>
      </w:r>
      <w:r w:rsidR="00F46A51">
        <w:rPr>
          <w:rFonts w:ascii="Arial" w:hAnsi="Arial" w:cs="Arial"/>
          <w:b/>
          <w:sz w:val="22"/>
        </w:rPr>
        <w:tab/>
      </w:r>
      <w:r w:rsidR="00F46A51">
        <w:rPr>
          <w:rFonts w:ascii="Arial" w:hAnsi="Arial" w:cs="Arial"/>
          <w:b/>
          <w:sz w:val="22"/>
        </w:rPr>
        <w:tab/>
      </w:r>
      <w:r w:rsidRPr="00F46A51">
        <w:rPr>
          <w:rFonts w:ascii="Arial" w:hAnsi="Arial" w:cs="Arial"/>
          <w:b/>
          <w:sz w:val="22"/>
        </w:rPr>
        <w:t xml:space="preserve"> </w:t>
      </w:r>
    </w:p>
    <w:p w14:paraId="56706544" w14:textId="77777777" w:rsidR="00BE18A0" w:rsidRPr="00F46A51" w:rsidRDefault="00BE18A0" w:rsidP="00971F11">
      <w:pPr>
        <w:pStyle w:val="Naslov"/>
        <w:jc w:val="left"/>
        <w:rPr>
          <w:rFonts w:ascii="Arial" w:hAnsi="Arial" w:cs="Arial"/>
          <w:sz w:val="22"/>
          <w:szCs w:val="22"/>
        </w:rPr>
      </w:pPr>
      <w:r w:rsidRPr="00F46A51">
        <w:rPr>
          <w:rFonts w:ascii="Arial" w:hAnsi="Arial" w:cs="Arial"/>
          <w:sz w:val="22"/>
          <w:szCs w:val="22"/>
        </w:rPr>
        <w:lastRenderedPageBreak/>
        <w:t xml:space="preserve">Naročnik: </w:t>
      </w:r>
      <w:r w:rsidRPr="00F46A51">
        <w:rPr>
          <w:rFonts w:ascii="Arial" w:hAnsi="Arial" w:cs="Arial"/>
          <w:sz w:val="22"/>
          <w:szCs w:val="22"/>
        </w:rPr>
        <w:tab/>
        <w:t>SPLOŠNA BOLNIŠNICA IZOLA</w:t>
      </w:r>
    </w:p>
    <w:p w14:paraId="30E9BFAA"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t>Polje 40, 6310 Izola</w:t>
      </w:r>
    </w:p>
    <w:p w14:paraId="126AAE0F" w14:textId="77777777" w:rsidR="00BE18A0" w:rsidRPr="00F46A51" w:rsidRDefault="00BE18A0" w:rsidP="00BE18A0">
      <w:pPr>
        <w:pStyle w:val="Naslov"/>
        <w:jc w:val="both"/>
        <w:rPr>
          <w:rFonts w:ascii="Arial" w:hAnsi="Arial" w:cs="Arial"/>
          <w:sz w:val="22"/>
          <w:szCs w:val="22"/>
        </w:rPr>
      </w:pPr>
    </w:p>
    <w:p w14:paraId="21A42C00" w14:textId="7D17B8BB" w:rsidR="00BE18A0" w:rsidRPr="005A317F" w:rsidRDefault="00BE18A0" w:rsidP="00BE18A0">
      <w:pPr>
        <w:pStyle w:val="Naslov"/>
        <w:spacing w:line="360" w:lineRule="auto"/>
        <w:jc w:val="both"/>
        <w:rPr>
          <w:rFonts w:ascii="Arial" w:hAnsi="Arial" w:cs="Arial"/>
          <w:sz w:val="22"/>
          <w:highlight w:val="yellow"/>
        </w:rPr>
      </w:pPr>
      <w:r w:rsidRPr="00F46A51">
        <w:rPr>
          <w:rFonts w:ascii="Arial" w:hAnsi="Arial" w:cs="Arial"/>
          <w:b w:val="0"/>
          <w:sz w:val="22"/>
          <w:szCs w:val="22"/>
        </w:rPr>
        <w:t xml:space="preserve">Številka: </w:t>
      </w:r>
      <w:r w:rsidRPr="00F46A51">
        <w:rPr>
          <w:rFonts w:ascii="Arial" w:hAnsi="Arial" w:cs="Arial"/>
          <w:b w:val="0"/>
          <w:sz w:val="22"/>
          <w:szCs w:val="22"/>
        </w:rPr>
        <w:tab/>
      </w:r>
      <w:r w:rsidR="005A317F" w:rsidRPr="005A317F">
        <w:rPr>
          <w:rFonts w:ascii="Arial" w:hAnsi="Arial" w:cs="Arial"/>
          <w:sz w:val="22"/>
          <w:u w:val="single"/>
        </w:rPr>
        <w:t>JN 017/RN-22</w:t>
      </w:r>
    </w:p>
    <w:p w14:paraId="3238B878" w14:textId="3C9D3D17" w:rsidR="00F46A51" w:rsidRPr="00FC70E9" w:rsidRDefault="00BE18A0" w:rsidP="00BE18A0">
      <w:pPr>
        <w:pStyle w:val="Naslov"/>
        <w:spacing w:line="360" w:lineRule="auto"/>
        <w:jc w:val="both"/>
        <w:rPr>
          <w:rFonts w:ascii="Arial" w:hAnsi="Arial" w:cs="Arial"/>
          <w:b w:val="0"/>
          <w:color w:val="FF0000"/>
          <w:sz w:val="22"/>
          <w:szCs w:val="22"/>
        </w:rPr>
      </w:pPr>
      <w:r w:rsidRPr="008C5ED3">
        <w:rPr>
          <w:rFonts w:ascii="Arial" w:hAnsi="Arial" w:cs="Arial"/>
          <w:b w:val="0"/>
          <w:sz w:val="22"/>
          <w:szCs w:val="22"/>
        </w:rPr>
        <w:t xml:space="preserve">Datum:   </w:t>
      </w:r>
      <w:r w:rsidRPr="008C5ED3">
        <w:rPr>
          <w:rFonts w:ascii="Arial" w:hAnsi="Arial" w:cs="Arial"/>
          <w:b w:val="0"/>
          <w:sz w:val="22"/>
          <w:szCs w:val="22"/>
        </w:rPr>
        <w:tab/>
      </w:r>
      <w:r w:rsidR="00DC3F61">
        <w:rPr>
          <w:rFonts w:ascii="Arial" w:hAnsi="Arial" w:cs="Arial"/>
          <w:b w:val="0"/>
          <w:sz w:val="22"/>
          <w:szCs w:val="22"/>
        </w:rPr>
        <w:t>4</w:t>
      </w:r>
      <w:r w:rsidR="004140E6">
        <w:rPr>
          <w:rFonts w:ascii="Arial" w:hAnsi="Arial" w:cs="Arial"/>
          <w:b w:val="0"/>
          <w:sz w:val="22"/>
          <w:szCs w:val="22"/>
        </w:rPr>
        <w:t>.3.2022</w:t>
      </w:r>
    </w:p>
    <w:p w14:paraId="45099D79" w14:textId="77777777" w:rsidR="00E97E4A" w:rsidRDefault="00E97E4A" w:rsidP="00E97E4A">
      <w:pPr>
        <w:jc w:val="both"/>
        <w:rPr>
          <w:rFonts w:ascii="Arial" w:hAnsi="Arial" w:cs="Arial"/>
          <w:b/>
          <w:sz w:val="22"/>
        </w:rPr>
      </w:pPr>
    </w:p>
    <w:p w14:paraId="7FB39150" w14:textId="77777777" w:rsidR="00E97E4A" w:rsidRPr="00F46A51"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4" w:name="_Toc286396251"/>
      <w:bookmarkStart w:id="5" w:name="_Toc286402547"/>
      <w:bookmarkStart w:id="6" w:name="_Toc391967462"/>
      <w:r w:rsidRPr="00F46A51">
        <w:rPr>
          <w:rFonts w:ascii="Arial" w:hAnsi="Arial" w:cs="Arial"/>
          <w:sz w:val="22"/>
        </w:rPr>
        <w:t>NAVODILA PONUDNIKOM ZA IZDELAVO PONUDBE</w:t>
      </w:r>
      <w:bookmarkEnd w:id="4"/>
      <w:bookmarkEnd w:id="5"/>
      <w:bookmarkEnd w:id="6"/>
    </w:p>
    <w:p w14:paraId="26DA9B95" w14:textId="77777777" w:rsidR="00E97E4A" w:rsidRDefault="00E97E4A" w:rsidP="00E97E4A">
      <w:pPr>
        <w:jc w:val="both"/>
        <w:rPr>
          <w:rFonts w:ascii="Arial" w:hAnsi="Arial" w:cs="Arial"/>
          <w:sz w:val="22"/>
        </w:rPr>
      </w:pPr>
    </w:p>
    <w:p w14:paraId="2B8F5DCD" w14:textId="77777777" w:rsidR="0002291D" w:rsidRPr="00F46A51" w:rsidRDefault="0002291D" w:rsidP="00244708">
      <w:pPr>
        <w:jc w:val="both"/>
        <w:rPr>
          <w:rFonts w:ascii="Arial" w:hAnsi="Arial" w:cs="Arial"/>
          <w:sz w:val="22"/>
        </w:rPr>
      </w:pPr>
    </w:p>
    <w:p w14:paraId="360E3D91" w14:textId="77777777" w:rsidR="00E97E4A" w:rsidRPr="0096420D" w:rsidRDefault="0096420D" w:rsidP="00244708">
      <w:pPr>
        <w:numPr>
          <w:ilvl w:val="0"/>
          <w:numId w:val="2"/>
        </w:numPr>
        <w:tabs>
          <w:tab w:val="left" w:pos="284"/>
        </w:tabs>
        <w:ind w:left="0" w:firstLine="0"/>
        <w:jc w:val="both"/>
        <w:rPr>
          <w:rFonts w:ascii="Arial" w:hAnsi="Arial" w:cs="Arial"/>
          <w:b/>
          <w:sz w:val="22"/>
        </w:rPr>
      </w:pPr>
      <w:r w:rsidRPr="0096420D">
        <w:rPr>
          <w:rFonts w:ascii="Arial" w:hAnsi="Arial" w:cs="Arial"/>
          <w:b/>
          <w:sz w:val="22"/>
        </w:rPr>
        <w:t>SPLOŠNO</w:t>
      </w:r>
    </w:p>
    <w:p w14:paraId="5B5CB113" w14:textId="77777777" w:rsidR="00E97E4A" w:rsidRPr="00F46A51" w:rsidRDefault="00E97E4A" w:rsidP="00244708">
      <w:pPr>
        <w:jc w:val="both"/>
        <w:rPr>
          <w:rFonts w:ascii="Arial" w:hAnsi="Arial" w:cs="Arial"/>
          <w:sz w:val="22"/>
        </w:rPr>
      </w:pPr>
    </w:p>
    <w:p w14:paraId="0E021819" w14:textId="77777777" w:rsidR="00E97E4A" w:rsidRPr="00F46A51" w:rsidRDefault="00244155" w:rsidP="00244708">
      <w:pPr>
        <w:jc w:val="both"/>
        <w:rPr>
          <w:rFonts w:ascii="Arial" w:hAnsi="Arial" w:cs="Arial"/>
          <w:i/>
          <w:sz w:val="22"/>
        </w:rPr>
      </w:pPr>
      <w:r w:rsidRPr="00244155">
        <w:rPr>
          <w:rFonts w:ascii="Arial" w:hAnsi="Arial" w:cs="Arial"/>
          <w:sz w:val="22"/>
        </w:rPr>
        <w:t>Javno naročilo</w:t>
      </w:r>
      <w:r>
        <w:rPr>
          <w:rFonts w:ascii="Arial" w:hAnsi="Arial" w:cs="Arial"/>
          <w:sz w:val="22"/>
        </w:rPr>
        <w:t xml:space="preserve"> </w:t>
      </w:r>
      <w:r w:rsidR="00E97E4A" w:rsidRPr="00F46A51">
        <w:rPr>
          <w:rFonts w:ascii="Arial" w:hAnsi="Arial" w:cs="Arial"/>
          <w:sz w:val="22"/>
        </w:rPr>
        <w:t xml:space="preserve">za </w:t>
      </w:r>
      <w:r w:rsidR="00E97E4A" w:rsidRPr="00F46A51">
        <w:rPr>
          <w:rFonts w:ascii="Arial" w:hAnsi="Arial" w:cs="Arial"/>
          <w:b/>
          <w:sz w:val="22"/>
        </w:rPr>
        <w:t>»</w:t>
      </w:r>
      <w:r w:rsidR="00E355C4">
        <w:rPr>
          <w:rFonts w:ascii="Arial" w:hAnsi="Arial" w:cs="Arial"/>
          <w:b/>
          <w:sz w:val="22"/>
        </w:rPr>
        <w:t>Zbiranje</w:t>
      </w:r>
      <w:r w:rsidR="001705FC" w:rsidRPr="001705FC">
        <w:rPr>
          <w:rFonts w:ascii="Arial" w:hAnsi="Arial" w:cs="Arial"/>
          <w:b/>
          <w:sz w:val="22"/>
        </w:rPr>
        <w:t xml:space="preserve"> odpadkov ter dobava embalaže za odpadke</w:t>
      </w:r>
      <w:r w:rsidR="00E97E4A" w:rsidRPr="00693295">
        <w:rPr>
          <w:rFonts w:ascii="Arial" w:hAnsi="Arial" w:cs="Arial"/>
          <w:b/>
          <w:sz w:val="22"/>
        </w:rPr>
        <w:t>«</w:t>
      </w:r>
      <w:r w:rsidR="003C6697">
        <w:rPr>
          <w:rFonts w:ascii="Arial" w:hAnsi="Arial" w:cs="Arial"/>
          <w:b/>
          <w:sz w:val="22"/>
        </w:rPr>
        <w:t xml:space="preserve">, </w:t>
      </w:r>
      <w:r w:rsidR="003C6697" w:rsidRPr="00C53D03">
        <w:rPr>
          <w:rFonts w:ascii="Arial" w:hAnsi="Arial" w:cs="Arial"/>
          <w:sz w:val="22"/>
        </w:rPr>
        <w:t>s sklenitvijo okvirnega sporazuma</w:t>
      </w:r>
      <w:r w:rsidR="00822EE5" w:rsidRPr="00693295">
        <w:rPr>
          <w:rFonts w:ascii="Arial" w:hAnsi="Arial" w:cs="Arial"/>
          <w:b/>
          <w:sz w:val="22"/>
        </w:rPr>
        <w:t>.</w:t>
      </w:r>
      <w:r w:rsidR="00E97E4A" w:rsidRPr="00693295">
        <w:rPr>
          <w:rFonts w:ascii="Arial" w:hAnsi="Arial" w:cs="Arial"/>
          <w:b/>
          <w:sz w:val="22"/>
        </w:rPr>
        <w:tab/>
      </w:r>
    </w:p>
    <w:p w14:paraId="016323AB" w14:textId="77777777" w:rsidR="00693295" w:rsidRPr="00F46A51" w:rsidRDefault="00693295" w:rsidP="00244708">
      <w:pPr>
        <w:jc w:val="both"/>
        <w:rPr>
          <w:rFonts w:ascii="Arial" w:hAnsi="Arial" w:cs="Arial"/>
          <w:sz w:val="22"/>
        </w:rPr>
      </w:pPr>
    </w:p>
    <w:p w14:paraId="535C0D85" w14:textId="77777777" w:rsidR="009D64E7" w:rsidRDefault="00693295" w:rsidP="00244708">
      <w:pPr>
        <w:jc w:val="both"/>
        <w:rPr>
          <w:rFonts w:ascii="Arial" w:hAnsi="Arial" w:cs="Arial"/>
          <w:sz w:val="22"/>
        </w:rPr>
      </w:pPr>
      <w:r w:rsidRPr="00F46A51">
        <w:rPr>
          <w:rFonts w:ascii="Arial" w:hAnsi="Arial" w:cs="Arial"/>
          <w:sz w:val="22"/>
        </w:rPr>
        <w:t>Ponudnik mora ponudbo izdelati v slovenskem jeziku. Naročnik dovoljuje predložitev katalogov in prospektneg</w:t>
      </w:r>
      <w:r>
        <w:rPr>
          <w:rFonts w:ascii="Arial" w:hAnsi="Arial" w:cs="Arial"/>
          <w:sz w:val="22"/>
        </w:rPr>
        <w:t>a materiala v angleškem</w:t>
      </w:r>
      <w:r w:rsidR="00EF7AEF">
        <w:rPr>
          <w:rFonts w:ascii="Arial" w:hAnsi="Arial" w:cs="Arial"/>
          <w:sz w:val="22"/>
        </w:rPr>
        <w:t xml:space="preserve"> </w:t>
      </w:r>
      <w:r>
        <w:rPr>
          <w:rFonts w:ascii="Arial" w:hAnsi="Arial" w:cs="Arial"/>
          <w:sz w:val="22"/>
        </w:rPr>
        <w:t>jeziku.</w:t>
      </w:r>
      <w:r w:rsidR="00662169" w:rsidRPr="00662169">
        <w:t xml:space="preserve"> </w:t>
      </w:r>
      <w:r w:rsidR="00662169" w:rsidRPr="00662169">
        <w:rPr>
          <w:rFonts w:ascii="Arial" w:hAnsi="Arial" w:cs="Arial"/>
          <w:sz w:val="22"/>
        </w:rPr>
        <w:t>V kolikor ponudnik v ponudbi priloži</w:t>
      </w:r>
      <w:r w:rsidR="00C209CD">
        <w:rPr>
          <w:rFonts w:ascii="Arial" w:hAnsi="Arial" w:cs="Arial"/>
          <w:sz w:val="22"/>
        </w:rPr>
        <w:t xml:space="preserve"> </w:t>
      </w:r>
      <w:r w:rsidR="00662169" w:rsidRPr="00662169">
        <w:rPr>
          <w:rFonts w:ascii="Arial" w:hAnsi="Arial" w:cs="Arial"/>
          <w:sz w:val="22"/>
        </w:rPr>
        <w:t>dokument ponudbe v tujem jeziku, si naročnik pridržuje prav</w:t>
      </w:r>
      <w:r w:rsidR="00072641">
        <w:rPr>
          <w:rFonts w:ascii="Arial" w:hAnsi="Arial" w:cs="Arial"/>
          <w:sz w:val="22"/>
        </w:rPr>
        <w:t xml:space="preserve">ico, da v fazi pregledovanja in </w:t>
      </w:r>
      <w:r w:rsidR="00662169" w:rsidRPr="00662169">
        <w:rPr>
          <w:rFonts w:ascii="Arial" w:hAnsi="Arial" w:cs="Arial"/>
          <w:sz w:val="22"/>
        </w:rPr>
        <w:t xml:space="preserve">ocenjevanja ponudb od ponudnika zahteva, da na lastne </w:t>
      </w:r>
      <w:r w:rsidR="00072641">
        <w:rPr>
          <w:rFonts w:ascii="Arial" w:hAnsi="Arial" w:cs="Arial"/>
          <w:sz w:val="22"/>
        </w:rPr>
        <w:t xml:space="preserve">stroške (tj. stroške ponudnika) </w:t>
      </w:r>
      <w:r w:rsidR="00662169" w:rsidRPr="00662169">
        <w:rPr>
          <w:rFonts w:ascii="Arial" w:hAnsi="Arial" w:cs="Arial"/>
          <w:sz w:val="22"/>
        </w:rPr>
        <w:t>predložijo uradne prevode dokumentov/dokazil s strani sodnega to</w:t>
      </w:r>
      <w:r w:rsidR="0041784E">
        <w:rPr>
          <w:rFonts w:ascii="Arial" w:hAnsi="Arial" w:cs="Arial"/>
          <w:sz w:val="22"/>
        </w:rPr>
        <w:t>lmača za slovenski jezik.</w:t>
      </w:r>
    </w:p>
    <w:p w14:paraId="0D7F7C37" w14:textId="77777777" w:rsidR="00B31239" w:rsidRDefault="00B31239" w:rsidP="00244708">
      <w:pPr>
        <w:jc w:val="both"/>
        <w:rPr>
          <w:rFonts w:ascii="Arial" w:hAnsi="Arial" w:cs="Arial"/>
          <w:sz w:val="22"/>
        </w:rPr>
      </w:pPr>
    </w:p>
    <w:p w14:paraId="6ECD0133" w14:textId="77777777" w:rsidR="00B31239" w:rsidRDefault="00B31239" w:rsidP="00244708">
      <w:pPr>
        <w:jc w:val="both"/>
        <w:rPr>
          <w:rFonts w:ascii="Arial" w:hAnsi="Arial" w:cs="Arial"/>
          <w:sz w:val="22"/>
        </w:rPr>
      </w:pPr>
      <w:r w:rsidRPr="00B31239">
        <w:rPr>
          <w:rFonts w:ascii="Arial" w:hAnsi="Arial" w:cs="Arial"/>
          <w:sz w:val="22"/>
        </w:rPr>
        <w:t>Vse stroške, povezane s pripravo in predložitvijo ponudbe, nosi ponudnik.</w:t>
      </w:r>
    </w:p>
    <w:p w14:paraId="49B3FCB6" w14:textId="77777777" w:rsidR="00693295" w:rsidRDefault="00693295" w:rsidP="00244708">
      <w:pPr>
        <w:jc w:val="both"/>
        <w:rPr>
          <w:rFonts w:ascii="Arial" w:hAnsi="Arial" w:cs="Arial"/>
          <w:sz w:val="22"/>
        </w:rPr>
      </w:pPr>
    </w:p>
    <w:p w14:paraId="18F29D46" w14:textId="77777777" w:rsidR="00693295" w:rsidRPr="00D50853" w:rsidRDefault="0096420D"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Pr="00D50853">
        <w:rPr>
          <w:rFonts w:ascii="Arial" w:hAnsi="Arial" w:cs="Arial"/>
          <w:b/>
          <w:sz w:val="22"/>
        </w:rPr>
        <w:t xml:space="preserve">DODATNA POJASNILA IN SPREMEMBA DOKUMENTACIJE V </w:t>
      </w:r>
      <w:r w:rsidR="00072641">
        <w:rPr>
          <w:rFonts w:ascii="Arial" w:hAnsi="Arial" w:cs="Arial"/>
          <w:b/>
          <w:sz w:val="22"/>
        </w:rPr>
        <w:t>ZVEZI Z ODDAJO JAVNEGA NAROČILA</w:t>
      </w:r>
    </w:p>
    <w:p w14:paraId="2E884106" w14:textId="77777777" w:rsidR="00E97E4A" w:rsidRPr="00F46A51" w:rsidRDefault="0011449E" w:rsidP="00E97E4A">
      <w:pPr>
        <w:jc w:val="both"/>
        <w:rPr>
          <w:rFonts w:ascii="Arial" w:hAnsi="Arial" w:cs="Arial"/>
          <w:sz w:val="22"/>
        </w:rPr>
      </w:pPr>
      <w:r>
        <w:rPr>
          <w:rFonts w:ascii="Arial" w:hAnsi="Arial" w:cs="Arial"/>
          <w:sz w:val="22"/>
        </w:rPr>
        <w:t xml:space="preserve">  </w:t>
      </w:r>
    </w:p>
    <w:p w14:paraId="3C335EAB" w14:textId="77777777" w:rsidR="00290B54" w:rsidRDefault="00290B54" w:rsidP="000F084D">
      <w:pPr>
        <w:jc w:val="both"/>
        <w:rPr>
          <w:rFonts w:ascii="Arial" w:hAnsi="Arial" w:cs="Arial"/>
          <w:sz w:val="22"/>
        </w:rPr>
      </w:pPr>
      <w:r>
        <w:rPr>
          <w:rFonts w:ascii="Arial" w:hAnsi="Arial" w:cs="Arial"/>
          <w:sz w:val="22"/>
        </w:rPr>
        <w:t>Javno naročilo</w:t>
      </w:r>
      <w:r w:rsidRPr="00645E76">
        <w:rPr>
          <w:rFonts w:ascii="Arial" w:hAnsi="Arial" w:cs="Arial"/>
          <w:sz w:val="22"/>
        </w:rPr>
        <w:t xml:space="preserve"> je razdeljeno na </w:t>
      </w:r>
      <w:r>
        <w:rPr>
          <w:rFonts w:ascii="Arial" w:hAnsi="Arial" w:cs="Arial"/>
          <w:sz w:val="22"/>
        </w:rPr>
        <w:t>sklope.</w:t>
      </w:r>
    </w:p>
    <w:p w14:paraId="19C397A5" w14:textId="77777777" w:rsidR="00290B54" w:rsidRDefault="00290B54" w:rsidP="000F084D">
      <w:pPr>
        <w:jc w:val="both"/>
        <w:rPr>
          <w:rFonts w:ascii="Arial" w:hAnsi="Arial" w:cs="Arial"/>
          <w:sz w:val="22"/>
        </w:rPr>
      </w:pPr>
    </w:p>
    <w:p w14:paraId="7F9D6064" w14:textId="77777777" w:rsidR="00290B54" w:rsidRDefault="00290B54" w:rsidP="000F084D">
      <w:pPr>
        <w:jc w:val="both"/>
        <w:rPr>
          <w:rFonts w:ascii="Arial" w:hAnsi="Arial" w:cs="Arial"/>
          <w:sz w:val="22"/>
        </w:rPr>
      </w:pPr>
      <w:r w:rsidRPr="006772C0">
        <w:rPr>
          <w:rFonts w:ascii="Arial" w:hAnsi="Arial" w:cs="Arial"/>
          <w:sz w:val="22"/>
        </w:rPr>
        <w:t xml:space="preserve">Ponudniki morajo </w:t>
      </w:r>
      <w:r w:rsidR="0041784E">
        <w:rPr>
          <w:rFonts w:ascii="Arial" w:hAnsi="Arial" w:cs="Arial"/>
          <w:sz w:val="22"/>
        </w:rPr>
        <w:t>oddati ponudbo za vse vrste in količine odpadkov in blaga</w:t>
      </w:r>
      <w:r w:rsidRPr="006772C0">
        <w:rPr>
          <w:rFonts w:ascii="Arial" w:hAnsi="Arial" w:cs="Arial"/>
          <w:sz w:val="22"/>
        </w:rPr>
        <w:t xml:space="preserve"> iz posameznega sklopa</w:t>
      </w:r>
      <w:r>
        <w:rPr>
          <w:rFonts w:ascii="Arial" w:hAnsi="Arial" w:cs="Arial"/>
          <w:sz w:val="22"/>
        </w:rPr>
        <w:t>.</w:t>
      </w:r>
      <w:r w:rsidRPr="006772C0">
        <w:rPr>
          <w:rFonts w:ascii="Arial" w:hAnsi="Arial" w:cs="Arial"/>
          <w:sz w:val="22"/>
        </w:rPr>
        <w:t xml:space="preserve"> Naročnik bo vse ponudnike, ki ne bodo ponudili vseh vrst </w:t>
      </w:r>
      <w:r w:rsidR="00B51381">
        <w:rPr>
          <w:rFonts w:ascii="Arial" w:hAnsi="Arial" w:cs="Arial"/>
          <w:sz w:val="22"/>
        </w:rPr>
        <w:t xml:space="preserve">storitev in </w:t>
      </w:r>
      <w:r w:rsidRPr="006772C0">
        <w:rPr>
          <w:rFonts w:ascii="Arial" w:hAnsi="Arial" w:cs="Arial"/>
          <w:sz w:val="22"/>
        </w:rPr>
        <w:t>blaga</w:t>
      </w:r>
      <w:r>
        <w:rPr>
          <w:rFonts w:ascii="Arial" w:hAnsi="Arial" w:cs="Arial"/>
          <w:sz w:val="22"/>
        </w:rPr>
        <w:t xml:space="preserve"> izločil iz ocenjevanja ponudb.</w:t>
      </w:r>
    </w:p>
    <w:p w14:paraId="5387D928" w14:textId="77777777" w:rsidR="00290B54" w:rsidRDefault="00290B54" w:rsidP="000F084D">
      <w:pPr>
        <w:jc w:val="both"/>
        <w:rPr>
          <w:rFonts w:ascii="Arial" w:hAnsi="Arial" w:cs="Arial"/>
          <w:sz w:val="22"/>
        </w:rPr>
      </w:pPr>
    </w:p>
    <w:p w14:paraId="1DA2C50D" w14:textId="5DE2859E" w:rsidR="00290B54" w:rsidRDefault="00290B54" w:rsidP="000F084D">
      <w:pPr>
        <w:jc w:val="both"/>
        <w:rPr>
          <w:rFonts w:ascii="Arial" w:hAnsi="Arial" w:cs="Arial"/>
          <w:sz w:val="22"/>
        </w:rPr>
      </w:pPr>
      <w:r w:rsidRPr="00EC0D52">
        <w:rPr>
          <w:rFonts w:ascii="Arial" w:hAnsi="Arial" w:cs="Arial"/>
          <w:sz w:val="22"/>
        </w:rPr>
        <w:t>Ponudnik lahko predl</w:t>
      </w:r>
      <w:r>
        <w:rPr>
          <w:rFonts w:ascii="Arial" w:hAnsi="Arial" w:cs="Arial"/>
          <w:sz w:val="22"/>
        </w:rPr>
        <w:t>oži ponudbo za posamezen sklop ali za več sklopov.</w:t>
      </w:r>
    </w:p>
    <w:p w14:paraId="562CD623" w14:textId="111FF175" w:rsidR="00BB6C83" w:rsidRDefault="00BB6C83" w:rsidP="000F084D">
      <w:pPr>
        <w:jc w:val="both"/>
        <w:rPr>
          <w:rFonts w:ascii="Arial" w:hAnsi="Arial" w:cs="Arial"/>
          <w:sz w:val="22"/>
        </w:rPr>
      </w:pPr>
    </w:p>
    <w:p w14:paraId="746F6AEA" w14:textId="77777777" w:rsidR="00BB6C83" w:rsidRPr="00EA2B75" w:rsidRDefault="00BB6C83" w:rsidP="00BB6C83">
      <w:pPr>
        <w:jc w:val="both"/>
        <w:rPr>
          <w:rFonts w:ascii="Arial" w:hAnsi="Arial" w:cs="Arial"/>
          <w:sz w:val="22"/>
        </w:rPr>
      </w:pPr>
      <w:r w:rsidRPr="00EA2B75">
        <w:rPr>
          <w:rFonts w:ascii="Arial" w:hAnsi="Arial" w:cs="Arial"/>
          <w:sz w:val="22"/>
        </w:rPr>
        <w:t>Komunikacija s ponudniki o vprašanjih v zvezi z vsebino naročila in v zvezi s pripravo ponudbe poteka izključno preko portala javnih naročil.</w:t>
      </w:r>
    </w:p>
    <w:p w14:paraId="71658FB0" w14:textId="77777777" w:rsidR="00BB6C83" w:rsidRPr="00EA2B75" w:rsidRDefault="00BB6C83" w:rsidP="00BB6C83">
      <w:pPr>
        <w:jc w:val="both"/>
        <w:rPr>
          <w:rFonts w:ascii="Arial" w:hAnsi="Arial" w:cs="Arial"/>
          <w:sz w:val="22"/>
        </w:rPr>
      </w:pPr>
    </w:p>
    <w:p w14:paraId="6046365E" w14:textId="77777777" w:rsidR="00BB6C83" w:rsidRPr="00EA2B75" w:rsidRDefault="00BB6C83" w:rsidP="00BB6C83">
      <w:pPr>
        <w:jc w:val="both"/>
        <w:rPr>
          <w:rFonts w:ascii="Arial" w:hAnsi="Arial" w:cs="Arial"/>
          <w:sz w:val="22"/>
        </w:rPr>
      </w:pPr>
      <w:r w:rsidRPr="00EA2B75">
        <w:rPr>
          <w:rFonts w:ascii="Arial" w:hAnsi="Arial" w:cs="Arial"/>
          <w:sz w:val="22"/>
        </w:rPr>
        <w:t>Naročnik bo zahtevo za pojasnilo razpisne dokumentacije oziroma kakršnokoli drugo vprašanje v zvezi z naročilom štel kot pravočasno, v kolikor bo na portalu javnih naročil zastavljeno najkasneje 10 (deset) dni do iz</w:t>
      </w:r>
      <w:r>
        <w:rPr>
          <w:rFonts w:ascii="Arial" w:hAnsi="Arial" w:cs="Arial"/>
          <w:sz w:val="22"/>
        </w:rPr>
        <w:t xml:space="preserve">teka roka za oddajo ponudbe do </w:t>
      </w:r>
      <w:r w:rsidRPr="00EA2B75">
        <w:rPr>
          <w:rFonts w:ascii="Arial" w:hAnsi="Arial" w:cs="Arial"/>
          <w:sz w:val="22"/>
        </w:rPr>
        <w:t>10.00 ure.</w:t>
      </w:r>
    </w:p>
    <w:p w14:paraId="00A08F7D" w14:textId="77777777" w:rsidR="00BB6C83" w:rsidRPr="00EA2B75" w:rsidRDefault="00BB6C83" w:rsidP="00BB6C83">
      <w:pPr>
        <w:jc w:val="both"/>
        <w:rPr>
          <w:rFonts w:ascii="Arial" w:hAnsi="Arial" w:cs="Arial"/>
          <w:sz w:val="22"/>
        </w:rPr>
      </w:pPr>
      <w:r w:rsidRPr="00EA2B75">
        <w:rPr>
          <w:rFonts w:ascii="Arial" w:hAnsi="Arial" w:cs="Arial"/>
          <w:sz w:val="22"/>
        </w:rPr>
        <w:t xml:space="preserve"> </w:t>
      </w:r>
    </w:p>
    <w:p w14:paraId="2AAD71FF" w14:textId="77777777" w:rsidR="00BB6C83" w:rsidRPr="00EA2B75" w:rsidRDefault="00BB6C83" w:rsidP="00BB6C83">
      <w:pPr>
        <w:jc w:val="both"/>
        <w:rPr>
          <w:rFonts w:ascii="Arial" w:hAnsi="Arial" w:cs="Arial"/>
          <w:sz w:val="22"/>
        </w:rPr>
      </w:pPr>
      <w:r w:rsidRPr="00EA2B75">
        <w:rPr>
          <w:rFonts w:ascii="Arial" w:hAnsi="Arial" w:cs="Arial"/>
          <w:sz w:val="22"/>
        </w:rPr>
        <w:t>Na zahteve za pojasnila oziroma druga vprašanja v zvezi z naročilom, zastavljena po tem roku, naročnik ne bo odgovarjal.</w:t>
      </w:r>
    </w:p>
    <w:p w14:paraId="5AFB1755" w14:textId="77777777" w:rsidR="00BB6C83" w:rsidRPr="00EA2B75" w:rsidRDefault="00BB6C83" w:rsidP="00BB6C83">
      <w:pPr>
        <w:jc w:val="both"/>
        <w:rPr>
          <w:rFonts w:ascii="Arial" w:hAnsi="Arial" w:cs="Arial"/>
          <w:sz w:val="22"/>
        </w:rPr>
      </w:pPr>
    </w:p>
    <w:p w14:paraId="6DBAF919" w14:textId="77777777" w:rsidR="00BB6C83" w:rsidRDefault="00BB6C83" w:rsidP="00BB6C83">
      <w:pPr>
        <w:jc w:val="both"/>
        <w:rPr>
          <w:rFonts w:ascii="Arial" w:hAnsi="Arial" w:cs="Arial"/>
          <w:sz w:val="22"/>
        </w:rPr>
      </w:pPr>
      <w:r w:rsidRPr="00EA2B75">
        <w:rPr>
          <w:rFonts w:ascii="Arial" w:hAnsi="Arial"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8F314BE" w14:textId="77777777" w:rsidR="00BB6C83" w:rsidRDefault="00BB6C83" w:rsidP="00BB6C83">
      <w:pPr>
        <w:jc w:val="both"/>
        <w:rPr>
          <w:rFonts w:ascii="Arial" w:hAnsi="Arial" w:cs="Arial"/>
          <w:sz w:val="22"/>
        </w:rPr>
      </w:pPr>
    </w:p>
    <w:p w14:paraId="606F7CC9" w14:textId="77777777" w:rsidR="00BB6C83" w:rsidRDefault="00BB6C83" w:rsidP="00BB6C83">
      <w:pPr>
        <w:jc w:val="both"/>
      </w:pPr>
      <w:r>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30131AF7" w14:textId="77777777" w:rsidR="00BB6C83" w:rsidRDefault="00BB6C83" w:rsidP="00BB6C83">
      <w:pPr>
        <w:jc w:val="both"/>
        <w:rPr>
          <w:rFonts w:ascii="Arial" w:hAnsi="Arial" w:cs="Arial"/>
          <w:sz w:val="22"/>
        </w:rPr>
      </w:pPr>
    </w:p>
    <w:p w14:paraId="67FE3771" w14:textId="77777777" w:rsidR="00BB6C83" w:rsidRDefault="00BB6C83" w:rsidP="00BB6C83">
      <w:pPr>
        <w:jc w:val="both"/>
      </w:pPr>
      <w:r>
        <w:rPr>
          <w:rFonts w:ascii="Arial" w:hAnsi="Arial" w:cs="Arial"/>
          <w:sz w:val="22"/>
        </w:rPr>
        <w:lastRenderedPageBreak/>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27A5AF2D" w14:textId="580F207B" w:rsidR="00FE37A3" w:rsidRPr="00F46A51" w:rsidRDefault="00FE37A3" w:rsidP="000B3B98">
      <w:pPr>
        <w:jc w:val="both"/>
        <w:rPr>
          <w:rFonts w:ascii="Arial" w:hAnsi="Arial" w:cs="Arial"/>
          <w:sz w:val="22"/>
        </w:rPr>
      </w:pPr>
    </w:p>
    <w:p w14:paraId="1A3E2160" w14:textId="3E3E1538" w:rsidR="0096420D" w:rsidRPr="0096420D" w:rsidRDefault="0096420D"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00BB6C83" w:rsidRPr="00BB6C83">
        <w:rPr>
          <w:rFonts w:ascii="Arial" w:hAnsi="Arial" w:cs="Arial"/>
          <w:b/>
          <w:sz w:val="22"/>
        </w:rPr>
        <w:t>ROK IN NAČIN PREDLOŽITVE PONUDBE</w:t>
      </w:r>
    </w:p>
    <w:p w14:paraId="5C93130D" w14:textId="77777777" w:rsidR="00E97E4A" w:rsidRPr="00F46A51" w:rsidRDefault="00E97E4A" w:rsidP="00E97E4A">
      <w:pPr>
        <w:jc w:val="both"/>
        <w:rPr>
          <w:rFonts w:ascii="Arial" w:hAnsi="Arial" w:cs="Arial"/>
          <w:sz w:val="22"/>
        </w:rPr>
      </w:pPr>
    </w:p>
    <w:p w14:paraId="3FC61072"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 xml:space="preserve">Ponudniki morajo ponudbe predložiti v informacijski sistem e-JN (v nadaljevanju: sistem e-JN) na spletnem naslovu </w:t>
      </w:r>
      <w:hyperlink r:id="rId10" w:history="1">
        <w:r w:rsidRPr="00EA2B75">
          <w:rPr>
            <w:rStyle w:val="Hiperpovezava"/>
            <w:rFonts w:ascii="Arial" w:hAnsi="Arial" w:cs="Arial"/>
            <w:sz w:val="22"/>
          </w:rPr>
          <w:t>https://ejn.gov.si</w:t>
        </w:r>
      </w:hyperlink>
      <w:r w:rsidRPr="00EA2B75">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EA2B75">
          <w:rPr>
            <w:rStyle w:val="Hiperpovezava"/>
            <w:rFonts w:ascii="Arial" w:hAnsi="Arial" w:cs="Arial"/>
            <w:sz w:val="22"/>
          </w:rPr>
          <w:t>https://ejn.gov.si</w:t>
        </w:r>
      </w:hyperlink>
      <w:r w:rsidRPr="00EA2B75">
        <w:rPr>
          <w:rFonts w:ascii="Arial" w:hAnsi="Arial" w:cs="Arial"/>
          <w:sz w:val="22"/>
        </w:rPr>
        <w:t>.</w:t>
      </w:r>
    </w:p>
    <w:p w14:paraId="2C71C074" w14:textId="77777777" w:rsidR="00BB6C83" w:rsidRPr="00EA2B75" w:rsidRDefault="00BB6C83" w:rsidP="00BB6C83">
      <w:pPr>
        <w:spacing w:line="260" w:lineRule="atLeast"/>
        <w:jc w:val="both"/>
        <w:rPr>
          <w:rFonts w:ascii="Arial" w:hAnsi="Arial" w:cs="Arial"/>
          <w:sz w:val="22"/>
        </w:rPr>
      </w:pPr>
    </w:p>
    <w:p w14:paraId="22F0F038"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103C522A" w14:textId="77777777" w:rsidR="00BB6C83" w:rsidRPr="00EA2B75" w:rsidRDefault="00BB6C83" w:rsidP="00BB6C83">
      <w:pPr>
        <w:spacing w:line="260" w:lineRule="atLeast"/>
        <w:jc w:val="both"/>
        <w:rPr>
          <w:rFonts w:ascii="Arial" w:hAnsi="Arial" w:cs="Arial"/>
          <w:sz w:val="22"/>
        </w:rPr>
      </w:pPr>
    </w:p>
    <w:p w14:paraId="7528C31C"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A2B75">
        <w:rPr>
          <w:rFonts w:ascii="Arial" w:hAnsi="Arial" w:cs="Arial"/>
          <w:sz w:val="22"/>
          <w:vertAlign w:val="superscript"/>
        </w:rPr>
        <w:t>1</w:t>
      </w:r>
      <w:r w:rsidRPr="00EA2B75">
        <w:rPr>
          <w:rFonts w:ascii="Arial" w:hAnsi="Arial" w:cs="Arial"/>
          <w:sz w:val="22"/>
        </w:rPr>
        <w:t>). Z oddajo ponudbe je le-ta zavezujoča za čas, naveden v ponudbi, razen če jo uporabnik ponudnika umakne ali spremeni pred potekom roka za oddajo ponudb.</w:t>
      </w:r>
    </w:p>
    <w:p w14:paraId="37D20FAB" w14:textId="77777777" w:rsidR="00BB6C83" w:rsidRPr="00EA2B75" w:rsidRDefault="00BB6C83" w:rsidP="00BB6C83">
      <w:pPr>
        <w:spacing w:line="260" w:lineRule="atLeast"/>
        <w:jc w:val="both"/>
        <w:rPr>
          <w:rFonts w:ascii="Arial" w:hAnsi="Arial" w:cs="Arial"/>
          <w:sz w:val="22"/>
        </w:rPr>
      </w:pPr>
    </w:p>
    <w:p w14:paraId="10AFEEC3" w14:textId="21974879" w:rsidR="00BB6C83" w:rsidRPr="00EA2B75" w:rsidRDefault="00BB6C83" w:rsidP="00BB6C83">
      <w:pPr>
        <w:spacing w:line="260" w:lineRule="atLeast"/>
        <w:jc w:val="both"/>
        <w:rPr>
          <w:rFonts w:ascii="Arial" w:hAnsi="Arial" w:cs="Arial"/>
          <w:sz w:val="22"/>
        </w:rPr>
      </w:pPr>
      <w:r w:rsidRPr="00EA2B75">
        <w:rPr>
          <w:rFonts w:ascii="Arial" w:hAnsi="Arial" w:cs="Arial"/>
          <w:sz w:val="22"/>
          <w:lang w:eastAsia="sl-SI"/>
        </w:rPr>
        <w:t xml:space="preserve">Ponudba se šteje za </w:t>
      </w:r>
      <w:r w:rsidRPr="00FB0712">
        <w:rPr>
          <w:rFonts w:ascii="Arial" w:hAnsi="Arial" w:cs="Arial"/>
          <w:sz w:val="22"/>
          <w:lang w:eastAsia="sl-SI"/>
        </w:rPr>
        <w:t>pravočasno oddano, če jo naročnik prejme preko sistema e-JN https://ejn.gov.si najkasneje do</w:t>
      </w:r>
      <w:r w:rsidRPr="00FB0712">
        <w:rPr>
          <w:rFonts w:ascii="Arial" w:hAnsi="Arial" w:cs="Arial"/>
          <w:b/>
          <w:sz w:val="22"/>
          <w:lang w:eastAsia="sl-SI"/>
        </w:rPr>
        <w:t xml:space="preserve"> </w:t>
      </w:r>
      <w:r w:rsidR="003D28F6">
        <w:rPr>
          <w:rFonts w:ascii="Arial" w:hAnsi="Arial" w:cs="Arial"/>
          <w:b/>
          <w:sz w:val="22"/>
          <w:lang w:eastAsia="sl-SI"/>
        </w:rPr>
        <w:t>4</w:t>
      </w:r>
      <w:r w:rsidRPr="00FB0712">
        <w:rPr>
          <w:rFonts w:ascii="Arial" w:hAnsi="Arial" w:cs="Arial"/>
          <w:b/>
          <w:sz w:val="22"/>
          <w:lang w:eastAsia="sl-SI"/>
        </w:rPr>
        <w:t>.4.2022 do 1</w:t>
      </w:r>
      <w:r w:rsidR="00645AB1" w:rsidRPr="00FB0712">
        <w:rPr>
          <w:rFonts w:ascii="Arial" w:hAnsi="Arial" w:cs="Arial"/>
          <w:b/>
          <w:sz w:val="22"/>
          <w:lang w:eastAsia="sl-SI"/>
        </w:rPr>
        <w:t>0</w:t>
      </w:r>
      <w:r w:rsidRPr="00FB0712">
        <w:rPr>
          <w:rFonts w:ascii="Arial" w:hAnsi="Arial" w:cs="Arial"/>
          <w:b/>
          <w:sz w:val="22"/>
          <w:lang w:eastAsia="sl-SI"/>
        </w:rPr>
        <w:t>.00 ure.</w:t>
      </w:r>
      <w:r w:rsidRPr="00FB0712">
        <w:rPr>
          <w:rFonts w:ascii="Arial" w:hAnsi="Arial" w:cs="Arial"/>
          <w:sz w:val="22"/>
        </w:rPr>
        <w:t xml:space="preserve"> Za oddano ponudbo</w:t>
      </w:r>
      <w:r w:rsidRPr="00EA2B75">
        <w:rPr>
          <w:rFonts w:ascii="Arial" w:hAnsi="Arial" w:cs="Arial"/>
          <w:sz w:val="22"/>
        </w:rPr>
        <w:t xml:space="preserve"> se šteje ponudba, ki je v sistemu e-JN označena s statusom »ODDANA«.</w:t>
      </w:r>
    </w:p>
    <w:p w14:paraId="486767EF" w14:textId="77777777" w:rsidR="00BB6C83" w:rsidRPr="00EA2B75" w:rsidRDefault="00BB6C83" w:rsidP="00BB6C83">
      <w:pPr>
        <w:spacing w:line="260" w:lineRule="atLeast"/>
        <w:jc w:val="both"/>
        <w:rPr>
          <w:rFonts w:ascii="Arial" w:hAnsi="Arial" w:cs="Arial"/>
          <w:sz w:val="22"/>
        </w:rPr>
      </w:pPr>
    </w:p>
    <w:p w14:paraId="420B2566"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0A69146" w14:textId="77777777" w:rsidR="00BB6C83" w:rsidRPr="00EA2B75" w:rsidRDefault="00BB6C83" w:rsidP="00BB6C83">
      <w:pPr>
        <w:spacing w:line="260" w:lineRule="atLeast"/>
        <w:jc w:val="both"/>
        <w:rPr>
          <w:rFonts w:ascii="Arial" w:hAnsi="Arial" w:cs="Arial"/>
          <w:sz w:val="22"/>
        </w:rPr>
      </w:pPr>
    </w:p>
    <w:p w14:paraId="511FEE64" w14:textId="77777777" w:rsidR="00BB6C83" w:rsidRPr="00EA2B75" w:rsidRDefault="00BB6C83" w:rsidP="00BB6C83">
      <w:pPr>
        <w:rPr>
          <w:rFonts w:ascii="Arial" w:hAnsi="Arial" w:cs="Arial"/>
          <w:sz w:val="22"/>
        </w:rPr>
      </w:pPr>
      <w:r w:rsidRPr="00EA2B75">
        <w:rPr>
          <w:rFonts w:ascii="Arial" w:hAnsi="Arial" w:cs="Arial"/>
          <w:sz w:val="22"/>
        </w:rPr>
        <w:t>Po preteku roka za predložitev ponudb ponudbe ne bo več mogoče oddati.</w:t>
      </w:r>
    </w:p>
    <w:p w14:paraId="51094280" w14:textId="77777777" w:rsidR="00BB6C83" w:rsidRPr="00EA2B75" w:rsidRDefault="00BB6C83" w:rsidP="00BB6C83">
      <w:pPr>
        <w:rPr>
          <w:rFonts w:ascii="Arial" w:hAnsi="Arial" w:cs="Arial"/>
          <w:sz w:val="22"/>
        </w:rPr>
      </w:pPr>
    </w:p>
    <w:p w14:paraId="6B490FF9" w14:textId="77777777" w:rsidR="00BB6C83" w:rsidRPr="00AD240E" w:rsidRDefault="00BB6C83" w:rsidP="00BB6C83">
      <w:pPr>
        <w:rPr>
          <w:rFonts w:ascii="Arial" w:hAnsi="Arial" w:cs="Arial"/>
          <w:sz w:val="22"/>
        </w:rPr>
      </w:pPr>
      <w:r w:rsidRPr="00EA2B75">
        <w:rPr>
          <w:rFonts w:ascii="Arial" w:hAnsi="Arial"/>
          <w:i/>
          <w:sz w:val="18"/>
          <w:vertAlign w:val="superscript"/>
        </w:rPr>
        <w:footnoteRef/>
      </w:r>
      <w:r w:rsidRPr="00EA2B75">
        <w:rPr>
          <w:rFonts w:ascii="Arial" w:hAnsi="Arial"/>
          <w:sz w:val="20"/>
        </w:rPr>
        <w:t xml:space="preserve"> </w:t>
      </w:r>
      <w:hyperlink r:id="rId12" w:history="1">
        <w:r w:rsidRPr="00EA2B75">
          <w:rPr>
            <w:rFonts w:ascii="Arial" w:hAnsi="Arial"/>
            <w:color w:val="0000FF"/>
            <w:sz w:val="18"/>
            <w:szCs w:val="18"/>
            <w:u w:val="single"/>
          </w:rPr>
          <w:t>Obligacijski zakonik</w:t>
        </w:r>
      </w:hyperlink>
      <w:r w:rsidRPr="00EA2B75">
        <w:rPr>
          <w:rFonts w:ascii="Arial" w:hAnsi="Arial"/>
          <w:sz w:val="18"/>
          <w:szCs w:val="18"/>
        </w:rPr>
        <w:t xml:space="preserve"> (Uradni list RS, št. 97/07 – uradno prečiščeno besedilo, 64/16 – odl. US in 20/18 – OROZ631)</w:t>
      </w:r>
    </w:p>
    <w:p w14:paraId="6F1C1579" w14:textId="023686F0" w:rsidR="00B27D03" w:rsidRDefault="00B27D03" w:rsidP="004140E6">
      <w:pPr>
        <w:spacing w:line="260" w:lineRule="atLeast"/>
        <w:jc w:val="both"/>
        <w:rPr>
          <w:rFonts w:ascii="Arial" w:hAnsi="Arial" w:cs="Arial"/>
          <w:sz w:val="22"/>
        </w:rPr>
      </w:pPr>
    </w:p>
    <w:p w14:paraId="2370BC7E" w14:textId="77777777" w:rsidR="00B27D03" w:rsidRPr="00E52983" w:rsidRDefault="00B27D03" w:rsidP="00B27D03">
      <w:pPr>
        <w:spacing w:line="260" w:lineRule="atLeast"/>
        <w:jc w:val="both"/>
        <w:rPr>
          <w:rFonts w:ascii="Arial" w:eastAsia="Times New Roman" w:hAnsi="Arial" w:cs="Arial"/>
          <w:b/>
          <w:bCs/>
          <w:i/>
          <w:sz w:val="22"/>
          <w:u w:val="single"/>
        </w:rPr>
      </w:pPr>
      <w:r w:rsidRPr="00E52983">
        <w:rPr>
          <w:rFonts w:ascii="Arial" w:eastAsia="Times New Roman" w:hAnsi="Arial" w:cs="Arial"/>
          <w:b/>
          <w:bCs/>
          <w:i/>
          <w:sz w:val="22"/>
          <w:u w:val="single"/>
        </w:rPr>
        <w:t>Obrazec OBR-1 »Predračun«</w:t>
      </w:r>
    </w:p>
    <w:p w14:paraId="36FBF93A" w14:textId="77777777" w:rsidR="00B27D03" w:rsidRDefault="00B27D03" w:rsidP="00B27D03">
      <w:pPr>
        <w:spacing w:line="260" w:lineRule="atLeast"/>
        <w:jc w:val="both"/>
        <w:rPr>
          <w:rFonts w:ascii="Arial" w:hAnsi="Arial" w:cs="Arial"/>
          <w:sz w:val="22"/>
        </w:rPr>
      </w:pPr>
    </w:p>
    <w:p w14:paraId="48130DDE" w14:textId="5470D63C" w:rsidR="00244708" w:rsidRDefault="00244708" w:rsidP="00B27D03">
      <w:pPr>
        <w:spacing w:line="260" w:lineRule="atLeast"/>
        <w:jc w:val="both"/>
        <w:rPr>
          <w:rFonts w:ascii="Arial" w:hAnsi="Arial" w:cs="Arial"/>
          <w:sz w:val="22"/>
        </w:rPr>
      </w:pPr>
      <w:r w:rsidRPr="00244708">
        <w:rPr>
          <w:rFonts w:ascii="Arial" w:hAnsi="Arial" w:cs="Arial"/>
          <w:sz w:val="22"/>
        </w:rPr>
        <w:t>Ponudnik mora izpolniti Predračun, ob upoštevanju zahtev in specifikacij, ki so del razpisne dokumentacije.</w:t>
      </w:r>
    </w:p>
    <w:p w14:paraId="754106F9" w14:textId="77777777" w:rsidR="001F56EA" w:rsidRDefault="001F56EA" w:rsidP="000F084D">
      <w:pPr>
        <w:spacing w:line="260" w:lineRule="atLeast"/>
        <w:jc w:val="both"/>
        <w:rPr>
          <w:rFonts w:ascii="Arial" w:hAnsi="Arial" w:cs="Arial"/>
          <w:sz w:val="22"/>
        </w:rPr>
      </w:pPr>
    </w:p>
    <w:p w14:paraId="7B94FC89" w14:textId="4EB47323" w:rsidR="00B27D03" w:rsidRDefault="00B27D03" w:rsidP="000F084D">
      <w:pPr>
        <w:spacing w:line="260" w:lineRule="atLeast"/>
        <w:jc w:val="both"/>
        <w:rPr>
          <w:rFonts w:ascii="Arial" w:hAnsi="Arial" w:cs="Arial"/>
          <w:sz w:val="22"/>
        </w:rPr>
      </w:pPr>
      <w:r>
        <w:rPr>
          <w:rFonts w:ascii="Arial" w:hAnsi="Arial" w:cs="Arial"/>
          <w:sz w:val="22"/>
        </w:rPr>
        <w:t xml:space="preserve">Ponudnik izpolni vse postavke v Predračunu </w:t>
      </w:r>
      <w:r w:rsidRPr="00213642">
        <w:rPr>
          <w:rFonts w:ascii="Arial" w:hAnsi="Arial" w:cs="Arial"/>
          <w:sz w:val="22"/>
        </w:rPr>
        <w:t xml:space="preserve">za </w:t>
      </w:r>
      <w:r>
        <w:rPr>
          <w:rFonts w:ascii="Arial" w:hAnsi="Arial" w:cs="Arial"/>
          <w:sz w:val="22"/>
        </w:rPr>
        <w:t xml:space="preserve">posamezni sklop za katerega oddaja ponudbo, in sicer: na največ </w:t>
      </w:r>
      <w:r w:rsidR="00094012">
        <w:rPr>
          <w:rFonts w:ascii="Arial" w:hAnsi="Arial" w:cs="Arial"/>
          <w:sz w:val="22"/>
        </w:rPr>
        <w:t>štiri decimalna</w:t>
      </w:r>
      <w:r>
        <w:rPr>
          <w:rFonts w:ascii="Arial" w:hAnsi="Arial" w:cs="Arial"/>
          <w:sz w:val="22"/>
        </w:rPr>
        <w:t xml:space="preserve"> mest</w:t>
      </w:r>
      <w:r w:rsidR="00094012">
        <w:rPr>
          <w:rFonts w:ascii="Arial" w:hAnsi="Arial" w:cs="Arial"/>
          <w:sz w:val="22"/>
        </w:rPr>
        <w:t>a</w:t>
      </w:r>
      <w:r>
        <w:rPr>
          <w:rFonts w:ascii="Arial" w:hAnsi="Arial" w:cs="Arial"/>
          <w:sz w:val="22"/>
        </w:rPr>
        <w:t xml:space="preserve">. </w:t>
      </w:r>
    </w:p>
    <w:p w14:paraId="7BB1ED1D" w14:textId="223A0062" w:rsidR="00BB6C83" w:rsidRDefault="00BB6C83" w:rsidP="000F084D">
      <w:pPr>
        <w:spacing w:line="260" w:lineRule="atLeast"/>
        <w:jc w:val="both"/>
        <w:rPr>
          <w:rFonts w:ascii="Arial" w:hAnsi="Arial" w:cs="Arial"/>
          <w:sz w:val="22"/>
        </w:rPr>
      </w:pPr>
    </w:p>
    <w:p w14:paraId="44CCA11A" w14:textId="77777777" w:rsidR="00645AB1" w:rsidRPr="00645AB1" w:rsidRDefault="00645AB1" w:rsidP="00645AB1">
      <w:pPr>
        <w:spacing w:line="260" w:lineRule="atLeast"/>
        <w:jc w:val="both"/>
        <w:rPr>
          <w:rFonts w:ascii="Arial" w:hAnsi="Arial" w:cs="Arial"/>
          <w:sz w:val="22"/>
        </w:rPr>
      </w:pPr>
      <w:r w:rsidRPr="00645AB1">
        <w:rPr>
          <w:rFonts w:ascii="Arial" w:hAnsi="Arial" w:cs="Arial"/>
          <w:sz w:val="22"/>
        </w:rPr>
        <w:t>Ponudnik mora izpolniti vse postavke v predračunu. V kolikor ponudnik cene v posamezno postavko ne vpiše, se šteje, da predmetne postavke ne ponuja in tako ne izpolnjuje vseh zahtev naročnika iz predmetne razpisne dokumentacije.</w:t>
      </w:r>
    </w:p>
    <w:p w14:paraId="794D3038" w14:textId="77777777" w:rsidR="00645AB1" w:rsidRPr="00645AB1" w:rsidRDefault="00645AB1" w:rsidP="00645AB1">
      <w:pPr>
        <w:spacing w:line="260" w:lineRule="atLeast"/>
        <w:jc w:val="both"/>
        <w:rPr>
          <w:rFonts w:ascii="Arial" w:hAnsi="Arial" w:cs="Arial"/>
          <w:sz w:val="22"/>
        </w:rPr>
      </w:pPr>
    </w:p>
    <w:p w14:paraId="1DA90523" w14:textId="213FC304" w:rsidR="00B27D03" w:rsidRDefault="00645AB1" w:rsidP="00645AB1">
      <w:pPr>
        <w:spacing w:line="260" w:lineRule="atLeast"/>
        <w:jc w:val="both"/>
        <w:rPr>
          <w:rFonts w:ascii="Arial" w:hAnsi="Arial" w:cs="Arial"/>
          <w:sz w:val="22"/>
        </w:rPr>
      </w:pPr>
      <w:r w:rsidRPr="00645AB1">
        <w:rPr>
          <w:rFonts w:ascii="Arial" w:hAnsi="Arial" w:cs="Arial"/>
          <w:sz w:val="22"/>
        </w:rPr>
        <w:t>V kolikor ponudnik vpiše ceno nič (0) EUR, se šteje, da ponuja postavko brezplačno.</w:t>
      </w:r>
    </w:p>
    <w:p w14:paraId="1EA57CB9" w14:textId="77777777" w:rsidR="00645AB1" w:rsidRDefault="00645AB1" w:rsidP="000F084D">
      <w:pPr>
        <w:spacing w:line="260" w:lineRule="atLeast"/>
        <w:jc w:val="both"/>
        <w:rPr>
          <w:rFonts w:ascii="Arial" w:hAnsi="Arial" w:cs="Arial"/>
          <w:sz w:val="22"/>
        </w:rPr>
      </w:pPr>
    </w:p>
    <w:p w14:paraId="7836E2CF" w14:textId="39A8DFFB" w:rsidR="00B27D03" w:rsidRDefault="00B27D03" w:rsidP="000F084D">
      <w:pPr>
        <w:spacing w:line="260" w:lineRule="atLeast"/>
        <w:jc w:val="both"/>
      </w:pPr>
      <w:r>
        <w:rPr>
          <w:rFonts w:ascii="Arial" w:hAnsi="Arial" w:cs="Arial"/>
          <w:sz w:val="22"/>
        </w:rPr>
        <w:t>Ponudnik ne sme spreminjati vsebine predračuna.</w:t>
      </w:r>
    </w:p>
    <w:p w14:paraId="6CA809E5" w14:textId="77777777" w:rsidR="00B27D03" w:rsidRDefault="00B27D03" w:rsidP="000F084D">
      <w:pPr>
        <w:spacing w:line="260" w:lineRule="atLeast"/>
        <w:jc w:val="both"/>
        <w:rPr>
          <w:rFonts w:ascii="Arial" w:hAnsi="Arial" w:cs="Arial"/>
          <w:sz w:val="22"/>
        </w:rPr>
      </w:pPr>
    </w:p>
    <w:p w14:paraId="05908936" w14:textId="77777777" w:rsidR="00B27D03" w:rsidRDefault="00B27D03" w:rsidP="000F084D">
      <w:pPr>
        <w:spacing w:line="260" w:lineRule="atLeast"/>
        <w:jc w:val="both"/>
      </w:pPr>
      <w:r>
        <w:rPr>
          <w:rFonts w:ascii="Arial" w:hAnsi="Arial" w:cs="Arial"/>
          <w:sz w:val="22"/>
        </w:rPr>
        <w:t>Ponujena cena z DDV mora zajemati vse popuste in stroške.</w:t>
      </w:r>
    </w:p>
    <w:p w14:paraId="5158464A" w14:textId="77777777" w:rsidR="00B27D03" w:rsidRDefault="00B27D03" w:rsidP="000F084D">
      <w:pPr>
        <w:spacing w:line="260" w:lineRule="atLeast"/>
        <w:jc w:val="both"/>
      </w:pPr>
      <w:r>
        <w:rPr>
          <w:rFonts w:ascii="Arial" w:hAnsi="Arial" w:cs="Arial"/>
          <w:sz w:val="22"/>
        </w:rPr>
        <w:lastRenderedPageBreak/>
        <w:t>V primeru, da bo naročnik pri pregledu in ocenjevanju ponudb odkril očitne računske napake, bo ravnal v skladu s sedmim odstavkom 89. člena ZJN-3.</w:t>
      </w:r>
    </w:p>
    <w:p w14:paraId="428D59C7" w14:textId="77777777" w:rsidR="00B27D03" w:rsidRDefault="00B27D03" w:rsidP="000F084D">
      <w:pPr>
        <w:spacing w:line="260" w:lineRule="atLeast"/>
        <w:jc w:val="both"/>
        <w:rPr>
          <w:rFonts w:ascii="Arial" w:hAnsi="Arial" w:cs="Arial"/>
          <w:sz w:val="22"/>
        </w:rPr>
      </w:pPr>
    </w:p>
    <w:p w14:paraId="14A78891" w14:textId="77777777" w:rsidR="000A4DD3" w:rsidRPr="00EA2B75" w:rsidRDefault="000A4DD3" w:rsidP="000A4DD3">
      <w:pPr>
        <w:spacing w:line="260" w:lineRule="atLeast"/>
        <w:jc w:val="both"/>
        <w:rPr>
          <w:rFonts w:ascii="Arial" w:hAnsi="Arial" w:cs="Arial"/>
          <w:sz w:val="22"/>
        </w:rPr>
      </w:pPr>
      <w:r w:rsidRPr="00EA2B75">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A2EDDF1" w14:textId="77777777" w:rsidR="000A4DD3" w:rsidRPr="00EA2B75" w:rsidRDefault="000A4DD3" w:rsidP="000A4DD3">
      <w:pPr>
        <w:spacing w:line="260" w:lineRule="atLeast"/>
        <w:jc w:val="both"/>
        <w:rPr>
          <w:rFonts w:ascii="Arial" w:hAnsi="Arial" w:cs="Arial"/>
          <w:sz w:val="22"/>
        </w:rPr>
      </w:pPr>
    </w:p>
    <w:p w14:paraId="73055A63" w14:textId="77777777" w:rsidR="000A4DD3" w:rsidRPr="00EA2B75" w:rsidRDefault="000A4DD3" w:rsidP="000A4DD3">
      <w:pPr>
        <w:spacing w:line="260" w:lineRule="atLeast"/>
        <w:jc w:val="both"/>
        <w:rPr>
          <w:rFonts w:ascii="Arial" w:hAnsi="Arial" w:cs="Arial"/>
          <w:sz w:val="22"/>
        </w:rPr>
      </w:pPr>
      <w:r w:rsidRPr="00EA2B75">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2F698146" w14:textId="77777777" w:rsidR="000A4DD3" w:rsidRDefault="000A4DD3" w:rsidP="000A4DD3">
      <w:pPr>
        <w:spacing w:line="260" w:lineRule="atLeast"/>
        <w:jc w:val="both"/>
        <w:rPr>
          <w:rFonts w:ascii="Arial" w:hAnsi="Arial" w:cs="Arial"/>
          <w:b/>
          <w:sz w:val="22"/>
        </w:rPr>
      </w:pPr>
    </w:p>
    <w:p w14:paraId="7D913743" w14:textId="77777777" w:rsidR="000A4DD3" w:rsidRDefault="000A4DD3" w:rsidP="000A4DD3">
      <w:pPr>
        <w:spacing w:line="260" w:lineRule="atLeast"/>
        <w:jc w:val="both"/>
      </w:pPr>
      <w:r>
        <w:rPr>
          <w:rFonts w:ascii="Arial" w:hAnsi="Arial" w:cs="Arial"/>
          <w:sz w:val="22"/>
        </w:rPr>
        <w:t>V primeru razhajanj med podatki v predračunih, kot veljavni štejejo podatki naloženi v razdelku »Drugi dokumenti«.</w:t>
      </w:r>
    </w:p>
    <w:p w14:paraId="2D038C61" w14:textId="77777777" w:rsidR="00B27D03" w:rsidRDefault="00B27D03" w:rsidP="000F084D">
      <w:pPr>
        <w:spacing w:line="260" w:lineRule="atLeast"/>
        <w:jc w:val="both"/>
        <w:rPr>
          <w:rFonts w:ascii="Arial" w:hAnsi="Arial" w:cs="Arial"/>
          <w:sz w:val="22"/>
        </w:rPr>
      </w:pPr>
    </w:p>
    <w:p w14:paraId="7C2D4285" w14:textId="64BE5340" w:rsidR="00B27D03" w:rsidRDefault="00B27D03" w:rsidP="000F084D">
      <w:pPr>
        <w:spacing w:line="260" w:lineRule="atLeast"/>
        <w:jc w:val="both"/>
      </w:pPr>
      <w:r>
        <w:rPr>
          <w:rFonts w:ascii="Arial" w:eastAsia="Times New Roman" w:hAnsi="Arial" w:cs="Arial"/>
          <w:b/>
          <w:bCs/>
          <w:i/>
          <w:sz w:val="22"/>
          <w:u w:val="single"/>
        </w:rPr>
        <w:t>Obrazec OBR-3: Specifikacija s ponudbenimi cenami</w:t>
      </w:r>
    </w:p>
    <w:p w14:paraId="6F5DEDFC" w14:textId="77777777" w:rsidR="00B27D03" w:rsidRDefault="00B27D03" w:rsidP="00B27D03">
      <w:pPr>
        <w:spacing w:line="260" w:lineRule="atLeast"/>
        <w:jc w:val="both"/>
        <w:rPr>
          <w:rFonts w:ascii="Arial" w:eastAsia="Times New Roman" w:hAnsi="Arial" w:cs="Arial"/>
          <w:b/>
          <w:bCs/>
          <w:i/>
          <w:sz w:val="22"/>
          <w:u w:val="single"/>
        </w:rPr>
      </w:pPr>
    </w:p>
    <w:p w14:paraId="017FDE8D" w14:textId="4C4E8F98" w:rsidR="00B27D03" w:rsidRDefault="00B27D03" w:rsidP="000F084D">
      <w:pPr>
        <w:spacing w:line="260" w:lineRule="atLeast"/>
        <w:jc w:val="both"/>
      </w:pPr>
      <w:r>
        <w:rPr>
          <w:rFonts w:ascii="Arial" w:hAnsi="Arial" w:cs="Arial"/>
          <w:sz w:val="22"/>
        </w:rPr>
        <w:t xml:space="preserve">Ponudnik mora v obrazcu OBR-3  ponujati vse pozicije </w:t>
      </w:r>
      <w:r w:rsidRPr="00213642">
        <w:rPr>
          <w:rFonts w:ascii="Arial" w:hAnsi="Arial" w:cs="Arial"/>
          <w:sz w:val="22"/>
        </w:rPr>
        <w:t xml:space="preserve">za </w:t>
      </w:r>
      <w:r>
        <w:rPr>
          <w:rFonts w:ascii="Arial" w:hAnsi="Arial" w:cs="Arial"/>
          <w:sz w:val="22"/>
        </w:rPr>
        <w:t>posamezni sklop, ob upoštevanju zahtev in specifikacij, ki so del razpisne dokumentacije.</w:t>
      </w:r>
    </w:p>
    <w:p w14:paraId="21898065" w14:textId="77777777" w:rsidR="00B27D03" w:rsidRDefault="00B27D03" w:rsidP="000F084D">
      <w:pPr>
        <w:spacing w:line="260" w:lineRule="atLeast"/>
        <w:jc w:val="both"/>
        <w:rPr>
          <w:rFonts w:ascii="Arial" w:hAnsi="Arial" w:cs="Arial"/>
          <w:sz w:val="22"/>
        </w:rPr>
      </w:pPr>
    </w:p>
    <w:p w14:paraId="330F6CDF" w14:textId="44D55502" w:rsidR="00B27D03" w:rsidRDefault="00B27D03" w:rsidP="000F084D">
      <w:pPr>
        <w:spacing w:line="260" w:lineRule="atLeast"/>
        <w:jc w:val="both"/>
      </w:pPr>
      <w:r>
        <w:rPr>
          <w:rFonts w:ascii="Arial" w:hAnsi="Arial" w:cs="Arial"/>
          <w:sz w:val="22"/>
        </w:rPr>
        <w:t xml:space="preserve">Ponudnik izpolni vse postavke v obrazcu OBR-3 </w:t>
      </w:r>
      <w:r w:rsidRPr="00213642">
        <w:rPr>
          <w:rFonts w:ascii="Arial" w:hAnsi="Arial" w:cs="Arial"/>
          <w:sz w:val="22"/>
        </w:rPr>
        <w:t xml:space="preserve">za </w:t>
      </w:r>
      <w:r>
        <w:rPr>
          <w:rFonts w:ascii="Arial" w:hAnsi="Arial" w:cs="Arial"/>
          <w:sz w:val="22"/>
        </w:rPr>
        <w:t>posamezni sklop za katero oddaja p</w:t>
      </w:r>
      <w:r w:rsidR="001F56EA">
        <w:rPr>
          <w:rFonts w:ascii="Arial" w:hAnsi="Arial" w:cs="Arial"/>
          <w:sz w:val="22"/>
        </w:rPr>
        <w:t xml:space="preserve">onudbo, in sicer: na največ štiri decimalna mesta </w:t>
      </w:r>
      <w:r w:rsidRPr="00BC1803">
        <w:rPr>
          <w:rFonts w:ascii="Arial" w:hAnsi="Arial" w:cs="Arial"/>
          <w:sz w:val="22"/>
        </w:rPr>
        <w:t>ter vpiše vse zahtevane podatke</w:t>
      </w:r>
      <w:r>
        <w:rPr>
          <w:rFonts w:ascii="Arial" w:hAnsi="Arial" w:cs="Arial"/>
          <w:sz w:val="22"/>
        </w:rPr>
        <w:t xml:space="preserve">. </w:t>
      </w:r>
    </w:p>
    <w:p w14:paraId="71D0859B" w14:textId="77777777" w:rsidR="00B27D03" w:rsidRDefault="00B27D03" w:rsidP="000F084D">
      <w:pPr>
        <w:spacing w:line="260" w:lineRule="atLeast"/>
        <w:jc w:val="both"/>
        <w:rPr>
          <w:rFonts w:ascii="Arial" w:hAnsi="Arial" w:cs="Arial"/>
          <w:sz w:val="22"/>
        </w:rPr>
      </w:pPr>
    </w:p>
    <w:p w14:paraId="67A284A7" w14:textId="77777777" w:rsidR="00B27D03" w:rsidRDefault="00B27D03" w:rsidP="000F084D">
      <w:pPr>
        <w:spacing w:line="260" w:lineRule="atLeast"/>
        <w:jc w:val="both"/>
      </w:pPr>
      <w:r>
        <w:rPr>
          <w:rFonts w:ascii="Arial" w:hAnsi="Arial" w:cs="Arial"/>
          <w:sz w:val="22"/>
        </w:rPr>
        <w:t>V kolikor ponudnik vpiše ceno nič (0) EUR, se šteje, da ponuja postavko brezplačno.</w:t>
      </w:r>
    </w:p>
    <w:p w14:paraId="60C7EE21" w14:textId="77777777" w:rsidR="00B27D03" w:rsidRDefault="00B27D03" w:rsidP="000F084D">
      <w:pPr>
        <w:spacing w:line="260" w:lineRule="atLeast"/>
        <w:jc w:val="both"/>
        <w:rPr>
          <w:rFonts w:ascii="Arial" w:hAnsi="Arial" w:cs="Arial"/>
          <w:sz w:val="22"/>
        </w:rPr>
      </w:pPr>
    </w:p>
    <w:p w14:paraId="710764AB" w14:textId="77777777" w:rsidR="00B27D03" w:rsidRDefault="00B27D03" w:rsidP="000F084D">
      <w:pPr>
        <w:spacing w:line="260" w:lineRule="atLeast"/>
        <w:jc w:val="both"/>
      </w:pPr>
      <w:r>
        <w:rPr>
          <w:rFonts w:ascii="Arial" w:hAnsi="Arial" w:cs="Arial"/>
          <w:sz w:val="22"/>
        </w:rPr>
        <w:t>Ponudnik ne sme spreminjati vsebine predračuna.</w:t>
      </w:r>
    </w:p>
    <w:p w14:paraId="43ADD78D" w14:textId="77777777" w:rsidR="00B27D03" w:rsidRDefault="00B27D03" w:rsidP="000F084D">
      <w:pPr>
        <w:spacing w:line="260" w:lineRule="atLeast"/>
        <w:jc w:val="both"/>
        <w:rPr>
          <w:rFonts w:ascii="Arial" w:hAnsi="Arial" w:cs="Arial"/>
          <w:sz w:val="22"/>
        </w:rPr>
      </w:pPr>
    </w:p>
    <w:p w14:paraId="7F33178F" w14:textId="77777777" w:rsidR="00B27D03" w:rsidRDefault="00B27D03" w:rsidP="000F084D">
      <w:pPr>
        <w:spacing w:line="260" w:lineRule="atLeast"/>
        <w:jc w:val="both"/>
      </w:pPr>
      <w:r>
        <w:rPr>
          <w:rFonts w:ascii="Arial" w:hAnsi="Arial" w:cs="Arial"/>
          <w:sz w:val="22"/>
        </w:rPr>
        <w:t>Ponujena cena z DDV mora zajemati vse popuste in stroške.</w:t>
      </w:r>
    </w:p>
    <w:p w14:paraId="661BB2E5" w14:textId="77777777" w:rsidR="00B27D03" w:rsidRDefault="00B27D03" w:rsidP="000F084D">
      <w:pPr>
        <w:spacing w:line="260" w:lineRule="atLeast"/>
        <w:jc w:val="both"/>
        <w:rPr>
          <w:rFonts w:ascii="Arial" w:hAnsi="Arial" w:cs="Arial"/>
          <w:sz w:val="22"/>
        </w:rPr>
      </w:pPr>
    </w:p>
    <w:p w14:paraId="4FAAF566" w14:textId="77777777" w:rsidR="00B27D03" w:rsidRDefault="00B27D03" w:rsidP="000F084D">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6C952DB5" w14:textId="77777777" w:rsidR="00B27D03" w:rsidRDefault="00B27D03" w:rsidP="000F084D">
      <w:pPr>
        <w:spacing w:line="260" w:lineRule="atLeast"/>
        <w:jc w:val="both"/>
        <w:rPr>
          <w:rFonts w:ascii="Arial" w:hAnsi="Arial" w:cs="Arial"/>
          <w:sz w:val="22"/>
        </w:rPr>
      </w:pPr>
    </w:p>
    <w:p w14:paraId="320768EC" w14:textId="45D6920F" w:rsidR="00B27D03" w:rsidRDefault="00B27D03" w:rsidP="000B3B98">
      <w:pPr>
        <w:spacing w:line="260" w:lineRule="atLeast"/>
        <w:jc w:val="both"/>
      </w:pPr>
      <w:r>
        <w:rPr>
          <w:rFonts w:ascii="Arial" w:hAnsi="Arial" w:cs="Arial"/>
          <w:b/>
          <w:sz w:val="22"/>
        </w:rPr>
        <w:t>Ponudnik v sistemu e-JN obrazec OBR-3</w:t>
      </w:r>
      <w:r>
        <w:t xml:space="preserve"> </w:t>
      </w:r>
      <w:r>
        <w:rPr>
          <w:rFonts w:ascii="Arial" w:hAnsi="Arial" w:cs="Arial"/>
          <w:b/>
          <w:sz w:val="22"/>
        </w:rPr>
        <w:t>Specifikacija s ponudbenimi cenami, naloži v razdelek »Drugi dokumenti« in sicer v programu Excel in v pdf. datoteki.</w:t>
      </w:r>
    </w:p>
    <w:p w14:paraId="6150FC6D" w14:textId="77777777" w:rsidR="00B27D03" w:rsidRPr="000F084D" w:rsidRDefault="00B27D03" w:rsidP="000F084D">
      <w:pPr>
        <w:pStyle w:val="Naslov1"/>
        <w:keepNext/>
        <w:numPr>
          <w:ilvl w:val="0"/>
          <w:numId w:val="0"/>
        </w:numPr>
        <w:overflowPunct w:val="0"/>
        <w:autoSpaceDE w:val="0"/>
        <w:spacing w:before="240" w:after="120"/>
        <w:ind w:right="-2"/>
        <w:jc w:val="both"/>
        <w:textAlignment w:val="baseline"/>
        <w:rPr>
          <w:rFonts w:ascii="Arial" w:hAnsi="Arial" w:cs="Arial"/>
          <w:sz w:val="22"/>
        </w:rPr>
      </w:pPr>
      <w:bookmarkStart w:id="7" w:name="_Toc522612546"/>
      <w:r w:rsidRPr="000F084D">
        <w:rPr>
          <w:rFonts w:ascii="Arial" w:hAnsi="Arial" w:cs="Arial"/>
          <w:sz w:val="22"/>
          <w:u w:val="single"/>
        </w:rPr>
        <w:t>Veljavnost ponudbe:</w:t>
      </w:r>
      <w:bookmarkEnd w:id="7"/>
    </w:p>
    <w:p w14:paraId="7AF0C181" w14:textId="77777777" w:rsidR="00B27D03" w:rsidRDefault="00B27D03" w:rsidP="000F084D">
      <w:pPr>
        <w:jc w:val="both"/>
        <w:rPr>
          <w:rFonts w:ascii="Arial" w:hAnsi="Arial" w:cs="Arial"/>
          <w:sz w:val="22"/>
          <w:u w:val="single"/>
        </w:rPr>
      </w:pPr>
    </w:p>
    <w:p w14:paraId="013C5EE3" w14:textId="77777777" w:rsidR="00B27D03" w:rsidRDefault="00B27D03" w:rsidP="000F084D">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0410E909" w14:textId="77777777" w:rsidR="00B27D03" w:rsidRDefault="00B27D03" w:rsidP="000F084D">
      <w:pPr>
        <w:jc w:val="both"/>
        <w:rPr>
          <w:rFonts w:ascii="Arial" w:hAnsi="Arial" w:cs="Arial"/>
          <w:b/>
          <w:sz w:val="22"/>
        </w:rPr>
      </w:pPr>
    </w:p>
    <w:p w14:paraId="17C8A516" w14:textId="77777777" w:rsidR="00B27D03" w:rsidRDefault="00B27D03" w:rsidP="000F084D">
      <w:pPr>
        <w:jc w:val="both"/>
      </w:pPr>
      <w:r>
        <w:rPr>
          <w:rFonts w:ascii="Arial" w:hAnsi="Arial" w:cs="Arial"/>
          <w:sz w:val="22"/>
          <w:u w:val="single"/>
        </w:rPr>
        <w:t>Variantne ponudbe niso dovoljene.</w:t>
      </w:r>
    </w:p>
    <w:p w14:paraId="3B60457A" w14:textId="6F24FFB1" w:rsidR="009E43D4" w:rsidRPr="00F46A51" w:rsidRDefault="009E43D4" w:rsidP="00CD48E0">
      <w:pPr>
        <w:jc w:val="both"/>
        <w:rPr>
          <w:rFonts w:ascii="Arial" w:hAnsi="Arial" w:cs="Arial"/>
          <w:sz w:val="22"/>
        </w:rPr>
      </w:pPr>
    </w:p>
    <w:p w14:paraId="77563FA7" w14:textId="77777777" w:rsidR="0096420D" w:rsidRPr="00CD48E0" w:rsidRDefault="00CD48E0"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Pr="00CD48E0">
        <w:rPr>
          <w:rFonts w:ascii="Arial" w:hAnsi="Arial" w:cs="Arial"/>
          <w:b/>
          <w:sz w:val="22"/>
        </w:rPr>
        <w:t>UMIK / SPREMEMBA / DOPOLNITEV PONUDBE</w:t>
      </w:r>
      <w:r w:rsidR="0096420D" w:rsidRPr="00CD48E0">
        <w:rPr>
          <w:rFonts w:ascii="Arial" w:hAnsi="Arial" w:cs="Arial"/>
          <w:b/>
          <w:sz w:val="22"/>
        </w:rPr>
        <w:t>:</w:t>
      </w:r>
    </w:p>
    <w:p w14:paraId="42D4D005" w14:textId="77777777" w:rsidR="0096420D" w:rsidRPr="00F46A51" w:rsidRDefault="0096420D" w:rsidP="000B3B98">
      <w:pPr>
        <w:jc w:val="both"/>
        <w:rPr>
          <w:rFonts w:ascii="Arial" w:hAnsi="Arial" w:cs="Arial"/>
          <w:sz w:val="22"/>
        </w:rPr>
      </w:pPr>
    </w:p>
    <w:p w14:paraId="6952FB9A" w14:textId="480BF7B3" w:rsidR="00F97DC7" w:rsidRDefault="00B27D03" w:rsidP="00E97E4A">
      <w:pPr>
        <w:jc w:val="both"/>
        <w:rPr>
          <w:rFonts w:ascii="Arial" w:eastAsia="SimSun" w:hAnsi="Arial" w:cs="Arial"/>
          <w:sz w:val="22"/>
        </w:rPr>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93A1F6B" w14:textId="6D0D676D" w:rsidR="004140E6" w:rsidRDefault="004140E6" w:rsidP="00E97E4A">
      <w:pPr>
        <w:jc w:val="both"/>
        <w:rPr>
          <w:rFonts w:ascii="Arial" w:eastAsia="SimSun" w:hAnsi="Arial" w:cs="Arial"/>
          <w:sz w:val="22"/>
        </w:rPr>
      </w:pPr>
    </w:p>
    <w:p w14:paraId="3645BDF4" w14:textId="69789134" w:rsidR="00FB0712" w:rsidRDefault="00FB0712" w:rsidP="00E97E4A">
      <w:pPr>
        <w:jc w:val="both"/>
        <w:rPr>
          <w:rFonts w:ascii="Arial" w:eastAsia="SimSun" w:hAnsi="Arial" w:cs="Arial"/>
          <w:sz w:val="22"/>
        </w:rPr>
      </w:pPr>
    </w:p>
    <w:p w14:paraId="51675BD8" w14:textId="053B5326" w:rsidR="00D15E17" w:rsidRDefault="00D15E17" w:rsidP="00E97E4A">
      <w:pPr>
        <w:jc w:val="both"/>
        <w:rPr>
          <w:rFonts w:ascii="Arial" w:eastAsia="SimSun" w:hAnsi="Arial" w:cs="Arial"/>
          <w:sz w:val="22"/>
        </w:rPr>
      </w:pPr>
    </w:p>
    <w:p w14:paraId="259A2FB4" w14:textId="77777777" w:rsidR="00FB0712" w:rsidRDefault="00FB0712" w:rsidP="00E97E4A">
      <w:pPr>
        <w:jc w:val="both"/>
        <w:rPr>
          <w:rFonts w:ascii="Arial" w:eastAsia="SimSun" w:hAnsi="Arial" w:cs="Arial"/>
          <w:sz w:val="22"/>
        </w:rPr>
      </w:pPr>
    </w:p>
    <w:p w14:paraId="0B5E5247" w14:textId="77777777" w:rsidR="000965FD" w:rsidRPr="00CD48E0" w:rsidRDefault="00CD48E0" w:rsidP="002E23BC">
      <w:pPr>
        <w:numPr>
          <w:ilvl w:val="0"/>
          <w:numId w:val="2"/>
        </w:numPr>
        <w:tabs>
          <w:tab w:val="left" w:pos="284"/>
        </w:tabs>
        <w:ind w:left="0" w:firstLine="0"/>
        <w:rPr>
          <w:rFonts w:ascii="Arial" w:hAnsi="Arial" w:cs="Arial"/>
          <w:b/>
          <w:sz w:val="22"/>
        </w:rPr>
      </w:pPr>
      <w:r>
        <w:rPr>
          <w:rFonts w:ascii="Arial" w:hAnsi="Arial" w:cs="Arial"/>
          <w:b/>
          <w:sz w:val="22"/>
        </w:rPr>
        <w:lastRenderedPageBreak/>
        <w:t xml:space="preserve">  </w:t>
      </w:r>
      <w:r w:rsidR="000965FD" w:rsidRPr="00CD48E0">
        <w:rPr>
          <w:rFonts w:ascii="Arial" w:hAnsi="Arial" w:cs="Arial"/>
          <w:b/>
          <w:sz w:val="22"/>
        </w:rPr>
        <w:t>SODELOVANJE</w:t>
      </w:r>
    </w:p>
    <w:p w14:paraId="3C873114" w14:textId="77777777" w:rsidR="000965FD" w:rsidRPr="00F46A51" w:rsidRDefault="000965FD" w:rsidP="00CD48E0">
      <w:pPr>
        <w:rPr>
          <w:rFonts w:ascii="Arial" w:hAnsi="Arial" w:cs="Arial"/>
          <w:sz w:val="22"/>
        </w:rPr>
      </w:pPr>
    </w:p>
    <w:p w14:paraId="2972AA74" w14:textId="77777777" w:rsidR="000965FD" w:rsidRPr="00F46A51" w:rsidRDefault="000965FD" w:rsidP="000B3B98">
      <w:pPr>
        <w:tabs>
          <w:tab w:val="left" w:pos="2310"/>
        </w:tabs>
        <w:jc w:val="both"/>
        <w:rPr>
          <w:rFonts w:ascii="Arial" w:hAnsi="Arial" w:cs="Arial"/>
          <w:sz w:val="22"/>
        </w:rPr>
      </w:pPr>
      <w:r w:rsidRPr="00F46A51">
        <w:rPr>
          <w:rFonts w:ascii="Arial" w:hAnsi="Arial" w:cs="Arial"/>
          <w:sz w:val="22"/>
        </w:rPr>
        <w:t xml:space="preserve">Na javnem </w:t>
      </w:r>
      <w:r>
        <w:rPr>
          <w:rFonts w:ascii="Arial" w:hAnsi="Arial" w:cs="Arial"/>
          <w:sz w:val="22"/>
        </w:rPr>
        <w:t>naročilu</w:t>
      </w:r>
      <w:r w:rsidRPr="00F46A51">
        <w:rPr>
          <w:rFonts w:ascii="Arial" w:hAnsi="Arial" w:cs="Arial"/>
          <w:sz w:val="22"/>
        </w:rPr>
        <w:t xml:space="preserve"> lahko konkurira vsak gospodarski subjekt, ki je registriran za dejavnost, ki je predmet </w:t>
      </w:r>
      <w:r>
        <w:rPr>
          <w:rFonts w:ascii="Arial" w:hAnsi="Arial" w:cs="Arial"/>
          <w:sz w:val="22"/>
        </w:rPr>
        <w:t>javnega naročila</w:t>
      </w:r>
      <w:r w:rsidRPr="00F46A51">
        <w:rPr>
          <w:rFonts w:ascii="Arial" w:hAnsi="Arial" w:cs="Arial"/>
          <w:sz w:val="22"/>
        </w:rPr>
        <w:t xml:space="preserve"> in ima za opravljanje te dejavnosti vsa predpisana dovoljenja.</w:t>
      </w:r>
    </w:p>
    <w:p w14:paraId="2F01E3FB" w14:textId="77777777" w:rsidR="000965FD" w:rsidRDefault="000965FD" w:rsidP="000B3B98">
      <w:pPr>
        <w:jc w:val="both"/>
        <w:rPr>
          <w:rFonts w:ascii="Arial" w:hAnsi="Arial" w:cs="Arial"/>
          <w:sz w:val="22"/>
        </w:rPr>
      </w:pPr>
    </w:p>
    <w:p w14:paraId="7693E4BA" w14:textId="77777777" w:rsidR="00EB50AF" w:rsidRPr="00EB50AF" w:rsidRDefault="00EB50AF" w:rsidP="000B3B98">
      <w:pPr>
        <w:jc w:val="both"/>
        <w:rPr>
          <w:rFonts w:ascii="Arial" w:hAnsi="Arial" w:cs="Arial"/>
          <w:sz w:val="22"/>
          <w:u w:val="single"/>
        </w:rPr>
      </w:pPr>
      <w:r w:rsidRPr="00EB50AF">
        <w:rPr>
          <w:rFonts w:ascii="Arial" w:hAnsi="Arial" w:cs="Arial"/>
          <w:sz w:val="22"/>
          <w:u w:val="single"/>
        </w:rPr>
        <w:t>Samostojna ponudba:</w:t>
      </w:r>
    </w:p>
    <w:p w14:paraId="22BABDE4" w14:textId="77777777" w:rsidR="00EB50AF" w:rsidRDefault="00EB50AF" w:rsidP="000B3B98">
      <w:pPr>
        <w:jc w:val="both"/>
        <w:rPr>
          <w:rFonts w:ascii="Arial" w:hAnsi="Arial" w:cs="Arial"/>
          <w:sz w:val="22"/>
        </w:rPr>
      </w:pPr>
    </w:p>
    <w:p w14:paraId="7113934A" w14:textId="77777777" w:rsidR="00EB50AF" w:rsidRDefault="00EB50AF" w:rsidP="000B3B98">
      <w:pPr>
        <w:jc w:val="both"/>
        <w:rPr>
          <w:rFonts w:ascii="Arial" w:hAnsi="Arial" w:cs="Arial"/>
          <w:sz w:val="22"/>
        </w:rPr>
      </w:pPr>
      <w:r w:rsidRPr="00EB50AF">
        <w:rPr>
          <w:rFonts w:ascii="Arial" w:hAnsi="Arial" w:cs="Arial"/>
          <w:sz w:val="22"/>
        </w:rPr>
        <w:t>Samostojna ponudba pomeni, da ponudnik predloži samostojno ponudbo, brez podizvajalcev in brez soponudnikov (partnerjev v skupini – skupna ponudba). V navedenem primeru mora biti ponudnik v celoti sam sposoben izvesti naročilo.</w:t>
      </w:r>
    </w:p>
    <w:p w14:paraId="17067852" w14:textId="77777777" w:rsidR="00EB50AF" w:rsidRDefault="00EB50AF" w:rsidP="000B3B98">
      <w:pPr>
        <w:jc w:val="both"/>
        <w:rPr>
          <w:rFonts w:ascii="Arial" w:hAnsi="Arial" w:cs="Arial"/>
          <w:sz w:val="22"/>
        </w:rPr>
      </w:pPr>
    </w:p>
    <w:p w14:paraId="6E428DC5" w14:textId="77777777" w:rsidR="000965FD" w:rsidRPr="000965FD" w:rsidRDefault="000965FD" w:rsidP="000B3B98">
      <w:pPr>
        <w:jc w:val="both"/>
        <w:rPr>
          <w:rFonts w:ascii="Arial" w:hAnsi="Arial" w:cs="Arial"/>
          <w:sz w:val="22"/>
          <w:u w:val="single"/>
        </w:rPr>
      </w:pPr>
      <w:r w:rsidRPr="000965FD">
        <w:rPr>
          <w:rFonts w:ascii="Arial" w:hAnsi="Arial" w:cs="Arial"/>
          <w:sz w:val="22"/>
          <w:u w:val="single"/>
        </w:rPr>
        <w:t>Skupna ponudba:</w:t>
      </w:r>
    </w:p>
    <w:p w14:paraId="0A45B050" w14:textId="77777777" w:rsidR="000965FD" w:rsidRDefault="000965FD" w:rsidP="000B3B98">
      <w:pPr>
        <w:jc w:val="both"/>
        <w:rPr>
          <w:rFonts w:ascii="Arial" w:hAnsi="Arial" w:cs="Arial"/>
          <w:color w:val="FF0000"/>
          <w:sz w:val="22"/>
        </w:rPr>
      </w:pPr>
    </w:p>
    <w:p w14:paraId="2E899659" w14:textId="77777777" w:rsidR="000965FD" w:rsidRPr="00F46A51" w:rsidRDefault="000965FD" w:rsidP="000B3B98">
      <w:pPr>
        <w:jc w:val="both"/>
        <w:rPr>
          <w:rFonts w:ascii="Arial" w:hAnsi="Arial" w:cs="Arial"/>
          <w:sz w:val="22"/>
        </w:rPr>
      </w:pPr>
      <w:r w:rsidRPr="00F46A51">
        <w:rPr>
          <w:rFonts w:ascii="Arial" w:hAnsi="Arial" w:cs="Arial"/>
          <w:sz w:val="22"/>
        </w:rPr>
        <w:t xml:space="preserve">Ponudbo lahko predloži skupina gospodarskih subjektov, ki mora predložiti pravni akt (sporazum ali pogodbo) o skupni izvedbi javnega naročila v primeru, da bodo izbrani na javnem </w:t>
      </w:r>
      <w:r>
        <w:rPr>
          <w:rFonts w:ascii="Arial" w:hAnsi="Arial" w:cs="Arial"/>
          <w:sz w:val="22"/>
        </w:rPr>
        <w:t>naročilu</w:t>
      </w:r>
      <w:r w:rsidRPr="00F46A51">
        <w:rPr>
          <w:rFonts w:ascii="Arial" w:hAnsi="Arial" w:cs="Arial"/>
          <w:sz w:val="22"/>
        </w:rPr>
        <w:t>.</w:t>
      </w:r>
    </w:p>
    <w:p w14:paraId="6F59B164" w14:textId="77777777" w:rsidR="000965FD" w:rsidRPr="00F46A51" w:rsidRDefault="000965FD" w:rsidP="000B3B98">
      <w:pPr>
        <w:jc w:val="both"/>
        <w:rPr>
          <w:rFonts w:ascii="Arial" w:hAnsi="Arial" w:cs="Arial"/>
          <w:sz w:val="22"/>
        </w:rPr>
      </w:pPr>
    </w:p>
    <w:p w14:paraId="5EF73A18" w14:textId="77777777" w:rsidR="00635D33" w:rsidRDefault="000965FD" w:rsidP="000B3B98">
      <w:pPr>
        <w:jc w:val="both"/>
        <w:rPr>
          <w:rFonts w:ascii="Arial" w:hAnsi="Arial" w:cs="Arial"/>
          <w:sz w:val="22"/>
        </w:rPr>
      </w:pPr>
      <w:r w:rsidRPr="00F46A51">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4D7C92CB" w14:textId="77777777" w:rsidR="00635D33" w:rsidRDefault="00635D33" w:rsidP="000B3B98">
      <w:pPr>
        <w:jc w:val="both"/>
        <w:rPr>
          <w:rFonts w:ascii="Arial" w:hAnsi="Arial" w:cs="Arial"/>
          <w:sz w:val="22"/>
        </w:rPr>
      </w:pPr>
    </w:p>
    <w:p w14:paraId="3F185B0D" w14:textId="77777777" w:rsidR="003C6697" w:rsidRPr="000A4DD3" w:rsidRDefault="003C6697" w:rsidP="000B3B98">
      <w:pPr>
        <w:jc w:val="both"/>
        <w:rPr>
          <w:rFonts w:ascii="Arial" w:hAnsi="Arial" w:cs="Arial"/>
          <w:sz w:val="22"/>
        </w:rPr>
      </w:pPr>
      <w:r w:rsidRPr="000A4DD3">
        <w:rPr>
          <w:rFonts w:ascii="Arial" w:hAnsi="Arial" w:cs="Arial"/>
          <w:sz w:val="22"/>
        </w:rPr>
        <w:t>Pravni akt  mora jasno določati, da proti naročniku za celotno obveznost in za vsak njen del odgovarjajo vsi partnerji solidarno in vsak posebej v celoti.</w:t>
      </w:r>
    </w:p>
    <w:p w14:paraId="2469CB61" w14:textId="77777777" w:rsidR="000965FD" w:rsidRPr="00F46A51" w:rsidRDefault="000965FD" w:rsidP="000B3B98">
      <w:pPr>
        <w:jc w:val="both"/>
        <w:rPr>
          <w:rFonts w:ascii="Arial" w:hAnsi="Arial" w:cs="Arial"/>
          <w:sz w:val="22"/>
        </w:rPr>
      </w:pPr>
    </w:p>
    <w:p w14:paraId="09AC10EC" w14:textId="77777777" w:rsidR="00B27D03" w:rsidRPr="00B27D03" w:rsidRDefault="00B27D03" w:rsidP="000B3B98">
      <w:pPr>
        <w:jc w:val="both"/>
        <w:rPr>
          <w:rFonts w:ascii="Arial" w:hAnsi="Arial" w:cs="Arial"/>
          <w:sz w:val="22"/>
        </w:rPr>
      </w:pPr>
      <w:r w:rsidRPr="00B27D03">
        <w:rPr>
          <w:rFonts w:ascii="Arial" w:hAnsi="Arial" w:cs="Arial"/>
          <w:sz w:val="22"/>
        </w:rPr>
        <w:t>Zgoraj navedeni pravni akt stopi v veljavo v primeru, če bo skupina gospodarskih subjektov izbrana kot najugodnejši ponudnik.</w:t>
      </w:r>
    </w:p>
    <w:p w14:paraId="2911E88E" w14:textId="77777777" w:rsidR="00B27D03" w:rsidRPr="00B27D03" w:rsidRDefault="00B27D03" w:rsidP="000B3B98">
      <w:pPr>
        <w:jc w:val="both"/>
        <w:rPr>
          <w:rFonts w:ascii="Arial" w:hAnsi="Arial" w:cs="Arial"/>
          <w:sz w:val="22"/>
        </w:rPr>
      </w:pPr>
    </w:p>
    <w:p w14:paraId="2F13599E" w14:textId="77777777" w:rsidR="00B27D03" w:rsidRPr="00B27D03" w:rsidRDefault="00B27D03" w:rsidP="000B3B98">
      <w:pPr>
        <w:jc w:val="both"/>
        <w:rPr>
          <w:rFonts w:ascii="Arial" w:hAnsi="Arial" w:cs="Arial"/>
          <w:sz w:val="22"/>
        </w:rPr>
      </w:pPr>
      <w:r w:rsidRPr="00B27D03">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1461C78F" w14:textId="77777777" w:rsidR="00B27D03" w:rsidRPr="00B27D03" w:rsidRDefault="00B27D03" w:rsidP="000B3B98">
      <w:pPr>
        <w:jc w:val="both"/>
        <w:rPr>
          <w:rFonts w:ascii="Arial" w:hAnsi="Arial" w:cs="Arial"/>
          <w:sz w:val="22"/>
        </w:rPr>
      </w:pPr>
    </w:p>
    <w:p w14:paraId="06318588" w14:textId="77777777" w:rsidR="00B27D03" w:rsidRPr="00B27D03" w:rsidRDefault="00B27D03" w:rsidP="000B3B98">
      <w:pPr>
        <w:jc w:val="both"/>
        <w:rPr>
          <w:rFonts w:ascii="Arial" w:hAnsi="Arial" w:cs="Arial"/>
          <w:sz w:val="22"/>
        </w:rPr>
      </w:pPr>
      <w:r w:rsidRPr="00B27D03">
        <w:rPr>
          <w:rFonts w:ascii="Arial" w:hAnsi="Arial" w:cs="Arial"/>
          <w:sz w:val="22"/>
        </w:rPr>
        <w:t>Vsi ponudniki v skupni ponudbi morajo izpolniti obrazec OBR-2 »Podatki o ponudniku« in obrazec ESPD posamično in v njem navesti vse zahtevane podatke.</w:t>
      </w:r>
    </w:p>
    <w:p w14:paraId="34DC57F2" w14:textId="77777777" w:rsidR="00B27D03" w:rsidRPr="00B27D03" w:rsidRDefault="00B27D03" w:rsidP="000B3B98">
      <w:pPr>
        <w:jc w:val="both"/>
        <w:rPr>
          <w:rFonts w:ascii="Arial" w:hAnsi="Arial" w:cs="Arial"/>
          <w:sz w:val="22"/>
        </w:rPr>
      </w:pPr>
    </w:p>
    <w:p w14:paraId="0426B8D5" w14:textId="77777777" w:rsidR="000965FD" w:rsidRDefault="00B27D03" w:rsidP="000B3B98">
      <w:pPr>
        <w:jc w:val="both"/>
        <w:rPr>
          <w:rFonts w:ascii="Arial" w:hAnsi="Arial" w:cs="Arial"/>
          <w:sz w:val="22"/>
        </w:rPr>
      </w:pPr>
      <w:r w:rsidRPr="00B27D03">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C8D75A8" w14:textId="77777777" w:rsidR="001839DA" w:rsidRPr="009848EE" w:rsidRDefault="001839DA" w:rsidP="000B3B98">
      <w:pPr>
        <w:jc w:val="both"/>
        <w:rPr>
          <w:rFonts w:ascii="Arial" w:hAnsi="Arial" w:cs="Arial"/>
          <w:color w:val="FF0000"/>
          <w:sz w:val="22"/>
        </w:rPr>
      </w:pPr>
    </w:p>
    <w:p w14:paraId="39E7834D" w14:textId="77777777" w:rsidR="000965FD" w:rsidRPr="00E426A1" w:rsidRDefault="000965FD" w:rsidP="000B3B98">
      <w:pPr>
        <w:jc w:val="both"/>
        <w:rPr>
          <w:rFonts w:ascii="Arial" w:hAnsi="Arial" w:cs="Arial"/>
          <w:sz w:val="22"/>
          <w:u w:val="single"/>
        </w:rPr>
      </w:pPr>
      <w:r w:rsidRPr="00E426A1">
        <w:rPr>
          <w:rFonts w:ascii="Arial" w:hAnsi="Arial" w:cs="Arial"/>
          <w:sz w:val="22"/>
          <w:u w:val="single"/>
        </w:rPr>
        <w:t>Ponudba s podizvajalci:</w:t>
      </w:r>
    </w:p>
    <w:p w14:paraId="01A4EF94" w14:textId="77777777" w:rsidR="000F228B" w:rsidRPr="00E426A1" w:rsidRDefault="000F228B" w:rsidP="000B3B98">
      <w:pPr>
        <w:jc w:val="both"/>
        <w:rPr>
          <w:rFonts w:ascii="Arial" w:hAnsi="Arial" w:cs="Arial"/>
          <w:sz w:val="22"/>
          <w:u w:val="single"/>
        </w:rPr>
      </w:pPr>
    </w:p>
    <w:p w14:paraId="2F87A2A2" w14:textId="77777777" w:rsidR="00B51381" w:rsidRPr="00B51381" w:rsidRDefault="00B51381" w:rsidP="000B3B98">
      <w:pPr>
        <w:jc w:val="both"/>
        <w:rPr>
          <w:rFonts w:ascii="Arial" w:hAnsi="Arial" w:cs="Arial"/>
          <w:sz w:val="22"/>
        </w:rPr>
      </w:pPr>
      <w:r w:rsidRPr="00B51381">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ali okvirni sporazum, dobavlja blago ali izvaja storitev oziroma gradnjo, ki je neposredno povezana s predmetom javnega naročila. </w:t>
      </w:r>
    </w:p>
    <w:p w14:paraId="0176FE98" w14:textId="77777777" w:rsidR="00B51381" w:rsidRPr="00B51381" w:rsidRDefault="00B51381" w:rsidP="000B3B98">
      <w:pPr>
        <w:jc w:val="both"/>
        <w:rPr>
          <w:rFonts w:ascii="Arial" w:hAnsi="Arial" w:cs="Arial"/>
          <w:b/>
          <w:bCs/>
          <w:sz w:val="22"/>
        </w:rPr>
      </w:pPr>
    </w:p>
    <w:p w14:paraId="4D11AEC0" w14:textId="77777777" w:rsidR="00B51381" w:rsidRPr="00B51381" w:rsidRDefault="00B51381" w:rsidP="000B3B98">
      <w:pPr>
        <w:jc w:val="both"/>
        <w:rPr>
          <w:rFonts w:ascii="Arial" w:hAnsi="Arial" w:cs="Arial"/>
          <w:sz w:val="22"/>
        </w:rPr>
      </w:pPr>
      <w:r w:rsidRPr="00B51381">
        <w:rPr>
          <w:rFonts w:ascii="Arial" w:hAnsi="Arial" w:cs="Arial"/>
          <w:sz w:val="22"/>
        </w:rPr>
        <w:t>Če bo ponudnik izvajal javno naročilo s podizvajalci, mora v ponudbi navesti:</w:t>
      </w:r>
    </w:p>
    <w:tbl>
      <w:tblPr>
        <w:tblW w:w="0" w:type="auto"/>
        <w:tblInd w:w="108" w:type="dxa"/>
        <w:tblLook w:val="04A0" w:firstRow="1" w:lastRow="0" w:firstColumn="1" w:lastColumn="0" w:noHBand="0" w:noVBand="1"/>
      </w:tblPr>
      <w:tblGrid>
        <w:gridCol w:w="8843"/>
      </w:tblGrid>
      <w:tr w:rsidR="00B51381" w:rsidRPr="00B51381" w14:paraId="3B593F5C" w14:textId="77777777" w:rsidTr="0027286F">
        <w:trPr>
          <w:trHeight w:val="157"/>
        </w:trPr>
        <w:tc>
          <w:tcPr>
            <w:tcW w:w="0" w:type="auto"/>
            <w:shd w:val="clear" w:color="auto" w:fill="auto"/>
            <w:tcMar>
              <w:top w:w="0" w:type="auto"/>
              <w:bottom w:w="0" w:type="auto"/>
            </w:tcMar>
          </w:tcPr>
          <w:p w14:paraId="3A69CD50" w14:textId="77777777" w:rsidR="00B51381" w:rsidRPr="00B51381" w:rsidRDefault="00B51381" w:rsidP="00173DC8">
            <w:pPr>
              <w:numPr>
                <w:ilvl w:val="0"/>
                <w:numId w:val="16"/>
              </w:numPr>
              <w:jc w:val="both"/>
              <w:rPr>
                <w:rFonts w:ascii="Arial" w:hAnsi="Arial" w:cs="Arial"/>
                <w:sz w:val="22"/>
              </w:rPr>
            </w:pPr>
            <w:r w:rsidRPr="00B51381">
              <w:rPr>
                <w:rFonts w:ascii="Arial" w:hAnsi="Arial" w:cs="Arial"/>
                <w:sz w:val="22"/>
              </w:rPr>
              <w:lastRenderedPageBreak/>
              <w:t>vse podizvajalce ter vsak del javnega naročila, ki ga namerava oddati v podizvajanje,</w:t>
            </w:r>
          </w:p>
          <w:p w14:paraId="07F63D53" w14:textId="77777777" w:rsidR="00B51381" w:rsidRPr="00B51381" w:rsidRDefault="00B51381" w:rsidP="00173DC8">
            <w:pPr>
              <w:numPr>
                <w:ilvl w:val="0"/>
                <w:numId w:val="16"/>
              </w:numPr>
              <w:jc w:val="both"/>
              <w:rPr>
                <w:rFonts w:ascii="Arial" w:hAnsi="Arial" w:cs="Arial"/>
                <w:sz w:val="22"/>
              </w:rPr>
            </w:pPr>
            <w:r w:rsidRPr="00B51381">
              <w:rPr>
                <w:rFonts w:ascii="Arial" w:hAnsi="Arial" w:cs="Arial"/>
                <w:sz w:val="22"/>
              </w:rPr>
              <w:t>kontaktne podatke in zakonite zastopnike predlaganih podizvajalcev,</w:t>
            </w:r>
          </w:p>
          <w:p w14:paraId="0C9B42AB" w14:textId="77777777" w:rsidR="00B51381" w:rsidRPr="00B51381" w:rsidRDefault="00B51381" w:rsidP="00173DC8">
            <w:pPr>
              <w:numPr>
                <w:ilvl w:val="0"/>
                <w:numId w:val="16"/>
              </w:numPr>
              <w:jc w:val="both"/>
              <w:rPr>
                <w:rFonts w:ascii="Arial" w:hAnsi="Arial" w:cs="Arial"/>
                <w:sz w:val="22"/>
              </w:rPr>
            </w:pPr>
            <w:r w:rsidRPr="00B51381">
              <w:rPr>
                <w:rFonts w:ascii="Arial" w:hAnsi="Arial" w:cs="Arial"/>
                <w:sz w:val="22"/>
              </w:rPr>
              <w:t>priložiti zahtevo podizvajalca za neposredno plačilo, če podizvajalec to zahteva.</w:t>
            </w:r>
          </w:p>
        </w:tc>
      </w:tr>
    </w:tbl>
    <w:p w14:paraId="69E090D3" w14:textId="77777777" w:rsidR="00B51381" w:rsidRPr="00B51381" w:rsidRDefault="00B51381" w:rsidP="00B51381">
      <w:pPr>
        <w:jc w:val="both"/>
        <w:rPr>
          <w:rFonts w:ascii="Arial" w:hAnsi="Arial" w:cs="Arial"/>
          <w:b/>
          <w:bCs/>
          <w:sz w:val="22"/>
          <w:lang w:val="x-none"/>
        </w:rPr>
      </w:pPr>
    </w:p>
    <w:p w14:paraId="6720D7C6" w14:textId="77777777" w:rsidR="00B51381" w:rsidRPr="00B51381" w:rsidRDefault="00B51381" w:rsidP="000B3B98">
      <w:pPr>
        <w:jc w:val="both"/>
        <w:rPr>
          <w:rFonts w:ascii="Arial" w:hAnsi="Arial" w:cs="Arial"/>
          <w:bCs/>
          <w:sz w:val="22"/>
        </w:rPr>
      </w:pPr>
      <w:r w:rsidRPr="00B51381">
        <w:rPr>
          <w:rFonts w:ascii="Arial" w:hAnsi="Arial" w:cs="Arial"/>
          <w:bCs/>
          <w:sz w:val="22"/>
        </w:rPr>
        <w:t xml:space="preserve">Ponudnik mora v svoji ponudbi priložiti </w:t>
      </w:r>
      <w:r>
        <w:rPr>
          <w:rFonts w:ascii="Arial" w:hAnsi="Arial" w:cs="Arial"/>
          <w:bCs/>
          <w:sz w:val="22"/>
        </w:rPr>
        <w:t>obrazec ESPD</w:t>
      </w:r>
      <w:r w:rsidRPr="00B51381">
        <w:rPr>
          <w:rFonts w:ascii="Arial" w:hAnsi="Arial" w:cs="Arial"/>
          <w:bCs/>
          <w:sz w:val="22"/>
        </w:rPr>
        <w:t xml:space="preserve"> za vse podizvajalce.</w:t>
      </w:r>
      <w:r w:rsidRPr="00B51381">
        <w:rPr>
          <w:rFonts w:ascii="Arial" w:hAnsi="Arial" w:cs="Arial"/>
          <w:sz w:val="22"/>
          <w:lang w:val="x-none"/>
        </w:rPr>
        <w:t xml:space="preserve"> </w:t>
      </w:r>
      <w:r w:rsidRPr="00B51381">
        <w:rPr>
          <w:rFonts w:ascii="Arial" w:hAnsi="Arial" w:cs="Arial"/>
          <w:bCs/>
          <w:sz w:val="22"/>
        </w:rPr>
        <w:t xml:space="preserve">Naročnik ima pravico, da za vse nove podizvajalce, ki niso bili navedeni v ponudbi (zamenjava podizvajalcev ali uvedba novih podizvajalcev v delo) kasneje preveri izpolnjevanje pogojev oziroma zahteva da naročniku predložijo obrazec </w:t>
      </w:r>
      <w:r w:rsidR="00716692">
        <w:rPr>
          <w:rFonts w:ascii="Arial" w:hAnsi="Arial" w:cs="Arial"/>
          <w:bCs/>
          <w:sz w:val="22"/>
        </w:rPr>
        <w:t>ESPD</w:t>
      </w:r>
      <w:r w:rsidRPr="00B51381">
        <w:rPr>
          <w:rFonts w:ascii="Arial" w:hAnsi="Arial" w:cs="Arial"/>
          <w:bCs/>
          <w:sz w:val="22"/>
        </w:rPr>
        <w:t>. V kolikor podizvajalci pogojev ne izpolnjujejo, jih ponudnik (izvajalec) ne sme angažirati, če naročnik to zahteva. V kolikor to vseeno naredi, je to razlog za krivdno razvezo pogodbe brez odpovednega roka.</w:t>
      </w:r>
    </w:p>
    <w:p w14:paraId="7202C10F" w14:textId="77777777" w:rsidR="00B51381" w:rsidRPr="00B51381" w:rsidRDefault="00B51381" w:rsidP="000B3B98">
      <w:pPr>
        <w:jc w:val="both"/>
        <w:rPr>
          <w:rFonts w:ascii="Arial" w:hAnsi="Arial" w:cs="Arial"/>
          <w:b/>
          <w:bCs/>
          <w:sz w:val="22"/>
          <w:lang w:val="x-none"/>
        </w:rPr>
      </w:pPr>
    </w:p>
    <w:p w14:paraId="6EB55F7F" w14:textId="77777777" w:rsidR="00B51381" w:rsidRPr="00B51381" w:rsidRDefault="00B51381" w:rsidP="000B3B98">
      <w:pPr>
        <w:jc w:val="both"/>
        <w:rPr>
          <w:rFonts w:ascii="Arial" w:hAnsi="Arial" w:cs="Arial"/>
          <w:sz w:val="22"/>
        </w:rPr>
      </w:pPr>
      <w:r w:rsidRPr="00B51381">
        <w:rPr>
          <w:rFonts w:ascii="Arial" w:hAnsi="Arial" w:cs="Arial"/>
          <w:sz w:val="22"/>
        </w:rPr>
        <w:t>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podizvajalske pogodbe.</w:t>
      </w:r>
    </w:p>
    <w:p w14:paraId="3F1D7F80" w14:textId="77777777" w:rsidR="00B51381" w:rsidRPr="00B51381" w:rsidRDefault="00B51381" w:rsidP="000B3B98">
      <w:pPr>
        <w:jc w:val="both"/>
        <w:rPr>
          <w:rFonts w:ascii="Arial" w:hAnsi="Arial" w:cs="Arial"/>
          <w:sz w:val="22"/>
          <w:lang w:val="x-none"/>
        </w:rPr>
      </w:pPr>
    </w:p>
    <w:p w14:paraId="69B12EC9"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Ponudnik mora za vsakega podizvajalca predložiti podizvajalsko pogodbo, iz katere bo nedvoumno razvidno naslednje:</w:t>
      </w:r>
    </w:p>
    <w:p w14:paraId="4D5CB454"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del javnega naročila, ki jih pri predmetu javnega naročila prevzema posamezni podizvajalec;</w:t>
      </w:r>
    </w:p>
    <w:p w14:paraId="787ED626"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del javnega naročila, ki jih pri predmetu javnega naročila prevzema glavni ponudnik;</w:t>
      </w:r>
    </w:p>
    <w:p w14:paraId="34EA75A1"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izjava, da so vsi podizvajalci seznanjeni z navodili ponudnikom in razpisnimi pogoji ter merili za dodelitev javnega naročila in da z njimi v celoti soglašajo;</w:t>
      </w:r>
    </w:p>
    <w:p w14:paraId="21AF64DA"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izjava, da so vsi podizvajalci seznanjeni s plačilnimi pogoji iz razpisne dokumentacije,</w:t>
      </w:r>
    </w:p>
    <w:p w14:paraId="60BCBDFC"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izjava podizvajalca, da podaja soglasje naročniku, da naročnik namesto glavnega izvajalca poravna podizvajalčevo terjatev do glavnega izvajalca</w:t>
      </w:r>
      <w:r w:rsidRPr="00B51381">
        <w:rPr>
          <w:rFonts w:ascii="Arial" w:hAnsi="Arial" w:cs="Arial"/>
          <w:sz w:val="22"/>
        </w:rPr>
        <w:t>, če podizvajalec to zahteva</w:t>
      </w:r>
      <w:r w:rsidRPr="00B51381">
        <w:rPr>
          <w:rFonts w:ascii="Arial" w:hAnsi="Arial" w:cs="Arial"/>
          <w:sz w:val="22"/>
          <w:lang w:val="x-none"/>
        </w:rPr>
        <w:t>;</w:t>
      </w:r>
    </w:p>
    <w:p w14:paraId="43D14EA1"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da ponudnik pooblašča naročnika, da na podlagi potrjenega računa oziroma situacije neposredno plačuje podizvajalcem, če podizvajalec to zahteva.</w:t>
      </w:r>
    </w:p>
    <w:p w14:paraId="4FC24769" w14:textId="77777777" w:rsidR="00B51381" w:rsidRPr="00B51381" w:rsidRDefault="00B51381" w:rsidP="000B3B98">
      <w:pPr>
        <w:jc w:val="both"/>
        <w:rPr>
          <w:rFonts w:ascii="Arial" w:hAnsi="Arial" w:cs="Arial"/>
          <w:sz w:val="22"/>
          <w:lang w:val="x-none"/>
        </w:rPr>
      </w:pPr>
    </w:p>
    <w:p w14:paraId="6B3A6793"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3AA469D7" w14:textId="77777777" w:rsidR="00B51381" w:rsidRPr="00B51381" w:rsidRDefault="00B51381" w:rsidP="000B3B98">
      <w:pPr>
        <w:jc w:val="both"/>
        <w:rPr>
          <w:rFonts w:ascii="Arial" w:hAnsi="Arial" w:cs="Arial"/>
          <w:sz w:val="22"/>
        </w:rPr>
      </w:pPr>
    </w:p>
    <w:p w14:paraId="507D2543" w14:textId="0FAA70CE" w:rsidR="00B51381" w:rsidRDefault="00B51381" w:rsidP="000B3B98">
      <w:pPr>
        <w:jc w:val="both"/>
        <w:rPr>
          <w:rFonts w:ascii="Arial" w:hAnsi="Arial" w:cs="Arial"/>
          <w:sz w:val="22"/>
        </w:rPr>
      </w:pPr>
      <w:r w:rsidRPr="00B51381">
        <w:rPr>
          <w:rFonts w:ascii="Arial" w:hAnsi="Arial" w:cs="Arial"/>
          <w:sz w:val="22"/>
        </w:rPr>
        <w:t xml:space="preserve">Če se po sklenitvi pogodbe o izvedbi javnega naročila zamenja podizvajalec ali če ponudnik sklene pogodbo z novim podizvajalcem, mora ponudnik, ki je sklenil pogodbo z naročnikom, od slednjega predhodno </w:t>
      </w:r>
      <w:r w:rsidRPr="00B51381">
        <w:rPr>
          <w:rFonts w:ascii="Arial" w:hAnsi="Arial" w:cs="Arial"/>
          <w:sz w:val="22"/>
          <w:u w:val="single"/>
        </w:rPr>
        <w:t>pridobiti soglasje za spremembo podizvajalca</w:t>
      </w:r>
      <w:r w:rsidRPr="00B51381">
        <w:rPr>
          <w:rFonts w:ascii="Arial" w:hAnsi="Arial" w:cs="Arial"/>
          <w:sz w:val="22"/>
        </w:rPr>
        <w:t>, le-temu pa v 5-ih dneh po spremembi predložiti:</w:t>
      </w:r>
    </w:p>
    <w:p w14:paraId="18B63893" w14:textId="77777777" w:rsidR="000A4DD3" w:rsidRPr="00B51381" w:rsidRDefault="000A4DD3" w:rsidP="000B3B98">
      <w:pPr>
        <w:jc w:val="both"/>
        <w:rPr>
          <w:rFonts w:ascii="Arial" w:hAnsi="Arial" w:cs="Arial"/>
          <w:sz w:val="22"/>
        </w:rPr>
      </w:pPr>
    </w:p>
    <w:p w14:paraId="6C0B521B"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svojo izjavo, da je poravnal vse nesporne obveznosti prvotnemu podizvajalcu - v kolikor gre za zamenjavo</w:t>
      </w:r>
      <w:bookmarkStart w:id="8" w:name="_Toc451354654"/>
      <w:r w:rsidRPr="00B51381">
        <w:rPr>
          <w:rFonts w:ascii="Arial" w:hAnsi="Arial" w:cs="Arial"/>
          <w:sz w:val="22"/>
          <w:lang w:val="x-none"/>
        </w:rPr>
        <w:t>,</w:t>
      </w:r>
    </w:p>
    <w:p w14:paraId="0959BCB0"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navesti firmo/ime in sedež/naslov novega podizvajalca ter del javnega naročila, ki ga namerava oddati v podizvajanje temu subjektu,</w:t>
      </w:r>
    </w:p>
    <w:p w14:paraId="52A86E8C"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predložiti podizvajalsko pogodbo,</w:t>
      </w:r>
    </w:p>
    <w:p w14:paraId="22A5DD0F"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navesti kontaktne podatke in zakonite zastopnike predlaganih novo predlaganih podizvajalcev,</w:t>
      </w:r>
    </w:p>
    <w:p w14:paraId="501E4704"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 xml:space="preserve">predložiti izpolnjen </w:t>
      </w:r>
      <w:r>
        <w:rPr>
          <w:rFonts w:ascii="Arial" w:hAnsi="Arial" w:cs="Arial"/>
          <w:sz w:val="22"/>
        </w:rPr>
        <w:t>ESPD</w:t>
      </w:r>
      <w:r w:rsidRPr="00B51381">
        <w:rPr>
          <w:rFonts w:ascii="Arial" w:hAnsi="Arial" w:cs="Arial"/>
          <w:sz w:val="22"/>
          <w:lang w:val="x-none"/>
        </w:rPr>
        <w:t xml:space="preserve"> teh podizvajalcev,</w:t>
      </w:r>
    </w:p>
    <w:p w14:paraId="349731A1"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priložiti zahtevo podizvajalca za neposredno plačilo, če podizvajalec to zahteva,</w:t>
      </w:r>
    </w:p>
    <w:p w14:paraId="2757CAC7"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predložiti vso z javnim naročilom zahtevano dokumentacijo, ki potrjuje usposobljenost novega podizvajalca.</w:t>
      </w:r>
    </w:p>
    <w:p w14:paraId="6E0AED3C" w14:textId="77777777" w:rsidR="00B51381" w:rsidRPr="00B51381" w:rsidRDefault="00B51381" w:rsidP="000B3B98">
      <w:pPr>
        <w:jc w:val="both"/>
        <w:rPr>
          <w:rFonts w:ascii="Arial" w:hAnsi="Arial" w:cs="Arial"/>
          <w:sz w:val="22"/>
        </w:rPr>
      </w:pPr>
    </w:p>
    <w:p w14:paraId="343C18CC" w14:textId="77777777" w:rsidR="00B51381" w:rsidRPr="00B51381" w:rsidRDefault="00B51381" w:rsidP="00ED1547">
      <w:pPr>
        <w:jc w:val="both"/>
        <w:rPr>
          <w:rFonts w:ascii="Arial" w:hAnsi="Arial" w:cs="Arial"/>
          <w:sz w:val="22"/>
        </w:rPr>
      </w:pPr>
      <w:r w:rsidRPr="00B51381">
        <w:rPr>
          <w:rFonts w:ascii="Arial" w:hAnsi="Arial" w:cs="Arial"/>
          <w:sz w:val="22"/>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bookmarkEnd w:id="8"/>
      <w:r w:rsidRPr="00B51381">
        <w:rPr>
          <w:rFonts w:ascii="Arial" w:hAnsi="Arial" w:cs="Arial"/>
          <w:sz w:val="22"/>
        </w:rPr>
        <w:t>.</w:t>
      </w:r>
    </w:p>
    <w:p w14:paraId="009029A6" w14:textId="77777777" w:rsidR="00B51381" w:rsidRPr="00B51381" w:rsidRDefault="00B51381" w:rsidP="00ED1547">
      <w:pPr>
        <w:jc w:val="both"/>
        <w:rPr>
          <w:rFonts w:ascii="Arial" w:hAnsi="Arial" w:cs="Arial"/>
          <w:sz w:val="22"/>
        </w:rPr>
      </w:pPr>
    </w:p>
    <w:p w14:paraId="359A691F" w14:textId="77777777" w:rsidR="00B51381" w:rsidRPr="00B51381" w:rsidRDefault="00B51381" w:rsidP="00ED1547">
      <w:pPr>
        <w:jc w:val="both"/>
        <w:rPr>
          <w:rFonts w:ascii="Arial" w:hAnsi="Arial" w:cs="Arial"/>
          <w:sz w:val="22"/>
        </w:rPr>
      </w:pPr>
      <w:r w:rsidRPr="00B51381">
        <w:rPr>
          <w:rFonts w:ascii="Arial" w:hAnsi="Arial" w:cs="Arial"/>
          <w:sz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w:t>
      </w:r>
    </w:p>
    <w:p w14:paraId="7FBF9D5B" w14:textId="77777777" w:rsidR="00B51381" w:rsidRPr="00B51381" w:rsidRDefault="00B51381" w:rsidP="00ED1547">
      <w:pPr>
        <w:jc w:val="both"/>
        <w:rPr>
          <w:rFonts w:ascii="Arial" w:hAnsi="Arial" w:cs="Arial"/>
          <w:sz w:val="22"/>
        </w:rPr>
      </w:pPr>
    </w:p>
    <w:p w14:paraId="7504A238" w14:textId="77777777" w:rsidR="001839DA" w:rsidRPr="001839DA" w:rsidRDefault="001839DA" w:rsidP="00ED1547">
      <w:pPr>
        <w:jc w:val="both"/>
        <w:rPr>
          <w:rFonts w:ascii="Arial" w:hAnsi="Arial" w:cs="Arial"/>
          <w:sz w:val="22"/>
        </w:rPr>
      </w:pPr>
      <w:r w:rsidRPr="001839DA">
        <w:rPr>
          <w:rFonts w:ascii="Arial" w:hAnsi="Arial" w:cs="Arial"/>
          <w:sz w:val="22"/>
        </w:rPr>
        <w:t>Ponudniki lahko referenčne pogoje izkažejo z referencami podizvajalcev, pod pogojem, da referenčna dela, za katera podizvajalec prispeva referenco, izvaja isti podizvajalec.</w:t>
      </w:r>
    </w:p>
    <w:p w14:paraId="4DD0296A" w14:textId="77777777" w:rsidR="001839DA" w:rsidRPr="001839DA" w:rsidRDefault="001839DA" w:rsidP="00ED1547">
      <w:pPr>
        <w:jc w:val="both"/>
        <w:rPr>
          <w:rFonts w:ascii="Arial" w:hAnsi="Arial" w:cs="Arial"/>
          <w:sz w:val="22"/>
        </w:rPr>
      </w:pPr>
    </w:p>
    <w:p w14:paraId="45D1B713" w14:textId="21A5198D" w:rsidR="001839DA" w:rsidRDefault="001839DA" w:rsidP="00ED1547">
      <w:pPr>
        <w:jc w:val="both"/>
        <w:rPr>
          <w:rFonts w:ascii="Arial" w:hAnsi="Arial" w:cs="Arial"/>
          <w:sz w:val="22"/>
        </w:rPr>
      </w:pPr>
      <w:r w:rsidRPr="001839DA">
        <w:rPr>
          <w:rFonts w:ascii="Arial" w:hAnsi="Arial" w:cs="Arial"/>
          <w:sz w:val="22"/>
        </w:rPr>
        <w:t>Vse, česar ni posebej opredeljeno v zvezi z izvajanjem storitev s podizvajalcem, se uporablja v skladu z ZJN-3.</w:t>
      </w:r>
    </w:p>
    <w:p w14:paraId="55D1E7E6" w14:textId="77777777" w:rsidR="000A4DD3" w:rsidRPr="001839DA" w:rsidRDefault="000A4DD3" w:rsidP="00ED1547">
      <w:pPr>
        <w:jc w:val="both"/>
        <w:rPr>
          <w:rFonts w:ascii="Arial" w:hAnsi="Arial" w:cs="Arial"/>
          <w:sz w:val="22"/>
        </w:rPr>
      </w:pPr>
    </w:p>
    <w:p w14:paraId="19693F81" w14:textId="77777777" w:rsidR="0002291D" w:rsidRDefault="001839DA" w:rsidP="00ED1547">
      <w:pPr>
        <w:jc w:val="both"/>
        <w:rPr>
          <w:rFonts w:ascii="Arial" w:hAnsi="Arial" w:cs="Arial"/>
          <w:sz w:val="22"/>
        </w:rPr>
      </w:pPr>
      <w:r w:rsidRPr="001839DA">
        <w:rPr>
          <w:rFonts w:ascii="Arial" w:hAnsi="Arial" w:cs="Arial"/>
          <w:sz w:val="22"/>
        </w:rPr>
        <w:t>Obveznosti iz te točke veljajo tudi za podizvajalce podizvajalcev glavnega izvajalca ali nadaljnje podizvajalce v podizvajalski verigi, pri čemer se smiselno uporabljajo določbe te točke.</w:t>
      </w:r>
    </w:p>
    <w:p w14:paraId="5E20C524" w14:textId="77777777" w:rsidR="00EB50AF" w:rsidRPr="00F46A51" w:rsidRDefault="00EB50AF" w:rsidP="00E97E4A">
      <w:pPr>
        <w:jc w:val="both"/>
        <w:rPr>
          <w:rFonts w:ascii="Arial" w:eastAsia="SimSun" w:hAnsi="Arial" w:cs="Arial"/>
          <w:sz w:val="22"/>
        </w:rPr>
      </w:pPr>
    </w:p>
    <w:p w14:paraId="2A37D085" w14:textId="77777777" w:rsidR="00E97E4A" w:rsidRDefault="00CD48E0"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Pr="00CD48E0">
        <w:rPr>
          <w:rFonts w:ascii="Arial" w:hAnsi="Arial" w:cs="Arial"/>
          <w:b/>
          <w:sz w:val="22"/>
        </w:rPr>
        <w:t>VSEBINA PONUDBE</w:t>
      </w:r>
    </w:p>
    <w:p w14:paraId="59AF9A82" w14:textId="77777777" w:rsidR="001839DA" w:rsidRDefault="001839DA" w:rsidP="001839DA">
      <w:pPr>
        <w:tabs>
          <w:tab w:val="left" w:pos="284"/>
        </w:tabs>
        <w:rPr>
          <w:rFonts w:ascii="Arial" w:hAnsi="Arial" w:cs="Arial"/>
          <w:b/>
          <w:sz w:val="22"/>
        </w:rPr>
      </w:pPr>
    </w:p>
    <w:p w14:paraId="40C764D0" w14:textId="77777777" w:rsidR="001839DA" w:rsidRPr="001839DA" w:rsidRDefault="001839DA" w:rsidP="001839DA">
      <w:pPr>
        <w:suppressAutoHyphens/>
        <w:jc w:val="both"/>
        <w:rPr>
          <w:lang w:eastAsia="zh-CN"/>
        </w:rPr>
      </w:pPr>
      <w:r w:rsidRPr="001839DA">
        <w:rPr>
          <w:rFonts w:ascii="Arial" w:hAnsi="Arial" w:cs="Arial"/>
          <w:sz w:val="22"/>
          <w:lang w:eastAsia="zh-CN"/>
        </w:rPr>
        <w:t>Ponudniki morajo ponudbi priložiti naslednje obrazce, izjave in dokumente:</w:t>
      </w:r>
    </w:p>
    <w:p w14:paraId="3C735581" w14:textId="77777777" w:rsidR="001839DA" w:rsidRPr="001839DA" w:rsidRDefault="001839DA" w:rsidP="001839DA">
      <w:pPr>
        <w:suppressAutoHyphens/>
        <w:jc w:val="both"/>
        <w:rPr>
          <w:rFonts w:ascii="Arial" w:hAnsi="Arial" w:cs="Arial"/>
          <w:sz w:val="22"/>
          <w:lang w:eastAsia="zh-CN"/>
        </w:rPr>
      </w:pPr>
    </w:p>
    <w:p w14:paraId="2FA41CD1" w14:textId="77777777" w:rsidR="001839DA" w:rsidRPr="001839DA" w:rsidRDefault="001839DA" w:rsidP="009E3B64">
      <w:pPr>
        <w:numPr>
          <w:ilvl w:val="0"/>
          <w:numId w:val="27"/>
        </w:numPr>
        <w:tabs>
          <w:tab w:val="clear" w:pos="0"/>
          <w:tab w:val="num" w:pos="-66"/>
        </w:tabs>
        <w:suppressAutoHyphens/>
        <w:ind w:left="360"/>
        <w:jc w:val="both"/>
        <w:rPr>
          <w:lang w:eastAsia="zh-CN"/>
        </w:rPr>
      </w:pPr>
      <w:r w:rsidRPr="001839DA">
        <w:rPr>
          <w:rFonts w:ascii="Arial" w:hAnsi="Arial" w:cs="Arial"/>
          <w:sz w:val="22"/>
          <w:lang w:eastAsia="zh-CN"/>
        </w:rPr>
        <w:t>Ponudnik v informacijskem sistemu e-JN v razdelek »PREDRAČUN« naloži izpolnjen</w:t>
      </w:r>
    </w:p>
    <w:p w14:paraId="45F2476E" w14:textId="77777777" w:rsidR="001839DA" w:rsidRPr="001839DA" w:rsidRDefault="001839DA" w:rsidP="000A4DD3">
      <w:pPr>
        <w:suppressAutoHyphens/>
        <w:ind w:left="360"/>
        <w:jc w:val="both"/>
        <w:rPr>
          <w:lang w:eastAsia="zh-CN"/>
        </w:rPr>
      </w:pPr>
      <w:r w:rsidRPr="001839DA">
        <w:rPr>
          <w:rFonts w:ascii="Arial" w:hAnsi="Arial" w:cs="Arial"/>
          <w:sz w:val="22"/>
          <w:lang w:eastAsia="zh-CN"/>
        </w:rPr>
        <w:t>obrazec »PREDRAČUN«, v .pdf datoteki, ki bo dostopen na javnem odpiranju</w:t>
      </w:r>
    </w:p>
    <w:p w14:paraId="7AAB2811" w14:textId="77777777" w:rsidR="001839DA" w:rsidRPr="001839DA" w:rsidRDefault="001839DA" w:rsidP="000A4DD3">
      <w:pPr>
        <w:suppressAutoHyphens/>
        <w:ind w:left="360"/>
        <w:jc w:val="both"/>
        <w:rPr>
          <w:lang w:eastAsia="zh-CN"/>
        </w:rPr>
      </w:pPr>
      <w:r w:rsidRPr="001839DA">
        <w:rPr>
          <w:rFonts w:ascii="Arial" w:hAnsi="Arial" w:cs="Arial"/>
          <w:sz w:val="22"/>
          <w:lang w:eastAsia="zh-CN"/>
        </w:rPr>
        <w:t>ponudb:</w:t>
      </w:r>
    </w:p>
    <w:p w14:paraId="132CFD9A" w14:textId="77777777" w:rsidR="001839DA" w:rsidRPr="001839DA" w:rsidRDefault="001839DA" w:rsidP="001839DA">
      <w:pPr>
        <w:suppressAutoHyphens/>
        <w:jc w:val="both"/>
        <w:rPr>
          <w:rFonts w:ascii="Arial" w:hAnsi="Arial" w:cs="Arial"/>
          <w:sz w:val="22"/>
          <w:lang w:eastAsia="zh-CN"/>
        </w:rPr>
      </w:pPr>
    </w:p>
    <w:tbl>
      <w:tblPr>
        <w:tblW w:w="0" w:type="auto"/>
        <w:tblInd w:w="-121" w:type="dxa"/>
        <w:tblLayout w:type="fixed"/>
        <w:tblLook w:val="0000" w:firstRow="0" w:lastRow="0" w:firstColumn="0" w:lastColumn="0" w:noHBand="0" w:noVBand="0"/>
      </w:tblPr>
      <w:tblGrid>
        <w:gridCol w:w="534"/>
        <w:gridCol w:w="8515"/>
      </w:tblGrid>
      <w:tr w:rsidR="001839DA" w:rsidRPr="001839DA" w14:paraId="499495BE" w14:textId="77777777" w:rsidTr="002750C4">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009C64D" w14:textId="77777777" w:rsidR="001839DA" w:rsidRPr="001839DA" w:rsidRDefault="001839DA" w:rsidP="001839DA">
            <w:pPr>
              <w:suppressAutoHyphens/>
              <w:jc w:val="both"/>
              <w:rPr>
                <w:lang w:eastAsia="zh-CN"/>
              </w:rPr>
            </w:pPr>
            <w:r w:rsidRPr="001839DA">
              <w:rPr>
                <w:rFonts w:ascii="Arial" w:hAnsi="Arial" w:cs="Arial"/>
                <w:b/>
                <w:bCs/>
                <w:sz w:val="22"/>
                <w:lang w:eastAsia="zh-CN"/>
              </w:rPr>
              <w:t>št.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94B24" w14:textId="77777777" w:rsidR="001839DA" w:rsidRPr="001839DA" w:rsidRDefault="001839DA" w:rsidP="001839DA">
            <w:pPr>
              <w:suppressAutoHyphens/>
              <w:jc w:val="both"/>
              <w:rPr>
                <w:lang w:eastAsia="zh-CN"/>
              </w:rPr>
            </w:pPr>
            <w:r w:rsidRPr="001839DA">
              <w:rPr>
                <w:rFonts w:ascii="Arial" w:hAnsi="Arial" w:cs="Arial"/>
                <w:b/>
                <w:bCs/>
                <w:sz w:val="22"/>
                <w:lang w:eastAsia="zh-CN"/>
              </w:rPr>
              <w:t>OBRAZEC, IZJAVA, DOKUMENT</w:t>
            </w:r>
          </w:p>
        </w:tc>
      </w:tr>
      <w:tr w:rsidR="001839DA" w:rsidRPr="001839DA" w14:paraId="2DEFE9AC" w14:textId="77777777" w:rsidTr="002750C4">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44188EA"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1.</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E729E"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OBR-1 – Predračun</w:t>
            </w:r>
          </w:p>
        </w:tc>
      </w:tr>
    </w:tbl>
    <w:p w14:paraId="67E42FE4" w14:textId="77777777" w:rsidR="001839DA" w:rsidRDefault="001839DA" w:rsidP="001839DA">
      <w:pPr>
        <w:tabs>
          <w:tab w:val="left" w:pos="284"/>
        </w:tabs>
        <w:rPr>
          <w:rFonts w:ascii="Arial" w:hAnsi="Arial" w:cs="Arial"/>
          <w:b/>
          <w:sz w:val="22"/>
        </w:rPr>
      </w:pPr>
    </w:p>
    <w:p w14:paraId="380E37D0" w14:textId="77777777" w:rsidR="001839DA" w:rsidRPr="00DE1A21" w:rsidRDefault="001839DA" w:rsidP="009E3B64">
      <w:pPr>
        <w:numPr>
          <w:ilvl w:val="0"/>
          <w:numId w:val="27"/>
        </w:numPr>
        <w:suppressAutoHyphens/>
        <w:ind w:left="426"/>
        <w:jc w:val="both"/>
        <w:rPr>
          <w:rFonts w:ascii="Arial" w:hAnsi="Arial" w:cs="Arial"/>
          <w:sz w:val="22"/>
          <w:lang w:eastAsia="zh-CN"/>
        </w:rPr>
      </w:pPr>
      <w:r w:rsidRPr="001839DA">
        <w:rPr>
          <w:rFonts w:ascii="Arial" w:hAnsi="Arial" w:cs="Arial"/>
          <w:sz w:val="22"/>
          <w:lang w:eastAsia="zh-CN"/>
        </w:rPr>
        <w:t>Ponudnik v informacijskem sistemu e-JN v razdelek »Drugi dokumenti« naloži izpolnjene in podpisane naslednje priloge, vključno z vsemi dokazili (lahko je več datotek):</w:t>
      </w:r>
    </w:p>
    <w:p w14:paraId="147FF551" w14:textId="77777777" w:rsidR="001839DA" w:rsidRDefault="001839DA" w:rsidP="001839DA">
      <w:pPr>
        <w:jc w:val="both"/>
        <w:rPr>
          <w:rFonts w:ascii="Arial" w:hAnsi="Arial" w:cs="Arial"/>
          <w:sz w:val="22"/>
          <w:highlight w:val="yellow"/>
        </w:rPr>
      </w:pPr>
    </w:p>
    <w:tbl>
      <w:tblPr>
        <w:tblW w:w="0" w:type="auto"/>
        <w:tblInd w:w="-121" w:type="dxa"/>
        <w:tblLayout w:type="fixed"/>
        <w:tblLook w:val="0000" w:firstRow="0" w:lastRow="0" w:firstColumn="0" w:lastColumn="0" w:noHBand="0" w:noVBand="0"/>
      </w:tblPr>
      <w:tblGrid>
        <w:gridCol w:w="534"/>
        <w:gridCol w:w="8515"/>
      </w:tblGrid>
      <w:tr w:rsidR="00F5031F" w:rsidRPr="00B05EAA" w14:paraId="6A1FF235"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13114F6B" w14:textId="77777777" w:rsidR="00F5031F" w:rsidRPr="00B05EAA" w:rsidRDefault="00F5031F" w:rsidP="00730670">
            <w:pPr>
              <w:jc w:val="both"/>
            </w:pPr>
            <w:r w:rsidRPr="00B05EAA">
              <w:rPr>
                <w:rFonts w:ascii="Arial" w:hAnsi="Arial" w:cs="Arial"/>
                <w:b/>
                <w:bCs/>
                <w:sz w:val="22"/>
              </w:rPr>
              <w:t>št.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07472" w14:textId="77777777" w:rsidR="00F5031F" w:rsidRPr="00B05EAA" w:rsidRDefault="00F5031F" w:rsidP="00730670">
            <w:pPr>
              <w:jc w:val="both"/>
            </w:pPr>
            <w:r w:rsidRPr="00B05EAA">
              <w:rPr>
                <w:rFonts w:ascii="Arial" w:hAnsi="Arial" w:cs="Arial"/>
                <w:b/>
                <w:bCs/>
                <w:sz w:val="22"/>
              </w:rPr>
              <w:t>OBRAZEC, IZJAVA, DOKUMENT</w:t>
            </w:r>
          </w:p>
        </w:tc>
      </w:tr>
      <w:tr w:rsidR="00F5031F" w:rsidRPr="00B05EAA" w14:paraId="33F53A7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9BCF51"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2.</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3E21" w14:textId="77777777" w:rsidR="00F5031F" w:rsidRPr="00B05EAA" w:rsidRDefault="00F5031F" w:rsidP="00730670">
            <w:pPr>
              <w:autoSpaceDE w:val="0"/>
            </w:pPr>
            <w:r w:rsidRPr="00B05EAA">
              <w:rPr>
                <w:rFonts w:ascii="Arial" w:eastAsia="Times New Roman" w:hAnsi="Arial" w:cs="Arial"/>
                <w:bCs/>
                <w:sz w:val="20"/>
                <w:szCs w:val="20"/>
                <w:lang w:eastAsia="sl-SI"/>
              </w:rPr>
              <w:t>ESPD</w:t>
            </w:r>
          </w:p>
        </w:tc>
      </w:tr>
      <w:tr w:rsidR="00F5031F" w:rsidRPr="00B05EAA" w14:paraId="62122DC6"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1D02C0A"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3.</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5972" w14:textId="77777777" w:rsidR="00F5031F" w:rsidRPr="00B05EAA" w:rsidRDefault="00F5031F" w:rsidP="00730670">
            <w:pPr>
              <w:autoSpaceDE w:val="0"/>
            </w:pPr>
            <w:r w:rsidRPr="00B05EAA">
              <w:rPr>
                <w:rFonts w:ascii="Arial" w:eastAsia="Times New Roman" w:hAnsi="Arial" w:cs="Arial"/>
                <w:bCs/>
                <w:sz w:val="20"/>
                <w:szCs w:val="20"/>
                <w:lang w:eastAsia="sl-SI"/>
              </w:rPr>
              <w:t>OBR-2 – Podatki o ponudniku</w:t>
            </w:r>
          </w:p>
        </w:tc>
      </w:tr>
      <w:tr w:rsidR="00F5031F" w:rsidRPr="00B05EAA" w14:paraId="76005C1D"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E72EA15"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4.</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09B6" w14:textId="23EF9E65" w:rsidR="00F5031F" w:rsidRPr="00B05EAA" w:rsidRDefault="00F5031F" w:rsidP="00F5031F">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OBR-3 – Specifikacija s ponudbenimi cenami -izpolnjen, priložen v programu Excel in v PDF obliki</w:t>
            </w:r>
          </w:p>
        </w:tc>
      </w:tr>
      <w:tr w:rsidR="00F5031F" w:rsidRPr="00B05EAA" w14:paraId="1FD0A476"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6DAABF1"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5.</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2E324" w14:textId="77777777" w:rsidR="00F5031F" w:rsidRPr="00B05EAA" w:rsidRDefault="00F5031F" w:rsidP="00730670">
            <w:pPr>
              <w:autoSpaceDE w:val="0"/>
            </w:pPr>
            <w:r w:rsidRPr="00DE7A76">
              <w:rPr>
                <w:rFonts w:ascii="Arial" w:eastAsia="Times New Roman" w:hAnsi="Arial" w:cs="Arial"/>
                <w:bCs/>
                <w:sz w:val="20"/>
                <w:szCs w:val="20"/>
                <w:lang w:eastAsia="sl-SI"/>
              </w:rPr>
              <w:t>OBR-4 – Izjava o izpolnjevanju zahtev naročnika</w:t>
            </w:r>
          </w:p>
        </w:tc>
      </w:tr>
      <w:tr w:rsidR="00F5031F" w:rsidRPr="00B05EAA" w14:paraId="779C61F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2242082E"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6.</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080DC" w14:textId="77777777" w:rsidR="00F5031F" w:rsidRPr="00B05EAA" w:rsidRDefault="00F5031F" w:rsidP="00730670">
            <w:pPr>
              <w:autoSpaceDE w:val="0"/>
              <w:rPr>
                <w:rFonts w:ascii="Arial" w:eastAsia="Times New Roman" w:hAnsi="Arial" w:cs="Arial"/>
                <w:bCs/>
                <w:sz w:val="20"/>
                <w:szCs w:val="20"/>
                <w:lang w:eastAsia="sl-SI"/>
              </w:rPr>
            </w:pPr>
            <w:r w:rsidRPr="004F67EB">
              <w:rPr>
                <w:rFonts w:ascii="Arial" w:eastAsia="Times New Roman" w:hAnsi="Arial" w:cs="Arial"/>
                <w:bCs/>
                <w:sz w:val="20"/>
                <w:szCs w:val="20"/>
                <w:lang w:eastAsia="sl-SI"/>
              </w:rPr>
              <w:t>OBR-5 – Izjava o sprejemanju pogojev dokumentacije v zvezi z oddajo javnega naročila</w:t>
            </w:r>
          </w:p>
        </w:tc>
      </w:tr>
      <w:tr w:rsidR="00F5031F" w:rsidRPr="00B05EAA" w14:paraId="1C3D97F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5665B94"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7.</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40E84" w14:textId="77777777" w:rsidR="00F5031F" w:rsidRPr="00B05EAA" w:rsidRDefault="00F5031F" w:rsidP="00730670">
            <w:pPr>
              <w:autoSpaceDE w:val="0"/>
            </w:pPr>
            <w:r w:rsidRPr="004F67EB">
              <w:rPr>
                <w:rFonts w:ascii="Arial" w:eastAsia="Times New Roman" w:hAnsi="Arial" w:cs="Arial"/>
                <w:bCs/>
                <w:sz w:val="20"/>
                <w:szCs w:val="20"/>
                <w:lang w:eastAsia="sl-SI"/>
              </w:rPr>
              <w:t>OBR-6- Izjava o izročitvi zavarovanja za dobro izvedbo pogodbenih obveznosti</w:t>
            </w:r>
          </w:p>
        </w:tc>
      </w:tr>
      <w:tr w:rsidR="00F5031F" w:rsidRPr="00B05EAA" w14:paraId="250ABCB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1FB0F63"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8.</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A05BC" w14:textId="77777777" w:rsidR="00F5031F" w:rsidRPr="00B05EAA" w:rsidRDefault="00F5031F" w:rsidP="00730670">
            <w:pPr>
              <w:autoSpaceDE w:val="0"/>
            </w:pPr>
            <w:r w:rsidRPr="00B05EAA">
              <w:rPr>
                <w:rFonts w:ascii="Arial" w:eastAsia="Times New Roman" w:hAnsi="Arial" w:cs="Arial"/>
                <w:bCs/>
                <w:sz w:val="20"/>
                <w:szCs w:val="20"/>
                <w:lang w:eastAsia="sl-SI"/>
              </w:rPr>
              <w:t>OBR-6A in OBR-6B – Vzorec zavarovanja za dobro izvedbo pogodbenih obveznost</w:t>
            </w:r>
          </w:p>
        </w:tc>
      </w:tr>
      <w:tr w:rsidR="00F5031F" w:rsidRPr="00B05EAA" w14:paraId="2F862C24"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27F5900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lastRenderedPageBreak/>
              <w:t>9.</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C340" w14:textId="48C0A9B2" w:rsidR="00F5031F" w:rsidRPr="00B05EAA" w:rsidRDefault="00F5031F" w:rsidP="003D28F6">
            <w:pPr>
              <w:autoSpaceDE w:val="0"/>
            </w:pPr>
            <w:r w:rsidRPr="00B05EAA">
              <w:rPr>
                <w:rFonts w:ascii="Arial" w:eastAsia="Times New Roman" w:hAnsi="Arial" w:cs="Arial"/>
                <w:bCs/>
                <w:sz w:val="20"/>
                <w:szCs w:val="20"/>
                <w:lang w:eastAsia="sl-SI"/>
              </w:rPr>
              <w:t>OBR-7 – Vzorec okvirnega sporazuma - parafiran in žigosan</w:t>
            </w:r>
          </w:p>
        </w:tc>
      </w:tr>
      <w:tr w:rsidR="00F5031F" w:rsidRPr="00B05EAA" w14:paraId="5CE2C06B"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9583C44"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10.</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D8B7" w14:textId="77777777" w:rsidR="00F5031F" w:rsidRPr="00B05EAA" w:rsidRDefault="00F5031F" w:rsidP="00730670">
            <w:pPr>
              <w:autoSpaceDE w:val="0"/>
            </w:pPr>
            <w:r w:rsidRPr="00B05EAA">
              <w:rPr>
                <w:rFonts w:ascii="Arial" w:eastAsia="Times New Roman" w:hAnsi="Arial" w:cs="Arial"/>
                <w:bCs/>
                <w:sz w:val="20"/>
                <w:szCs w:val="20"/>
                <w:lang w:eastAsia="sl-SI"/>
              </w:rPr>
              <w:t>OBR-8 –Vzorec sporazuma  o organizaciji, izvajanju in zagotavljanju varnosti in zdravja pri delu ter varstva pred požarom na skupnem delovišču</w:t>
            </w:r>
          </w:p>
        </w:tc>
      </w:tr>
      <w:tr w:rsidR="00F5031F" w:rsidRPr="00B05EAA" w14:paraId="5D39C8E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1FC9DD8"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11.</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01A32" w14:textId="77777777" w:rsidR="00F5031F" w:rsidRPr="00B05EAA" w:rsidRDefault="00F5031F" w:rsidP="00730670">
            <w:pPr>
              <w:autoSpaceDE w:val="0"/>
            </w:pPr>
            <w:r w:rsidRPr="00B05EAA">
              <w:rPr>
                <w:rFonts w:ascii="Arial" w:eastAsia="Times New Roman" w:hAnsi="Arial" w:cs="Arial"/>
                <w:bCs/>
                <w:sz w:val="20"/>
                <w:szCs w:val="20"/>
                <w:lang w:eastAsia="sl-SI"/>
              </w:rPr>
              <w:t>OBR-8A – Izjava o udeležbi fizičnih in pravnih oseb v lastništvu ponudnika</w:t>
            </w:r>
          </w:p>
        </w:tc>
      </w:tr>
      <w:tr w:rsidR="00F5031F" w:rsidRPr="00B05EAA" w14:paraId="65EA3F0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CDC52F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12.</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82898" w14:textId="77777777" w:rsidR="00F5031F" w:rsidRPr="00B05EAA" w:rsidRDefault="00F5031F" w:rsidP="00730670">
            <w:pPr>
              <w:autoSpaceDE w:val="0"/>
            </w:pPr>
            <w:r w:rsidRPr="00B05EAA">
              <w:rPr>
                <w:rFonts w:ascii="Arial" w:eastAsia="Times New Roman" w:hAnsi="Arial" w:cs="Arial"/>
                <w:bCs/>
                <w:sz w:val="20"/>
                <w:szCs w:val="20"/>
                <w:lang w:eastAsia="sl-SI"/>
              </w:rPr>
              <w:t>OBR-8B– Izjava gospodarskega subjekta in pooblastilo za pridobitev podatkov iz kazenske evidence</w:t>
            </w:r>
          </w:p>
        </w:tc>
      </w:tr>
      <w:tr w:rsidR="00F5031F" w:rsidRPr="00B05EAA" w14:paraId="15888C4E"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80303A"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13.</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0E9D" w14:textId="77777777" w:rsidR="00F5031F" w:rsidRPr="00B05EAA" w:rsidRDefault="00F5031F" w:rsidP="00730670">
            <w:pPr>
              <w:autoSpaceDE w:val="0"/>
            </w:pPr>
            <w:r w:rsidRPr="00B05EAA">
              <w:rPr>
                <w:rFonts w:ascii="Arial" w:eastAsia="Times New Roman" w:hAnsi="Arial" w:cs="Arial"/>
                <w:bCs/>
                <w:sz w:val="20"/>
                <w:szCs w:val="20"/>
                <w:lang w:eastAsia="sl-SI"/>
              </w:rPr>
              <w:t>OBR-8C – Izjava članov organov in zastopnikov gospodarskega subjekta in pooblastilo za pridobitev podatkov iz kazenske evidence</w:t>
            </w:r>
          </w:p>
        </w:tc>
      </w:tr>
      <w:tr w:rsidR="00F5031F" w:rsidRPr="00B05EAA" w14:paraId="089827F8"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327B5C10"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14.</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8F7B" w14:textId="77777777" w:rsidR="00F5031F" w:rsidRPr="00B05EAA" w:rsidRDefault="00F5031F" w:rsidP="00730670">
            <w:pPr>
              <w:autoSpaceDE w:val="0"/>
            </w:pPr>
            <w:r w:rsidRPr="00B05EAA">
              <w:rPr>
                <w:rFonts w:ascii="Arial" w:eastAsia="Times New Roman" w:hAnsi="Arial" w:cs="Arial"/>
                <w:bCs/>
                <w:sz w:val="20"/>
                <w:szCs w:val="20"/>
                <w:lang w:eastAsia="sl-SI"/>
              </w:rPr>
              <w:t>OBR-9 – Izjava o sodelovanju s podizvajalci</w:t>
            </w:r>
          </w:p>
        </w:tc>
      </w:tr>
      <w:tr w:rsidR="00F5031F" w:rsidRPr="00B05EAA" w14:paraId="6A4B504B"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5042171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15.</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D41A0" w14:textId="77777777" w:rsidR="00F5031F" w:rsidRPr="00B05EAA" w:rsidRDefault="00F5031F" w:rsidP="00730670">
            <w:pPr>
              <w:autoSpaceDE w:val="0"/>
            </w:pPr>
            <w:r w:rsidRPr="00B05EAA">
              <w:rPr>
                <w:rFonts w:ascii="Arial" w:eastAsia="Times New Roman" w:hAnsi="Arial" w:cs="Arial"/>
                <w:bCs/>
                <w:sz w:val="20"/>
                <w:szCs w:val="20"/>
                <w:lang w:eastAsia="sl-SI"/>
              </w:rPr>
              <w:t>OBR-9A – Podatki o podizvajalcu</w:t>
            </w:r>
          </w:p>
        </w:tc>
      </w:tr>
      <w:tr w:rsidR="00F5031F" w14:paraId="6B83D004"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543DC9" w14:textId="77777777" w:rsidR="00F5031F" w:rsidRPr="00B05EAA" w:rsidRDefault="00F5031F"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16.</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3417A" w14:textId="77777777" w:rsidR="00F5031F" w:rsidRPr="00E671D0" w:rsidRDefault="00F5031F" w:rsidP="00730670">
            <w:pPr>
              <w:autoSpaceDE w:val="0"/>
            </w:pPr>
            <w:r w:rsidRPr="00B05EAA">
              <w:rPr>
                <w:rFonts w:ascii="Arial" w:eastAsia="Times New Roman" w:hAnsi="Arial" w:cs="Arial"/>
                <w:bCs/>
                <w:sz w:val="20"/>
                <w:szCs w:val="20"/>
                <w:lang w:eastAsia="sl-SI"/>
              </w:rPr>
              <w:t xml:space="preserve">OBR-9B – </w:t>
            </w:r>
            <w:r w:rsidRPr="00B05EAA">
              <w:rPr>
                <w:rFonts w:ascii="Arial" w:hAnsi="Arial" w:cs="Arial"/>
                <w:sz w:val="20"/>
                <w:szCs w:val="20"/>
              </w:rPr>
              <w:t>Zahteva podizvajalca za neposredno plačilo</w:t>
            </w:r>
          </w:p>
        </w:tc>
      </w:tr>
    </w:tbl>
    <w:p w14:paraId="27227E22" w14:textId="77777777" w:rsidR="001839DA" w:rsidRDefault="001839DA" w:rsidP="001839DA">
      <w:pPr>
        <w:tabs>
          <w:tab w:val="left" w:pos="284"/>
        </w:tabs>
        <w:rPr>
          <w:rFonts w:ascii="Arial" w:hAnsi="Arial" w:cs="Arial"/>
          <w:b/>
          <w:sz w:val="22"/>
        </w:rPr>
      </w:pPr>
    </w:p>
    <w:p w14:paraId="714DACF3" w14:textId="68AD9D0D" w:rsidR="00CB6545" w:rsidRDefault="00CB6545" w:rsidP="00DE1A21">
      <w:pPr>
        <w:spacing w:line="260" w:lineRule="exact"/>
        <w:jc w:val="both"/>
      </w:pPr>
      <w:r>
        <w:rPr>
          <w:rFonts w:ascii="Arial" w:hAnsi="Arial" w:cs="Arial"/>
          <w:sz w:val="22"/>
        </w:rPr>
        <w:t>Ponudnik, ki odda ponudbo, pod kazensko in materialno odgovornostjo jamči, da so vsi podatki in dokumenti, podani v ponudbi, resnični, in da priložena dok</w:t>
      </w:r>
      <w:r w:rsidR="00720920">
        <w:rPr>
          <w:rFonts w:ascii="Arial" w:hAnsi="Arial" w:cs="Arial"/>
          <w:sz w:val="22"/>
        </w:rPr>
        <w:t xml:space="preserve">umentacija ustreza originalu. V </w:t>
      </w:r>
      <w:r>
        <w:rPr>
          <w:rFonts w:ascii="Arial" w:hAnsi="Arial" w:cs="Arial"/>
          <w:sz w:val="22"/>
        </w:rPr>
        <w:t>nasprotnem primeru ponudnik naročniku odgovarja za vso škodo, ki mu je nastala.</w:t>
      </w:r>
    </w:p>
    <w:p w14:paraId="4BF0D4DF" w14:textId="77777777" w:rsidR="00CB6545" w:rsidRDefault="00CB6545" w:rsidP="00DE1A21">
      <w:pPr>
        <w:spacing w:line="260" w:lineRule="exact"/>
        <w:jc w:val="both"/>
        <w:rPr>
          <w:rFonts w:ascii="Arial" w:hAnsi="Arial" w:cs="Arial"/>
          <w:sz w:val="22"/>
        </w:rPr>
      </w:pPr>
    </w:p>
    <w:p w14:paraId="71234CBF" w14:textId="77777777" w:rsidR="00CB6545" w:rsidRDefault="00CB6545" w:rsidP="00DE1A21">
      <w:pPr>
        <w:spacing w:line="260" w:lineRule="exact"/>
        <w:jc w:val="both"/>
      </w:pPr>
      <w:r>
        <w:rPr>
          <w:rFonts w:ascii="Arial" w:hAnsi="Arial" w:cs="Arial"/>
          <w:sz w:val="22"/>
        </w:rPr>
        <w:t>Ponudnik mora pri pripravi ponudbe in izpolnjevanju obrazcev upoštevati navodila, ki so navedena na posameznem obrazcu.</w:t>
      </w:r>
    </w:p>
    <w:p w14:paraId="72441E24" w14:textId="77777777" w:rsidR="00CB6545" w:rsidRDefault="00CB6545" w:rsidP="00DE1A21">
      <w:pPr>
        <w:spacing w:line="260" w:lineRule="exact"/>
        <w:jc w:val="both"/>
        <w:rPr>
          <w:rFonts w:ascii="Arial" w:hAnsi="Arial" w:cs="Arial"/>
          <w:sz w:val="22"/>
        </w:rPr>
      </w:pPr>
    </w:p>
    <w:p w14:paraId="3A453481" w14:textId="77777777" w:rsidR="00CB6545" w:rsidRDefault="00CB6545" w:rsidP="00DE1A21">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BFC0239" w14:textId="77777777" w:rsidR="00CB6545" w:rsidRDefault="00CB6545" w:rsidP="00DE1A21">
      <w:pPr>
        <w:spacing w:line="260" w:lineRule="exact"/>
        <w:jc w:val="both"/>
        <w:rPr>
          <w:rFonts w:ascii="Arial" w:hAnsi="Arial" w:cs="Arial"/>
          <w:sz w:val="22"/>
        </w:rPr>
      </w:pPr>
    </w:p>
    <w:p w14:paraId="5DEDF183" w14:textId="77777777" w:rsidR="00CB6545" w:rsidRDefault="00CB6545" w:rsidP="00DE1A21">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0C572042" w14:textId="77777777" w:rsidR="00CB6545" w:rsidRDefault="00CB6545" w:rsidP="00DE1A21">
      <w:pPr>
        <w:spacing w:line="260" w:lineRule="exact"/>
        <w:jc w:val="both"/>
        <w:rPr>
          <w:rFonts w:ascii="Arial" w:hAnsi="Arial" w:cs="Arial"/>
          <w:sz w:val="22"/>
        </w:rPr>
      </w:pPr>
    </w:p>
    <w:p w14:paraId="057D4C83" w14:textId="77777777" w:rsidR="00CB6545" w:rsidRDefault="00CB6545" w:rsidP="00DE1A21">
      <w:pPr>
        <w:spacing w:line="260" w:lineRule="exact"/>
        <w:jc w:val="both"/>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5EBF63A" w14:textId="77777777" w:rsidR="000A1E70" w:rsidRDefault="000A1E70" w:rsidP="00FC3468">
      <w:pPr>
        <w:spacing w:line="260" w:lineRule="exact"/>
        <w:jc w:val="both"/>
        <w:rPr>
          <w:rFonts w:ascii="Arial" w:eastAsia="Arial Unicode MS" w:hAnsi="Arial" w:cs="Arial"/>
          <w:b/>
          <w:sz w:val="22"/>
          <w:u w:val="single"/>
          <w:lang w:eastAsia="sl-SI"/>
        </w:rPr>
      </w:pPr>
    </w:p>
    <w:p w14:paraId="0851F9D9" w14:textId="77777777" w:rsidR="00FC3468" w:rsidRPr="00F36121" w:rsidRDefault="00FC3468" w:rsidP="00FC3468">
      <w:pPr>
        <w:spacing w:line="260" w:lineRule="exact"/>
        <w:jc w:val="both"/>
        <w:rPr>
          <w:rFonts w:ascii="Arial" w:eastAsia="Arial Unicode MS" w:hAnsi="Arial" w:cs="Arial"/>
          <w:b/>
          <w:sz w:val="22"/>
          <w:u w:val="single"/>
          <w:lang w:eastAsia="sl-SI"/>
        </w:rPr>
      </w:pPr>
      <w:r w:rsidRPr="00F36121">
        <w:rPr>
          <w:rFonts w:ascii="Arial" w:eastAsia="Arial Unicode MS" w:hAnsi="Arial" w:cs="Arial"/>
          <w:b/>
          <w:sz w:val="22"/>
          <w:u w:val="single"/>
          <w:lang w:eastAsia="sl-SI"/>
        </w:rPr>
        <w:t>Obrazec »ESPD« -  za vse gospodarske subjekte</w:t>
      </w:r>
    </w:p>
    <w:p w14:paraId="4BEAA717" w14:textId="77777777" w:rsidR="00FC3468" w:rsidRPr="00F36121" w:rsidRDefault="00FC3468" w:rsidP="00FC3468">
      <w:pPr>
        <w:spacing w:line="260" w:lineRule="exact"/>
        <w:jc w:val="both"/>
        <w:rPr>
          <w:rFonts w:ascii="Arial" w:eastAsia="Times New Roman" w:hAnsi="Arial" w:cs="Arial"/>
          <w:sz w:val="22"/>
          <w:lang w:eastAsia="sl-SI"/>
        </w:rPr>
      </w:pPr>
    </w:p>
    <w:p w14:paraId="0418EC1C" w14:textId="77777777"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269DFA" w14:textId="77777777" w:rsidR="00CB6545" w:rsidRPr="005F3155" w:rsidRDefault="00CB6545" w:rsidP="00DE1A21">
      <w:pPr>
        <w:spacing w:line="260" w:lineRule="exact"/>
        <w:jc w:val="both"/>
        <w:rPr>
          <w:rFonts w:ascii="Arial" w:eastAsia="Times New Roman" w:hAnsi="Arial" w:cs="Arial"/>
          <w:sz w:val="22"/>
          <w:lang w:eastAsia="sl-SI"/>
        </w:rPr>
      </w:pPr>
    </w:p>
    <w:p w14:paraId="23875551" w14:textId="77777777" w:rsidR="00FC3468" w:rsidRPr="00F36121" w:rsidRDefault="00FC3468" w:rsidP="00DE1A21">
      <w:pPr>
        <w:spacing w:line="260" w:lineRule="exact"/>
        <w:jc w:val="both"/>
        <w:rPr>
          <w:rFonts w:ascii="Arial" w:eastAsia="Times New Roman" w:hAnsi="Arial" w:cs="Arial"/>
          <w:sz w:val="22"/>
          <w:lang w:eastAsia="sl-SI"/>
        </w:rPr>
      </w:pPr>
      <w:r w:rsidRPr="00F36121">
        <w:rPr>
          <w:rFonts w:ascii="Arial" w:eastAsia="Times New Roman" w:hAnsi="Arial" w:cs="Arial"/>
          <w:sz w:val="22"/>
          <w:lang w:eastAsia="sl-SI"/>
        </w:rPr>
        <w:t xml:space="preserve">Navedbe v ESPD in/ali dokazila, ki ji predloži gospodarski subjekt, morajo biti veljavni. </w:t>
      </w:r>
    </w:p>
    <w:p w14:paraId="19E0C192" w14:textId="77777777" w:rsidR="00FC3468" w:rsidRPr="00F36121" w:rsidRDefault="00FC3468" w:rsidP="00DE1A21">
      <w:pPr>
        <w:spacing w:line="260" w:lineRule="exact"/>
        <w:jc w:val="both"/>
        <w:rPr>
          <w:rFonts w:ascii="Arial" w:eastAsia="Times New Roman" w:hAnsi="Arial" w:cs="Arial"/>
          <w:sz w:val="22"/>
          <w:lang w:eastAsia="sl-SI"/>
        </w:rPr>
      </w:pPr>
    </w:p>
    <w:p w14:paraId="58DED824" w14:textId="574B3D49" w:rsidR="00FC3468" w:rsidRPr="0010659C" w:rsidRDefault="00CB6545" w:rsidP="00DE1A21">
      <w:pPr>
        <w:spacing w:line="260" w:lineRule="exact"/>
        <w:jc w:val="both"/>
      </w:pPr>
      <w:r>
        <w:rPr>
          <w:rFonts w:ascii="Arial" w:eastAsia="Times New Roman" w:hAnsi="Arial" w:cs="Arial"/>
          <w:sz w:val="22"/>
          <w:lang w:eastAsia="sl-SI"/>
        </w:rPr>
        <w:t xml:space="preserve">Gospodarski subjekt  naročnikov obrazec ESPD (datoteka XML) uvozi na spletni strani Portala javnih naročil/ESPD: </w:t>
      </w:r>
      <w:hyperlink r:id="rId13" w:history="1">
        <w:r>
          <w:rPr>
            <w:rStyle w:val="Hiperpovezava"/>
            <w:rFonts w:ascii="Arial" w:eastAsia="Times New Roman" w:hAnsi="Arial" w:cs="Arial"/>
            <w:sz w:val="22"/>
            <w:lang w:eastAsia="sl-SI"/>
          </w:rPr>
          <w:t>http://www.enarocanje.si/_ESPD/</w:t>
        </w:r>
      </w:hyperlink>
      <w:r>
        <w:rPr>
          <w:rFonts w:ascii="Arial" w:eastAsia="Times New Roman" w:hAnsi="Arial" w:cs="Arial"/>
          <w:sz w:val="22"/>
          <w:lang w:eastAsia="sl-SI"/>
        </w:rPr>
        <w:t xml:space="preserve">, v njega neposredno vnese zahtevane podatke. </w:t>
      </w:r>
    </w:p>
    <w:p w14:paraId="7816B544" w14:textId="77777777" w:rsidR="00CB6545" w:rsidRDefault="00CB6545" w:rsidP="00DE1A21">
      <w:pPr>
        <w:spacing w:line="260" w:lineRule="exact"/>
        <w:jc w:val="both"/>
        <w:rPr>
          <w:rFonts w:ascii="Arial" w:eastAsia="Times New Roman" w:hAnsi="Arial" w:cs="Arial"/>
          <w:sz w:val="22"/>
          <w:lang w:eastAsia="sl-SI"/>
        </w:rPr>
      </w:pPr>
    </w:p>
    <w:p w14:paraId="07D7AE84" w14:textId="77777777" w:rsidR="00244708"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34E9E4" w14:textId="784EB4F3"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 </w:t>
      </w:r>
    </w:p>
    <w:p w14:paraId="7AFD90CA" w14:textId="77777777" w:rsidR="00CB6545" w:rsidRPr="005F3155" w:rsidRDefault="00CB6545" w:rsidP="00DE1A21">
      <w:pPr>
        <w:spacing w:line="260" w:lineRule="exact"/>
        <w:jc w:val="both"/>
        <w:rPr>
          <w:rFonts w:ascii="Arial" w:eastAsia="Times New Roman" w:hAnsi="Arial" w:cs="Arial"/>
          <w:sz w:val="22"/>
          <w:lang w:eastAsia="sl-SI"/>
        </w:rPr>
      </w:pPr>
      <w:bookmarkStart w:id="9" w:name="_Hlk511905322"/>
      <w:r w:rsidRPr="005F3155">
        <w:rPr>
          <w:rFonts w:ascii="Arial" w:eastAsia="Times New Roman" w:hAnsi="Arial" w:cs="Arial"/>
          <w:sz w:val="22"/>
          <w:lang w:eastAsia="sl-SI"/>
        </w:rPr>
        <w:t xml:space="preserve">Ponudnik, ki v sistemu e-JN oddaja ponudbo, naloži svoj ESPD v razdelek »ESPD – ponudnik«, ESPD ostalih sodelujočih pa naloži v razdelek »ESPD – ostali sodelujoči«. </w:t>
      </w:r>
      <w:r w:rsidRPr="005F3155">
        <w:rPr>
          <w:rFonts w:ascii="Arial" w:eastAsia="Times New Roman" w:hAnsi="Arial" w:cs="Arial"/>
          <w:sz w:val="22"/>
          <w:lang w:eastAsia="sl-SI"/>
        </w:rPr>
        <w:lastRenderedPageBreak/>
        <w:t xml:space="preserve">Ponudnik, ki v sistemu e-JN oddaja ponudbo, naloži elektronsko podpisan ESPD v xml. obliki ali nepodpisan ESPD v xml. obliki, </w:t>
      </w:r>
      <w:bookmarkStart w:id="10" w:name="_Hlk531606225"/>
      <w:r w:rsidRPr="005F3155">
        <w:rPr>
          <w:rFonts w:ascii="Arial" w:eastAsia="Times New Roman" w:hAnsi="Arial" w:cs="Arial"/>
          <w:sz w:val="22"/>
          <w:lang w:eastAsia="sl-SI"/>
        </w:rPr>
        <w:t>pri čemer se v slednjem primeru v skladu Splošnimi pogoji uporabe informacijskega sistema e-JN šteje, da je oddan pravno zavezujoč dokument, ki ima enako veljavnost kot podpisan</w:t>
      </w:r>
      <w:bookmarkEnd w:id="10"/>
      <w:r w:rsidRPr="005F3155">
        <w:rPr>
          <w:rFonts w:ascii="Arial" w:eastAsia="Times New Roman" w:hAnsi="Arial" w:cs="Arial"/>
          <w:sz w:val="22"/>
          <w:lang w:eastAsia="sl-SI"/>
        </w:rPr>
        <w:t xml:space="preserve">. </w:t>
      </w:r>
      <w:bookmarkEnd w:id="9"/>
    </w:p>
    <w:p w14:paraId="6CA881BA" w14:textId="77777777" w:rsidR="00CB6545" w:rsidRDefault="00CB6545" w:rsidP="00DE1A21">
      <w:pPr>
        <w:spacing w:line="260" w:lineRule="exact"/>
        <w:jc w:val="both"/>
        <w:rPr>
          <w:rFonts w:ascii="Arial" w:eastAsia="Times New Roman" w:hAnsi="Arial" w:cs="Arial"/>
          <w:sz w:val="22"/>
          <w:lang w:eastAsia="sl-SI"/>
        </w:rPr>
      </w:pPr>
    </w:p>
    <w:p w14:paraId="1785AF97" w14:textId="77777777"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Za ostale sodelujoče ponudnik v razdelek »ESPD – ostali sodelujoči« priloži podpisane ESPD v pdf. obliki, ali v elektronski obliki podpisan xml. </w:t>
      </w:r>
    </w:p>
    <w:p w14:paraId="7EADE06F" w14:textId="77777777" w:rsidR="00CB6545" w:rsidRDefault="00CB6545" w:rsidP="00DE1A21">
      <w:pPr>
        <w:spacing w:line="260" w:lineRule="exact"/>
        <w:jc w:val="both"/>
        <w:rPr>
          <w:rFonts w:ascii="Arial" w:eastAsia="Times New Roman" w:hAnsi="Arial" w:cs="Arial"/>
          <w:sz w:val="22"/>
          <w:lang w:eastAsia="sl-SI"/>
        </w:rPr>
      </w:pPr>
    </w:p>
    <w:p w14:paraId="6F880572" w14:textId="77777777" w:rsidR="00CB6545" w:rsidRPr="00244708" w:rsidRDefault="00CB6545" w:rsidP="00DE1A21">
      <w:pPr>
        <w:spacing w:line="260" w:lineRule="exact"/>
        <w:jc w:val="both"/>
        <w:rPr>
          <w:rFonts w:ascii="Arial" w:eastAsia="Times New Roman" w:hAnsi="Arial" w:cs="Arial"/>
          <w:i/>
          <w:sz w:val="22"/>
          <w:lang w:eastAsia="sl-SI"/>
        </w:rPr>
      </w:pPr>
      <w:r w:rsidRPr="00244708">
        <w:rPr>
          <w:rFonts w:ascii="Arial" w:eastAsia="Times New Roman" w:hAnsi="Arial" w:cs="Arial"/>
          <w:sz w:val="22"/>
          <w:lang w:eastAsia="sl-SI"/>
        </w:rPr>
        <w:t>Ponudnik mora v ponudbi priložiti vse ESPD obrazce tudi v pdf. obliki</w:t>
      </w:r>
      <w:r w:rsidRPr="00244708">
        <w:rPr>
          <w:rFonts w:ascii="Arial" w:eastAsia="Times New Roman" w:hAnsi="Arial" w:cs="Arial"/>
          <w:i/>
          <w:sz w:val="22"/>
          <w:lang w:eastAsia="sl-SI"/>
        </w:rPr>
        <w:t>.</w:t>
      </w:r>
    </w:p>
    <w:p w14:paraId="5045E1D2" w14:textId="77777777" w:rsidR="00CB6545" w:rsidRDefault="00CB6545" w:rsidP="00DE1A21">
      <w:pPr>
        <w:spacing w:line="260" w:lineRule="exact"/>
        <w:jc w:val="both"/>
        <w:rPr>
          <w:rFonts w:ascii="Arial" w:eastAsia="Times New Roman" w:hAnsi="Arial" w:cs="Arial"/>
          <w:sz w:val="22"/>
          <w:lang w:eastAsia="sl-SI"/>
        </w:rPr>
      </w:pPr>
    </w:p>
    <w:p w14:paraId="0C43ABCD" w14:textId="5EA5D588" w:rsidR="00CB6545" w:rsidRPr="00F97DC7" w:rsidRDefault="00CB6545" w:rsidP="00DE1A21">
      <w:pPr>
        <w:spacing w:line="260" w:lineRule="exact"/>
        <w:jc w:val="both"/>
      </w:pPr>
      <w:r>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Pr>
          <w:rFonts w:ascii="Arial" w:eastAsia="Times New Roman" w:hAnsi="Arial" w:cs="Arial"/>
          <w:i/>
          <w:sz w:val="22"/>
          <w:lang w:eastAsia="sl-SI"/>
        </w:rPr>
        <w:t>Informacije o predstavnikih gospodarskega subjekta</w:t>
      </w:r>
      <w:r>
        <w:rPr>
          <w:rFonts w:ascii="Arial" w:eastAsia="Times New Roman" w:hAnsi="Arial" w:cs="Arial"/>
          <w:sz w:val="22"/>
          <w:lang w:eastAsia="sl-SI"/>
        </w:rPr>
        <w:t>" v okence "druge informacije" 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Pr>
          <w:rFonts w:ascii="Arial" w:eastAsia="Times New Roman" w:hAnsi="Arial" w:cs="Arial"/>
          <w:i/>
          <w:sz w:val="22"/>
          <w:lang w:eastAsia="sl-SI"/>
        </w:rPr>
        <w:t>Določba se smiselno uporablja tudi za podizvajalca s sedežem v tuji državi./</w:t>
      </w:r>
    </w:p>
    <w:p w14:paraId="1B22899A" w14:textId="77777777" w:rsidR="00DF1C2E" w:rsidRDefault="00DF1C2E" w:rsidP="00DE1A21">
      <w:pPr>
        <w:jc w:val="both"/>
        <w:rPr>
          <w:rFonts w:ascii="Arial" w:hAnsi="Arial" w:cs="Arial"/>
          <w:sz w:val="22"/>
        </w:rPr>
      </w:pPr>
    </w:p>
    <w:p w14:paraId="1705A048" w14:textId="77777777" w:rsidR="000528AF" w:rsidRPr="00CB6545" w:rsidRDefault="000528AF" w:rsidP="00CB6545">
      <w:pPr>
        <w:pStyle w:val="Odstavekseznama"/>
        <w:numPr>
          <w:ilvl w:val="0"/>
          <w:numId w:val="2"/>
        </w:numPr>
        <w:tabs>
          <w:tab w:val="left" w:pos="284"/>
        </w:tabs>
        <w:rPr>
          <w:rFonts w:ascii="Arial" w:hAnsi="Arial" w:cs="Arial"/>
          <w:b/>
          <w:sz w:val="22"/>
        </w:rPr>
      </w:pPr>
      <w:r w:rsidRPr="00CB6545">
        <w:rPr>
          <w:rFonts w:ascii="Arial" w:hAnsi="Arial" w:cs="Arial"/>
          <w:b/>
          <w:sz w:val="22"/>
        </w:rPr>
        <w:t>RAZLOGI ZA IZKLJUČITEV</w:t>
      </w:r>
    </w:p>
    <w:p w14:paraId="4DE29AA2" w14:textId="77777777" w:rsidR="000528AF" w:rsidRPr="00764644" w:rsidRDefault="000528AF" w:rsidP="000528AF">
      <w:bookmarkStart w:id="11" w:name="_Toc254686957"/>
      <w:bookmarkStart w:id="12" w:name="_Toc271193525"/>
      <w:bookmarkStart w:id="13" w:name="_Toc286396254"/>
      <w:bookmarkStart w:id="14" w:name="_Toc286402550"/>
    </w:p>
    <w:p w14:paraId="095326B3" w14:textId="77777777" w:rsidR="000528AF" w:rsidRPr="001B7343" w:rsidRDefault="000528AF" w:rsidP="00D27491">
      <w:pPr>
        <w:pStyle w:val="Naslov3"/>
        <w:numPr>
          <w:ilvl w:val="0"/>
          <w:numId w:val="6"/>
        </w:numPr>
        <w:ind w:left="709" w:hanging="425"/>
        <w:rPr>
          <w:rFonts w:ascii="Arial" w:hAnsi="Arial" w:cs="Arial"/>
          <w:sz w:val="22"/>
          <w:u w:val="single"/>
        </w:rPr>
      </w:pPr>
      <w:bookmarkStart w:id="15" w:name="_Toc391967465"/>
      <w:r w:rsidRPr="001B7343">
        <w:rPr>
          <w:rFonts w:ascii="Arial" w:hAnsi="Arial" w:cs="Arial"/>
          <w:sz w:val="22"/>
        </w:rPr>
        <w:t>Razlogi, povezani s kazenskimi obsodbami</w:t>
      </w:r>
      <w:r w:rsidRPr="001B7343">
        <w:rPr>
          <w:rFonts w:ascii="Arial" w:hAnsi="Arial" w:cs="Arial"/>
          <w:sz w:val="22"/>
          <w:u w:val="single"/>
        </w:rPr>
        <w:t xml:space="preserve"> </w:t>
      </w:r>
      <w:bookmarkEnd w:id="11"/>
      <w:bookmarkEnd w:id="12"/>
      <w:bookmarkEnd w:id="13"/>
      <w:bookmarkEnd w:id="14"/>
      <w:bookmarkEnd w:id="15"/>
    </w:p>
    <w:p w14:paraId="56005F71" w14:textId="77777777" w:rsidR="000528AF" w:rsidRPr="001B7343" w:rsidRDefault="000528AF" w:rsidP="000528AF">
      <w:pPr>
        <w:jc w:val="both"/>
        <w:rPr>
          <w:rFonts w:ascii="Arial" w:hAnsi="Arial" w:cs="Arial"/>
          <w:color w:val="FF0000"/>
          <w:sz w:val="22"/>
        </w:rPr>
      </w:pPr>
    </w:p>
    <w:p w14:paraId="675A57A7" w14:textId="77777777" w:rsidR="00CB6545" w:rsidRDefault="00CB6545" w:rsidP="009E3B64">
      <w:pPr>
        <w:numPr>
          <w:ilvl w:val="0"/>
          <w:numId w:val="28"/>
        </w:numPr>
        <w:suppressAutoHyphens/>
        <w:ind w:left="709" w:hanging="283"/>
        <w:jc w:val="both"/>
      </w:pPr>
      <w:r>
        <w:rPr>
          <w:rFonts w:ascii="Arial" w:hAnsi="Arial" w:cs="Arial"/>
          <w:sz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FE18733" w14:textId="77777777" w:rsidR="00CB6545" w:rsidRDefault="00CB6545" w:rsidP="00CB6545">
      <w:pPr>
        <w:ind w:left="360"/>
        <w:jc w:val="both"/>
      </w:pPr>
      <w:r>
        <w:rPr>
          <w:rFonts w:ascii="Arial" w:hAnsi="Arial" w:cs="Arial"/>
          <w:sz w:val="22"/>
        </w:rPr>
        <w:t>Dokazilo: Izpolnjen in podpisan evropski dokument v zvezi z oddajo javnega naročila (ESPD), ki je priloga k tej dokumentaciji v zvezi z oddajo javnega naročila.</w:t>
      </w:r>
    </w:p>
    <w:p w14:paraId="5A0C67B9" w14:textId="77777777" w:rsidR="00CB6545" w:rsidRDefault="00CB6545" w:rsidP="00CB6545">
      <w:pPr>
        <w:ind w:left="360"/>
        <w:jc w:val="both"/>
        <w:rPr>
          <w:rFonts w:ascii="Arial" w:hAnsi="Arial" w:cs="Arial"/>
          <w:sz w:val="22"/>
        </w:rPr>
      </w:pPr>
    </w:p>
    <w:p w14:paraId="34B914C6" w14:textId="6E389A9E" w:rsidR="00CB6545" w:rsidRDefault="000A4DD3" w:rsidP="00CB6545">
      <w:pPr>
        <w:jc w:val="both"/>
        <w:rPr>
          <w:rFonts w:ascii="Arial" w:hAnsi="Arial" w:cs="Arial"/>
          <w:sz w:val="22"/>
        </w:rPr>
      </w:pPr>
      <w:r w:rsidRPr="000A4DD3">
        <w:rPr>
          <w:rFonts w:ascii="Arial" w:hAnsi="Arial" w:cs="Arial"/>
          <w:sz w:val="22"/>
        </w:rPr>
        <w:t>Ponudnik lahko potrdila iz kazenske evidence priloži sam. Izpis iz kazenske evidence, ki ga priloži ponudnik ne sme biti starejši od 4 mesecev.</w:t>
      </w:r>
    </w:p>
    <w:p w14:paraId="0C908528" w14:textId="77777777" w:rsidR="000A4DD3" w:rsidRPr="001B7343" w:rsidRDefault="000A4DD3" w:rsidP="00CB6545">
      <w:pPr>
        <w:jc w:val="both"/>
        <w:rPr>
          <w:rFonts w:ascii="Arial" w:hAnsi="Arial" w:cs="Arial"/>
          <w:sz w:val="22"/>
        </w:rPr>
      </w:pPr>
    </w:p>
    <w:p w14:paraId="3B5EAF65" w14:textId="77777777" w:rsidR="000528AF" w:rsidRPr="001B7343" w:rsidRDefault="000528AF" w:rsidP="00D27491">
      <w:pPr>
        <w:pStyle w:val="Naslov3"/>
        <w:numPr>
          <w:ilvl w:val="0"/>
          <w:numId w:val="6"/>
        </w:numPr>
        <w:ind w:left="709" w:hanging="425"/>
        <w:rPr>
          <w:rFonts w:ascii="Arial" w:hAnsi="Arial" w:cs="Arial"/>
          <w:sz w:val="22"/>
        </w:rPr>
      </w:pPr>
      <w:r w:rsidRPr="001B7343">
        <w:rPr>
          <w:rFonts w:ascii="Arial" w:hAnsi="Arial" w:cs="Arial"/>
          <w:sz w:val="22"/>
        </w:rPr>
        <w:t>Razlogi, povezani s plačilom davkov ali prispevkov za socialno varnost</w:t>
      </w:r>
    </w:p>
    <w:p w14:paraId="3A7B89C3" w14:textId="77777777" w:rsidR="000528AF" w:rsidRPr="001B7343" w:rsidRDefault="000528AF" w:rsidP="000528AF">
      <w:pPr>
        <w:jc w:val="both"/>
        <w:rPr>
          <w:rFonts w:ascii="Arial" w:hAnsi="Arial" w:cs="Arial"/>
          <w:sz w:val="22"/>
        </w:rPr>
      </w:pPr>
    </w:p>
    <w:p w14:paraId="3060D00A" w14:textId="77777777" w:rsidR="00CB6545" w:rsidRDefault="00CB6545" w:rsidP="009E3B64">
      <w:pPr>
        <w:numPr>
          <w:ilvl w:val="0"/>
          <w:numId w:val="28"/>
        </w:numPr>
        <w:suppressAutoHyphens/>
        <w:ind w:left="709" w:hanging="283"/>
        <w:jc w:val="both"/>
      </w:pPr>
      <w:r>
        <w:rPr>
          <w:rFonts w:ascii="Arial" w:hAnsi="Arial" w:cs="Arial"/>
          <w:sz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5A01FBAC" w14:textId="7E6AC0D7" w:rsidR="00F97DC7" w:rsidRPr="00F97DC7" w:rsidRDefault="00CB6545" w:rsidP="00F97DC7">
      <w:pPr>
        <w:ind w:left="360"/>
        <w:jc w:val="both"/>
      </w:pPr>
      <w:r>
        <w:rPr>
          <w:rFonts w:ascii="Arial" w:hAnsi="Arial" w:cs="Arial"/>
          <w:sz w:val="22"/>
        </w:rPr>
        <w:t>Dokazilo: Izpolnjen in podpisan evropski dokument v zvezi z oddajo javnega naročila (ESPD), ki je priloga k tej dokumentaciji v zvezi z oddajo javnega naročila.</w:t>
      </w:r>
    </w:p>
    <w:p w14:paraId="7F827715" w14:textId="77777777" w:rsidR="004140E6" w:rsidRPr="001B7343" w:rsidRDefault="004140E6" w:rsidP="000528AF">
      <w:pPr>
        <w:jc w:val="both"/>
        <w:rPr>
          <w:rFonts w:ascii="Arial" w:hAnsi="Arial" w:cs="Arial"/>
          <w:sz w:val="22"/>
        </w:rPr>
      </w:pPr>
    </w:p>
    <w:p w14:paraId="48DD7C25" w14:textId="77777777" w:rsidR="000528AF" w:rsidRPr="001B7343" w:rsidRDefault="000528AF" w:rsidP="00D27491">
      <w:pPr>
        <w:pStyle w:val="Naslov3"/>
        <w:numPr>
          <w:ilvl w:val="0"/>
          <w:numId w:val="6"/>
        </w:numPr>
        <w:ind w:left="709" w:hanging="425"/>
        <w:rPr>
          <w:rFonts w:ascii="Arial" w:hAnsi="Arial" w:cs="Arial"/>
          <w:sz w:val="22"/>
        </w:rPr>
      </w:pPr>
      <w:r w:rsidRPr="001B7343">
        <w:rPr>
          <w:rFonts w:ascii="Arial" w:hAnsi="Arial" w:cs="Arial"/>
          <w:sz w:val="22"/>
        </w:rPr>
        <w:t>Nacionalni razlogi za izključitev</w:t>
      </w:r>
    </w:p>
    <w:p w14:paraId="73F0800A" w14:textId="77777777" w:rsidR="000528AF" w:rsidRPr="00D85CD6" w:rsidRDefault="000528AF" w:rsidP="000528AF">
      <w:pPr>
        <w:jc w:val="both"/>
        <w:rPr>
          <w:rFonts w:ascii="Arial" w:hAnsi="Arial" w:cs="Arial"/>
          <w:sz w:val="22"/>
        </w:rPr>
      </w:pPr>
    </w:p>
    <w:p w14:paraId="25AD3894" w14:textId="77777777" w:rsidR="000A4DD3" w:rsidRPr="00EA2B75" w:rsidRDefault="000A4DD3" w:rsidP="009E3B64">
      <w:pPr>
        <w:numPr>
          <w:ilvl w:val="0"/>
          <w:numId w:val="52"/>
        </w:numPr>
        <w:suppressAutoHyphens/>
        <w:ind w:left="709" w:hanging="283"/>
        <w:jc w:val="both"/>
      </w:pPr>
      <w:r w:rsidRPr="00EA2B75">
        <w:rPr>
          <w:rFonts w:ascii="Arial" w:hAnsi="Arial" w:cs="Arial"/>
          <w:sz w:val="22"/>
        </w:rPr>
        <w:t xml:space="preserve">Naročnik bo iz postopka javnega naročanja izključil gospodarski subjekt, če je ta na dan, ko poteče rok za oddajo ponudb, izločen iz postopkov oddaje javnih naročil zaradi </w:t>
      </w:r>
      <w:r w:rsidRPr="00EA2B75">
        <w:rPr>
          <w:rFonts w:ascii="Arial" w:hAnsi="Arial" w:cs="Arial"/>
          <w:sz w:val="22"/>
        </w:rPr>
        <w:lastRenderedPageBreak/>
        <w:t xml:space="preserve">uvrstitve v evidenco </w:t>
      </w:r>
      <w:r w:rsidRPr="00EA2B75">
        <w:rPr>
          <w:rFonts w:ascii="Arial" w:hAnsi="Arial" w:cs="Arial"/>
          <w:b/>
          <w:bCs/>
          <w:color w:val="000000"/>
          <w:sz w:val="22"/>
          <w:shd w:val="clear" w:color="auto" w:fill="FFFFFF"/>
        </w:rPr>
        <w:t>gospodarskih subjektov z izrečenimi stranskimi sankcijami izločitve iz postopkov javnega naročanja</w:t>
      </w:r>
      <w:r w:rsidRPr="00EA2B75">
        <w:rPr>
          <w:rFonts w:ascii="Arial" w:hAnsi="Arial" w:cs="Arial"/>
          <w:sz w:val="22"/>
        </w:rPr>
        <w:t xml:space="preserve"> iz 110. člena ZJN-3.</w:t>
      </w:r>
    </w:p>
    <w:p w14:paraId="2A2722F1" w14:textId="77777777" w:rsidR="000528AF" w:rsidRPr="00D85CD6" w:rsidRDefault="00CB6545" w:rsidP="00DE1A21">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3A7449E6" w14:textId="77777777" w:rsidR="000528AF" w:rsidRPr="00D85CD6" w:rsidRDefault="000528AF" w:rsidP="00DE1A21">
      <w:pPr>
        <w:jc w:val="both"/>
        <w:rPr>
          <w:rFonts w:ascii="Arial" w:hAnsi="Arial" w:cs="Arial"/>
          <w:sz w:val="22"/>
        </w:rPr>
      </w:pPr>
    </w:p>
    <w:p w14:paraId="1A43C7EF" w14:textId="77777777" w:rsidR="00CB6545" w:rsidRPr="009B43FA" w:rsidRDefault="00CB6545" w:rsidP="009E3B64">
      <w:pPr>
        <w:numPr>
          <w:ilvl w:val="0"/>
          <w:numId w:val="28"/>
        </w:numPr>
        <w:tabs>
          <w:tab w:val="clear" w:pos="0"/>
          <w:tab w:val="num" w:pos="-709"/>
        </w:tabs>
        <w:suppressAutoHyphens/>
        <w:ind w:left="720"/>
        <w:jc w:val="both"/>
        <w:rPr>
          <w:rFonts w:ascii="Arial" w:hAnsi="Arial" w:cs="Arial"/>
          <w:sz w:val="22"/>
        </w:rPr>
      </w:pPr>
      <w:r w:rsidRPr="009B43FA">
        <w:rPr>
          <w:rFonts w:ascii="Arial" w:hAnsi="Arial" w:cs="Arial"/>
          <w:sz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sz w:val="22"/>
        </w:rPr>
        <w:t>.</w:t>
      </w:r>
    </w:p>
    <w:p w14:paraId="3559EB53" w14:textId="71016071" w:rsidR="00CB6545" w:rsidRDefault="00CB6545" w:rsidP="00DE1A21">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5CDDBB52" w14:textId="77777777" w:rsidR="000A4DD3" w:rsidRDefault="000A4DD3" w:rsidP="00DE1A21">
      <w:pPr>
        <w:ind w:left="360"/>
        <w:jc w:val="both"/>
      </w:pPr>
    </w:p>
    <w:p w14:paraId="16445108" w14:textId="53858BD2" w:rsidR="000A4DD3" w:rsidRDefault="000A4DD3" w:rsidP="000A4DD3">
      <w:pPr>
        <w:pStyle w:val="Naslov3"/>
        <w:numPr>
          <w:ilvl w:val="0"/>
          <w:numId w:val="6"/>
        </w:numPr>
        <w:ind w:left="709" w:hanging="425"/>
        <w:rPr>
          <w:rFonts w:ascii="Arial" w:hAnsi="Arial" w:cs="Arial"/>
          <w:sz w:val="22"/>
        </w:rPr>
      </w:pPr>
      <w:bookmarkStart w:id="16" w:name="_Toc92807905"/>
      <w:r w:rsidRPr="00040C89">
        <w:rPr>
          <w:rFonts w:ascii="Arial" w:hAnsi="Arial" w:cs="Arial"/>
          <w:sz w:val="22"/>
        </w:rPr>
        <w:t>Ostali razlogi za izključitev</w:t>
      </w:r>
      <w:bookmarkEnd w:id="16"/>
    </w:p>
    <w:p w14:paraId="55E55C73" w14:textId="77777777" w:rsidR="000A4DD3" w:rsidRDefault="000A4DD3" w:rsidP="000A4DD3"/>
    <w:p w14:paraId="5B1878A0" w14:textId="77777777" w:rsidR="000A4DD3" w:rsidRPr="00EA2B75" w:rsidRDefault="000A4DD3" w:rsidP="009E3B64">
      <w:pPr>
        <w:numPr>
          <w:ilvl w:val="0"/>
          <w:numId w:val="52"/>
        </w:numPr>
        <w:suppressAutoHyphens/>
        <w:ind w:left="709" w:hanging="283"/>
        <w:jc w:val="both"/>
        <w:rPr>
          <w:rFonts w:ascii="Arial" w:hAnsi="Arial" w:cs="Arial"/>
          <w:sz w:val="22"/>
        </w:rPr>
      </w:pPr>
      <w:r w:rsidRPr="00EA2B75">
        <w:rPr>
          <w:rFonts w:ascii="Arial" w:hAnsi="Arial" w:cs="Arial"/>
          <w:sz w:val="22"/>
        </w:rPr>
        <w:t>Naročnik bo iz postopka javnega naročanja izključil gospodarski subjekt</w:t>
      </w:r>
      <w:r w:rsidRPr="00EA2B75">
        <w:rPr>
          <w:color w:val="000000"/>
          <w:sz w:val="14"/>
          <w:szCs w:val="14"/>
          <w:shd w:val="clear" w:color="auto" w:fill="FFFFFF"/>
        </w:rPr>
        <w:t xml:space="preserve">, </w:t>
      </w:r>
      <w:r w:rsidRPr="00EA2B75">
        <w:rPr>
          <w:rFonts w:ascii="Arial" w:hAnsi="Arial" w:cs="Arial"/>
          <w:sz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D86B97" w14:textId="77777777" w:rsidR="000A4DD3" w:rsidRDefault="000A4DD3" w:rsidP="000A4DD3">
      <w:pPr>
        <w:ind w:left="360"/>
        <w:jc w:val="both"/>
        <w:rPr>
          <w:rFonts w:ascii="Arial" w:hAnsi="Arial" w:cs="Arial"/>
          <w:sz w:val="22"/>
        </w:rPr>
      </w:pPr>
      <w:r w:rsidRPr="00EA2B75">
        <w:rPr>
          <w:rFonts w:ascii="Arial" w:hAnsi="Arial" w:cs="Arial"/>
          <w:sz w:val="22"/>
        </w:rPr>
        <w:t>Dokazilo: Izpolnjen in podpisan evropski dokument v zvezi z oddajo javnega naročila (ESPD), ki je priloga k tej dokumentaciji v zvezi z oddajo javnega naročila.</w:t>
      </w:r>
    </w:p>
    <w:p w14:paraId="0DA4550D" w14:textId="77777777" w:rsidR="000A4DD3" w:rsidRDefault="000A4DD3" w:rsidP="000A4DD3">
      <w:pPr>
        <w:ind w:left="360"/>
        <w:jc w:val="both"/>
        <w:rPr>
          <w:rFonts w:ascii="Arial" w:hAnsi="Arial" w:cs="Arial"/>
          <w:sz w:val="22"/>
        </w:rPr>
      </w:pPr>
    </w:p>
    <w:p w14:paraId="745F9B5A" w14:textId="77777777" w:rsidR="000A4DD3" w:rsidRDefault="000A4DD3" w:rsidP="000A4DD3">
      <w:pPr>
        <w:jc w:val="both"/>
      </w:pPr>
      <w:r>
        <w:rPr>
          <w:rFonts w:ascii="Arial" w:hAnsi="Arial" w:cs="Arial"/>
          <w:sz w:val="22"/>
        </w:rPr>
        <w:t>Ponudnik (v primeru skupne ponudbe pa vsi partnerji v skupini) mora poleg svojega ESPD-ja naročniku predložiti tudi ESPD-je, ki jih izpolnijo:</w:t>
      </w:r>
    </w:p>
    <w:p w14:paraId="12D7BE6A" w14:textId="77777777" w:rsidR="000A4DD3" w:rsidRDefault="000A4DD3" w:rsidP="000A4DD3">
      <w:pPr>
        <w:jc w:val="both"/>
        <w:rPr>
          <w:rFonts w:ascii="Arial" w:hAnsi="Arial" w:cs="Arial"/>
          <w:sz w:val="22"/>
        </w:rPr>
      </w:pPr>
    </w:p>
    <w:p w14:paraId="79B09F94"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subjekti, katerih zmogljivosti namerava uporabiti ponudnik v skladu z 81. členom ZJN-3. To so tisti subjekti, na katerih zmogljivosti se sklicuje ponudnik, da izkaže, da izpolnjuje pogoje za sodelovanje, in</w:t>
      </w:r>
    </w:p>
    <w:p w14:paraId="07E6DE04" w14:textId="77777777" w:rsidR="000A4DD3" w:rsidRDefault="000A4DD3" w:rsidP="000A4DD3">
      <w:pPr>
        <w:jc w:val="both"/>
        <w:rPr>
          <w:rFonts w:ascii="Arial" w:hAnsi="Arial" w:cs="Arial"/>
          <w:sz w:val="22"/>
        </w:rPr>
      </w:pPr>
    </w:p>
    <w:p w14:paraId="3EDFECA3"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 xml:space="preserve">podizvajalci, in sicer ne glede na to, ali jih ponudnik nominira v ponudbi ali predlaga njihovo vključitev v izvedbo javnega naročila po oddaji naročila. </w:t>
      </w:r>
    </w:p>
    <w:p w14:paraId="0A9BC609" w14:textId="150905D6" w:rsidR="000A4DD3" w:rsidRDefault="000A4DD3" w:rsidP="000528AF">
      <w:pPr>
        <w:jc w:val="both"/>
        <w:rPr>
          <w:rFonts w:ascii="Arial" w:hAnsi="Arial" w:cs="Arial"/>
          <w:color w:val="FF0000"/>
          <w:sz w:val="22"/>
        </w:rPr>
      </w:pPr>
    </w:p>
    <w:p w14:paraId="23A94DC0" w14:textId="77777777" w:rsidR="000A4DD3" w:rsidRDefault="000A4DD3" w:rsidP="000A4DD3">
      <w:pPr>
        <w:jc w:val="both"/>
      </w:pPr>
      <w:r>
        <w:rPr>
          <w:rFonts w:ascii="Arial" w:hAnsi="Arial" w:cs="Arial"/>
          <w:sz w:val="22"/>
        </w:rPr>
        <w:t xml:space="preserve">Obstoj razlogov za izključitev iz točke VII. Razlogi za izključitev bo naročnik preveril pred izdajo odločitve na način, da bo ponudnike pozval k predložitvi ustreznih dokazil skladno s 77. in 78. členom ZJN-3. </w:t>
      </w:r>
    </w:p>
    <w:p w14:paraId="311895E5" w14:textId="77777777" w:rsidR="000A4DD3" w:rsidRDefault="000A4DD3" w:rsidP="000A4DD3">
      <w:pPr>
        <w:jc w:val="both"/>
        <w:rPr>
          <w:rFonts w:ascii="Arial" w:hAnsi="Arial" w:cs="Arial"/>
          <w:sz w:val="22"/>
        </w:rPr>
      </w:pPr>
    </w:p>
    <w:p w14:paraId="173B2F30" w14:textId="77777777" w:rsidR="000A4DD3" w:rsidRDefault="000A4DD3" w:rsidP="000A4DD3">
      <w:pPr>
        <w:jc w:val="both"/>
      </w:pPr>
      <w:r>
        <w:rPr>
          <w:rFonts w:ascii="Arial" w:hAnsi="Arial" w:cs="Arial"/>
          <w:sz w:val="22"/>
        </w:rPr>
        <w:t>Naročnik si pridržuje pravico, da pozove ponudnike, da dopolnijo ali pojasnijo predložena potrdila.</w:t>
      </w:r>
    </w:p>
    <w:p w14:paraId="548DF25E" w14:textId="77777777" w:rsidR="000A4DD3" w:rsidRDefault="000A4DD3" w:rsidP="000A4DD3">
      <w:pPr>
        <w:jc w:val="both"/>
        <w:rPr>
          <w:rFonts w:ascii="Arial" w:hAnsi="Arial" w:cs="Arial"/>
          <w:sz w:val="22"/>
        </w:rPr>
      </w:pPr>
    </w:p>
    <w:p w14:paraId="6497E73F" w14:textId="77777777" w:rsidR="000A4DD3" w:rsidRDefault="000A4DD3" w:rsidP="000A4DD3">
      <w:pPr>
        <w:jc w:val="both"/>
      </w:pPr>
      <w:r>
        <w:rPr>
          <w:rFonts w:ascii="Arial" w:hAnsi="Arial" w:cs="Arial"/>
          <w:sz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06C3287" w14:textId="136ACA7A" w:rsidR="00C445C0" w:rsidRDefault="00C445C0" w:rsidP="00DE1A21">
      <w:pPr>
        <w:jc w:val="both"/>
        <w:rPr>
          <w:rFonts w:ascii="Arial" w:hAnsi="Arial" w:cs="Arial"/>
          <w:sz w:val="22"/>
        </w:rPr>
      </w:pPr>
    </w:p>
    <w:p w14:paraId="02E65F99" w14:textId="3D1CD2AA" w:rsidR="00FB0712" w:rsidRDefault="00FB0712" w:rsidP="00DE1A21">
      <w:pPr>
        <w:jc w:val="both"/>
        <w:rPr>
          <w:rFonts w:ascii="Arial" w:hAnsi="Arial" w:cs="Arial"/>
          <w:sz w:val="22"/>
        </w:rPr>
      </w:pPr>
    </w:p>
    <w:p w14:paraId="15CAAAA3" w14:textId="02651D8A" w:rsidR="00FB0712" w:rsidRDefault="00FB0712" w:rsidP="00DE1A21">
      <w:pPr>
        <w:jc w:val="both"/>
        <w:rPr>
          <w:rFonts w:ascii="Arial" w:hAnsi="Arial" w:cs="Arial"/>
          <w:sz w:val="22"/>
        </w:rPr>
      </w:pPr>
    </w:p>
    <w:p w14:paraId="7C2AE270" w14:textId="36881FB4" w:rsidR="00FB0712" w:rsidRDefault="00FB0712" w:rsidP="00DE1A21">
      <w:pPr>
        <w:jc w:val="both"/>
        <w:rPr>
          <w:rFonts w:ascii="Arial" w:hAnsi="Arial" w:cs="Arial"/>
          <w:sz w:val="22"/>
        </w:rPr>
      </w:pPr>
    </w:p>
    <w:p w14:paraId="1F351362" w14:textId="77777777" w:rsidR="00FB0712" w:rsidRDefault="00FB0712" w:rsidP="00DE1A21">
      <w:pPr>
        <w:jc w:val="both"/>
        <w:rPr>
          <w:rFonts w:ascii="Arial" w:hAnsi="Arial" w:cs="Arial"/>
          <w:sz w:val="22"/>
        </w:rPr>
      </w:pPr>
    </w:p>
    <w:p w14:paraId="6D53B9E3" w14:textId="77777777" w:rsidR="000528AF" w:rsidRPr="00CD48E0" w:rsidRDefault="000528AF" w:rsidP="00CB6545">
      <w:pPr>
        <w:numPr>
          <w:ilvl w:val="0"/>
          <w:numId w:val="2"/>
        </w:numPr>
        <w:tabs>
          <w:tab w:val="left" w:pos="284"/>
        </w:tabs>
        <w:ind w:left="709"/>
        <w:rPr>
          <w:rFonts w:ascii="Arial" w:hAnsi="Arial" w:cs="Arial"/>
          <w:b/>
          <w:sz w:val="22"/>
        </w:rPr>
      </w:pPr>
      <w:r w:rsidRPr="00CD48E0">
        <w:rPr>
          <w:rFonts w:ascii="Arial" w:hAnsi="Arial" w:cs="Arial"/>
          <w:b/>
          <w:sz w:val="22"/>
        </w:rPr>
        <w:lastRenderedPageBreak/>
        <w:t>POGOJI ZA SODELOVANJE</w:t>
      </w:r>
    </w:p>
    <w:p w14:paraId="400F35C5" w14:textId="77777777" w:rsidR="000528AF" w:rsidRDefault="000528AF" w:rsidP="000528AF">
      <w:pPr>
        <w:jc w:val="both"/>
        <w:rPr>
          <w:rFonts w:ascii="Arial" w:hAnsi="Arial" w:cs="Arial"/>
          <w:sz w:val="22"/>
        </w:rPr>
      </w:pPr>
    </w:p>
    <w:p w14:paraId="228EAD98" w14:textId="77777777" w:rsidR="00CB6545" w:rsidRPr="00CB6545" w:rsidRDefault="00CB6545" w:rsidP="009E3B64">
      <w:pPr>
        <w:numPr>
          <w:ilvl w:val="0"/>
          <w:numId w:val="29"/>
        </w:numPr>
        <w:suppressAutoHyphens/>
        <w:jc w:val="both"/>
      </w:pPr>
      <w:r>
        <w:rPr>
          <w:rFonts w:ascii="Arial" w:hAnsi="Arial" w:cs="Arial"/>
          <w:b/>
          <w:sz w:val="22"/>
        </w:rPr>
        <w:t xml:space="preserve">Ustreznost za opravljanje poklicne dejavnosti, vpis v ustrezni poslovni register ter ustrezna dovoljenja </w:t>
      </w:r>
    </w:p>
    <w:p w14:paraId="56A670B1" w14:textId="77777777" w:rsidR="00CB6545" w:rsidRDefault="00CB6545" w:rsidP="00DE1A21">
      <w:pPr>
        <w:suppressAutoHyphens/>
        <w:ind w:left="720"/>
        <w:jc w:val="both"/>
      </w:pPr>
    </w:p>
    <w:p w14:paraId="4A3E1349" w14:textId="77777777" w:rsidR="00083E38" w:rsidRPr="00083E38" w:rsidRDefault="00083E38" w:rsidP="00173DC8">
      <w:pPr>
        <w:numPr>
          <w:ilvl w:val="0"/>
          <w:numId w:val="10"/>
        </w:numPr>
        <w:ind w:left="709" w:hanging="283"/>
        <w:jc w:val="both"/>
        <w:rPr>
          <w:rFonts w:ascii="Arial" w:hAnsi="Arial" w:cs="Arial"/>
          <w:sz w:val="22"/>
        </w:rPr>
      </w:pPr>
      <w:r w:rsidRPr="00083E38">
        <w:rPr>
          <w:rFonts w:ascii="Arial" w:hAnsi="Arial" w:cs="Arial"/>
          <w:sz w:val="22"/>
        </w:rPr>
        <w:t xml:space="preserve">Ponudnik mora biti vpisan v ustrezne poklicne registre, ki se vodijo v državi članici sedeža </w:t>
      </w:r>
      <w:r w:rsidR="00B5748C">
        <w:rPr>
          <w:rFonts w:ascii="Arial" w:hAnsi="Arial" w:cs="Arial"/>
          <w:sz w:val="22"/>
        </w:rPr>
        <w:t>ali</w:t>
      </w:r>
      <w:r w:rsidRPr="00083E38">
        <w:rPr>
          <w:rFonts w:ascii="Arial" w:hAnsi="Arial" w:cs="Arial"/>
          <w:sz w:val="22"/>
        </w:rPr>
        <w:t xml:space="preserve"> mora biti vpisan v enega od poslovnih registrov, ki se vodijo v državi članici, v kateri ima ponudnik sedež. </w:t>
      </w:r>
    </w:p>
    <w:p w14:paraId="4A76C151" w14:textId="77777777" w:rsidR="00FC3468" w:rsidRDefault="00FC3468" w:rsidP="00DE1A21">
      <w:pPr>
        <w:jc w:val="both"/>
        <w:rPr>
          <w:rFonts w:ascii="Arial" w:hAnsi="Arial" w:cs="Arial"/>
          <w:sz w:val="22"/>
        </w:rPr>
      </w:pPr>
      <w:r w:rsidRPr="00FC3468">
        <w:rPr>
          <w:rFonts w:ascii="Arial" w:hAnsi="Arial" w:cs="Arial"/>
          <w:sz w:val="22"/>
        </w:rPr>
        <w:t>Dokazilo: Izpolnjen in podpisan evropski dokument v zvezi z oddajo javnega naročila (ESPD), ki je priloga k tej dokumentaciji v zvezi z oddajo javnega naročila.</w:t>
      </w:r>
    </w:p>
    <w:p w14:paraId="42614D96" w14:textId="2ABEFC9F" w:rsidR="00766235" w:rsidRDefault="00766235" w:rsidP="00596E6E">
      <w:pPr>
        <w:jc w:val="both"/>
        <w:rPr>
          <w:rFonts w:ascii="Arial" w:hAnsi="Arial" w:cs="Arial"/>
          <w:b/>
          <w:sz w:val="22"/>
        </w:rPr>
      </w:pPr>
    </w:p>
    <w:p w14:paraId="29EA5068" w14:textId="77777777" w:rsidR="00766235" w:rsidRPr="008B456E" w:rsidRDefault="00766235" w:rsidP="00173DC8">
      <w:pPr>
        <w:numPr>
          <w:ilvl w:val="0"/>
          <w:numId w:val="10"/>
        </w:numPr>
        <w:ind w:left="709" w:hanging="283"/>
        <w:jc w:val="both"/>
        <w:rPr>
          <w:rFonts w:ascii="Arial" w:hAnsi="Arial" w:cs="Arial"/>
          <w:sz w:val="22"/>
        </w:rPr>
      </w:pPr>
      <w:r w:rsidRPr="008B456E">
        <w:rPr>
          <w:rFonts w:ascii="Arial" w:hAnsi="Arial" w:cs="Arial"/>
          <w:sz w:val="22"/>
        </w:rPr>
        <w:t xml:space="preserve">Ponudnik </w:t>
      </w:r>
      <w:r>
        <w:rPr>
          <w:rFonts w:ascii="Arial" w:hAnsi="Arial" w:cs="Arial"/>
          <w:sz w:val="22"/>
        </w:rPr>
        <w:t xml:space="preserve">ima </w:t>
      </w:r>
      <w:r w:rsidRPr="00766235">
        <w:rPr>
          <w:rFonts w:ascii="Arial" w:hAnsi="Arial" w:cs="Arial"/>
          <w:sz w:val="22"/>
        </w:rPr>
        <w:t>za opravljanje zadevne storitve dovoljenj</w:t>
      </w:r>
      <w:r>
        <w:rPr>
          <w:rFonts w:ascii="Arial" w:hAnsi="Arial" w:cs="Arial"/>
          <w:sz w:val="22"/>
        </w:rPr>
        <w:t>a, ki so v</w:t>
      </w:r>
      <w:r w:rsidRPr="00766235">
        <w:rPr>
          <w:rFonts w:ascii="Arial" w:hAnsi="Arial" w:cs="Arial"/>
          <w:sz w:val="22"/>
        </w:rPr>
        <w:t xml:space="preserve"> državi članici sedeža gospodarskega subjekta </w:t>
      </w:r>
      <w:r>
        <w:rPr>
          <w:rFonts w:ascii="Arial" w:hAnsi="Arial" w:cs="Arial"/>
          <w:sz w:val="22"/>
        </w:rPr>
        <w:t xml:space="preserve">potrebna </w:t>
      </w:r>
      <w:r w:rsidRPr="00766235">
        <w:rPr>
          <w:rFonts w:ascii="Arial" w:hAnsi="Arial" w:cs="Arial"/>
          <w:sz w:val="22"/>
        </w:rPr>
        <w:t>za opravljanje zadevne storitve.</w:t>
      </w:r>
    </w:p>
    <w:p w14:paraId="1D1B6240" w14:textId="373F9415" w:rsidR="00766235" w:rsidRPr="00B35278" w:rsidRDefault="00766235" w:rsidP="00DE1A21">
      <w:pPr>
        <w:jc w:val="both"/>
        <w:rPr>
          <w:rFonts w:ascii="Arial" w:hAnsi="Arial" w:cs="Arial"/>
          <w:sz w:val="22"/>
        </w:rPr>
      </w:pPr>
      <w:r>
        <w:rPr>
          <w:rFonts w:ascii="Arial" w:hAnsi="Arial" w:cs="Arial"/>
          <w:sz w:val="22"/>
        </w:rPr>
        <w:t xml:space="preserve">Dokazilo: </w:t>
      </w:r>
      <w:r w:rsidRPr="00B35278">
        <w:rPr>
          <w:rFonts w:ascii="Arial" w:hAnsi="Arial" w:cs="Arial"/>
          <w:sz w:val="22"/>
        </w:rPr>
        <w:t xml:space="preserve">Izpolnjen in podpisan evropski dokument v zvezi z oddajo javnega naročila (ESPD), ki je priloga k tej dokumentaciji v </w:t>
      </w:r>
      <w:r>
        <w:rPr>
          <w:rFonts w:ascii="Arial" w:hAnsi="Arial" w:cs="Arial"/>
          <w:sz w:val="22"/>
        </w:rPr>
        <w:t>zvezi z oddajo j</w:t>
      </w:r>
      <w:r w:rsidR="00720920">
        <w:rPr>
          <w:rFonts w:ascii="Arial" w:hAnsi="Arial" w:cs="Arial"/>
          <w:sz w:val="22"/>
        </w:rPr>
        <w:t>avnega naročila.</w:t>
      </w:r>
    </w:p>
    <w:p w14:paraId="3E94FB21" w14:textId="77777777" w:rsidR="00591777" w:rsidRDefault="00591777" w:rsidP="000528AF">
      <w:pPr>
        <w:jc w:val="both"/>
        <w:rPr>
          <w:rFonts w:ascii="Arial" w:hAnsi="Arial" w:cs="Arial"/>
          <w:b/>
          <w:sz w:val="22"/>
        </w:rPr>
      </w:pPr>
    </w:p>
    <w:p w14:paraId="7472FE92" w14:textId="77777777" w:rsidR="000528AF" w:rsidRDefault="000528AF" w:rsidP="009E3B64">
      <w:pPr>
        <w:numPr>
          <w:ilvl w:val="0"/>
          <w:numId w:val="29"/>
        </w:numPr>
        <w:jc w:val="both"/>
        <w:rPr>
          <w:rFonts w:ascii="Arial" w:hAnsi="Arial" w:cs="Arial"/>
          <w:b/>
          <w:sz w:val="22"/>
        </w:rPr>
      </w:pPr>
      <w:r w:rsidRPr="00834DC5">
        <w:rPr>
          <w:rFonts w:ascii="Arial" w:hAnsi="Arial" w:cs="Arial"/>
          <w:b/>
          <w:sz w:val="22"/>
        </w:rPr>
        <w:t>Tehnična in strokovna sposobnost</w:t>
      </w:r>
    </w:p>
    <w:p w14:paraId="7A9D2238" w14:textId="77777777" w:rsidR="000528AF" w:rsidRPr="00834DC5" w:rsidRDefault="000528AF" w:rsidP="000528AF">
      <w:pPr>
        <w:jc w:val="both"/>
        <w:rPr>
          <w:rFonts w:ascii="Arial" w:hAnsi="Arial" w:cs="Arial"/>
          <w:b/>
          <w:sz w:val="22"/>
        </w:rPr>
      </w:pPr>
    </w:p>
    <w:p w14:paraId="7936AFDB" w14:textId="22590A47" w:rsidR="000528AF" w:rsidRPr="00820CE6" w:rsidRDefault="000528AF" w:rsidP="00173DC8">
      <w:pPr>
        <w:numPr>
          <w:ilvl w:val="0"/>
          <w:numId w:val="10"/>
        </w:numPr>
        <w:ind w:left="709" w:hanging="283"/>
        <w:jc w:val="both"/>
        <w:rPr>
          <w:rFonts w:ascii="Arial" w:hAnsi="Arial" w:cs="Arial"/>
          <w:sz w:val="22"/>
        </w:rPr>
      </w:pPr>
      <w:r w:rsidRPr="00820CE6">
        <w:rPr>
          <w:rFonts w:ascii="Arial" w:hAnsi="Arial" w:cs="Arial"/>
          <w:sz w:val="22"/>
        </w:rPr>
        <w:t xml:space="preserve">Ponudnik zagotavlja, da bo </w:t>
      </w:r>
      <w:r w:rsidR="00716692" w:rsidRPr="00820CE6">
        <w:rPr>
          <w:rFonts w:ascii="Arial" w:hAnsi="Arial" w:cs="Arial"/>
          <w:sz w:val="22"/>
        </w:rPr>
        <w:t xml:space="preserve">v kolikor ga bo naročnik pozval </w:t>
      </w:r>
      <w:r w:rsidRPr="00820CE6">
        <w:rPr>
          <w:rFonts w:ascii="Arial" w:hAnsi="Arial" w:cs="Arial"/>
          <w:sz w:val="22"/>
        </w:rPr>
        <w:t xml:space="preserve">pred izdajo odločitve na podlagi poziva naročnika v roku </w:t>
      </w:r>
      <w:r w:rsidR="007548FF">
        <w:rPr>
          <w:rFonts w:ascii="Arial" w:hAnsi="Arial" w:cs="Arial"/>
          <w:sz w:val="22"/>
        </w:rPr>
        <w:t>osem (8) delovnih dni</w:t>
      </w:r>
      <w:r w:rsidRPr="00820CE6">
        <w:rPr>
          <w:rFonts w:ascii="Arial" w:hAnsi="Arial" w:cs="Arial"/>
          <w:sz w:val="22"/>
        </w:rPr>
        <w:t xml:space="preserve"> od prejema poziva, naročniku v preizkus/testiranje dostavil vzorce ponujene</w:t>
      </w:r>
      <w:r w:rsidR="0029748C" w:rsidRPr="00820CE6">
        <w:rPr>
          <w:rFonts w:ascii="Arial" w:hAnsi="Arial" w:cs="Arial"/>
          <w:sz w:val="22"/>
        </w:rPr>
        <w:t xml:space="preserve">ga </w:t>
      </w:r>
      <w:r w:rsidRPr="00820CE6">
        <w:rPr>
          <w:rFonts w:ascii="Arial" w:hAnsi="Arial" w:cs="Arial"/>
          <w:sz w:val="22"/>
        </w:rPr>
        <w:t>blaga</w:t>
      </w:r>
      <w:r w:rsidR="00716692" w:rsidRPr="00820CE6">
        <w:rPr>
          <w:rFonts w:ascii="Arial" w:hAnsi="Arial" w:cs="Arial"/>
          <w:sz w:val="22"/>
        </w:rPr>
        <w:t>/embalaže</w:t>
      </w:r>
      <w:r w:rsidRPr="00820CE6">
        <w:rPr>
          <w:rFonts w:ascii="Arial" w:hAnsi="Arial" w:cs="Arial"/>
          <w:sz w:val="22"/>
        </w:rPr>
        <w:t xml:space="preserve"> na sedež naročnika za obdobje, ki ga bo določil naročnik. Vzorec mora biti enak ponujenemu izdelku v vseh pogledih-končni izdelek.</w:t>
      </w:r>
    </w:p>
    <w:p w14:paraId="42056BF4" w14:textId="2E676502" w:rsidR="000528AF" w:rsidRDefault="000528AF" w:rsidP="00ED1547">
      <w:pPr>
        <w:jc w:val="both"/>
        <w:rPr>
          <w:rFonts w:ascii="Arial" w:hAnsi="Arial" w:cs="Arial"/>
          <w:sz w:val="22"/>
        </w:rPr>
      </w:pPr>
      <w:r w:rsidRPr="00820CE6">
        <w:rPr>
          <w:rFonts w:ascii="Arial" w:hAnsi="Arial" w:cs="Arial"/>
          <w:sz w:val="22"/>
        </w:rPr>
        <w:t xml:space="preserve">Dokazilo: Izpolnjen in podpisan evropski dokument v zvezi z oddajo javnega naročila (ESPD), ki je priloga k tej dokumentaciji v </w:t>
      </w:r>
      <w:r w:rsidR="008F3CB9" w:rsidRPr="00820CE6">
        <w:rPr>
          <w:rFonts w:ascii="Arial" w:hAnsi="Arial" w:cs="Arial"/>
          <w:sz w:val="22"/>
        </w:rPr>
        <w:t>zvezi z oddajo javn</w:t>
      </w:r>
      <w:r w:rsidR="00D129D8">
        <w:rPr>
          <w:rFonts w:ascii="Arial" w:hAnsi="Arial" w:cs="Arial"/>
          <w:sz w:val="22"/>
        </w:rPr>
        <w:t>ega naročila</w:t>
      </w:r>
      <w:r w:rsidR="0010659C">
        <w:rPr>
          <w:rFonts w:ascii="Arial" w:hAnsi="Arial" w:cs="Arial"/>
          <w:sz w:val="22"/>
        </w:rPr>
        <w:t xml:space="preserve"> in obrazec OBR-4</w:t>
      </w:r>
      <w:r w:rsidR="00D129D8">
        <w:rPr>
          <w:rFonts w:ascii="Arial" w:hAnsi="Arial" w:cs="Arial"/>
          <w:sz w:val="22"/>
        </w:rPr>
        <w:t>.</w:t>
      </w:r>
    </w:p>
    <w:p w14:paraId="4590C11C" w14:textId="7E3AE2EB" w:rsidR="003E724F" w:rsidRPr="00C45BB8" w:rsidRDefault="003E724F" w:rsidP="00DE1A21">
      <w:pPr>
        <w:jc w:val="both"/>
        <w:rPr>
          <w:rFonts w:ascii="Arial" w:hAnsi="Arial" w:cs="Arial"/>
          <w:sz w:val="22"/>
        </w:rPr>
      </w:pPr>
    </w:p>
    <w:p w14:paraId="7E5C365A" w14:textId="77777777" w:rsidR="000528AF" w:rsidRPr="00971F11" w:rsidRDefault="000528AF" w:rsidP="00DE1A21">
      <w:pPr>
        <w:jc w:val="both"/>
        <w:rPr>
          <w:sz w:val="22"/>
        </w:rPr>
      </w:pPr>
      <w:r w:rsidRPr="00971F11">
        <w:rPr>
          <w:rFonts w:ascii="Arial" w:hAnsi="Arial" w:cs="Arial"/>
          <w:sz w:val="22"/>
        </w:rPr>
        <w:t>Izpolnjevanje pogojev za sodelovanje bo naročnik preveril pred izdajo odločitve na način, da bo ponudnike pozval k predložitvi ustreznih dokazil skladno s 77. in 78. členom ZJN-3.</w:t>
      </w:r>
      <w:r w:rsidRPr="00971F11">
        <w:rPr>
          <w:sz w:val="22"/>
        </w:rPr>
        <w:t xml:space="preserve"> </w:t>
      </w:r>
    </w:p>
    <w:p w14:paraId="329E08C4" w14:textId="77777777" w:rsidR="000528AF" w:rsidRDefault="000528AF" w:rsidP="00DE1A21">
      <w:pPr>
        <w:jc w:val="both"/>
        <w:rPr>
          <w:rFonts w:ascii="Arial" w:hAnsi="Arial" w:cs="Arial"/>
          <w:sz w:val="22"/>
        </w:rPr>
      </w:pPr>
    </w:p>
    <w:p w14:paraId="73C31A98" w14:textId="77777777" w:rsidR="000528AF" w:rsidRPr="00E12E76" w:rsidRDefault="000528AF" w:rsidP="00DE1A21">
      <w:pPr>
        <w:jc w:val="both"/>
        <w:rPr>
          <w:rFonts w:ascii="Arial" w:hAnsi="Arial" w:cs="Arial"/>
          <w:sz w:val="22"/>
        </w:rPr>
      </w:pPr>
      <w:r w:rsidRPr="00C45BB8">
        <w:rPr>
          <w:rFonts w:ascii="Arial" w:hAnsi="Arial" w:cs="Arial"/>
          <w:sz w:val="22"/>
        </w:rPr>
        <w:t xml:space="preserve">V primeru, da ima ponudnik podizvajalce morajo podizvajalci izpolnjevati </w:t>
      </w:r>
      <w:r w:rsidR="0041784E">
        <w:rPr>
          <w:rFonts w:ascii="Arial" w:hAnsi="Arial" w:cs="Arial"/>
          <w:sz w:val="22"/>
        </w:rPr>
        <w:t>pogoje za so</w:t>
      </w:r>
      <w:r w:rsidR="0029748C" w:rsidRPr="0029748C">
        <w:rPr>
          <w:rFonts w:ascii="Arial" w:hAnsi="Arial" w:cs="Arial"/>
          <w:sz w:val="22"/>
        </w:rPr>
        <w:t>delovanje</w:t>
      </w:r>
      <w:r w:rsidRPr="00C45BB8">
        <w:rPr>
          <w:rFonts w:ascii="Arial" w:hAnsi="Arial" w:cs="Arial"/>
          <w:sz w:val="22"/>
        </w:rPr>
        <w:t>, ki je predmet javnega naročila, ki se nanašajo na dela, ki ga bodo izvajali kot podizvajalci.</w:t>
      </w:r>
    </w:p>
    <w:p w14:paraId="1EE03FCB" w14:textId="77777777" w:rsidR="00B43CF2" w:rsidRDefault="00B43CF2" w:rsidP="00DE1A21">
      <w:pPr>
        <w:jc w:val="both"/>
        <w:rPr>
          <w:rFonts w:ascii="Arial" w:hAnsi="Arial" w:cs="Arial"/>
          <w:sz w:val="22"/>
        </w:rPr>
      </w:pPr>
    </w:p>
    <w:p w14:paraId="1BFC0AEB" w14:textId="77777777" w:rsidR="000528AF" w:rsidRPr="00E12E76" w:rsidRDefault="000528AF" w:rsidP="00DE1A21">
      <w:pPr>
        <w:jc w:val="both"/>
        <w:rPr>
          <w:rFonts w:ascii="Arial" w:hAnsi="Arial" w:cs="Arial"/>
          <w:sz w:val="22"/>
        </w:rPr>
      </w:pPr>
      <w:r w:rsidRPr="00E12E76">
        <w:rPr>
          <w:rFonts w:ascii="Arial" w:hAnsi="Arial" w:cs="Arial"/>
          <w:sz w:val="22"/>
        </w:rPr>
        <w:t>V primeru skupne ponudbe ali uporabe zmogljivosti drugih subjektov mora pogoj izpolniti vsak izmed partnerjev posebej.</w:t>
      </w:r>
    </w:p>
    <w:p w14:paraId="2F3B8761" w14:textId="77777777" w:rsidR="000528AF" w:rsidRDefault="000528AF" w:rsidP="000528AF">
      <w:pPr>
        <w:jc w:val="both"/>
        <w:rPr>
          <w:rFonts w:ascii="Arial" w:hAnsi="Arial" w:cs="Arial"/>
          <w:sz w:val="22"/>
        </w:rPr>
      </w:pPr>
    </w:p>
    <w:p w14:paraId="19C55BF3" w14:textId="77777777" w:rsidR="00CC7201" w:rsidRDefault="00CC7201" w:rsidP="00DE1A21">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30EC" w14:textId="77777777" w:rsidR="00820CE6" w:rsidRPr="00F46A51" w:rsidRDefault="00820CE6" w:rsidP="00E97E4A">
      <w:pPr>
        <w:jc w:val="both"/>
        <w:rPr>
          <w:rFonts w:ascii="Arial" w:hAnsi="Arial" w:cs="Arial"/>
          <w:sz w:val="22"/>
        </w:rPr>
      </w:pPr>
    </w:p>
    <w:p w14:paraId="0241A1BC" w14:textId="77777777" w:rsidR="00E97E4A" w:rsidRPr="00882948" w:rsidRDefault="00882948" w:rsidP="00CB6545">
      <w:pPr>
        <w:numPr>
          <w:ilvl w:val="0"/>
          <w:numId w:val="2"/>
        </w:numPr>
        <w:tabs>
          <w:tab w:val="left" w:pos="284"/>
        </w:tabs>
        <w:ind w:left="0" w:firstLine="0"/>
        <w:rPr>
          <w:rFonts w:ascii="Arial" w:hAnsi="Arial" w:cs="Arial"/>
          <w:b/>
          <w:sz w:val="22"/>
        </w:rPr>
      </w:pPr>
      <w:bookmarkStart w:id="17" w:name="_Toc254686961"/>
      <w:bookmarkStart w:id="18" w:name="_Toc271193529"/>
      <w:bookmarkStart w:id="19" w:name="_Toc286396258"/>
      <w:bookmarkStart w:id="20" w:name="_Toc286402554"/>
      <w:bookmarkStart w:id="21" w:name="_Toc391967469"/>
      <w:r w:rsidRPr="00882948">
        <w:rPr>
          <w:rFonts w:ascii="Arial" w:hAnsi="Arial" w:cs="Arial"/>
          <w:b/>
          <w:sz w:val="22"/>
        </w:rPr>
        <w:t>MERILO ZA IZBOR</w:t>
      </w:r>
      <w:bookmarkEnd w:id="17"/>
      <w:bookmarkEnd w:id="18"/>
      <w:bookmarkEnd w:id="19"/>
      <w:bookmarkEnd w:id="20"/>
      <w:bookmarkEnd w:id="21"/>
    </w:p>
    <w:p w14:paraId="2AE64E2A" w14:textId="77777777" w:rsidR="00E97E4A" w:rsidRPr="00F46A51" w:rsidRDefault="00E97E4A" w:rsidP="00E97E4A">
      <w:pPr>
        <w:jc w:val="both"/>
        <w:rPr>
          <w:rFonts w:ascii="Arial" w:hAnsi="Arial" w:cs="Arial"/>
          <w:sz w:val="22"/>
        </w:rPr>
      </w:pPr>
    </w:p>
    <w:p w14:paraId="605162D2" w14:textId="77777777" w:rsidR="00EB2939" w:rsidRDefault="00EB2939" w:rsidP="00DE1A21">
      <w:pPr>
        <w:jc w:val="both"/>
        <w:rPr>
          <w:rFonts w:ascii="Arial" w:hAnsi="Arial" w:cs="Arial"/>
          <w:sz w:val="22"/>
        </w:rPr>
      </w:pPr>
      <w:r w:rsidRPr="00EB2939">
        <w:rPr>
          <w:rFonts w:ascii="Arial" w:hAnsi="Arial" w:cs="Arial"/>
          <w:sz w:val="22"/>
        </w:rPr>
        <w:t xml:space="preserve">Za izbor najugodnejšega ponudnika bo uporabljeno merilo </w:t>
      </w:r>
      <w:r w:rsidR="00135491" w:rsidRPr="00135491">
        <w:rPr>
          <w:rFonts w:ascii="Arial" w:hAnsi="Arial" w:cs="Arial"/>
          <w:sz w:val="22"/>
        </w:rPr>
        <w:t>Ekonomsko najugodnejša ponudba*</w:t>
      </w:r>
      <w:r w:rsidR="009D64E7">
        <w:rPr>
          <w:rFonts w:ascii="Arial" w:hAnsi="Arial" w:cs="Arial"/>
          <w:sz w:val="22"/>
        </w:rPr>
        <w:t xml:space="preserve"> za posame</w:t>
      </w:r>
      <w:r w:rsidR="0041784E">
        <w:rPr>
          <w:rFonts w:ascii="Arial" w:hAnsi="Arial" w:cs="Arial"/>
          <w:sz w:val="22"/>
        </w:rPr>
        <w:t>z</w:t>
      </w:r>
      <w:r w:rsidR="009D64E7">
        <w:rPr>
          <w:rFonts w:ascii="Arial" w:hAnsi="Arial" w:cs="Arial"/>
          <w:sz w:val="22"/>
        </w:rPr>
        <w:t>ni sklop</w:t>
      </w:r>
      <w:r w:rsidRPr="00EB2939">
        <w:rPr>
          <w:rFonts w:ascii="Arial" w:hAnsi="Arial" w:cs="Arial"/>
          <w:sz w:val="22"/>
        </w:rPr>
        <w:t>.</w:t>
      </w:r>
    </w:p>
    <w:p w14:paraId="2D4900A9" w14:textId="77777777" w:rsidR="009848EE" w:rsidRDefault="009848EE" w:rsidP="00DE1A21">
      <w:pPr>
        <w:jc w:val="both"/>
        <w:rPr>
          <w:rFonts w:ascii="Arial" w:hAnsi="Arial" w:cs="Arial"/>
          <w:sz w:val="22"/>
        </w:rPr>
      </w:pPr>
    </w:p>
    <w:p w14:paraId="64AB1C39" w14:textId="77777777" w:rsidR="00CC7201" w:rsidRDefault="00CC7201" w:rsidP="00DE1A21">
      <w:pPr>
        <w:jc w:val="both"/>
      </w:pPr>
      <w:r>
        <w:rPr>
          <w:rFonts w:ascii="Arial" w:hAnsi="Arial" w:cs="Arial"/>
          <w:sz w:val="22"/>
        </w:rPr>
        <w:t xml:space="preserve">*Naročnik bo za najugodnejšo ponudbo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 xml:space="preserve">štel ponudbo, ki bo imela najnižjo končno ceno z DDV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(cena, ki jo naročnik dejansko plača).</w:t>
      </w:r>
    </w:p>
    <w:p w14:paraId="1366A5D4" w14:textId="77777777" w:rsidR="00E97E4A" w:rsidRPr="00F46A51" w:rsidRDefault="00E97E4A" w:rsidP="00DE1A21">
      <w:pPr>
        <w:jc w:val="both"/>
        <w:rPr>
          <w:rFonts w:ascii="Arial" w:hAnsi="Arial" w:cs="Arial"/>
          <w:sz w:val="22"/>
        </w:rPr>
      </w:pPr>
    </w:p>
    <w:p w14:paraId="34A4DFBF" w14:textId="43C3BD54" w:rsidR="003C7682" w:rsidRDefault="00E97E4A" w:rsidP="00DE1A21">
      <w:pPr>
        <w:jc w:val="both"/>
      </w:pPr>
      <w:r w:rsidRPr="00F46A51">
        <w:rPr>
          <w:rFonts w:ascii="Arial" w:hAnsi="Arial" w:cs="Arial"/>
          <w:sz w:val="22"/>
        </w:rPr>
        <w:t xml:space="preserve">Ponudnik mora navesti končno ceno </w:t>
      </w:r>
      <w:r w:rsidR="00B67380" w:rsidRPr="00B67380">
        <w:rPr>
          <w:rFonts w:ascii="Arial" w:hAnsi="Arial" w:cs="Arial"/>
          <w:sz w:val="22"/>
        </w:rPr>
        <w:t xml:space="preserve">za posamezni sklop </w:t>
      </w:r>
      <w:r w:rsidRPr="00F46A51">
        <w:rPr>
          <w:rFonts w:ascii="Arial" w:hAnsi="Arial" w:cs="Arial"/>
          <w:sz w:val="22"/>
        </w:rPr>
        <w:t xml:space="preserve">v evrih. Končna cena </w:t>
      </w:r>
      <w:r w:rsidR="00B67380" w:rsidRPr="00B67380">
        <w:rPr>
          <w:rFonts w:ascii="Arial" w:hAnsi="Arial" w:cs="Arial"/>
          <w:sz w:val="22"/>
        </w:rPr>
        <w:t xml:space="preserve">za posamezni sklop </w:t>
      </w:r>
      <w:r w:rsidRPr="00F46A51">
        <w:rPr>
          <w:rFonts w:ascii="Arial" w:hAnsi="Arial" w:cs="Arial"/>
          <w:sz w:val="22"/>
        </w:rPr>
        <w:t>mora vsebovati vse stroške (prevozne</w:t>
      </w:r>
      <w:r w:rsidR="001A7510">
        <w:rPr>
          <w:rFonts w:ascii="Arial" w:hAnsi="Arial" w:cs="Arial"/>
          <w:sz w:val="22"/>
        </w:rPr>
        <w:t>,</w:t>
      </w:r>
      <w:r w:rsidR="00CC5C75">
        <w:rPr>
          <w:rFonts w:ascii="Arial" w:hAnsi="Arial" w:cs="Arial"/>
          <w:sz w:val="22"/>
        </w:rPr>
        <w:t xml:space="preserve"> DDV</w:t>
      </w:r>
      <w:r w:rsidR="00645AB1">
        <w:rPr>
          <w:rFonts w:ascii="Arial" w:hAnsi="Arial" w:cs="Arial"/>
          <w:sz w:val="22"/>
        </w:rPr>
        <w:t>,…</w:t>
      </w:r>
      <w:r w:rsidR="00CC5C75">
        <w:rPr>
          <w:rFonts w:ascii="Arial" w:hAnsi="Arial" w:cs="Arial"/>
          <w:sz w:val="22"/>
        </w:rPr>
        <w:t xml:space="preserve">), popuste, </w:t>
      </w:r>
      <w:r w:rsidRPr="00F46A51">
        <w:rPr>
          <w:rFonts w:ascii="Arial" w:hAnsi="Arial" w:cs="Arial"/>
          <w:sz w:val="22"/>
        </w:rPr>
        <w:t>rabate</w:t>
      </w:r>
      <w:r w:rsidR="00CC5C75">
        <w:rPr>
          <w:rFonts w:ascii="Arial" w:hAnsi="Arial" w:cs="Arial"/>
          <w:sz w:val="22"/>
        </w:rPr>
        <w:t xml:space="preserve"> in ostale stroške</w:t>
      </w:r>
      <w:r w:rsidRPr="00F46A51">
        <w:rPr>
          <w:rFonts w:ascii="Arial" w:hAnsi="Arial" w:cs="Arial"/>
          <w:sz w:val="22"/>
        </w:rPr>
        <w:t>. Naknadno naročnik ne bo priznaval nobenih stroškov, ki niso zajeti v ponudbeno ceno.</w:t>
      </w:r>
      <w:r w:rsidR="0011012C" w:rsidRPr="0011012C">
        <w:t xml:space="preserve"> </w:t>
      </w:r>
    </w:p>
    <w:p w14:paraId="342867EC" w14:textId="77777777" w:rsidR="00E97E4A" w:rsidRDefault="0011012C" w:rsidP="00DE1A21">
      <w:pPr>
        <w:jc w:val="both"/>
        <w:rPr>
          <w:rFonts w:ascii="Arial" w:hAnsi="Arial" w:cs="Arial"/>
          <w:sz w:val="22"/>
        </w:rPr>
      </w:pPr>
      <w:r w:rsidRPr="0011012C">
        <w:rPr>
          <w:rFonts w:ascii="Arial" w:hAnsi="Arial" w:cs="Arial"/>
          <w:sz w:val="22"/>
        </w:rPr>
        <w:lastRenderedPageBreak/>
        <w:t>Cene iz ponudbenega predračuna so fiksne.</w:t>
      </w:r>
    </w:p>
    <w:p w14:paraId="2B043C3A" w14:textId="77777777" w:rsidR="00244708" w:rsidRDefault="00244708" w:rsidP="00DE1A21">
      <w:pPr>
        <w:jc w:val="both"/>
        <w:rPr>
          <w:rFonts w:ascii="Arial" w:hAnsi="Arial" w:cs="Arial"/>
          <w:sz w:val="22"/>
        </w:rPr>
      </w:pPr>
    </w:p>
    <w:p w14:paraId="7E85F0C6" w14:textId="77777777" w:rsidR="00244708" w:rsidRPr="00244708" w:rsidRDefault="00244708" w:rsidP="00DE1A21">
      <w:pPr>
        <w:jc w:val="both"/>
        <w:rPr>
          <w:rFonts w:ascii="Arial" w:hAnsi="Arial" w:cs="Arial"/>
          <w:sz w:val="22"/>
        </w:rPr>
      </w:pPr>
      <w:r w:rsidRPr="00244708">
        <w:rPr>
          <w:rFonts w:ascii="Arial" w:hAnsi="Arial" w:cs="Arial"/>
          <w:b/>
          <w:sz w:val="22"/>
          <w:u w:val="single"/>
        </w:rPr>
        <w:t>Pravilo v primeru enakovrednih ponudb:</w:t>
      </w:r>
      <w:r w:rsidRPr="00244708">
        <w:rPr>
          <w:rFonts w:ascii="Arial" w:hAnsi="Arial" w:cs="Arial"/>
          <w:sz w:val="22"/>
        </w:rPr>
        <w:t xml:space="preserve"> izvede se javni žreb med najugodnejšimi ponudniki z enako ceno, ki so oddali dopustno ponudbo.</w:t>
      </w:r>
    </w:p>
    <w:p w14:paraId="1A2AC393" w14:textId="1FFC263C" w:rsidR="00DE1A21" w:rsidRPr="00F46A51" w:rsidRDefault="00DE1A21" w:rsidP="00E97E4A">
      <w:pPr>
        <w:jc w:val="both"/>
        <w:rPr>
          <w:rFonts w:ascii="Arial" w:hAnsi="Arial" w:cs="Arial"/>
          <w:sz w:val="22"/>
        </w:rPr>
      </w:pPr>
    </w:p>
    <w:p w14:paraId="1A0A11C9" w14:textId="77777777" w:rsidR="00E97E4A" w:rsidRPr="00882948" w:rsidRDefault="00882948" w:rsidP="00CB6545">
      <w:pPr>
        <w:numPr>
          <w:ilvl w:val="0"/>
          <w:numId w:val="2"/>
        </w:numPr>
        <w:tabs>
          <w:tab w:val="left" w:pos="284"/>
        </w:tabs>
        <w:ind w:left="0" w:firstLine="0"/>
        <w:rPr>
          <w:rFonts w:ascii="Arial" w:hAnsi="Arial" w:cs="Arial"/>
          <w:b/>
          <w:sz w:val="22"/>
        </w:rPr>
      </w:pPr>
      <w:bookmarkStart w:id="22" w:name="_Toc271193530"/>
      <w:bookmarkStart w:id="23" w:name="_Toc286396259"/>
      <w:bookmarkStart w:id="24" w:name="_Toc286402555"/>
      <w:bookmarkStart w:id="25" w:name="_Toc391967470"/>
      <w:r w:rsidRPr="00882948">
        <w:rPr>
          <w:rFonts w:ascii="Arial" w:hAnsi="Arial" w:cs="Arial"/>
          <w:b/>
          <w:sz w:val="22"/>
        </w:rPr>
        <w:t xml:space="preserve">PODPIS </w:t>
      </w:r>
      <w:bookmarkEnd w:id="22"/>
      <w:bookmarkEnd w:id="23"/>
      <w:bookmarkEnd w:id="24"/>
      <w:bookmarkEnd w:id="25"/>
      <w:r w:rsidR="00392F7A">
        <w:rPr>
          <w:rFonts w:ascii="Arial" w:hAnsi="Arial" w:cs="Arial"/>
          <w:b/>
          <w:sz w:val="22"/>
        </w:rPr>
        <w:t>OKVIRNEGA SPORAZUMA</w:t>
      </w:r>
    </w:p>
    <w:p w14:paraId="0F59130E" w14:textId="77777777" w:rsidR="00FC027B" w:rsidRPr="00F46A51" w:rsidRDefault="00FC027B" w:rsidP="00882948">
      <w:pPr>
        <w:rPr>
          <w:rFonts w:ascii="Arial" w:hAnsi="Arial" w:cs="Arial"/>
          <w:sz w:val="22"/>
        </w:rPr>
      </w:pPr>
    </w:p>
    <w:p w14:paraId="673CBB0D" w14:textId="77777777" w:rsidR="0011012C" w:rsidRPr="00F46A51" w:rsidRDefault="0011012C" w:rsidP="00DE1A21">
      <w:pPr>
        <w:pStyle w:val="Telobesedila"/>
        <w:rPr>
          <w:rFonts w:ascii="Arial" w:hAnsi="Arial" w:cs="Arial"/>
          <w:sz w:val="22"/>
          <w:szCs w:val="22"/>
        </w:rPr>
      </w:pPr>
      <w:r w:rsidRPr="00F46A51">
        <w:rPr>
          <w:rFonts w:ascii="Arial" w:hAnsi="Arial" w:cs="Arial"/>
          <w:sz w:val="22"/>
          <w:szCs w:val="22"/>
        </w:rPr>
        <w:t xml:space="preserve">Naročnik bo sklenil </w:t>
      </w:r>
      <w:r w:rsidR="00392F7A">
        <w:rPr>
          <w:rFonts w:ascii="Arial" w:hAnsi="Arial" w:cs="Arial"/>
          <w:sz w:val="22"/>
          <w:szCs w:val="22"/>
        </w:rPr>
        <w:t>okvirni sporazum</w:t>
      </w:r>
      <w:r w:rsidRPr="00F46A51">
        <w:rPr>
          <w:rFonts w:ascii="Arial" w:hAnsi="Arial" w:cs="Arial"/>
          <w:sz w:val="22"/>
          <w:szCs w:val="22"/>
        </w:rPr>
        <w:t xml:space="preserve"> </w:t>
      </w:r>
      <w:r w:rsidR="009D64E7" w:rsidRPr="009D64E7">
        <w:rPr>
          <w:rFonts w:ascii="Arial" w:hAnsi="Arial" w:cs="Arial"/>
          <w:sz w:val="22"/>
          <w:szCs w:val="22"/>
        </w:rPr>
        <w:t xml:space="preserve">za posamezni sklop </w:t>
      </w:r>
      <w:r w:rsidRPr="00F46A51">
        <w:rPr>
          <w:rFonts w:ascii="Arial" w:hAnsi="Arial" w:cs="Arial"/>
          <w:sz w:val="22"/>
          <w:szCs w:val="22"/>
        </w:rPr>
        <w:t>z enim ponudnikom</w:t>
      </w:r>
      <w:r w:rsidRPr="00F46A51">
        <w:rPr>
          <w:rFonts w:ascii="Arial" w:hAnsi="Arial" w:cs="Arial"/>
          <w:b/>
          <w:sz w:val="22"/>
          <w:szCs w:val="22"/>
        </w:rPr>
        <w:t xml:space="preserve">, </w:t>
      </w:r>
      <w:r w:rsidRPr="00F46A51">
        <w:rPr>
          <w:rFonts w:ascii="Arial" w:hAnsi="Arial" w:cs="Arial"/>
          <w:sz w:val="22"/>
          <w:szCs w:val="22"/>
        </w:rPr>
        <w:t xml:space="preserve">ki ga bo izbral v skladu s pogoji in merilom iz </w:t>
      </w:r>
      <w:r w:rsidRPr="00AA55FE">
        <w:rPr>
          <w:rFonts w:ascii="Arial" w:hAnsi="Arial" w:cs="Arial"/>
          <w:sz w:val="22"/>
          <w:szCs w:val="22"/>
        </w:rPr>
        <w:t>dokumentacije v zvezi z oddajo javnega naročila</w:t>
      </w:r>
      <w:r w:rsidRPr="00F46A51">
        <w:rPr>
          <w:rFonts w:ascii="Arial" w:hAnsi="Arial" w:cs="Arial"/>
          <w:sz w:val="22"/>
          <w:szCs w:val="22"/>
        </w:rPr>
        <w:t>.</w:t>
      </w:r>
    </w:p>
    <w:p w14:paraId="1FE0E00E" w14:textId="77777777" w:rsidR="0011012C" w:rsidRDefault="0011012C" w:rsidP="00DE1A21">
      <w:pPr>
        <w:spacing w:line="276" w:lineRule="auto"/>
        <w:jc w:val="both"/>
        <w:rPr>
          <w:rFonts w:ascii="Arial" w:eastAsia="Times New Roman" w:hAnsi="Arial" w:cs="Arial"/>
          <w:sz w:val="22"/>
          <w:lang w:eastAsia="sl-SI"/>
        </w:rPr>
      </w:pPr>
    </w:p>
    <w:p w14:paraId="11003601" w14:textId="36F1FE04" w:rsidR="00562F6C" w:rsidRDefault="00CC7201" w:rsidP="00DE1A21">
      <w:pPr>
        <w:spacing w:line="276" w:lineRule="auto"/>
        <w:jc w:val="both"/>
        <w:rPr>
          <w:rFonts w:ascii="Arial" w:eastAsia="Times New Roman" w:hAnsi="Arial" w:cs="Arial"/>
          <w:sz w:val="22"/>
          <w:lang w:eastAsia="sl-SI"/>
        </w:rPr>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okvirnega sporazuma</w:t>
      </w:r>
      <w:r>
        <w:rPr>
          <w:rFonts w:ascii="Arial" w:eastAsia="Times New Roman" w:hAnsi="Arial" w:cs="Arial"/>
          <w:sz w:val="22"/>
          <w:lang w:eastAsia="sl-SI"/>
        </w:rPr>
        <w:t xml:space="preserve"> v roku osmih (8) dni po prejemu pisnega poziva naročnika.</w:t>
      </w:r>
    </w:p>
    <w:p w14:paraId="502491B0" w14:textId="77777777" w:rsidR="00CC7201" w:rsidRPr="00F46A51" w:rsidRDefault="00CC7201" w:rsidP="00DE1A21">
      <w:pPr>
        <w:spacing w:line="276" w:lineRule="auto"/>
        <w:jc w:val="both"/>
        <w:rPr>
          <w:rFonts w:ascii="Arial" w:hAnsi="Arial" w:cs="Arial"/>
          <w:sz w:val="22"/>
        </w:rPr>
      </w:pPr>
    </w:p>
    <w:p w14:paraId="25F5F829" w14:textId="77777777" w:rsidR="00CC7201" w:rsidRDefault="00CC7201" w:rsidP="00DE1A21">
      <w:pPr>
        <w:spacing w:line="276" w:lineRule="auto"/>
        <w:jc w:val="both"/>
        <w:rPr>
          <w:rFonts w:ascii="Arial" w:hAnsi="Arial" w:cs="Arial"/>
          <w:sz w:val="22"/>
        </w:rPr>
      </w:pPr>
      <w:r w:rsidRPr="00E671D0">
        <w:rPr>
          <w:rFonts w:ascii="Arial" w:hAnsi="Arial" w:cs="Arial"/>
          <w:sz w:val="22"/>
        </w:rPr>
        <w:t>Če izbrani ponudnik ne pristopi k podpisu okvirnega sporazuma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14:paraId="683E13F6" w14:textId="77777777" w:rsidR="00CC7201" w:rsidRDefault="00CC7201" w:rsidP="00DE1A21">
      <w:pPr>
        <w:spacing w:line="276" w:lineRule="auto"/>
        <w:jc w:val="both"/>
        <w:rPr>
          <w:rFonts w:ascii="Arial" w:hAnsi="Arial" w:cs="Arial"/>
          <w:sz w:val="22"/>
        </w:rPr>
      </w:pPr>
    </w:p>
    <w:p w14:paraId="64D8B0A9" w14:textId="759D965F" w:rsidR="00D129D8" w:rsidRDefault="00CC7201" w:rsidP="00DE1A21">
      <w:pPr>
        <w:spacing w:line="276" w:lineRule="auto"/>
        <w:jc w:val="both"/>
        <w:rPr>
          <w:rFonts w:ascii="Arial" w:hAnsi="Arial" w:cs="Arial"/>
          <w:sz w:val="22"/>
        </w:rPr>
      </w:pPr>
      <w:r>
        <w:rPr>
          <w:rFonts w:ascii="Arial" w:hAnsi="Arial" w:cs="Arial"/>
          <w:sz w:val="22"/>
        </w:rPr>
        <w:t>V skladu s 6. odstavkom 14. člena Zakona o integriteti in preprečevanju korupcije (Uradni list RS, št. 69/11-UPB2; v nadaljevanju ZIntPK) je dolžan izbrani ponudnik na poziv naročnika, pred podpisom pogodbe</w:t>
      </w:r>
      <w:r>
        <w:t xml:space="preserve"> </w:t>
      </w:r>
      <w:r>
        <w:rPr>
          <w:rFonts w:ascii="Arial" w:hAnsi="Arial" w:cs="Arial"/>
          <w:sz w:val="22"/>
        </w:rPr>
        <w:t>ali okvirnega sporazuma,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t xml:space="preserve"> </w:t>
      </w:r>
      <w:r w:rsidR="00ED1547">
        <w:rPr>
          <w:rFonts w:ascii="Arial" w:hAnsi="Arial" w:cs="Arial"/>
          <w:sz w:val="22"/>
        </w:rPr>
        <w:t>ali okvirnega sporazuma</w:t>
      </w:r>
      <w:r w:rsidR="00DE1A21">
        <w:rPr>
          <w:rFonts w:ascii="Arial" w:hAnsi="Arial" w:cs="Arial"/>
          <w:sz w:val="22"/>
        </w:rPr>
        <w:t>.</w:t>
      </w:r>
    </w:p>
    <w:p w14:paraId="5D9D865D" w14:textId="77777777" w:rsidR="00ED1547" w:rsidRPr="00ED1547" w:rsidRDefault="00ED1547" w:rsidP="0002291D">
      <w:pPr>
        <w:spacing w:line="276" w:lineRule="auto"/>
        <w:jc w:val="both"/>
      </w:pPr>
    </w:p>
    <w:p w14:paraId="7412F5C4" w14:textId="77777777" w:rsidR="00FC027B" w:rsidRPr="00882948" w:rsidRDefault="00716692" w:rsidP="00CB6545">
      <w:pPr>
        <w:numPr>
          <w:ilvl w:val="0"/>
          <w:numId w:val="2"/>
        </w:numPr>
        <w:tabs>
          <w:tab w:val="left" w:pos="284"/>
        </w:tabs>
        <w:ind w:left="0" w:firstLine="0"/>
        <w:rPr>
          <w:rFonts w:ascii="Arial" w:hAnsi="Arial" w:cs="Arial"/>
          <w:b/>
          <w:sz w:val="22"/>
        </w:rPr>
      </w:pPr>
      <w:r>
        <w:rPr>
          <w:rFonts w:ascii="Arial" w:hAnsi="Arial" w:cs="Arial"/>
          <w:b/>
          <w:sz w:val="22"/>
        </w:rPr>
        <w:t xml:space="preserve"> </w:t>
      </w:r>
      <w:r w:rsidR="00CC7201">
        <w:rPr>
          <w:rFonts w:ascii="Arial" w:hAnsi="Arial" w:cs="Arial"/>
          <w:b/>
          <w:sz w:val="22"/>
        </w:rPr>
        <w:t xml:space="preserve">FINANČNA </w:t>
      </w:r>
      <w:r w:rsidR="00882948" w:rsidRPr="00882948">
        <w:rPr>
          <w:rFonts w:ascii="Arial" w:hAnsi="Arial" w:cs="Arial"/>
          <w:b/>
          <w:sz w:val="22"/>
        </w:rPr>
        <w:t>ZAVAROVANJA</w:t>
      </w:r>
    </w:p>
    <w:p w14:paraId="166B6188" w14:textId="77777777" w:rsidR="00FC027B" w:rsidRPr="00F46A51" w:rsidRDefault="00FC027B" w:rsidP="00F46BB4">
      <w:pPr>
        <w:rPr>
          <w:rFonts w:ascii="Arial" w:hAnsi="Arial" w:cs="Arial"/>
          <w:sz w:val="22"/>
        </w:rPr>
      </w:pPr>
    </w:p>
    <w:p w14:paraId="220DFAA2" w14:textId="3B38B03B" w:rsidR="00F46BB4" w:rsidRDefault="00711981" w:rsidP="00F46BB4">
      <w:pPr>
        <w:rPr>
          <w:rFonts w:ascii="Arial" w:hAnsi="Arial" w:cs="Arial"/>
          <w:sz w:val="22"/>
        </w:rPr>
      </w:pPr>
      <w:r>
        <w:rPr>
          <w:rFonts w:ascii="Arial" w:hAnsi="Arial" w:cs="Arial"/>
          <w:sz w:val="22"/>
        </w:rPr>
        <w:t>Ponudnik mora predložiti:</w:t>
      </w:r>
    </w:p>
    <w:p w14:paraId="78F07155" w14:textId="77777777" w:rsidR="00711981" w:rsidRPr="00711981" w:rsidRDefault="00711981" w:rsidP="00F46BB4">
      <w:pPr>
        <w:rPr>
          <w:rFonts w:ascii="Arial" w:hAnsi="Arial" w:cs="Arial"/>
          <w:sz w:val="22"/>
        </w:rPr>
      </w:pPr>
    </w:p>
    <w:p w14:paraId="43378817" w14:textId="77777777" w:rsidR="005A018C" w:rsidRDefault="005A018C" w:rsidP="005A018C">
      <w:pPr>
        <w:jc w:val="both"/>
      </w:pPr>
      <w:r>
        <w:rPr>
          <w:rFonts w:ascii="Arial" w:hAnsi="Arial" w:cs="Arial"/>
          <w:sz w:val="22"/>
        </w:rPr>
        <w:t xml:space="preserve">1. Izjavo ponudnika, da bo, če bo izbran kot dobavitelj, ob podpisu </w:t>
      </w:r>
      <w:r>
        <w:rPr>
          <w:rFonts w:ascii="Arial" w:eastAsia="Arial Unicode MS" w:hAnsi="Arial" w:cs="Arial"/>
          <w:kern w:val="2"/>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446CC0C8" w14:textId="77777777" w:rsidR="005A018C" w:rsidRDefault="005A018C" w:rsidP="005A018C">
      <w:pPr>
        <w:jc w:val="both"/>
      </w:pPr>
      <w:r>
        <w:rPr>
          <w:rFonts w:ascii="Arial" w:hAnsi="Arial" w:cs="Arial"/>
          <w:sz w:val="22"/>
        </w:rPr>
        <w:t>Dokazilo: Izjava o izročitvi zavarovanja za dobro izvedbo pogodbenih obveznosti in odpravo napak in pomanjkljivosti v garancijskem roku (OBR-6).</w:t>
      </w:r>
    </w:p>
    <w:p w14:paraId="33802F9F" w14:textId="77777777" w:rsidR="00820CE6" w:rsidRDefault="00820CE6" w:rsidP="00820CE6">
      <w:pPr>
        <w:jc w:val="both"/>
        <w:rPr>
          <w:rFonts w:ascii="Arial" w:hAnsi="Arial" w:cs="Arial"/>
          <w:sz w:val="22"/>
        </w:rPr>
      </w:pPr>
    </w:p>
    <w:p w14:paraId="2B0D0466" w14:textId="77777777" w:rsidR="00711981" w:rsidRPr="00711981" w:rsidRDefault="00711981" w:rsidP="00606EB9">
      <w:pPr>
        <w:jc w:val="both"/>
        <w:rPr>
          <w:rFonts w:ascii="Arial" w:hAnsi="Arial" w:cs="Arial"/>
          <w:sz w:val="22"/>
        </w:rPr>
      </w:pPr>
      <w:r w:rsidRPr="00711981">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6E8091" w14:textId="77777777" w:rsidR="00711981" w:rsidRPr="00711981" w:rsidRDefault="00711981" w:rsidP="00606EB9">
      <w:pPr>
        <w:jc w:val="both"/>
        <w:rPr>
          <w:rFonts w:ascii="Arial" w:hAnsi="Arial" w:cs="Arial"/>
          <w:sz w:val="22"/>
        </w:rPr>
      </w:pPr>
    </w:p>
    <w:p w14:paraId="03470768" w14:textId="77777777" w:rsidR="00711981" w:rsidRPr="00711981" w:rsidRDefault="00711981" w:rsidP="00606EB9">
      <w:pPr>
        <w:jc w:val="both"/>
        <w:rPr>
          <w:rFonts w:ascii="Arial" w:hAnsi="Arial" w:cs="Arial"/>
          <w:sz w:val="22"/>
        </w:rPr>
      </w:pPr>
      <w:r w:rsidRPr="00711981">
        <w:rPr>
          <w:rFonts w:ascii="Arial" w:hAnsi="Arial" w:cs="Arial"/>
          <w:sz w:val="22"/>
        </w:rPr>
        <w:t xml:space="preserve">Izbrani ponudniki bodo ob podpisu okvirnega sporazuma predložil zavarovanje za dobro izvedbo pogodbenih obveznosti, izdano s strani banke ali ugledne finančne institucije (banke ali zavarovalnice) v višini 10% pogodbene vrednosti (z DDV). </w:t>
      </w:r>
    </w:p>
    <w:p w14:paraId="56F3D442" w14:textId="77777777" w:rsidR="00711981" w:rsidRPr="00711981" w:rsidRDefault="00711981" w:rsidP="00606EB9">
      <w:pPr>
        <w:jc w:val="both"/>
        <w:rPr>
          <w:rFonts w:ascii="Arial" w:hAnsi="Arial" w:cs="Arial"/>
          <w:sz w:val="22"/>
        </w:rPr>
      </w:pPr>
    </w:p>
    <w:p w14:paraId="6322B9A6" w14:textId="327F741E" w:rsidR="00711981" w:rsidRPr="00711981" w:rsidRDefault="00711981" w:rsidP="00606EB9">
      <w:pPr>
        <w:jc w:val="both"/>
        <w:rPr>
          <w:rFonts w:ascii="Arial" w:hAnsi="Arial" w:cs="Arial"/>
          <w:sz w:val="22"/>
        </w:rPr>
      </w:pPr>
      <w:r w:rsidRPr="00711981">
        <w:rPr>
          <w:rFonts w:ascii="Arial" w:hAnsi="Arial" w:cs="Arial"/>
          <w:sz w:val="22"/>
        </w:rPr>
        <w:t xml:space="preserve">Ponudniki lahko do višine skupne pogodbene vrednosti okvirnega sporazuma do </w:t>
      </w:r>
      <w:r w:rsidR="00645AB1">
        <w:rPr>
          <w:rFonts w:ascii="Arial" w:hAnsi="Arial" w:cs="Arial"/>
          <w:sz w:val="22"/>
        </w:rPr>
        <w:t>5</w:t>
      </w:r>
      <w:r w:rsidRPr="00711981">
        <w:rPr>
          <w:rFonts w:ascii="Arial" w:hAnsi="Arial" w:cs="Arial"/>
          <w:sz w:val="22"/>
        </w:rPr>
        <w:t xml:space="preserve">0.000,00 EUR (brez DDV) kot zavarovanje za dobro izvedbo pogodbenih obveznosti predložijo menično </w:t>
      </w:r>
      <w:r w:rsidRPr="00711981">
        <w:rPr>
          <w:rFonts w:ascii="Arial" w:hAnsi="Arial" w:cs="Arial"/>
          <w:sz w:val="22"/>
        </w:rPr>
        <w:lastRenderedPageBreak/>
        <w:t>izjavo z dvema menicama v vrednosti in z rokom veljavnosti ter skladno z ostalimi zahtevami naročnika v zvezi z bančno garancijo.</w:t>
      </w:r>
    </w:p>
    <w:p w14:paraId="463905B2" w14:textId="77777777" w:rsidR="00711981" w:rsidRPr="00711981" w:rsidRDefault="00711981" w:rsidP="00606EB9">
      <w:pPr>
        <w:jc w:val="both"/>
        <w:rPr>
          <w:rFonts w:ascii="Arial" w:hAnsi="Arial" w:cs="Arial"/>
          <w:sz w:val="22"/>
        </w:rPr>
      </w:pPr>
    </w:p>
    <w:p w14:paraId="149C6930" w14:textId="77777777" w:rsidR="00711981" w:rsidRPr="00711981" w:rsidRDefault="00711981" w:rsidP="00606EB9">
      <w:pPr>
        <w:jc w:val="both"/>
        <w:rPr>
          <w:rFonts w:ascii="Arial" w:hAnsi="Arial" w:cs="Arial"/>
          <w:sz w:val="22"/>
        </w:rPr>
      </w:pPr>
      <w:r w:rsidRPr="00711981">
        <w:rPr>
          <w:rFonts w:ascii="Arial" w:hAnsi="Arial" w:cs="Arial"/>
          <w:sz w:val="22"/>
        </w:rPr>
        <w:t xml:space="preserve">Naročnik kot zavarovanje za dobro izvedbo pogodbenih obveznosti dopušča tudi brezobrestni denarni depozit. Ponudniki brezobrestni denarni depozit, v višini 10% pogodbene vrednosti (z DDV) nakaže na transakcijski račun naročnika št. SI56 0110 0603 0277 118 odprt pri Banki Slovenije. </w:t>
      </w:r>
    </w:p>
    <w:p w14:paraId="4F7C2303" w14:textId="77777777" w:rsidR="00711981" w:rsidRPr="00711981" w:rsidRDefault="00711981" w:rsidP="00606EB9">
      <w:pPr>
        <w:jc w:val="both"/>
        <w:rPr>
          <w:rFonts w:ascii="Arial" w:hAnsi="Arial" w:cs="Arial"/>
          <w:sz w:val="22"/>
        </w:rPr>
      </w:pPr>
    </w:p>
    <w:p w14:paraId="68581C5A" w14:textId="77777777" w:rsidR="00711981" w:rsidRPr="00711981" w:rsidRDefault="00711981" w:rsidP="00606EB9">
      <w:pPr>
        <w:jc w:val="both"/>
        <w:rPr>
          <w:rFonts w:ascii="Arial" w:hAnsi="Arial" w:cs="Arial"/>
          <w:sz w:val="22"/>
        </w:rPr>
      </w:pPr>
      <w:r w:rsidRPr="00711981">
        <w:rPr>
          <w:rFonts w:ascii="Arial" w:hAnsi="Arial" w:cs="Arial"/>
          <w:sz w:val="22"/>
        </w:rPr>
        <w:t>Ponudnik na plačilnem nalogu med drugim navede naslednje podatke:</w:t>
      </w:r>
    </w:p>
    <w:p w14:paraId="1744A8FA" w14:textId="105C9C35" w:rsidR="00711981" w:rsidRPr="00711981" w:rsidRDefault="00711981" w:rsidP="00606EB9">
      <w:pPr>
        <w:jc w:val="both"/>
        <w:rPr>
          <w:rFonts w:ascii="Arial" w:hAnsi="Arial" w:cs="Arial"/>
          <w:sz w:val="22"/>
        </w:rPr>
      </w:pPr>
      <w:r w:rsidRPr="00711981">
        <w:rPr>
          <w:rFonts w:ascii="Arial" w:hAnsi="Arial" w:cs="Arial"/>
          <w:sz w:val="22"/>
        </w:rPr>
        <w:t xml:space="preserve">- namen nakazila »zavarovanje za dobro izvedbo pogodbenih obveznosti JN </w:t>
      </w:r>
      <w:r w:rsidR="005A317F">
        <w:rPr>
          <w:rFonts w:ascii="Arial" w:hAnsi="Arial" w:cs="Arial"/>
          <w:sz w:val="22"/>
        </w:rPr>
        <w:t>017</w:t>
      </w:r>
      <w:r w:rsidRPr="00711981">
        <w:rPr>
          <w:rFonts w:ascii="Arial" w:hAnsi="Arial" w:cs="Arial"/>
          <w:sz w:val="22"/>
        </w:rPr>
        <w:t>RN2</w:t>
      </w:r>
      <w:r w:rsidR="005A317F">
        <w:rPr>
          <w:rFonts w:ascii="Arial" w:hAnsi="Arial" w:cs="Arial"/>
          <w:sz w:val="22"/>
        </w:rPr>
        <w:t>2</w:t>
      </w:r>
      <w:r w:rsidRPr="00711981">
        <w:rPr>
          <w:rFonts w:ascii="Arial" w:hAnsi="Arial" w:cs="Arial"/>
          <w:sz w:val="22"/>
        </w:rPr>
        <w:t>«</w:t>
      </w:r>
    </w:p>
    <w:p w14:paraId="40133119" w14:textId="4A9C31D3" w:rsidR="00711981" w:rsidRPr="00711981" w:rsidRDefault="00711981" w:rsidP="00606EB9">
      <w:pPr>
        <w:jc w:val="both"/>
        <w:rPr>
          <w:rFonts w:ascii="Arial" w:hAnsi="Arial" w:cs="Arial"/>
          <w:sz w:val="22"/>
        </w:rPr>
      </w:pPr>
      <w:r w:rsidRPr="00711981">
        <w:rPr>
          <w:rFonts w:ascii="Arial" w:hAnsi="Arial" w:cs="Arial"/>
          <w:sz w:val="22"/>
        </w:rPr>
        <w:t>- sklic 00 201000-</w:t>
      </w:r>
      <w:r w:rsidR="005A317F">
        <w:rPr>
          <w:rFonts w:ascii="Arial" w:hAnsi="Arial" w:cs="Arial"/>
          <w:sz w:val="22"/>
        </w:rPr>
        <w:t>017</w:t>
      </w:r>
      <w:r w:rsidR="00345A3A">
        <w:rPr>
          <w:rFonts w:ascii="Arial" w:hAnsi="Arial" w:cs="Arial"/>
          <w:sz w:val="22"/>
        </w:rPr>
        <w:t>2</w:t>
      </w:r>
      <w:r w:rsidR="005A317F">
        <w:rPr>
          <w:rFonts w:ascii="Arial" w:hAnsi="Arial" w:cs="Arial"/>
          <w:sz w:val="22"/>
        </w:rPr>
        <w:t>2</w:t>
      </w:r>
    </w:p>
    <w:p w14:paraId="3B4F615A" w14:textId="77777777" w:rsidR="00711981" w:rsidRPr="00711981" w:rsidRDefault="00711981" w:rsidP="00606EB9">
      <w:pPr>
        <w:jc w:val="both"/>
        <w:rPr>
          <w:rFonts w:ascii="Arial" w:hAnsi="Arial" w:cs="Arial"/>
          <w:sz w:val="22"/>
        </w:rPr>
      </w:pPr>
    </w:p>
    <w:p w14:paraId="489063D7" w14:textId="2A03451D" w:rsidR="00E97E4A" w:rsidRDefault="00711981" w:rsidP="00606EB9">
      <w:pPr>
        <w:jc w:val="both"/>
        <w:rPr>
          <w:rFonts w:ascii="Arial" w:hAnsi="Arial" w:cs="Arial"/>
          <w:sz w:val="22"/>
        </w:rPr>
      </w:pPr>
      <w:r w:rsidRPr="004140E6">
        <w:rPr>
          <w:rFonts w:ascii="Arial" w:hAnsi="Arial" w:cs="Arial"/>
          <w:sz w:val="22"/>
        </w:rPr>
        <w:t xml:space="preserve">Nalogodajalec mora biti ponudnik ali s pravnim aktom o skupni izvedbi naročila dogovorjeni partner v primeru skupne ponudbe. Ponudnik mora k podpisani pogodbi oziroma okvirnemu sporazumu predložiti potrdilo o nakazilu depozita v zahtevani obliki in višini. Zavarovanje za dobro izvedbo pogodbenih obveznosti bo naročnik vrnil </w:t>
      </w:r>
      <w:r w:rsidR="00131E02" w:rsidRPr="004140E6">
        <w:rPr>
          <w:rFonts w:ascii="Arial" w:hAnsi="Arial" w:cs="Arial"/>
          <w:sz w:val="22"/>
        </w:rPr>
        <w:t>izvajalcu</w:t>
      </w:r>
      <w:r w:rsidRPr="004140E6">
        <w:rPr>
          <w:rFonts w:ascii="Arial" w:hAnsi="Arial" w:cs="Arial"/>
          <w:sz w:val="22"/>
        </w:rPr>
        <w:t xml:space="preserve"> na podlagi pisnega zahtevka, vendar ne prej kot 60 dni po predvidenem roku za izpolnitev pogodbenih obveznosti oziroma veljavnosti pogodbe oziroma okvirnega sporazuma.</w:t>
      </w:r>
    </w:p>
    <w:p w14:paraId="216AB172" w14:textId="77777777" w:rsidR="00596E6E" w:rsidRPr="00820CE6" w:rsidRDefault="00596E6E" w:rsidP="00606EB9">
      <w:pPr>
        <w:jc w:val="both"/>
        <w:rPr>
          <w:rFonts w:ascii="Arial" w:hAnsi="Arial" w:cs="Arial"/>
          <w:sz w:val="22"/>
        </w:rPr>
      </w:pPr>
    </w:p>
    <w:p w14:paraId="5D765695" w14:textId="77777777" w:rsidR="00596E6E" w:rsidRPr="00D76C92" w:rsidRDefault="00596E6E" w:rsidP="00596E6E">
      <w:pPr>
        <w:numPr>
          <w:ilvl w:val="0"/>
          <w:numId w:val="2"/>
        </w:numPr>
        <w:tabs>
          <w:tab w:val="left" w:pos="284"/>
        </w:tabs>
        <w:ind w:left="0" w:firstLine="0"/>
        <w:rPr>
          <w:rFonts w:ascii="Arial" w:hAnsi="Arial" w:cs="Arial"/>
          <w:b/>
          <w:sz w:val="22"/>
        </w:rPr>
      </w:pPr>
      <w:bookmarkStart w:id="26" w:name="_Toc254686962"/>
      <w:bookmarkStart w:id="27" w:name="_Toc271193531"/>
      <w:bookmarkStart w:id="28" w:name="_Toc286396260"/>
      <w:bookmarkStart w:id="29" w:name="_Toc286402556"/>
      <w:bookmarkStart w:id="30" w:name="_Toc391967471"/>
      <w:r w:rsidRPr="00D76C92">
        <w:rPr>
          <w:rFonts w:ascii="Arial" w:hAnsi="Arial" w:cs="Arial"/>
          <w:b/>
          <w:sz w:val="22"/>
        </w:rPr>
        <w:t xml:space="preserve">ODSTOP OD IZVEDBE JAVNEGA NAROČILA </w:t>
      </w:r>
      <w:bookmarkEnd w:id="26"/>
      <w:bookmarkEnd w:id="27"/>
      <w:bookmarkEnd w:id="28"/>
      <w:bookmarkEnd w:id="29"/>
      <w:bookmarkEnd w:id="30"/>
    </w:p>
    <w:p w14:paraId="1FE479FB" w14:textId="77777777" w:rsidR="00596E6E" w:rsidRPr="00D76C92" w:rsidRDefault="00596E6E" w:rsidP="00596E6E">
      <w:pPr>
        <w:jc w:val="both"/>
        <w:rPr>
          <w:rFonts w:ascii="Arial" w:eastAsia="Times New Roman" w:hAnsi="Arial" w:cs="Arial"/>
          <w:sz w:val="22"/>
          <w:highlight w:val="yellow"/>
          <w:lang w:val="x-none" w:eastAsia="sl-SI"/>
        </w:rPr>
      </w:pPr>
    </w:p>
    <w:p w14:paraId="1B286296" w14:textId="77777777" w:rsidR="00596E6E" w:rsidRPr="00D76C92" w:rsidRDefault="00596E6E" w:rsidP="00596E6E">
      <w:pPr>
        <w:jc w:val="both"/>
        <w:rPr>
          <w:rFonts w:ascii="Arial" w:hAnsi="Arial" w:cs="Arial"/>
          <w:sz w:val="22"/>
        </w:rPr>
      </w:pPr>
      <w:r w:rsidRPr="00D76C92">
        <w:rPr>
          <w:rFonts w:ascii="Arial" w:hAnsi="Arial" w:cs="Arial"/>
          <w:sz w:val="22"/>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D76C92" w:rsidDel="009F6811">
        <w:rPr>
          <w:rFonts w:ascii="Arial" w:hAnsi="Arial" w:cs="Arial"/>
          <w:sz w:val="22"/>
        </w:rPr>
        <w:t xml:space="preserve"> </w:t>
      </w:r>
    </w:p>
    <w:p w14:paraId="66531395" w14:textId="77777777" w:rsidR="00CC7201" w:rsidRPr="00CC7201" w:rsidRDefault="00CC7201" w:rsidP="00711981">
      <w:pPr>
        <w:jc w:val="both"/>
        <w:rPr>
          <w:rFonts w:ascii="Arial" w:eastAsia="Times New Roman" w:hAnsi="Arial" w:cs="Arial"/>
          <w:strike/>
          <w:sz w:val="22"/>
          <w:lang w:eastAsia="sl-SI"/>
        </w:rPr>
      </w:pPr>
    </w:p>
    <w:p w14:paraId="1C232B39" w14:textId="4F5B31BA" w:rsidR="00CC7201" w:rsidRPr="00711981" w:rsidRDefault="00CC7201" w:rsidP="00596E6E">
      <w:pPr>
        <w:numPr>
          <w:ilvl w:val="0"/>
          <w:numId w:val="2"/>
        </w:numPr>
        <w:tabs>
          <w:tab w:val="left" w:pos="284"/>
        </w:tabs>
        <w:ind w:left="0" w:firstLine="0"/>
        <w:rPr>
          <w:rFonts w:ascii="Arial" w:eastAsia="Times New Roman" w:hAnsi="Arial" w:cs="Arial"/>
          <w:b/>
          <w:sz w:val="22"/>
          <w:lang w:eastAsia="sl-SI"/>
        </w:rPr>
      </w:pPr>
      <w:r w:rsidRPr="00711981">
        <w:rPr>
          <w:rFonts w:ascii="Arial" w:eastAsia="Times New Roman" w:hAnsi="Arial" w:cs="Arial"/>
          <w:b/>
          <w:sz w:val="22"/>
          <w:lang w:eastAsia="sl-SI"/>
        </w:rPr>
        <w:t>KONČNA DOLOČILA</w:t>
      </w:r>
    </w:p>
    <w:p w14:paraId="167631A5" w14:textId="77777777" w:rsidR="00711981" w:rsidRPr="00711981" w:rsidRDefault="00711981" w:rsidP="00711981">
      <w:pPr>
        <w:jc w:val="both"/>
        <w:rPr>
          <w:rFonts w:ascii="Arial" w:eastAsia="Times New Roman" w:hAnsi="Arial" w:cs="Arial"/>
          <w:b/>
          <w:sz w:val="22"/>
          <w:lang w:eastAsia="sl-SI"/>
        </w:rPr>
      </w:pPr>
    </w:p>
    <w:p w14:paraId="3E63B2EA" w14:textId="77777777" w:rsidR="00711981" w:rsidRDefault="00711981" w:rsidP="00606EB9">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1D394DA" w14:textId="77777777" w:rsidR="00711981" w:rsidRDefault="00711981" w:rsidP="00606EB9">
      <w:pPr>
        <w:jc w:val="both"/>
        <w:rPr>
          <w:rFonts w:ascii="Arial" w:hAnsi="Arial" w:cs="Arial"/>
          <w:sz w:val="22"/>
        </w:rPr>
      </w:pPr>
    </w:p>
    <w:p w14:paraId="7D021A80" w14:textId="77777777" w:rsidR="00711981" w:rsidRDefault="00711981" w:rsidP="00606EB9">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54BFA040" w14:textId="77777777" w:rsidR="00711981" w:rsidRDefault="00711981" w:rsidP="00606EB9">
      <w:pPr>
        <w:jc w:val="both"/>
        <w:rPr>
          <w:rFonts w:ascii="Arial" w:eastAsia="Times New Roman" w:hAnsi="Arial" w:cs="Arial"/>
          <w:bCs/>
          <w:sz w:val="22"/>
          <w:lang w:eastAsia="sl-SI"/>
        </w:rPr>
      </w:pPr>
    </w:p>
    <w:p w14:paraId="5673ABEA" w14:textId="77777777" w:rsidR="00711981" w:rsidRDefault="00711981" w:rsidP="00606EB9">
      <w:pPr>
        <w:jc w:val="both"/>
      </w:pPr>
      <w:r>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2E9702BB" w14:textId="77777777" w:rsidR="00711981" w:rsidRDefault="00711981" w:rsidP="00606EB9">
      <w:pPr>
        <w:jc w:val="both"/>
        <w:rPr>
          <w:rFonts w:ascii="Arial" w:hAnsi="Arial" w:cs="Arial"/>
          <w:sz w:val="22"/>
        </w:rPr>
      </w:pPr>
    </w:p>
    <w:p w14:paraId="725087C9" w14:textId="77777777" w:rsidR="00711981" w:rsidRDefault="00711981" w:rsidP="00606EB9">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EB4B8F">
        <w:rPr>
          <w:rFonts w:ascii="Arial" w:hAnsi="Arial" w:cs="Arial"/>
          <w:sz w:val="22"/>
        </w:rPr>
        <w:t>Uradni list RS, št. 97/07 – uradno prečiščeno besedilo, 64/16 – odl. US in 20/18 – OROZ631</w:t>
      </w:r>
      <w:r>
        <w:rPr>
          <w:rFonts w:ascii="Arial" w:hAnsi="Arial" w:cs="Arial"/>
          <w:sz w:val="22"/>
        </w:rPr>
        <w:t>).</w:t>
      </w:r>
    </w:p>
    <w:p w14:paraId="69C08F61" w14:textId="1F0FC2B3" w:rsidR="0087181E" w:rsidRDefault="0087181E" w:rsidP="008D1720">
      <w:pPr>
        <w:jc w:val="both"/>
        <w:rPr>
          <w:rFonts w:ascii="Arial" w:hAnsi="Arial" w:cs="Arial"/>
          <w:sz w:val="22"/>
        </w:rPr>
      </w:pPr>
    </w:p>
    <w:p w14:paraId="2D7AFD9A" w14:textId="056C0EF8" w:rsidR="00F97DC7" w:rsidRDefault="00F97DC7" w:rsidP="008D1720">
      <w:pPr>
        <w:jc w:val="both"/>
        <w:rPr>
          <w:rFonts w:ascii="Arial" w:hAnsi="Arial" w:cs="Arial"/>
          <w:sz w:val="22"/>
        </w:rPr>
      </w:pPr>
    </w:p>
    <w:p w14:paraId="1D86F200" w14:textId="77777777" w:rsidR="005A018C" w:rsidRDefault="005A018C" w:rsidP="008D1720">
      <w:pPr>
        <w:jc w:val="both"/>
        <w:rPr>
          <w:rFonts w:ascii="Arial" w:hAnsi="Arial" w:cs="Arial"/>
          <w:sz w:val="22"/>
        </w:rPr>
      </w:pPr>
    </w:p>
    <w:p w14:paraId="53653289" w14:textId="77777777" w:rsidR="00F97DC7" w:rsidRPr="00F46A51" w:rsidRDefault="00F97DC7" w:rsidP="008D1720">
      <w:pPr>
        <w:jc w:val="both"/>
        <w:rPr>
          <w:rFonts w:ascii="Arial" w:hAnsi="Arial" w:cs="Arial"/>
          <w:sz w:val="22"/>
        </w:rPr>
      </w:pPr>
    </w:p>
    <w:p w14:paraId="1B495A6D" w14:textId="77777777" w:rsidR="00635D33" w:rsidRPr="00635D33" w:rsidRDefault="00635D33" w:rsidP="00CB6545">
      <w:pPr>
        <w:numPr>
          <w:ilvl w:val="0"/>
          <w:numId w:val="2"/>
        </w:numPr>
        <w:ind w:left="567" w:hanging="567"/>
        <w:jc w:val="both"/>
        <w:rPr>
          <w:rFonts w:ascii="Arial" w:eastAsia="Times New Roman" w:hAnsi="Arial" w:cs="Arial"/>
          <w:b/>
          <w:sz w:val="22"/>
          <w:szCs w:val="24"/>
          <w:lang w:val="x-none" w:eastAsia="sl-SI"/>
        </w:rPr>
      </w:pPr>
      <w:r w:rsidRPr="00635D33">
        <w:rPr>
          <w:rFonts w:ascii="Arial" w:eastAsia="Times New Roman" w:hAnsi="Arial" w:cs="Arial"/>
          <w:b/>
          <w:sz w:val="22"/>
          <w:szCs w:val="24"/>
          <w:lang w:val="x-none" w:eastAsia="sl-SI"/>
        </w:rPr>
        <w:lastRenderedPageBreak/>
        <w:t>PRAVNO VARSTVO</w:t>
      </w:r>
    </w:p>
    <w:p w14:paraId="681EC76F" w14:textId="77777777" w:rsidR="00A1373D" w:rsidRPr="00F46A51" w:rsidRDefault="00A1373D" w:rsidP="00A1373D">
      <w:pPr>
        <w:rPr>
          <w:rFonts w:ascii="Arial" w:hAnsi="Arial" w:cs="Arial"/>
          <w:sz w:val="22"/>
        </w:rPr>
      </w:pPr>
    </w:p>
    <w:p w14:paraId="7FD5E43B" w14:textId="77777777" w:rsidR="00CC7201" w:rsidRPr="00D76C92" w:rsidRDefault="00CC7201" w:rsidP="00606EB9">
      <w:pPr>
        <w:jc w:val="both"/>
      </w:pPr>
      <w:r w:rsidRPr="009D1E7A">
        <w:rPr>
          <w:rFonts w:ascii="Arial" w:hAnsi="Arial" w:cs="Arial"/>
          <w:color w:val="000000"/>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D76C92">
        <w:rPr>
          <w:rFonts w:ascii="Arial" w:hAnsi="Arial" w:cs="Arial"/>
          <w:color w:val="000000"/>
          <w:sz w:val="22"/>
          <w:lang w:eastAsia="sl-SI"/>
        </w:rPr>
        <w:t xml:space="preserve">. </w:t>
      </w:r>
      <w:r w:rsidRPr="009D1E7A">
        <w:rPr>
          <w:rFonts w:ascii="Arial" w:hAnsi="Arial" w:cs="Arial"/>
          <w:color w:val="000000"/>
          <w:sz w:val="22"/>
          <w:lang w:eastAsia="sl-SI"/>
        </w:rPr>
        <w:t>Zahtevka za revizijo ni dopustno vložiti po roku za prejem ponudb, razen če je naročnik v postopku javnega naročanja določil rok za prejem ponudb, ki je krajši od desetih delovnih dni.</w:t>
      </w:r>
    </w:p>
    <w:p w14:paraId="4BA1B5C0" w14:textId="77777777" w:rsidR="00CC7201" w:rsidRPr="00D76C92" w:rsidRDefault="00CC7201" w:rsidP="00606EB9">
      <w:pPr>
        <w:jc w:val="both"/>
        <w:rPr>
          <w:rFonts w:ascii="Arial" w:hAnsi="Arial" w:cs="Arial"/>
          <w:color w:val="000000"/>
          <w:sz w:val="22"/>
          <w:lang w:eastAsia="sl-SI"/>
        </w:rPr>
      </w:pPr>
    </w:p>
    <w:p w14:paraId="15C66C95" w14:textId="77777777" w:rsidR="00CC7201" w:rsidRPr="00D76C92" w:rsidRDefault="00CC7201" w:rsidP="00606EB9">
      <w:pPr>
        <w:jc w:val="both"/>
      </w:pPr>
      <w:r w:rsidRPr="00D76C92">
        <w:rPr>
          <w:rFonts w:ascii="Arial" w:hAnsi="Arial" w:cs="Arial"/>
          <w:color w:val="000000"/>
          <w:sz w:val="22"/>
          <w:lang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78403DD5" w14:textId="77777777" w:rsidR="00CC7201" w:rsidRPr="00D76C92" w:rsidRDefault="00CC7201" w:rsidP="00606EB9">
      <w:pPr>
        <w:jc w:val="both"/>
        <w:rPr>
          <w:rFonts w:ascii="Arial" w:hAnsi="Arial" w:cs="Arial"/>
          <w:color w:val="000000"/>
          <w:sz w:val="22"/>
          <w:lang w:eastAsia="sl-SI"/>
        </w:rPr>
      </w:pPr>
    </w:p>
    <w:p w14:paraId="53910CF0" w14:textId="77777777" w:rsidR="00CC7201" w:rsidRPr="009D1E7A" w:rsidRDefault="00CC7201" w:rsidP="00606EB9">
      <w:pPr>
        <w:jc w:val="both"/>
        <w:rPr>
          <w:rFonts w:ascii="Arial" w:hAnsi="Arial" w:cs="Arial"/>
          <w:color w:val="000000"/>
          <w:sz w:val="22"/>
          <w:lang w:eastAsia="sl-SI"/>
        </w:rPr>
      </w:pPr>
      <w:r w:rsidRPr="009D1E7A">
        <w:rPr>
          <w:rFonts w:ascii="Arial" w:hAnsi="Arial" w:cs="Arial"/>
          <w:color w:val="000000"/>
          <w:sz w:val="22"/>
          <w:lang w:eastAsia="sl-SI"/>
        </w:rPr>
        <w:t>Zahtevek za revizijo se vloži prek portala eRevizija</w:t>
      </w:r>
      <w:r w:rsidRPr="00D76C92">
        <w:rPr>
          <w:rFonts w:ascii="Arial" w:hAnsi="Arial" w:cs="Arial"/>
          <w:color w:val="000000"/>
          <w:sz w:val="22"/>
          <w:lang w:eastAsia="sl-SI"/>
        </w:rPr>
        <w:t>.</w:t>
      </w:r>
    </w:p>
    <w:p w14:paraId="7EAA3710" w14:textId="77777777" w:rsidR="00CC7201" w:rsidRDefault="00CC7201" w:rsidP="00606EB9">
      <w:pPr>
        <w:jc w:val="both"/>
        <w:rPr>
          <w:rFonts w:ascii="Arial" w:hAnsi="Arial" w:cs="Arial"/>
          <w:sz w:val="22"/>
        </w:rPr>
      </w:pPr>
    </w:p>
    <w:p w14:paraId="630F65E2" w14:textId="77777777" w:rsidR="00CC7201" w:rsidRDefault="00CC7201" w:rsidP="00CC7201">
      <w:pPr>
        <w:jc w:val="both"/>
        <w:rPr>
          <w:rFonts w:ascii="Arial" w:hAnsi="Arial" w:cs="Arial"/>
          <w:sz w:val="22"/>
        </w:rPr>
      </w:pPr>
    </w:p>
    <w:p w14:paraId="60C47FB8" w14:textId="77777777" w:rsidR="0023371C" w:rsidRDefault="0023371C" w:rsidP="00E97E4A">
      <w:pPr>
        <w:jc w:val="both"/>
        <w:rPr>
          <w:rFonts w:ascii="Arial" w:hAnsi="Arial" w:cs="Arial"/>
          <w:sz w:val="22"/>
        </w:rPr>
      </w:pPr>
    </w:p>
    <w:p w14:paraId="6D648FE8" w14:textId="77777777" w:rsidR="0023371C" w:rsidRPr="00F46A51" w:rsidRDefault="0023371C" w:rsidP="00E97E4A">
      <w:pPr>
        <w:jc w:val="both"/>
        <w:rPr>
          <w:rFonts w:ascii="Arial" w:hAnsi="Arial" w:cs="Arial"/>
          <w:sz w:val="22"/>
        </w:rPr>
      </w:pPr>
    </w:p>
    <w:p w14:paraId="45F19DDC" w14:textId="77777777" w:rsidR="001E33EA" w:rsidRDefault="00A93FF5" w:rsidP="00150D68">
      <w:pPr>
        <w:jc w:val="right"/>
        <w:rPr>
          <w:rFonts w:ascii="Arial" w:hAnsi="Arial" w:cs="Arial"/>
          <w:b/>
          <w:sz w:val="22"/>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14:paraId="6141CE05" w14:textId="77777777" w:rsidR="00FC4CF4" w:rsidRPr="00A93FF5" w:rsidRDefault="00FC4CF4" w:rsidP="00150D68">
      <w:pPr>
        <w:jc w:val="right"/>
        <w:rPr>
          <w:rFonts w:ascii="Arial" w:hAnsi="Arial" w:cs="Arial"/>
          <w:sz w:val="22"/>
        </w:rPr>
      </w:pPr>
      <w:r w:rsidRPr="00A93FF5">
        <w:rPr>
          <w:rFonts w:ascii="Arial" w:hAnsi="Arial" w:cs="Arial"/>
          <w:sz w:val="22"/>
        </w:rPr>
        <w:t>SPLOŠNA BOLNIŠNICA IZOLA</w:t>
      </w:r>
    </w:p>
    <w:p w14:paraId="34899280"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Pr>
          <w:rFonts w:ascii="Arial" w:hAnsi="Arial" w:cs="Arial"/>
          <w:sz w:val="22"/>
        </w:rPr>
        <w:tab/>
      </w:r>
      <w:r w:rsidRPr="00A93FF5">
        <w:rPr>
          <w:rFonts w:ascii="Arial" w:hAnsi="Arial" w:cs="Arial"/>
          <w:sz w:val="22"/>
        </w:rPr>
        <w:t>dire</w:t>
      </w:r>
      <w:r>
        <w:rPr>
          <w:rFonts w:ascii="Arial" w:hAnsi="Arial" w:cs="Arial"/>
          <w:sz w:val="22"/>
        </w:rPr>
        <w:t>ktor</w:t>
      </w:r>
      <w:r w:rsidR="005901A8">
        <w:rPr>
          <w:rFonts w:ascii="Arial" w:hAnsi="Arial" w:cs="Arial"/>
          <w:sz w:val="22"/>
        </w:rPr>
        <w:t xml:space="preserve"> zavoda</w:t>
      </w:r>
    </w:p>
    <w:p w14:paraId="1CC5F592"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Pr>
          <w:rFonts w:ascii="Arial" w:hAnsi="Arial" w:cs="Arial"/>
          <w:sz w:val="22"/>
        </w:rPr>
        <w:tab/>
      </w:r>
      <w:r>
        <w:rPr>
          <w:rFonts w:ascii="Arial" w:hAnsi="Arial" w:cs="Arial"/>
          <w:sz w:val="22"/>
        </w:rPr>
        <w:tab/>
      </w:r>
      <w:r w:rsidRPr="00A93FF5">
        <w:rPr>
          <w:rFonts w:ascii="Arial" w:hAnsi="Arial" w:cs="Arial"/>
          <w:sz w:val="22"/>
        </w:rPr>
        <w:tab/>
      </w:r>
      <w:r>
        <w:rPr>
          <w:rFonts w:ascii="Arial" w:hAnsi="Arial" w:cs="Arial"/>
          <w:sz w:val="22"/>
        </w:rPr>
        <w:tab/>
      </w:r>
      <w:r w:rsidR="00E07CFC">
        <w:rPr>
          <w:rFonts w:ascii="Arial" w:hAnsi="Arial" w:cs="Arial"/>
          <w:sz w:val="22"/>
        </w:rPr>
        <w:t>m</w:t>
      </w:r>
      <w:r w:rsidR="005901A8">
        <w:rPr>
          <w:rFonts w:ascii="Arial" w:hAnsi="Arial" w:cs="Arial"/>
          <w:sz w:val="22"/>
        </w:rPr>
        <w:t>ag. Radivoj Nardin</w:t>
      </w:r>
    </w:p>
    <w:p w14:paraId="716A96F0" w14:textId="77777777" w:rsidR="00A84369" w:rsidRDefault="00A93FF5" w:rsidP="00FC4CF4">
      <w:pPr>
        <w:jc w:val="both"/>
        <w:rPr>
          <w:rFonts w:ascii="Arial" w:hAnsi="Arial" w:cs="Arial"/>
          <w:b/>
          <w:sz w:val="22"/>
        </w:rPr>
      </w:pPr>
      <w:r w:rsidRPr="00F46A51">
        <w:rPr>
          <w:rFonts w:ascii="Arial" w:hAnsi="Arial" w:cs="Arial"/>
          <w:b/>
          <w:sz w:val="22"/>
        </w:rPr>
        <w:tab/>
      </w:r>
    </w:p>
    <w:p w14:paraId="212D582C" w14:textId="77777777" w:rsidR="00A84369" w:rsidRDefault="00A84369" w:rsidP="00FC4CF4">
      <w:pPr>
        <w:jc w:val="both"/>
        <w:rPr>
          <w:rFonts w:ascii="Arial" w:hAnsi="Arial" w:cs="Arial"/>
          <w:b/>
          <w:sz w:val="22"/>
        </w:rPr>
      </w:pPr>
    </w:p>
    <w:p w14:paraId="639C4183" w14:textId="77777777" w:rsidR="00CC7201" w:rsidRDefault="00CC7201" w:rsidP="00FC4CF4">
      <w:pPr>
        <w:jc w:val="both"/>
        <w:rPr>
          <w:rFonts w:ascii="Arial" w:hAnsi="Arial" w:cs="Arial"/>
          <w:b/>
          <w:sz w:val="22"/>
        </w:rPr>
      </w:pPr>
    </w:p>
    <w:p w14:paraId="7C8A1AE6" w14:textId="77777777" w:rsidR="00CC7201" w:rsidRDefault="00CC7201" w:rsidP="00FC4CF4">
      <w:pPr>
        <w:jc w:val="both"/>
        <w:rPr>
          <w:rFonts w:ascii="Arial" w:hAnsi="Arial" w:cs="Arial"/>
          <w:b/>
          <w:sz w:val="22"/>
        </w:rPr>
      </w:pPr>
    </w:p>
    <w:p w14:paraId="5936E15D" w14:textId="77777777" w:rsidR="00CC7201" w:rsidRDefault="00CC7201" w:rsidP="00FC4CF4">
      <w:pPr>
        <w:jc w:val="both"/>
        <w:rPr>
          <w:rFonts w:ascii="Arial" w:hAnsi="Arial" w:cs="Arial"/>
          <w:b/>
          <w:sz w:val="22"/>
        </w:rPr>
      </w:pPr>
    </w:p>
    <w:p w14:paraId="297097B6" w14:textId="77777777" w:rsidR="00CC7201" w:rsidRDefault="00CC7201" w:rsidP="00FC4CF4">
      <w:pPr>
        <w:jc w:val="both"/>
        <w:rPr>
          <w:rFonts w:ascii="Arial" w:hAnsi="Arial" w:cs="Arial"/>
          <w:b/>
          <w:sz w:val="22"/>
        </w:rPr>
      </w:pPr>
    </w:p>
    <w:p w14:paraId="0B51C545" w14:textId="77777777" w:rsidR="00392F7A" w:rsidRDefault="00392F7A" w:rsidP="00FC4CF4">
      <w:pPr>
        <w:jc w:val="both"/>
        <w:rPr>
          <w:rFonts w:ascii="Arial" w:hAnsi="Arial" w:cs="Arial"/>
          <w:b/>
          <w:sz w:val="22"/>
        </w:rPr>
      </w:pPr>
    </w:p>
    <w:p w14:paraId="67FE25EC" w14:textId="77777777" w:rsidR="00D129D8" w:rsidRDefault="00D129D8" w:rsidP="00FC4CF4">
      <w:pPr>
        <w:jc w:val="both"/>
        <w:rPr>
          <w:rFonts w:ascii="Arial" w:hAnsi="Arial" w:cs="Arial"/>
          <w:b/>
          <w:sz w:val="22"/>
        </w:rPr>
      </w:pPr>
    </w:p>
    <w:p w14:paraId="1C01C978" w14:textId="77777777" w:rsidR="00D129D8" w:rsidRDefault="00D129D8" w:rsidP="00FC4CF4">
      <w:pPr>
        <w:jc w:val="both"/>
        <w:rPr>
          <w:rFonts w:ascii="Arial" w:hAnsi="Arial" w:cs="Arial"/>
          <w:b/>
          <w:sz w:val="22"/>
        </w:rPr>
      </w:pPr>
    </w:p>
    <w:p w14:paraId="0B9AC84E" w14:textId="77777777" w:rsidR="00D129D8" w:rsidRDefault="00D129D8" w:rsidP="00FC4CF4">
      <w:pPr>
        <w:jc w:val="both"/>
        <w:rPr>
          <w:rFonts w:ascii="Arial" w:hAnsi="Arial" w:cs="Arial"/>
          <w:b/>
          <w:sz w:val="22"/>
        </w:rPr>
      </w:pPr>
    </w:p>
    <w:p w14:paraId="4C03054B" w14:textId="77777777" w:rsidR="00D129D8" w:rsidRDefault="00D129D8" w:rsidP="00FC4CF4">
      <w:pPr>
        <w:jc w:val="both"/>
        <w:rPr>
          <w:rFonts w:ascii="Arial" w:hAnsi="Arial" w:cs="Arial"/>
          <w:b/>
          <w:sz w:val="22"/>
        </w:rPr>
      </w:pPr>
    </w:p>
    <w:p w14:paraId="2AEEE77D" w14:textId="77777777" w:rsidR="00D129D8" w:rsidRDefault="00D129D8" w:rsidP="00FC4CF4">
      <w:pPr>
        <w:jc w:val="both"/>
        <w:rPr>
          <w:rFonts w:ascii="Arial" w:hAnsi="Arial" w:cs="Arial"/>
          <w:b/>
          <w:sz w:val="22"/>
        </w:rPr>
      </w:pPr>
    </w:p>
    <w:p w14:paraId="2A3366B3" w14:textId="77028A8C" w:rsidR="00D129D8" w:rsidRDefault="00D129D8" w:rsidP="00FC4CF4">
      <w:pPr>
        <w:jc w:val="both"/>
        <w:rPr>
          <w:rFonts w:ascii="Arial" w:hAnsi="Arial" w:cs="Arial"/>
          <w:b/>
          <w:sz w:val="22"/>
        </w:rPr>
      </w:pPr>
    </w:p>
    <w:p w14:paraId="378A23BB" w14:textId="7FC9E170" w:rsidR="007548FF" w:rsidRDefault="007548FF" w:rsidP="00FC4CF4">
      <w:pPr>
        <w:jc w:val="both"/>
        <w:rPr>
          <w:rFonts w:ascii="Arial" w:hAnsi="Arial" w:cs="Arial"/>
          <w:b/>
          <w:sz w:val="22"/>
        </w:rPr>
      </w:pPr>
    </w:p>
    <w:p w14:paraId="7EDA8C7B" w14:textId="55571BE8" w:rsidR="007548FF" w:rsidRDefault="007548FF" w:rsidP="00FC4CF4">
      <w:pPr>
        <w:jc w:val="both"/>
        <w:rPr>
          <w:rFonts w:ascii="Arial" w:hAnsi="Arial" w:cs="Arial"/>
          <w:b/>
          <w:sz w:val="22"/>
        </w:rPr>
      </w:pPr>
    </w:p>
    <w:p w14:paraId="09D673B8" w14:textId="2E334656" w:rsidR="007548FF" w:rsidRDefault="007548FF" w:rsidP="00FC4CF4">
      <w:pPr>
        <w:jc w:val="both"/>
        <w:rPr>
          <w:rFonts w:ascii="Arial" w:hAnsi="Arial" w:cs="Arial"/>
          <w:b/>
          <w:sz w:val="22"/>
        </w:rPr>
      </w:pPr>
    </w:p>
    <w:p w14:paraId="001E0FD0" w14:textId="602437DA" w:rsidR="007548FF" w:rsidRDefault="007548FF" w:rsidP="00FC4CF4">
      <w:pPr>
        <w:jc w:val="both"/>
        <w:rPr>
          <w:rFonts w:ascii="Arial" w:hAnsi="Arial" w:cs="Arial"/>
          <w:b/>
          <w:sz w:val="22"/>
        </w:rPr>
      </w:pPr>
    </w:p>
    <w:p w14:paraId="687F7F82" w14:textId="26A7DD0D" w:rsidR="007548FF" w:rsidRDefault="007548FF" w:rsidP="00FC4CF4">
      <w:pPr>
        <w:jc w:val="both"/>
        <w:rPr>
          <w:rFonts w:ascii="Arial" w:hAnsi="Arial" w:cs="Arial"/>
          <w:b/>
          <w:sz w:val="22"/>
        </w:rPr>
      </w:pPr>
    </w:p>
    <w:p w14:paraId="10D81052" w14:textId="4CD31A33" w:rsidR="007548FF" w:rsidRDefault="007548FF" w:rsidP="00FC4CF4">
      <w:pPr>
        <w:jc w:val="both"/>
        <w:rPr>
          <w:rFonts w:ascii="Arial" w:hAnsi="Arial" w:cs="Arial"/>
          <w:b/>
          <w:sz w:val="22"/>
        </w:rPr>
      </w:pPr>
    </w:p>
    <w:p w14:paraId="59A1045F" w14:textId="64AA5896" w:rsidR="007548FF" w:rsidRDefault="007548FF" w:rsidP="00FC4CF4">
      <w:pPr>
        <w:jc w:val="both"/>
        <w:rPr>
          <w:rFonts w:ascii="Arial" w:hAnsi="Arial" w:cs="Arial"/>
          <w:b/>
          <w:sz w:val="22"/>
        </w:rPr>
      </w:pPr>
    </w:p>
    <w:p w14:paraId="761563DB" w14:textId="45D7CD1C" w:rsidR="007548FF" w:rsidRDefault="007548FF" w:rsidP="00FC4CF4">
      <w:pPr>
        <w:jc w:val="both"/>
        <w:rPr>
          <w:rFonts w:ascii="Arial" w:hAnsi="Arial" w:cs="Arial"/>
          <w:b/>
          <w:sz w:val="22"/>
        </w:rPr>
      </w:pPr>
    </w:p>
    <w:p w14:paraId="02E488D6" w14:textId="37689930" w:rsidR="007548FF" w:rsidRDefault="007548FF" w:rsidP="00FC4CF4">
      <w:pPr>
        <w:jc w:val="both"/>
        <w:rPr>
          <w:rFonts w:ascii="Arial" w:hAnsi="Arial" w:cs="Arial"/>
          <w:b/>
          <w:sz w:val="22"/>
        </w:rPr>
      </w:pPr>
    </w:p>
    <w:p w14:paraId="42C98AEC" w14:textId="134C5AE5" w:rsidR="007548FF" w:rsidRDefault="007548FF" w:rsidP="00FC4CF4">
      <w:pPr>
        <w:jc w:val="both"/>
        <w:rPr>
          <w:rFonts w:ascii="Arial" w:hAnsi="Arial" w:cs="Arial"/>
          <w:b/>
          <w:sz w:val="22"/>
        </w:rPr>
      </w:pPr>
    </w:p>
    <w:p w14:paraId="7347BA09" w14:textId="619184C1" w:rsidR="007548FF" w:rsidRDefault="007548FF" w:rsidP="00FC4CF4">
      <w:pPr>
        <w:jc w:val="both"/>
        <w:rPr>
          <w:rFonts w:ascii="Arial" w:hAnsi="Arial" w:cs="Arial"/>
          <w:b/>
          <w:sz w:val="22"/>
        </w:rPr>
      </w:pPr>
    </w:p>
    <w:p w14:paraId="269EC98A" w14:textId="268269CA" w:rsidR="007548FF" w:rsidRDefault="007548FF" w:rsidP="00FC4CF4">
      <w:pPr>
        <w:jc w:val="both"/>
        <w:rPr>
          <w:rFonts w:ascii="Arial" w:hAnsi="Arial" w:cs="Arial"/>
          <w:b/>
          <w:sz w:val="22"/>
        </w:rPr>
      </w:pPr>
    </w:p>
    <w:p w14:paraId="74213070" w14:textId="20AD9E6B" w:rsidR="007548FF" w:rsidRDefault="007548FF" w:rsidP="00FC4CF4">
      <w:pPr>
        <w:jc w:val="both"/>
        <w:rPr>
          <w:rFonts w:ascii="Arial" w:hAnsi="Arial" w:cs="Arial"/>
          <w:b/>
          <w:sz w:val="22"/>
        </w:rPr>
      </w:pPr>
    </w:p>
    <w:p w14:paraId="3FA344E4" w14:textId="43B6D37D" w:rsidR="007548FF" w:rsidRDefault="007548FF" w:rsidP="00FC4CF4">
      <w:pPr>
        <w:jc w:val="both"/>
        <w:rPr>
          <w:rFonts w:ascii="Arial" w:hAnsi="Arial" w:cs="Arial"/>
          <w:b/>
          <w:sz w:val="22"/>
        </w:rPr>
      </w:pPr>
    </w:p>
    <w:p w14:paraId="57DC4910" w14:textId="1CC8923E" w:rsidR="007548FF" w:rsidRDefault="007548FF" w:rsidP="00FC4CF4">
      <w:pPr>
        <w:jc w:val="both"/>
        <w:rPr>
          <w:rFonts w:ascii="Arial" w:hAnsi="Arial" w:cs="Arial"/>
          <w:b/>
          <w:sz w:val="22"/>
        </w:rPr>
      </w:pPr>
    </w:p>
    <w:p w14:paraId="1DFF4E5F" w14:textId="77777777" w:rsidR="008F7BA2" w:rsidRPr="00D129D8" w:rsidRDefault="00405586" w:rsidP="008F7BA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31" w:name="_Toc391967476"/>
      <w:r w:rsidRPr="00D129D8">
        <w:rPr>
          <w:rFonts w:ascii="Arial" w:hAnsi="Arial" w:cs="Arial"/>
          <w:sz w:val="22"/>
        </w:rPr>
        <w:lastRenderedPageBreak/>
        <w:t>TEHNIČNE</w:t>
      </w:r>
      <w:r w:rsidR="005C6C17" w:rsidRPr="00D129D8">
        <w:rPr>
          <w:rFonts w:ascii="Arial" w:hAnsi="Arial" w:cs="Arial"/>
          <w:sz w:val="22"/>
        </w:rPr>
        <w:t>, STROKOVNE</w:t>
      </w:r>
      <w:r w:rsidRPr="00D129D8">
        <w:rPr>
          <w:rFonts w:ascii="Arial" w:hAnsi="Arial" w:cs="Arial"/>
          <w:sz w:val="22"/>
        </w:rPr>
        <w:t xml:space="preserve"> </w:t>
      </w:r>
      <w:r w:rsidR="00732CD0" w:rsidRPr="00D129D8">
        <w:rPr>
          <w:rFonts w:ascii="Arial" w:hAnsi="Arial" w:cs="Arial"/>
          <w:sz w:val="22"/>
        </w:rPr>
        <w:t xml:space="preserve">IN OSTALE </w:t>
      </w:r>
      <w:r w:rsidRPr="00D129D8">
        <w:rPr>
          <w:rFonts w:ascii="Arial" w:hAnsi="Arial" w:cs="Arial"/>
          <w:sz w:val="22"/>
        </w:rPr>
        <w:t>ZAHTEVE NAROČNIKA</w:t>
      </w:r>
      <w:bookmarkEnd w:id="31"/>
    </w:p>
    <w:p w14:paraId="666E6335" w14:textId="77777777" w:rsidR="00BF02FE" w:rsidRDefault="00BF02FE" w:rsidP="00583FD5">
      <w:pPr>
        <w:jc w:val="both"/>
        <w:rPr>
          <w:rFonts w:ascii="Arial" w:hAnsi="Arial" w:cs="Arial"/>
          <w:b/>
          <w:sz w:val="22"/>
          <w:u w:val="single"/>
        </w:rPr>
      </w:pPr>
    </w:p>
    <w:p w14:paraId="33E0DA25" w14:textId="77777777" w:rsidR="00374C1D" w:rsidRPr="003756DA" w:rsidRDefault="0042473E" w:rsidP="00F97DC7">
      <w:pPr>
        <w:rPr>
          <w:rFonts w:ascii="Arial" w:hAnsi="Arial" w:cs="Arial"/>
          <w:b/>
          <w:color w:val="000000"/>
          <w:sz w:val="22"/>
        </w:rPr>
      </w:pPr>
      <w:r w:rsidRPr="003756DA">
        <w:rPr>
          <w:rFonts w:ascii="Arial" w:hAnsi="Arial" w:cs="Arial"/>
          <w:b/>
          <w:color w:val="000000"/>
          <w:sz w:val="22"/>
        </w:rPr>
        <w:t>SPECIFIKACIJA ZAHTEV NAROČNIKA ZA PREDMET JAVNEGA NAROČILA</w:t>
      </w:r>
    </w:p>
    <w:p w14:paraId="541D9AE0" w14:textId="77777777" w:rsidR="0042473E" w:rsidRPr="00E221CD" w:rsidRDefault="0042473E" w:rsidP="0004033F">
      <w:pPr>
        <w:jc w:val="center"/>
        <w:rPr>
          <w:rFonts w:ascii="Arial" w:hAnsi="Arial" w:cs="Arial"/>
          <w:b/>
          <w:sz w:val="22"/>
          <w:u w:val="single"/>
        </w:rPr>
      </w:pPr>
    </w:p>
    <w:p w14:paraId="0ECB70A0" w14:textId="77777777" w:rsidR="0051237F" w:rsidRDefault="0051237F" w:rsidP="0004033F">
      <w:pPr>
        <w:jc w:val="both"/>
        <w:rPr>
          <w:rFonts w:ascii="Arial" w:eastAsia="Times New Roman" w:hAnsi="Arial" w:cs="Arial"/>
          <w:b/>
          <w:sz w:val="22"/>
          <w:u w:val="single"/>
          <w:lang w:eastAsia="sl-SI"/>
        </w:rPr>
      </w:pPr>
      <w:r w:rsidRPr="0051237F">
        <w:rPr>
          <w:rFonts w:ascii="Arial" w:eastAsia="Times New Roman" w:hAnsi="Arial" w:cs="Arial"/>
          <w:b/>
          <w:sz w:val="22"/>
          <w:u w:val="single"/>
          <w:lang w:eastAsia="sl-SI"/>
        </w:rPr>
        <w:t>S</w:t>
      </w:r>
      <w:r w:rsidR="0042473E" w:rsidRPr="0051237F">
        <w:rPr>
          <w:rFonts w:ascii="Arial" w:eastAsia="Times New Roman" w:hAnsi="Arial" w:cs="Arial"/>
          <w:b/>
          <w:sz w:val="22"/>
          <w:u w:val="single"/>
          <w:lang w:eastAsia="sl-SI"/>
        </w:rPr>
        <w:t>plošne zahteve</w:t>
      </w:r>
      <w:r w:rsidR="0042473E">
        <w:rPr>
          <w:rFonts w:ascii="Arial" w:eastAsia="Times New Roman" w:hAnsi="Arial" w:cs="Arial"/>
          <w:b/>
          <w:sz w:val="22"/>
          <w:u w:val="single"/>
          <w:lang w:eastAsia="sl-SI"/>
        </w:rPr>
        <w:t xml:space="preserve"> za vse sklope/vrste odpadkov</w:t>
      </w:r>
      <w:r w:rsidR="0042473E" w:rsidRPr="0051237F">
        <w:rPr>
          <w:rFonts w:ascii="Arial" w:eastAsia="Times New Roman" w:hAnsi="Arial" w:cs="Arial"/>
          <w:b/>
          <w:sz w:val="22"/>
          <w:u w:val="single"/>
          <w:lang w:eastAsia="sl-SI"/>
        </w:rPr>
        <w:t>:</w:t>
      </w:r>
    </w:p>
    <w:p w14:paraId="2DAC5729" w14:textId="77777777" w:rsidR="00FD0974" w:rsidRDefault="00FD0974" w:rsidP="0004033F">
      <w:pPr>
        <w:jc w:val="both"/>
        <w:rPr>
          <w:rFonts w:ascii="Arial" w:eastAsia="Times New Roman" w:hAnsi="Arial" w:cs="Arial"/>
          <w:b/>
          <w:sz w:val="22"/>
          <w:u w:val="single"/>
          <w:lang w:eastAsia="sl-SI"/>
        </w:rPr>
      </w:pPr>
    </w:p>
    <w:p w14:paraId="0554C526" w14:textId="2153384F" w:rsidR="007548FF" w:rsidRDefault="00FD0974" w:rsidP="00606EB9">
      <w:pPr>
        <w:jc w:val="both"/>
        <w:rPr>
          <w:rFonts w:ascii="Arial" w:eastAsia="Times New Roman" w:hAnsi="Arial" w:cs="Arial"/>
          <w:sz w:val="22"/>
          <w:lang w:eastAsia="sl-SI"/>
        </w:rPr>
      </w:pPr>
      <w:r>
        <w:rPr>
          <w:rFonts w:ascii="Arial" w:eastAsia="Times New Roman" w:hAnsi="Arial" w:cs="Arial"/>
          <w:sz w:val="22"/>
          <w:lang w:eastAsia="sl-SI"/>
        </w:rPr>
        <w:t xml:space="preserve">Zbiranje odpadkov zajema: </w:t>
      </w:r>
      <w:r w:rsidRPr="003A1A49">
        <w:rPr>
          <w:rFonts w:ascii="Arial" w:eastAsia="Times New Roman" w:hAnsi="Arial" w:cs="Arial"/>
          <w:sz w:val="22"/>
          <w:lang w:eastAsia="sl-SI"/>
        </w:rPr>
        <w:t>zbiranje, prevoz, predelav</w:t>
      </w:r>
      <w:r>
        <w:rPr>
          <w:rFonts w:ascii="Arial" w:eastAsia="Times New Roman" w:hAnsi="Arial" w:cs="Arial"/>
          <w:sz w:val="22"/>
          <w:lang w:eastAsia="sl-SI"/>
        </w:rPr>
        <w:t>o</w:t>
      </w:r>
      <w:r w:rsidRPr="003A1A49">
        <w:rPr>
          <w:rFonts w:ascii="Arial" w:eastAsia="Times New Roman" w:hAnsi="Arial" w:cs="Arial"/>
          <w:sz w:val="22"/>
          <w:lang w:eastAsia="sl-SI"/>
        </w:rPr>
        <w:t xml:space="preserve"> in odstranjevanje</w:t>
      </w:r>
      <w:r>
        <w:rPr>
          <w:rFonts w:ascii="Arial" w:eastAsia="Times New Roman" w:hAnsi="Arial" w:cs="Arial"/>
          <w:sz w:val="22"/>
          <w:lang w:eastAsia="sl-SI"/>
        </w:rPr>
        <w:t>.</w:t>
      </w:r>
    </w:p>
    <w:p w14:paraId="71433106" w14:textId="18720222" w:rsidR="00B54425" w:rsidRPr="00186A4C" w:rsidRDefault="00B54425" w:rsidP="00B54425">
      <w:pPr>
        <w:jc w:val="both"/>
        <w:rPr>
          <w:rFonts w:ascii="Arial" w:eastAsiaTheme="minorHAnsi" w:hAnsi="Arial" w:cs="Arial"/>
          <w:sz w:val="22"/>
          <w:u w:val="single"/>
        </w:rPr>
      </w:pPr>
    </w:p>
    <w:p w14:paraId="39BCA931" w14:textId="1B03FB64" w:rsidR="00B54425" w:rsidRPr="007548FF" w:rsidRDefault="00B54425" w:rsidP="00B54425">
      <w:pPr>
        <w:spacing w:after="160" w:line="259" w:lineRule="auto"/>
        <w:jc w:val="both"/>
        <w:rPr>
          <w:rFonts w:ascii="Arial" w:eastAsiaTheme="minorHAnsi" w:hAnsi="Arial" w:cs="Arial"/>
          <w:sz w:val="22"/>
        </w:rPr>
      </w:pPr>
      <w:r w:rsidRPr="007548FF">
        <w:rPr>
          <w:rFonts w:ascii="Arial" w:eastAsiaTheme="minorHAnsi" w:hAnsi="Arial" w:cs="Arial"/>
          <w:sz w:val="22"/>
        </w:rPr>
        <w:t>Obdelava odpadkov se ne sme vršiti v / na prostorih naročnika.</w:t>
      </w:r>
    </w:p>
    <w:p w14:paraId="2FF71CB5" w14:textId="77777777" w:rsidR="007548FF" w:rsidRPr="007548FF" w:rsidRDefault="007548FF" w:rsidP="007548FF">
      <w:pPr>
        <w:jc w:val="both"/>
        <w:rPr>
          <w:rFonts w:ascii="Arial" w:hAnsi="Arial" w:cs="Arial"/>
          <w:sz w:val="22"/>
        </w:rPr>
      </w:pPr>
      <w:r w:rsidRPr="007548FF">
        <w:rPr>
          <w:rFonts w:ascii="Arial" w:hAnsi="Arial" w:cs="Arial"/>
          <w:sz w:val="22"/>
        </w:rPr>
        <w:t>Ponudnik mora ravnati z odpadki v skladu z veljavnimi sistemi ravnanja z odpadki v Republiki Sloveniji.</w:t>
      </w:r>
    </w:p>
    <w:p w14:paraId="0D643836" w14:textId="77777777" w:rsidR="007548FF" w:rsidRDefault="007548FF" w:rsidP="00186A4C">
      <w:pPr>
        <w:jc w:val="both"/>
        <w:rPr>
          <w:rFonts w:ascii="Arial" w:eastAsia="Times New Roman" w:hAnsi="Arial" w:cs="Arial"/>
          <w:sz w:val="22"/>
          <w:lang w:eastAsia="sl-SI"/>
        </w:rPr>
      </w:pPr>
    </w:p>
    <w:p w14:paraId="324F6362" w14:textId="33DBB08D" w:rsidR="00186A4C" w:rsidRDefault="00186A4C" w:rsidP="00186A4C">
      <w:pPr>
        <w:jc w:val="both"/>
        <w:rPr>
          <w:rFonts w:ascii="Arial" w:eastAsia="Times New Roman" w:hAnsi="Arial" w:cs="Arial"/>
          <w:sz w:val="22"/>
          <w:lang w:eastAsia="sl-SI"/>
        </w:rPr>
      </w:pPr>
      <w:r w:rsidRPr="004164B2">
        <w:rPr>
          <w:rFonts w:ascii="Arial" w:eastAsia="Times New Roman" w:hAnsi="Arial" w:cs="Arial"/>
          <w:sz w:val="22"/>
          <w:lang w:eastAsia="sl-SI"/>
        </w:rPr>
        <w:t>Ponudnik mora zagotoviti nadaljnjo obdelavo odpadkov</w:t>
      </w:r>
      <w:r w:rsidR="001B5AE2" w:rsidRPr="001B5AE2">
        <w:t xml:space="preserve"> </w:t>
      </w:r>
      <w:r w:rsidR="001B5AE2" w:rsidRPr="001B5AE2">
        <w:rPr>
          <w:rFonts w:ascii="Arial" w:eastAsia="Times New Roman" w:hAnsi="Arial" w:cs="Arial"/>
          <w:sz w:val="22"/>
          <w:lang w:eastAsia="sl-SI"/>
        </w:rPr>
        <w:t xml:space="preserve">v skladu z </w:t>
      </w:r>
      <w:r w:rsidR="00C84085" w:rsidRPr="00C84085">
        <w:rPr>
          <w:rFonts w:ascii="Arial" w:eastAsia="Times New Roman" w:hAnsi="Arial" w:cs="Arial"/>
          <w:sz w:val="22"/>
          <w:lang w:eastAsia="sl-SI"/>
        </w:rPr>
        <w:t>Zakon</w:t>
      </w:r>
      <w:r w:rsidR="00C84085">
        <w:rPr>
          <w:rFonts w:ascii="Arial" w:eastAsia="Times New Roman" w:hAnsi="Arial" w:cs="Arial"/>
          <w:sz w:val="22"/>
          <w:lang w:eastAsia="sl-SI"/>
        </w:rPr>
        <w:t>om</w:t>
      </w:r>
      <w:r w:rsidR="00C84085" w:rsidRPr="00C84085">
        <w:rPr>
          <w:rFonts w:ascii="Arial" w:eastAsia="Times New Roman" w:hAnsi="Arial" w:cs="Arial"/>
          <w:sz w:val="22"/>
          <w:lang w:eastAsia="sl-SI"/>
        </w:rPr>
        <w:t xml:space="preserve"> o varstvu okolja (Uradni list RS, št. 39/06 – uradno prečiščeno besedilo, 49/06 – ZMetD, 66/06 – odl. US, 33/07 – ZPNačrt, 57/08 – ZFO-1A, 70/08, 108/09, 108/09 – ZPNačrt-A, 48/12, 57/12, 92/13, 56/15, 102/15, 30/16, 61/17 – GZ, 21/18 – ZNOrg, 84/18 </w:t>
      </w:r>
      <w:r w:rsidR="00C84085">
        <w:rPr>
          <w:rFonts w:ascii="Arial" w:eastAsia="Times New Roman" w:hAnsi="Arial" w:cs="Arial"/>
          <w:sz w:val="22"/>
          <w:lang w:eastAsia="sl-SI"/>
        </w:rPr>
        <w:t xml:space="preserve">– ZIURKOE in 158/20 </w:t>
      </w:r>
      <w:r w:rsidR="001B5AE2" w:rsidRPr="001B5AE2">
        <w:rPr>
          <w:rFonts w:ascii="Arial" w:eastAsia="Times New Roman" w:hAnsi="Arial" w:cs="Arial"/>
          <w:sz w:val="22"/>
          <w:lang w:eastAsia="sl-SI"/>
        </w:rPr>
        <w:t>s kasnejšimi spremembami in dopolnitvami)</w:t>
      </w:r>
      <w:r w:rsidRPr="004164B2">
        <w:rPr>
          <w:rFonts w:ascii="Arial" w:eastAsia="Times New Roman" w:hAnsi="Arial" w:cs="Arial"/>
          <w:sz w:val="22"/>
          <w:lang w:eastAsia="sl-SI"/>
        </w:rPr>
        <w:t>, skladno z Uredbo o odpadk</w:t>
      </w:r>
      <w:r w:rsidR="00C84085">
        <w:rPr>
          <w:rFonts w:ascii="Arial" w:eastAsia="Times New Roman" w:hAnsi="Arial" w:cs="Arial"/>
          <w:sz w:val="22"/>
          <w:lang w:eastAsia="sl-SI"/>
        </w:rPr>
        <w:t>ih (Uradni list RS, št. 37/15,</w:t>
      </w:r>
      <w:r w:rsidRPr="004164B2">
        <w:rPr>
          <w:rFonts w:ascii="Arial" w:eastAsia="Times New Roman" w:hAnsi="Arial" w:cs="Arial"/>
          <w:sz w:val="22"/>
          <w:lang w:eastAsia="sl-SI"/>
        </w:rPr>
        <w:t xml:space="preserve"> 69/15 </w:t>
      </w:r>
      <w:r w:rsidR="00C84085">
        <w:rPr>
          <w:rFonts w:ascii="Arial" w:eastAsia="Times New Roman" w:hAnsi="Arial" w:cs="Arial"/>
          <w:sz w:val="22"/>
          <w:lang w:eastAsia="sl-SI"/>
        </w:rPr>
        <w:t xml:space="preserve">in 129/20 </w:t>
      </w:r>
      <w:r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(Ur.l. RS, št. 89/2008 s kasnejšimi spremembami in dopolnitvami).</w:t>
      </w:r>
    </w:p>
    <w:p w14:paraId="52F9E4E0" w14:textId="77777777" w:rsidR="00B54425" w:rsidRDefault="00B54425" w:rsidP="00606EB9">
      <w:pPr>
        <w:jc w:val="both"/>
        <w:rPr>
          <w:rFonts w:ascii="Arial" w:eastAsia="Times New Roman" w:hAnsi="Arial" w:cs="Arial"/>
          <w:sz w:val="22"/>
          <w:lang w:eastAsia="sl-SI"/>
        </w:rPr>
      </w:pPr>
    </w:p>
    <w:p w14:paraId="17CC4726" w14:textId="32C30317" w:rsidR="00B54425" w:rsidRDefault="004164B2" w:rsidP="004C08E3">
      <w:pPr>
        <w:jc w:val="both"/>
        <w:rPr>
          <w:rFonts w:ascii="Arial" w:hAnsi="Arial" w:cs="Arial"/>
          <w:sz w:val="22"/>
        </w:rPr>
      </w:pPr>
      <w:r w:rsidRPr="004C08E3">
        <w:rPr>
          <w:rFonts w:ascii="Arial" w:eastAsia="Times New Roman" w:hAnsi="Arial" w:cs="Arial"/>
          <w:sz w:val="22"/>
          <w:lang w:eastAsia="sl-SI"/>
        </w:rPr>
        <w:t>Ponudnik morajo imeti dovoljenje Ministrstva za okolje in prostor in Agencije Republike Slovenije</w:t>
      </w:r>
      <w:r w:rsidR="00B54425" w:rsidRPr="004C08E3">
        <w:rPr>
          <w:rFonts w:ascii="Arial" w:eastAsia="Times New Roman" w:hAnsi="Arial" w:cs="Arial"/>
          <w:sz w:val="22"/>
          <w:lang w:eastAsia="sl-SI"/>
        </w:rPr>
        <w:t xml:space="preserve"> </w:t>
      </w:r>
      <w:r w:rsidRPr="004C08E3">
        <w:rPr>
          <w:rFonts w:ascii="Arial" w:eastAsia="Times New Roman" w:hAnsi="Arial" w:cs="Arial"/>
          <w:sz w:val="22"/>
          <w:lang w:eastAsia="sl-SI"/>
        </w:rPr>
        <w:t>za okolje</w:t>
      </w:r>
      <w:r w:rsidR="00B54425" w:rsidRPr="004C08E3">
        <w:rPr>
          <w:rFonts w:ascii="Arial" w:eastAsia="Times New Roman" w:hAnsi="Arial" w:cs="Arial"/>
          <w:sz w:val="22"/>
          <w:lang w:eastAsia="sl-SI"/>
        </w:rPr>
        <w:t xml:space="preserve"> </w:t>
      </w:r>
      <w:r w:rsidR="00047B7A" w:rsidRPr="004C08E3">
        <w:rPr>
          <w:rFonts w:ascii="Arial" w:eastAsia="Times New Roman" w:hAnsi="Arial" w:cs="Arial"/>
          <w:sz w:val="22"/>
          <w:lang w:eastAsia="sl-SI"/>
        </w:rPr>
        <w:t xml:space="preserve">oziroma pristojnega ministrstva, </w:t>
      </w:r>
      <w:r w:rsidR="00B54425" w:rsidRPr="004C08E3">
        <w:rPr>
          <w:rFonts w:ascii="Arial" w:eastAsiaTheme="minorHAnsi" w:hAnsi="Arial" w:cs="Arial"/>
          <w:sz w:val="22"/>
        </w:rPr>
        <w:t xml:space="preserve">za zbiranje odpadkov </w:t>
      </w:r>
      <w:r w:rsidR="00047B7A" w:rsidRPr="004C08E3">
        <w:rPr>
          <w:rFonts w:ascii="Arial" w:eastAsiaTheme="minorHAnsi" w:hAnsi="Arial" w:cs="Arial"/>
          <w:sz w:val="22"/>
        </w:rPr>
        <w:t>glede na</w:t>
      </w:r>
      <w:r w:rsidR="00B54425" w:rsidRPr="004C08E3">
        <w:rPr>
          <w:rFonts w:ascii="Arial" w:eastAsiaTheme="minorHAnsi" w:hAnsi="Arial" w:cs="Arial"/>
          <w:sz w:val="22"/>
        </w:rPr>
        <w:t xml:space="preserve"> klasifikacijsko številko</w:t>
      </w:r>
      <w:r w:rsidRPr="004C08E3">
        <w:rPr>
          <w:rFonts w:ascii="Arial" w:eastAsia="Times New Roman" w:hAnsi="Arial" w:cs="Arial"/>
          <w:sz w:val="22"/>
          <w:lang w:eastAsia="sl-SI"/>
        </w:rPr>
        <w:t>.</w:t>
      </w:r>
      <w:r w:rsidR="00B54425" w:rsidRPr="004C08E3">
        <w:rPr>
          <w:rFonts w:ascii="Arial" w:eastAsia="Times New Roman" w:hAnsi="Arial" w:cs="Arial"/>
          <w:sz w:val="22"/>
          <w:lang w:eastAsia="sl-SI"/>
        </w:rPr>
        <w:t xml:space="preserve"> </w:t>
      </w:r>
      <w:r w:rsidR="00B54425" w:rsidRPr="004C08E3">
        <w:rPr>
          <w:rFonts w:ascii="Arial" w:hAnsi="Arial" w:cs="Arial"/>
          <w:sz w:val="22"/>
        </w:rPr>
        <w:t xml:space="preserve">Vpisan mora biti v evidenco pri ARSO za zbiralca ali predelovalca ali obdelovalca odpadkov za sklope za katerega oddaja ponudbo. Ponudnik lahko prevzame in prevaža odpadke samo, če ima potrdilo pristojnega ministrstva in je vpisan v evidenco </w:t>
      </w:r>
      <w:r w:rsidR="004C08E3" w:rsidRPr="004C08E3">
        <w:rPr>
          <w:rFonts w:ascii="Arial" w:hAnsi="Arial" w:cs="Arial"/>
          <w:sz w:val="22"/>
        </w:rPr>
        <w:t xml:space="preserve">zbiralcev </w:t>
      </w:r>
      <w:r w:rsidR="00B54425" w:rsidRPr="004C08E3">
        <w:rPr>
          <w:rFonts w:ascii="Arial" w:hAnsi="Arial" w:cs="Arial"/>
          <w:sz w:val="22"/>
        </w:rPr>
        <w:t>v skladu s predpisi, ki urejajo ravnanje z odpadki.</w:t>
      </w:r>
      <w:r w:rsidR="00047B7A" w:rsidRPr="004C08E3">
        <w:rPr>
          <w:rFonts w:ascii="Arial" w:hAnsi="Arial" w:cs="Arial"/>
          <w:sz w:val="22"/>
        </w:rPr>
        <w:t xml:space="preserve"> </w:t>
      </w:r>
      <w:r w:rsidR="004C08E3" w:rsidRPr="004C08E3">
        <w:rPr>
          <w:rFonts w:ascii="Arial" w:hAnsi="Arial" w:cs="Arial"/>
          <w:sz w:val="22"/>
        </w:rPr>
        <w:t>Ponudniki bodo na podlagi morebitnega poziva naročnika, priložili potrdilo</w:t>
      </w:r>
      <w:r w:rsidR="00047B7A" w:rsidRPr="004C08E3">
        <w:rPr>
          <w:rFonts w:ascii="Arial" w:hAnsi="Arial" w:cs="Arial"/>
          <w:sz w:val="22"/>
        </w:rPr>
        <w:t>, dokazilo o vpisu v evidenco zbiralcev odpadkov</w:t>
      </w:r>
      <w:r w:rsidR="00B54425" w:rsidRPr="004C08E3">
        <w:rPr>
          <w:rFonts w:ascii="Arial" w:hAnsi="Arial" w:cs="Arial"/>
          <w:sz w:val="22"/>
        </w:rPr>
        <w:t xml:space="preserve"> </w:t>
      </w:r>
      <w:r w:rsidR="00047B7A" w:rsidRPr="004C08E3">
        <w:rPr>
          <w:rFonts w:ascii="Arial" w:hAnsi="Arial" w:cs="Arial"/>
          <w:sz w:val="22"/>
        </w:rPr>
        <w:t xml:space="preserve">glede na klasifikacijsko številko odpadka za katere oddaja ponudbo. </w:t>
      </w:r>
      <w:r w:rsidR="00B54425" w:rsidRPr="004C08E3">
        <w:rPr>
          <w:rFonts w:ascii="Arial" w:hAnsi="Arial" w:cs="Arial"/>
          <w:sz w:val="22"/>
        </w:rPr>
        <w:t>Ponudniki morajo k ponudbi priložiti dovoljenje za prevoz ter dovoljenje za zbiranje odpadka, glede na sklop za katerega oddajajo ponudbo</w:t>
      </w:r>
      <w:r w:rsidR="00B54425" w:rsidRPr="00047B7A">
        <w:rPr>
          <w:rFonts w:ascii="Arial" w:hAnsi="Arial" w:cs="Arial"/>
          <w:sz w:val="22"/>
        </w:rPr>
        <w:t>.</w:t>
      </w:r>
    </w:p>
    <w:p w14:paraId="75E62F8D" w14:textId="45B848B5" w:rsidR="00047B7A" w:rsidRDefault="00047B7A" w:rsidP="00B54425">
      <w:pPr>
        <w:jc w:val="both"/>
        <w:rPr>
          <w:rFonts w:ascii="Arial" w:hAnsi="Arial" w:cs="Arial"/>
          <w:sz w:val="22"/>
        </w:rPr>
      </w:pPr>
    </w:p>
    <w:p w14:paraId="79ED55B0" w14:textId="78DA3A89"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 xml:space="preserve">Sprotni izpis evidenčnih listov izvaja ponudnik (izstavljeno bo pooblastilo). </w:t>
      </w:r>
    </w:p>
    <w:p w14:paraId="20FD3AA0" w14:textId="77777777" w:rsidR="004164B2" w:rsidRPr="004164B2" w:rsidRDefault="004164B2" w:rsidP="00606EB9">
      <w:pPr>
        <w:jc w:val="both"/>
        <w:rPr>
          <w:rFonts w:ascii="Arial" w:eastAsia="Times New Roman" w:hAnsi="Arial" w:cs="Arial"/>
          <w:sz w:val="22"/>
          <w:lang w:eastAsia="sl-SI"/>
        </w:rPr>
      </w:pPr>
    </w:p>
    <w:p w14:paraId="2DBEBF01" w14:textId="77777777"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Ponudnik mora ob izstavitvi računa dodati evidenčne liste izpisane iz informacijskega sistema IS o ravnanju z odpadki.</w:t>
      </w:r>
    </w:p>
    <w:p w14:paraId="09B249A8" w14:textId="77777777" w:rsidR="004164B2" w:rsidRPr="004164B2" w:rsidRDefault="004164B2" w:rsidP="00606EB9">
      <w:pPr>
        <w:jc w:val="both"/>
        <w:rPr>
          <w:rFonts w:ascii="Arial" w:eastAsia="Times New Roman" w:hAnsi="Arial" w:cs="Arial"/>
          <w:sz w:val="22"/>
          <w:lang w:eastAsia="sl-SI"/>
        </w:rPr>
      </w:pPr>
    </w:p>
    <w:p w14:paraId="17C05FAA" w14:textId="457FB80B"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Ob vsakem evidenčnem listu mora biti priložen</w:t>
      </w:r>
      <w:r w:rsidR="00D129D8">
        <w:rPr>
          <w:rFonts w:ascii="Arial" w:eastAsia="Times New Roman" w:hAnsi="Arial" w:cs="Arial"/>
          <w:sz w:val="22"/>
          <w:lang w:eastAsia="sl-SI"/>
        </w:rPr>
        <w:t xml:space="preserve"> tehtalni list. </w:t>
      </w:r>
      <w:r w:rsidRPr="004164B2">
        <w:rPr>
          <w:rFonts w:ascii="Arial" w:eastAsia="Times New Roman" w:hAnsi="Arial" w:cs="Arial"/>
          <w:sz w:val="22"/>
          <w:lang w:eastAsia="sl-SI"/>
        </w:rPr>
        <w:t xml:space="preserve">Tehtalni list se priloži računu. </w:t>
      </w:r>
      <w:r w:rsidR="00290075" w:rsidRPr="00290075">
        <w:rPr>
          <w:rFonts w:ascii="Arial" w:eastAsia="Times New Roman" w:hAnsi="Arial" w:cs="Arial"/>
          <w:sz w:val="22"/>
          <w:lang w:eastAsia="sl-SI"/>
        </w:rPr>
        <w:t>Prevoznik zagotovi tehtanje količine odpadkov na prevzemnem mestu v SBI.</w:t>
      </w:r>
    </w:p>
    <w:p w14:paraId="4A22C7FC" w14:textId="77777777" w:rsidR="004164B2" w:rsidRPr="004164B2" w:rsidRDefault="004164B2" w:rsidP="00606EB9">
      <w:pPr>
        <w:jc w:val="both"/>
        <w:rPr>
          <w:rFonts w:ascii="Arial" w:eastAsia="Times New Roman" w:hAnsi="Arial" w:cs="Arial"/>
          <w:sz w:val="22"/>
          <w:lang w:eastAsia="sl-SI"/>
        </w:rPr>
      </w:pPr>
    </w:p>
    <w:p w14:paraId="335EF679" w14:textId="77777777"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Ob oddaji odpadka in potrditvi evidenčnega lista postane zbiralec lastnik odpadka. Za prevzeto količino odpadka poroča s pooblastilom naročnika na Agencijo RS za okolje za vsak posamezen prevzem in za pravilno poročanje tudi odgovarja.</w:t>
      </w:r>
    </w:p>
    <w:p w14:paraId="5D225752" w14:textId="77777777" w:rsidR="004164B2" w:rsidRPr="004164B2" w:rsidRDefault="004164B2" w:rsidP="00606EB9">
      <w:pPr>
        <w:jc w:val="both"/>
        <w:rPr>
          <w:rFonts w:ascii="Arial" w:eastAsia="Times New Roman" w:hAnsi="Arial" w:cs="Arial"/>
          <w:sz w:val="22"/>
          <w:lang w:eastAsia="sl-SI"/>
        </w:rPr>
      </w:pPr>
    </w:p>
    <w:p w14:paraId="097CDD0D" w14:textId="354665C4"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Ponudnik mora za</w:t>
      </w:r>
      <w:r w:rsidR="009B161E">
        <w:rPr>
          <w:rFonts w:ascii="Arial" w:eastAsia="Times New Roman" w:hAnsi="Arial" w:cs="Arial"/>
          <w:sz w:val="22"/>
          <w:lang w:eastAsia="sl-SI"/>
        </w:rPr>
        <w:t xml:space="preserve"> </w:t>
      </w:r>
      <w:r w:rsidRPr="004164B2">
        <w:rPr>
          <w:rFonts w:ascii="Arial" w:eastAsia="Times New Roman" w:hAnsi="Arial" w:cs="Arial"/>
          <w:sz w:val="22"/>
          <w:lang w:eastAsia="sl-SI"/>
        </w:rPr>
        <w:t>embalažo oz. zabojnike</w:t>
      </w:r>
      <w:r w:rsidR="009B161E">
        <w:rPr>
          <w:rFonts w:ascii="Arial" w:eastAsia="Times New Roman" w:hAnsi="Arial" w:cs="Arial"/>
          <w:sz w:val="22"/>
          <w:lang w:eastAsia="sl-SI"/>
        </w:rPr>
        <w:t xml:space="preserve"> (za sklope kje je to zahtevano)</w:t>
      </w:r>
      <w:r w:rsidRPr="004164B2">
        <w:rPr>
          <w:rFonts w:ascii="Arial" w:eastAsia="Times New Roman" w:hAnsi="Arial" w:cs="Arial"/>
          <w:sz w:val="22"/>
          <w:lang w:eastAsia="sl-SI"/>
        </w:rPr>
        <w:t xml:space="preserve"> predložiti katalog iz katerega bo razvidno izpolnjevanje pogojev navedenih v tehničnih specifikacijah. V kolikor bo naročnik ocenil, da iz kataloga ne bo razvidno izpolnjevanje tehničnih zahtev si pridržuje pravico, da od ponudnika zahteva predložitev vzorca embalaže oz. zabojnika, ki ga je ponudil naročniku.</w:t>
      </w:r>
    </w:p>
    <w:p w14:paraId="378EC891" w14:textId="354C433A" w:rsidR="009B161E" w:rsidRDefault="009B161E" w:rsidP="0004033F">
      <w:pPr>
        <w:jc w:val="both"/>
        <w:rPr>
          <w:rFonts w:ascii="Arial" w:eastAsia="Times New Roman" w:hAnsi="Arial" w:cs="Arial"/>
          <w:sz w:val="22"/>
          <w:u w:val="single"/>
          <w:lang w:eastAsia="sl-SI"/>
        </w:rPr>
      </w:pPr>
    </w:p>
    <w:p w14:paraId="139579E2" w14:textId="77777777" w:rsidR="00CB7C21" w:rsidRPr="0051237F" w:rsidRDefault="00CB7C21" w:rsidP="00CB7C21">
      <w:pPr>
        <w:jc w:val="both"/>
        <w:rPr>
          <w:rFonts w:ascii="Arial" w:eastAsia="Times New Roman" w:hAnsi="Arial" w:cs="Arial"/>
          <w:sz w:val="22"/>
          <w:lang w:eastAsia="sl-SI"/>
        </w:rPr>
      </w:pPr>
      <w:r>
        <w:rPr>
          <w:rFonts w:ascii="Arial" w:eastAsia="Times New Roman" w:hAnsi="Arial" w:cs="Arial"/>
          <w:sz w:val="22"/>
          <w:lang w:eastAsia="sl-SI"/>
        </w:rPr>
        <w:t>Ponudnik</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0725C0FD" w14:textId="77777777" w:rsidR="00CB7C21" w:rsidRDefault="00CB7C21" w:rsidP="0004033F">
      <w:pPr>
        <w:jc w:val="both"/>
        <w:rPr>
          <w:rFonts w:ascii="Arial" w:eastAsia="Times New Roman" w:hAnsi="Arial" w:cs="Arial"/>
          <w:sz w:val="22"/>
          <w:u w:val="single"/>
          <w:lang w:eastAsia="sl-SI"/>
        </w:rPr>
      </w:pPr>
    </w:p>
    <w:p w14:paraId="3C2F8478" w14:textId="023C99CD" w:rsidR="0004033F" w:rsidRPr="004140E6" w:rsidRDefault="00FF75DC" w:rsidP="00606EB9">
      <w:pPr>
        <w:jc w:val="both"/>
        <w:rPr>
          <w:rFonts w:ascii="Arial" w:eastAsia="Times New Roman" w:hAnsi="Arial" w:cs="Arial"/>
          <w:b/>
          <w:bCs/>
          <w:sz w:val="22"/>
          <w:lang w:eastAsia="sl-SI"/>
        </w:rPr>
      </w:pPr>
      <w:r w:rsidRPr="004140E6">
        <w:rPr>
          <w:rFonts w:ascii="Arial" w:eastAsia="Times New Roman" w:hAnsi="Arial" w:cs="Arial"/>
          <w:b/>
          <w:bCs/>
          <w:sz w:val="22"/>
          <w:u w:val="single"/>
          <w:lang w:eastAsia="sl-SI"/>
        </w:rPr>
        <w:lastRenderedPageBreak/>
        <w:t>Ponudnik se zavezuje:</w:t>
      </w:r>
      <w:r w:rsidR="0004033F" w:rsidRPr="004140E6">
        <w:rPr>
          <w:rFonts w:ascii="Arial" w:eastAsia="Times New Roman" w:hAnsi="Arial" w:cs="Arial"/>
          <w:b/>
          <w:bCs/>
          <w:sz w:val="22"/>
          <w:lang w:eastAsia="sl-SI"/>
        </w:rPr>
        <w:t>:</w:t>
      </w:r>
    </w:p>
    <w:p w14:paraId="05F9D5A6" w14:textId="77777777" w:rsidR="0004033F" w:rsidRPr="00FF75DC" w:rsidRDefault="0004033F" w:rsidP="0004033F">
      <w:pPr>
        <w:jc w:val="both"/>
        <w:rPr>
          <w:rFonts w:ascii="Arial" w:eastAsia="Times New Roman" w:hAnsi="Arial" w:cs="Arial"/>
          <w:sz w:val="22"/>
          <w:lang w:eastAsia="sl-SI"/>
        </w:rPr>
      </w:pPr>
    </w:p>
    <w:p w14:paraId="5C8603EA" w14:textId="5BD621DE" w:rsidR="0004033F" w:rsidRPr="00FF75DC" w:rsidRDefault="0004033F" w:rsidP="009E3B64">
      <w:pPr>
        <w:pStyle w:val="Odstavekseznama"/>
        <w:numPr>
          <w:ilvl w:val="0"/>
          <w:numId w:val="51"/>
        </w:numPr>
        <w:ind w:left="426"/>
        <w:jc w:val="both"/>
        <w:rPr>
          <w:rFonts w:ascii="Arial" w:hAnsi="Arial" w:cs="Arial"/>
          <w:sz w:val="22"/>
        </w:rPr>
      </w:pPr>
      <w:r w:rsidRPr="00FF75DC">
        <w:rPr>
          <w:rFonts w:ascii="Arial" w:hAnsi="Arial" w:cs="Arial"/>
          <w:sz w:val="22"/>
        </w:rPr>
        <w:t>z odpadk</w:t>
      </w:r>
      <w:r w:rsidR="00FF75DC" w:rsidRPr="00FF75DC">
        <w:rPr>
          <w:rFonts w:ascii="Arial" w:hAnsi="Arial" w:cs="Arial"/>
          <w:sz w:val="22"/>
        </w:rPr>
        <w:t xml:space="preserve">i ravnati </w:t>
      </w:r>
      <w:r w:rsidRPr="00FF75DC">
        <w:rPr>
          <w:rFonts w:ascii="Arial" w:hAnsi="Arial" w:cs="Arial"/>
          <w:sz w:val="22"/>
        </w:rPr>
        <w:t>v skladu z veljavno zakonodajo v Republiki Sloveniji;</w:t>
      </w:r>
    </w:p>
    <w:p w14:paraId="1C511435" w14:textId="2841474D"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vsako pošiljko odpadkov odpremiti</w:t>
      </w:r>
      <w:r w:rsidR="0004033F" w:rsidRPr="00FF75DC">
        <w:rPr>
          <w:rFonts w:ascii="Arial" w:hAnsi="Arial" w:cs="Arial"/>
          <w:sz w:val="22"/>
        </w:rPr>
        <w:t xml:space="preserve"> z elektronskim evidenčnim listom, ki mora biti izpolnjen v skladu z veljavno zakonodajo v Republiki Sloveniji;</w:t>
      </w:r>
    </w:p>
    <w:p w14:paraId="6D80F3D1" w14:textId="60392F0D"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prevzem odpadkov izvesti</w:t>
      </w:r>
      <w:r w:rsidR="0004033F" w:rsidRPr="00FF75DC">
        <w:rPr>
          <w:rFonts w:ascii="Arial" w:hAnsi="Arial" w:cs="Arial"/>
          <w:sz w:val="22"/>
        </w:rPr>
        <w:t xml:space="preserve"> po specifikaciji iz </w:t>
      </w:r>
      <w:r w:rsidRPr="00FF75DC">
        <w:rPr>
          <w:rFonts w:ascii="Arial" w:hAnsi="Arial" w:cs="Arial"/>
          <w:sz w:val="22"/>
        </w:rPr>
        <w:t>te</w:t>
      </w:r>
      <w:r w:rsidR="0004033F" w:rsidRPr="00FF75DC">
        <w:rPr>
          <w:rFonts w:ascii="Arial" w:hAnsi="Arial" w:cs="Arial"/>
          <w:sz w:val="22"/>
        </w:rPr>
        <w:t xml:space="preserve"> dokumentacije;</w:t>
      </w:r>
    </w:p>
    <w:p w14:paraId="07168C78" w14:textId="5E9EF7E2"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prevzemati</w:t>
      </w:r>
      <w:r w:rsidR="0004033F" w:rsidRPr="00FF75DC">
        <w:rPr>
          <w:rFonts w:ascii="Arial" w:hAnsi="Arial" w:cs="Arial"/>
          <w:sz w:val="22"/>
        </w:rPr>
        <w:t xml:space="preserve"> odpadke iz zbirnih mest naročnika;</w:t>
      </w:r>
    </w:p>
    <w:p w14:paraId="63B17840" w14:textId="59D7BE55" w:rsidR="0004033F" w:rsidRPr="00FF75DC" w:rsidRDefault="0004033F" w:rsidP="009E3B64">
      <w:pPr>
        <w:pStyle w:val="Odstavekseznama"/>
        <w:numPr>
          <w:ilvl w:val="0"/>
          <w:numId w:val="51"/>
        </w:numPr>
        <w:ind w:left="426"/>
        <w:jc w:val="both"/>
        <w:rPr>
          <w:rFonts w:ascii="Arial" w:hAnsi="Arial" w:cs="Arial"/>
          <w:sz w:val="22"/>
        </w:rPr>
      </w:pPr>
      <w:r w:rsidRPr="00FF75DC">
        <w:rPr>
          <w:rFonts w:ascii="Arial" w:hAnsi="Arial" w:cs="Arial"/>
          <w:sz w:val="22"/>
        </w:rPr>
        <w:t>loč</w:t>
      </w:r>
      <w:r w:rsidR="00FF75DC" w:rsidRPr="00FF75DC">
        <w:rPr>
          <w:rFonts w:ascii="Arial" w:hAnsi="Arial" w:cs="Arial"/>
          <w:sz w:val="22"/>
        </w:rPr>
        <w:t>eno zbrane prevzete odpadke odd</w:t>
      </w:r>
      <w:r w:rsidR="009B161E">
        <w:rPr>
          <w:rFonts w:ascii="Arial" w:hAnsi="Arial" w:cs="Arial"/>
          <w:sz w:val="22"/>
        </w:rPr>
        <w:t>a</w:t>
      </w:r>
      <w:r w:rsidR="00FF75DC" w:rsidRPr="00FF75DC">
        <w:rPr>
          <w:rFonts w:ascii="Arial" w:hAnsi="Arial" w:cs="Arial"/>
          <w:sz w:val="22"/>
        </w:rPr>
        <w:t>ti</w:t>
      </w:r>
      <w:r w:rsidRPr="00FF75DC">
        <w:rPr>
          <w:rFonts w:ascii="Arial" w:hAnsi="Arial" w:cs="Arial"/>
          <w:sz w:val="22"/>
        </w:rPr>
        <w:t xml:space="preserve"> v nadaljnjo obdelavo pooblaščenemu zbiralcu ali predelovalcu ali obdelovalcu skupaj s pripadajočimi evidenčnimi listi;</w:t>
      </w:r>
    </w:p>
    <w:p w14:paraId="1EFFFA16" w14:textId="7EF1DF16"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podpisovati</w:t>
      </w:r>
      <w:r w:rsidR="0004033F" w:rsidRPr="00FF75DC">
        <w:rPr>
          <w:rFonts w:ascii="Arial" w:hAnsi="Arial" w:cs="Arial"/>
          <w:sz w:val="22"/>
        </w:rPr>
        <w:t xml:space="preserve"> elektronski evidenčni list v imenu naročnika;</w:t>
      </w:r>
    </w:p>
    <w:p w14:paraId="284D1AA8" w14:textId="1D13C85C"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razpolagati</w:t>
      </w:r>
      <w:r w:rsidR="0004033F" w:rsidRPr="00FF75DC">
        <w:rPr>
          <w:rFonts w:ascii="Arial" w:hAnsi="Arial" w:cs="Arial"/>
          <w:sz w:val="22"/>
        </w:rPr>
        <w:t xml:space="preserve"> z zadostnim, ustrezno usposobljenim kadrom, ustreznimi transportnimi sredstvi, prostori in opremo za zbiranje (začasno skladiščenje) in odvoz odpadkov, v skladu s tehničnimi standardi in drugimi zakonskimi predpisi;</w:t>
      </w:r>
    </w:p>
    <w:p w14:paraId="31045E6C" w14:textId="77777777" w:rsidR="0004033F" w:rsidRPr="00FF75DC" w:rsidRDefault="0004033F" w:rsidP="0004033F">
      <w:pPr>
        <w:rPr>
          <w:rFonts w:ascii="Arial" w:eastAsia="Times New Roman" w:hAnsi="Arial" w:cs="Arial"/>
          <w:sz w:val="22"/>
          <w:lang w:eastAsia="sl-SI"/>
        </w:rPr>
      </w:pPr>
    </w:p>
    <w:p w14:paraId="244E05E5" w14:textId="77777777" w:rsidR="004164B2" w:rsidRPr="00D129D8" w:rsidRDefault="004164B2" w:rsidP="00D129D8">
      <w:pPr>
        <w:jc w:val="both"/>
        <w:rPr>
          <w:rFonts w:ascii="Arial" w:eastAsia="Times New Roman" w:hAnsi="Arial" w:cs="Arial"/>
          <w:b/>
          <w:sz w:val="22"/>
          <w:u w:val="single"/>
          <w:lang w:eastAsia="sl-SI"/>
        </w:rPr>
      </w:pPr>
      <w:r w:rsidRPr="00D129D8">
        <w:rPr>
          <w:rFonts w:ascii="Arial" w:eastAsia="Times New Roman" w:hAnsi="Arial" w:cs="Arial"/>
          <w:b/>
          <w:sz w:val="22"/>
          <w:u w:val="single"/>
          <w:lang w:eastAsia="sl-SI"/>
        </w:rPr>
        <w:t>Cena storitve:</w:t>
      </w:r>
    </w:p>
    <w:p w14:paraId="6044EF11" w14:textId="77777777" w:rsidR="004164B2" w:rsidRPr="004164B2" w:rsidRDefault="004164B2" w:rsidP="00ED1547">
      <w:pPr>
        <w:jc w:val="both"/>
        <w:rPr>
          <w:rFonts w:ascii="Arial" w:eastAsia="Times New Roman" w:hAnsi="Arial" w:cs="Arial"/>
          <w:sz w:val="22"/>
          <w:lang w:eastAsia="sl-SI"/>
        </w:rPr>
      </w:pPr>
    </w:p>
    <w:p w14:paraId="4F9446F3"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 xml:space="preserve">Cena mora vključevati vse stroške, ki so potrebni za izvedbo storitve in sicer: </w:t>
      </w:r>
    </w:p>
    <w:p w14:paraId="0672C813" w14:textId="3E19CCB0"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stroške prevzem</w:t>
      </w:r>
      <w:r w:rsidR="00D129D8">
        <w:rPr>
          <w:rFonts w:ascii="Arial" w:eastAsia="Times New Roman" w:hAnsi="Arial" w:cs="Arial"/>
          <w:sz w:val="22"/>
          <w:lang w:eastAsia="sl-SI"/>
        </w:rPr>
        <w:t>a odpadkov na prevzemnem mestu;</w:t>
      </w:r>
    </w:p>
    <w:p w14:paraId="7C7234AD" w14:textId="4CF42282"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stroške prevoza odpadkov, ki mora</w:t>
      </w:r>
      <w:r w:rsidR="00D129D8">
        <w:rPr>
          <w:rFonts w:ascii="Arial" w:eastAsia="Times New Roman" w:hAnsi="Arial" w:cs="Arial"/>
          <w:sz w:val="22"/>
          <w:lang w:eastAsia="sl-SI"/>
        </w:rPr>
        <w:t>jo biti v skladu z ADR predpisi;</w:t>
      </w:r>
    </w:p>
    <w:p w14:paraId="445BBE65"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 xml:space="preserve">stroške obdelave odpadkov z vsemi odvisnimi stroški (voda, elektrika) in </w:t>
      </w:r>
    </w:p>
    <w:p w14:paraId="0EA3F1C0" w14:textId="77777777" w:rsidR="007D79AF"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druge manipulativne stroške.</w:t>
      </w:r>
    </w:p>
    <w:p w14:paraId="1982A514" w14:textId="7DC21E62" w:rsidR="005C6C17" w:rsidRDefault="005C6C17" w:rsidP="005C6C17">
      <w:pPr>
        <w:jc w:val="both"/>
        <w:rPr>
          <w:rFonts w:ascii="Arial" w:eastAsia="Times New Roman" w:hAnsi="Arial" w:cs="Arial"/>
          <w:sz w:val="22"/>
          <w:lang w:eastAsia="sl-SI"/>
        </w:rPr>
      </w:pPr>
    </w:p>
    <w:p w14:paraId="1B149941" w14:textId="77777777" w:rsidR="00F97DC7" w:rsidRDefault="00F97DC7" w:rsidP="005C6C17">
      <w:pPr>
        <w:jc w:val="both"/>
        <w:rPr>
          <w:rFonts w:ascii="Arial" w:eastAsia="Times New Roman" w:hAnsi="Arial" w:cs="Arial"/>
          <w:sz w:val="22"/>
          <w:lang w:eastAsia="sl-SI"/>
        </w:rPr>
      </w:pPr>
    </w:p>
    <w:p w14:paraId="4403A1DE" w14:textId="6D9E279A" w:rsidR="005C6C17" w:rsidRDefault="00D90DD0" w:rsidP="00D129D8">
      <w:pPr>
        <w:jc w:val="both"/>
        <w:rPr>
          <w:rFonts w:ascii="Arial" w:eastAsia="Times New Roman" w:hAnsi="Arial" w:cs="Arial"/>
          <w:sz w:val="22"/>
          <w:lang w:eastAsia="sl-SI"/>
        </w:rPr>
      </w:pPr>
      <w:r w:rsidRPr="00612587">
        <w:rPr>
          <w:rFonts w:ascii="Arial" w:eastAsia="Times New Roman" w:hAnsi="Arial" w:cs="Arial"/>
          <w:b/>
          <w:sz w:val="22"/>
          <w:u w:val="single"/>
          <w:lang w:eastAsia="sl-SI"/>
        </w:rPr>
        <w:t>SPLOŠNE ZAHTEVE</w:t>
      </w:r>
      <w:r w:rsidR="005C6C17" w:rsidRPr="00612587">
        <w:rPr>
          <w:rFonts w:ascii="Arial" w:eastAsia="Times New Roman" w:hAnsi="Arial" w:cs="Arial"/>
          <w:b/>
          <w:sz w:val="22"/>
          <w:u w:val="single"/>
          <w:lang w:eastAsia="sl-SI"/>
        </w:rPr>
        <w:t xml:space="preserve"> ZA </w:t>
      </w:r>
      <w:r w:rsidR="00E355C4" w:rsidRPr="00612587">
        <w:rPr>
          <w:rFonts w:ascii="Arial" w:eastAsia="Times New Roman" w:hAnsi="Arial" w:cs="Arial"/>
          <w:b/>
          <w:sz w:val="22"/>
          <w:u w:val="single"/>
          <w:lang w:eastAsia="sl-SI"/>
        </w:rPr>
        <w:t>ZBIRANJE</w:t>
      </w:r>
      <w:r w:rsidR="005C6C17" w:rsidRPr="00612587">
        <w:rPr>
          <w:rFonts w:ascii="Arial" w:eastAsia="Times New Roman" w:hAnsi="Arial" w:cs="Arial"/>
          <w:b/>
          <w:sz w:val="22"/>
          <w:u w:val="single"/>
          <w:lang w:eastAsia="sl-SI"/>
        </w:rPr>
        <w:t xml:space="preserve"> ODPADKOV</w:t>
      </w:r>
      <w:r w:rsidRPr="00612587">
        <w:rPr>
          <w:rFonts w:ascii="Arial" w:eastAsia="Times New Roman" w:hAnsi="Arial" w:cs="Arial"/>
          <w:b/>
          <w:sz w:val="22"/>
          <w:u w:val="single"/>
          <w:lang w:eastAsia="sl-SI"/>
        </w:rPr>
        <w:t xml:space="preserve"> IZ ZDRAVSTVA</w:t>
      </w:r>
      <w:r w:rsidR="005C6C17" w:rsidRPr="0051237F">
        <w:rPr>
          <w:rFonts w:ascii="Arial" w:eastAsia="Times New Roman" w:hAnsi="Arial" w:cs="Arial"/>
          <w:sz w:val="22"/>
          <w:lang w:eastAsia="sl-SI"/>
        </w:rPr>
        <w:t>:</w:t>
      </w:r>
    </w:p>
    <w:p w14:paraId="676220CD" w14:textId="25D03346" w:rsidR="00B54425" w:rsidRDefault="00B54425" w:rsidP="00D129D8">
      <w:pPr>
        <w:jc w:val="both"/>
        <w:rPr>
          <w:rFonts w:ascii="Arial" w:eastAsia="Times New Roman" w:hAnsi="Arial" w:cs="Arial"/>
          <w:sz w:val="22"/>
          <w:lang w:eastAsia="sl-SI"/>
        </w:rPr>
      </w:pPr>
    </w:p>
    <w:p w14:paraId="5A65A4ED" w14:textId="162965A4"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uporabljat prevozna sredstva, namenjena izključno prevozu odpadkov </w:t>
      </w:r>
      <w:r w:rsidR="00B54425" w:rsidRPr="00B54425">
        <w:rPr>
          <w:rFonts w:ascii="Arial" w:eastAsia="Times New Roman" w:hAnsi="Arial" w:cs="Arial"/>
          <w:sz w:val="22"/>
          <w:lang w:eastAsia="sl-SI"/>
        </w:rPr>
        <w:t>po klasifikacijskem seznamu odpadka</w:t>
      </w:r>
      <w:r w:rsidRPr="004164B2">
        <w:rPr>
          <w:rFonts w:ascii="Arial" w:eastAsia="Times New Roman" w:hAnsi="Arial" w:cs="Arial"/>
          <w:sz w:val="22"/>
          <w:lang w:eastAsia="sl-SI"/>
        </w:rPr>
        <w:t>.</w:t>
      </w:r>
    </w:p>
    <w:p w14:paraId="08750BCA" w14:textId="77777777" w:rsidR="004164B2" w:rsidRPr="004164B2" w:rsidRDefault="004164B2" w:rsidP="0081196D">
      <w:pPr>
        <w:jc w:val="both"/>
        <w:rPr>
          <w:rFonts w:ascii="Arial" w:eastAsia="Times New Roman" w:hAnsi="Arial" w:cs="Arial"/>
          <w:sz w:val="22"/>
          <w:lang w:eastAsia="sl-SI"/>
        </w:rPr>
      </w:pPr>
    </w:p>
    <w:p w14:paraId="0D52093F"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Ponudnikova prevozna sredstva morajo imeti gladke, neprepustne in nepremočljive površine, ki se lahko mokro čistijo, razkužujejo in osušijo ter so nedostopna mrčesu in glodavcem. </w:t>
      </w:r>
    </w:p>
    <w:p w14:paraId="1F396698" w14:textId="77777777" w:rsidR="004164B2" w:rsidRPr="004164B2" w:rsidRDefault="004164B2" w:rsidP="0081196D">
      <w:pPr>
        <w:jc w:val="both"/>
        <w:rPr>
          <w:rFonts w:ascii="Arial" w:eastAsia="Times New Roman" w:hAnsi="Arial" w:cs="Arial"/>
          <w:sz w:val="22"/>
          <w:lang w:eastAsia="sl-SI"/>
        </w:rPr>
      </w:pPr>
    </w:p>
    <w:p w14:paraId="78218B3D"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Ponudnikova prevozna sredstva morajo biti izdelana tako, da omogočajo lahko in varno nakladanje in razkladanje odpadkov iz zdravstva ter onemogočajo njihovo raztresenje ali razlitje med prevozom.</w:t>
      </w:r>
    </w:p>
    <w:p w14:paraId="39E7A1F1" w14:textId="77777777" w:rsidR="004164B2" w:rsidRPr="004164B2" w:rsidRDefault="004164B2" w:rsidP="0081196D">
      <w:pPr>
        <w:jc w:val="both"/>
        <w:rPr>
          <w:rFonts w:ascii="Arial" w:eastAsia="Times New Roman" w:hAnsi="Arial" w:cs="Arial"/>
          <w:sz w:val="22"/>
          <w:lang w:eastAsia="sl-SI"/>
        </w:rPr>
      </w:pPr>
    </w:p>
    <w:p w14:paraId="063C5AEB"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 mora opravljat prevzem in prevoz odpadkov v skladu s prevozi o nevarnih snoveh.</w:t>
      </w:r>
    </w:p>
    <w:p w14:paraId="54789DF8" w14:textId="77777777" w:rsidR="004164B2" w:rsidRPr="004164B2" w:rsidRDefault="004164B2" w:rsidP="0081196D">
      <w:pPr>
        <w:jc w:val="both"/>
        <w:rPr>
          <w:rFonts w:ascii="Arial" w:eastAsia="Times New Roman" w:hAnsi="Arial" w:cs="Arial"/>
          <w:sz w:val="22"/>
          <w:lang w:eastAsia="sl-SI"/>
        </w:rPr>
      </w:pPr>
    </w:p>
    <w:p w14:paraId="32512091"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 mora za prevzete odpadke zagotoviti predelavo ali odstranjevanje.</w:t>
      </w:r>
    </w:p>
    <w:p w14:paraId="6D5B1C9C" w14:textId="77777777" w:rsidR="004164B2" w:rsidRPr="004164B2" w:rsidRDefault="004164B2" w:rsidP="0081196D">
      <w:pPr>
        <w:jc w:val="both"/>
        <w:rPr>
          <w:rFonts w:ascii="Arial" w:eastAsia="Times New Roman" w:hAnsi="Arial" w:cs="Arial"/>
          <w:sz w:val="22"/>
          <w:lang w:eastAsia="sl-SI"/>
        </w:rPr>
      </w:pPr>
    </w:p>
    <w:p w14:paraId="5B6586E1" w14:textId="69231029"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 lahko prevzame in prevaža odpadke samo</w:t>
      </w:r>
      <w:r w:rsidR="00612587">
        <w:rPr>
          <w:rFonts w:ascii="Arial" w:eastAsia="Times New Roman" w:hAnsi="Arial" w:cs="Arial"/>
          <w:sz w:val="22"/>
          <w:lang w:eastAsia="sl-SI"/>
        </w:rPr>
        <w:t>,</w:t>
      </w:r>
      <w:r w:rsidRPr="004164B2">
        <w:rPr>
          <w:rFonts w:ascii="Arial" w:eastAsia="Times New Roman" w:hAnsi="Arial" w:cs="Arial"/>
          <w:sz w:val="22"/>
          <w:lang w:eastAsia="sl-SI"/>
        </w:rPr>
        <w:t xml:space="preserve"> če ima potrdilo pristojnega ministrstva, dovoljenje za zbiranje predmetnih odpadkov in je vpisan v evidenco v skladu s predpisi, ki urejajo ravnanje z odpadki. </w:t>
      </w:r>
    </w:p>
    <w:p w14:paraId="60F44977" w14:textId="77777777" w:rsidR="004164B2" w:rsidRPr="004164B2" w:rsidRDefault="004164B2" w:rsidP="00ED1547">
      <w:pPr>
        <w:jc w:val="both"/>
        <w:rPr>
          <w:rFonts w:ascii="Arial" w:eastAsia="Times New Roman" w:hAnsi="Arial" w:cs="Arial"/>
          <w:sz w:val="22"/>
          <w:lang w:eastAsia="sl-SI"/>
        </w:rPr>
      </w:pPr>
    </w:p>
    <w:p w14:paraId="16B3515F" w14:textId="77777777" w:rsidR="004164B2" w:rsidRPr="004164B2" w:rsidRDefault="004164B2" w:rsidP="00ED1547">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naročniku ponuditi opremo in naprave za pravilno razvrščanje in predhodno skladiščenje odpadkov za nadaljnjo obdelavo oziroma oddajo v kolikor ga naročnik pozove. </w:t>
      </w:r>
    </w:p>
    <w:p w14:paraId="16F37442" w14:textId="77777777" w:rsidR="004164B2" w:rsidRPr="004164B2" w:rsidRDefault="004164B2" w:rsidP="00ED1547">
      <w:pPr>
        <w:jc w:val="both"/>
        <w:rPr>
          <w:rFonts w:ascii="Arial" w:eastAsia="Times New Roman" w:hAnsi="Arial" w:cs="Arial"/>
          <w:sz w:val="22"/>
          <w:lang w:eastAsia="sl-SI"/>
        </w:rPr>
      </w:pPr>
    </w:p>
    <w:p w14:paraId="66D2AEB2" w14:textId="73D30742" w:rsidR="005C6C17" w:rsidRDefault="004164B2" w:rsidP="004164B2">
      <w:pPr>
        <w:jc w:val="both"/>
        <w:rPr>
          <w:rFonts w:ascii="Arial" w:eastAsia="Times New Roman" w:hAnsi="Arial" w:cs="Arial"/>
          <w:sz w:val="22"/>
          <w:lang w:eastAsia="sl-SI"/>
        </w:rPr>
      </w:pPr>
      <w:r w:rsidRPr="00612587">
        <w:rPr>
          <w:rFonts w:ascii="Arial" w:eastAsia="Times New Roman" w:hAnsi="Arial" w:cs="Arial"/>
          <w:sz w:val="22"/>
          <w:lang w:eastAsia="sl-SI"/>
        </w:rPr>
        <w:t> </w:t>
      </w:r>
    </w:p>
    <w:p w14:paraId="01CA61C5" w14:textId="580F6618" w:rsidR="00E16DBA" w:rsidRDefault="00E16DBA" w:rsidP="004164B2">
      <w:pPr>
        <w:jc w:val="both"/>
        <w:rPr>
          <w:rFonts w:ascii="Arial" w:eastAsia="Times New Roman" w:hAnsi="Arial" w:cs="Arial"/>
          <w:sz w:val="22"/>
          <w:lang w:eastAsia="sl-SI"/>
        </w:rPr>
      </w:pPr>
    </w:p>
    <w:p w14:paraId="61CC9D54" w14:textId="11255FF6" w:rsidR="00CB7C21" w:rsidRDefault="00CB7C21" w:rsidP="004164B2">
      <w:pPr>
        <w:jc w:val="both"/>
        <w:rPr>
          <w:rFonts w:ascii="Arial" w:eastAsia="Times New Roman" w:hAnsi="Arial" w:cs="Arial"/>
          <w:sz w:val="22"/>
          <w:lang w:eastAsia="sl-SI"/>
        </w:rPr>
      </w:pPr>
    </w:p>
    <w:p w14:paraId="61DF07DA" w14:textId="6193521B" w:rsidR="00CB7C21" w:rsidRDefault="00CB7C21" w:rsidP="004164B2">
      <w:pPr>
        <w:jc w:val="both"/>
        <w:rPr>
          <w:rFonts w:ascii="Arial" w:eastAsia="Times New Roman" w:hAnsi="Arial" w:cs="Arial"/>
          <w:sz w:val="22"/>
          <w:lang w:eastAsia="sl-SI"/>
        </w:rPr>
      </w:pPr>
    </w:p>
    <w:p w14:paraId="6BC1CDC4" w14:textId="4B1F5FEF" w:rsidR="00CB7C21" w:rsidRDefault="00CB7C21" w:rsidP="004164B2">
      <w:pPr>
        <w:jc w:val="both"/>
        <w:rPr>
          <w:rFonts w:ascii="Arial" w:eastAsia="Times New Roman" w:hAnsi="Arial" w:cs="Arial"/>
          <w:sz w:val="22"/>
          <w:lang w:eastAsia="sl-SI"/>
        </w:rPr>
      </w:pPr>
    </w:p>
    <w:p w14:paraId="0DB01EAE" w14:textId="77777777" w:rsidR="004140E6" w:rsidRDefault="004140E6" w:rsidP="004164B2">
      <w:pPr>
        <w:jc w:val="both"/>
        <w:rPr>
          <w:rFonts w:ascii="Arial" w:eastAsia="Times New Roman" w:hAnsi="Arial" w:cs="Arial"/>
          <w:sz w:val="22"/>
          <w:lang w:eastAsia="sl-SI"/>
        </w:rPr>
      </w:pPr>
    </w:p>
    <w:p w14:paraId="0303D6C3" w14:textId="77777777" w:rsidR="00CB7C21" w:rsidRDefault="00CB7C21" w:rsidP="004164B2">
      <w:pPr>
        <w:jc w:val="both"/>
        <w:rPr>
          <w:rFonts w:ascii="Arial" w:eastAsia="Times New Roman" w:hAnsi="Arial" w:cs="Arial"/>
          <w:sz w:val="22"/>
          <w:lang w:eastAsia="sl-SI"/>
        </w:rPr>
      </w:pPr>
    </w:p>
    <w:p w14:paraId="07DB2278" w14:textId="77777777" w:rsidR="00E16DBA" w:rsidRPr="00612587" w:rsidRDefault="00E16DBA" w:rsidP="004164B2">
      <w:pPr>
        <w:jc w:val="both"/>
        <w:rPr>
          <w:rFonts w:ascii="Arial" w:eastAsia="Times New Roman" w:hAnsi="Arial" w:cs="Arial"/>
          <w:sz w:val="22"/>
          <w:lang w:eastAsia="sl-SI"/>
        </w:rPr>
      </w:pPr>
    </w:p>
    <w:p w14:paraId="17EA8302" w14:textId="0C81CD64" w:rsidR="00083E38" w:rsidRPr="004140E6" w:rsidRDefault="00083E38" w:rsidP="00DF4781">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4140E6">
        <w:rPr>
          <w:rFonts w:ascii="Arial" w:eastAsia="Times New Roman" w:hAnsi="Arial" w:cs="Arial"/>
          <w:b/>
          <w:sz w:val="22"/>
          <w:lang w:eastAsia="sl-SI"/>
        </w:rPr>
        <w:lastRenderedPageBreak/>
        <w:t>SKLOP</w:t>
      </w:r>
      <w:r w:rsidR="00AA39C9">
        <w:rPr>
          <w:rFonts w:ascii="Arial" w:eastAsia="Times New Roman" w:hAnsi="Arial" w:cs="Arial"/>
          <w:b/>
          <w:sz w:val="22"/>
          <w:lang w:eastAsia="sl-SI"/>
        </w:rPr>
        <w:t xml:space="preserve"> </w:t>
      </w:r>
      <w:r w:rsidRPr="004140E6">
        <w:rPr>
          <w:rFonts w:ascii="Arial" w:eastAsia="Times New Roman" w:hAnsi="Arial" w:cs="Arial"/>
          <w:b/>
          <w:sz w:val="22"/>
          <w:lang w:eastAsia="sl-SI"/>
        </w:rPr>
        <w:t>1 :</w:t>
      </w:r>
      <w:r w:rsidR="00612587" w:rsidRPr="004140E6">
        <w:rPr>
          <w:rFonts w:ascii="Arial" w:eastAsia="Times New Roman" w:hAnsi="Arial" w:cs="Arial"/>
          <w:b/>
          <w:sz w:val="22"/>
          <w:lang w:eastAsia="sl-SI"/>
        </w:rPr>
        <w:t xml:space="preserve"> </w:t>
      </w:r>
      <w:r w:rsidR="00E355C4" w:rsidRPr="004140E6">
        <w:rPr>
          <w:rFonts w:ascii="Arial" w:eastAsia="Times New Roman" w:hAnsi="Arial" w:cs="Arial"/>
          <w:b/>
          <w:sz w:val="22"/>
          <w:lang w:eastAsia="sl-SI"/>
        </w:rPr>
        <w:t>ZBIRANJE</w:t>
      </w:r>
      <w:r w:rsidRPr="004140E6">
        <w:rPr>
          <w:rFonts w:ascii="Arial" w:eastAsia="Times New Roman" w:hAnsi="Arial" w:cs="Arial"/>
          <w:b/>
          <w:sz w:val="22"/>
          <w:lang w:eastAsia="sl-SI"/>
        </w:rPr>
        <w:t xml:space="preserve"> ODPADKOV S </w:t>
      </w:r>
      <w:r w:rsidR="00612587" w:rsidRPr="004140E6">
        <w:rPr>
          <w:rFonts w:ascii="Arial" w:eastAsia="Times New Roman" w:hAnsi="Arial" w:cs="Arial"/>
          <w:b/>
          <w:sz w:val="22"/>
          <w:lang w:eastAsia="sl-SI"/>
        </w:rPr>
        <w:t>KLAS. ŠT.</w:t>
      </w:r>
      <w:r w:rsidR="00DF4781" w:rsidRPr="004140E6">
        <w:rPr>
          <w:rFonts w:ascii="Arial" w:eastAsia="Times New Roman" w:hAnsi="Arial" w:cs="Arial"/>
          <w:b/>
          <w:sz w:val="22"/>
          <w:lang w:eastAsia="sl-SI"/>
        </w:rPr>
        <w:t xml:space="preserve"> 18 01 03*,18 01 06</w:t>
      </w:r>
    </w:p>
    <w:p w14:paraId="501345A7" w14:textId="77777777" w:rsidR="00612587" w:rsidRPr="004140E6" w:rsidRDefault="00612587" w:rsidP="00083E38">
      <w:pPr>
        <w:rPr>
          <w:rFonts w:ascii="Arial" w:eastAsia="Times New Roman" w:hAnsi="Arial" w:cs="Arial"/>
          <w:sz w:val="22"/>
          <w:lang w:eastAsia="sl-SI"/>
        </w:rPr>
      </w:pPr>
    </w:p>
    <w:p w14:paraId="040CF2E9" w14:textId="4971F038" w:rsidR="006E4C7C" w:rsidRPr="004140E6" w:rsidRDefault="00612587" w:rsidP="009E3B64">
      <w:pPr>
        <w:pStyle w:val="Odstavekseznama"/>
        <w:numPr>
          <w:ilvl w:val="0"/>
          <w:numId w:val="45"/>
        </w:numPr>
        <w:rPr>
          <w:rFonts w:ascii="Arial" w:eastAsia="Times New Roman" w:hAnsi="Arial" w:cs="Arial"/>
          <w:b/>
          <w:sz w:val="22"/>
          <w:lang w:eastAsia="sl-SI"/>
        </w:rPr>
      </w:pPr>
      <w:r w:rsidRPr="004140E6">
        <w:rPr>
          <w:rFonts w:ascii="Arial" w:eastAsia="Times New Roman" w:hAnsi="Arial" w:cs="Arial"/>
          <w:b/>
          <w:sz w:val="22"/>
          <w:lang w:eastAsia="sl-SI"/>
        </w:rPr>
        <w:t xml:space="preserve">Zahteve za odpadke </w:t>
      </w:r>
      <w:r w:rsidR="00DF4781" w:rsidRPr="004140E6">
        <w:rPr>
          <w:rFonts w:ascii="Arial" w:eastAsia="Times New Roman" w:hAnsi="Arial" w:cs="Arial"/>
          <w:b/>
          <w:sz w:val="22"/>
          <w:lang w:eastAsia="sl-SI"/>
        </w:rPr>
        <w:t>s klas. št. 18 01 03*,18 01 06</w:t>
      </w:r>
      <w:r w:rsidR="00683FA2" w:rsidRPr="004140E6">
        <w:rPr>
          <w:rFonts w:ascii="Arial" w:eastAsia="Times New Roman" w:hAnsi="Arial" w:cs="Arial"/>
          <w:b/>
          <w:sz w:val="22"/>
          <w:lang w:eastAsia="sl-SI"/>
        </w:rPr>
        <w:t>:</w:t>
      </w:r>
    </w:p>
    <w:p w14:paraId="585816EA" w14:textId="5D30C513" w:rsidR="0051237F" w:rsidRPr="0051237F" w:rsidRDefault="0051237F" w:rsidP="00612587">
      <w:pPr>
        <w:contextualSpacing/>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4"/>
        <w:gridCol w:w="5528"/>
        <w:gridCol w:w="1814"/>
      </w:tblGrid>
      <w:tr w:rsidR="0051237F" w:rsidRPr="0051237F" w14:paraId="699B88C6" w14:textId="77777777" w:rsidTr="001774A3">
        <w:tc>
          <w:tcPr>
            <w:tcW w:w="9180" w:type="dxa"/>
            <w:gridSpan w:val="4"/>
          </w:tcPr>
          <w:p w14:paraId="4673F56F" w14:textId="77777777" w:rsidR="0051237F" w:rsidRPr="0051237F" w:rsidRDefault="0051237F" w:rsidP="0051237F">
            <w:pPr>
              <w:numPr>
                <w:ilvl w:val="12"/>
                <w:numId w:val="0"/>
              </w:numPr>
              <w:rPr>
                <w:rFonts w:ascii="Arial" w:eastAsia="Times New Roman" w:hAnsi="Arial" w:cs="Arial"/>
                <w:sz w:val="22"/>
                <w:lang w:eastAsia="sl-SI"/>
              </w:rPr>
            </w:pPr>
          </w:p>
        </w:tc>
      </w:tr>
      <w:tr w:rsidR="0051237F" w:rsidRPr="0051237F" w14:paraId="64B02F63" w14:textId="77777777" w:rsidTr="001774A3">
        <w:tc>
          <w:tcPr>
            <w:tcW w:w="704" w:type="dxa"/>
          </w:tcPr>
          <w:p w14:paraId="0EDB11E3" w14:textId="77777777" w:rsidR="0051237F" w:rsidRPr="0051237F" w:rsidRDefault="0051237F" w:rsidP="0051237F">
            <w:pPr>
              <w:rPr>
                <w:rFonts w:ascii="Arial" w:eastAsia="Times New Roman" w:hAnsi="Arial" w:cs="Arial"/>
                <w:sz w:val="22"/>
                <w:lang w:eastAsia="sl-SI"/>
              </w:rPr>
            </w:pPr>
            <w:r w:rsidRPr="0051237F">
              <w:rPr>
                <w:rFonts w:ascii="Arial" w:eastAsia="Times New Roman" w:hAnsi="Arial" w:cs="Arial"/>
                <w:sz w:val="22"/>
                <w:lang w:eastAsia="sl-SI"/>
              </w:rPr>
              <w:t>Zap. št.</w:t>
            </w:r>
          </w:p>
        </w:tc>
        <w:tc>
          <w:tcPr>
            <w:tcW w:w="1134" w:type="dxa"/>
          </w:tcPr>
          <w:p w14:paraId="0549F1E8" w14:textId="46E4E05F" w:rsidR="0051237F" w:rsidRPr="0051237F" w:rsidRDefault="004A31C0" w:rsidP="0051237F">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 xml:space="preserve">Klas. št. </w:t>
            </w:r>
          </w:p>
        </w:tc>
        <w:tc>
          <w:tcPr>
            <w:tcW w:w="5528" w:type="dxa"/>
          </w:tcPr>
          <w:p w14:paraId="00D20CDA" w14:textId="77777777" w:rsidR="0051237F" w:rsidRPr="0051237F" w:rsidRDefault="0051237F" w:rsidP="000466BA">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1814" w:type="dxa"/>
          </w:tcPr>
          <w:p w14:paraId="1543CA2F" w14:textId="77777777" w:rsidR="0051237F" w:rsidRPr="0051237F" w:rsidRDefault="0051237F" w:rsidP="000466BA">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Predvidena</w:t>
            </w:r>
            <w:r w:rsidR="007D79AF">
              <w:rPr>
                <w:rFonts w:ascii="Arial" w:eastAsia="Times New Roman" w:hAnsi="Arial" w:cs="Arial"/>
                <w:sz w:val="22"/>
                <w:lang w:eastAsia="sl-SI"/>
              </w:rPr>
              <w:t xml:space="preserve"> okvirna</w:t>
            </w:r>
            <w:r w:rsidR="00CF13B2">
              <w:rPr>
                <w:rFonts w:ascii="Arial" w:eastAsia="Times New Roman" w:hAnsi="Arial" w:cs="Arial"/>
                <w:sz w:val="22"/>
                <w:lang w:eastAsia="sl-SI"/>
              </w:rPr>
              <w:t xml:space="preserve"> </w:t>
            </w:r>
            <w:r w:rsidRPr="0051237F">
              <w:rPr>
                <w:rFonts w:ascii="Arial" w:eastAsia="Times New Roman" w:hAnsi="Arial" w:cs="Arial"/>
                <w:sz w:val="22"/>
                <w:lang w:eastAsia="sl-SI"/>
              </w:rPr>
              <w:t xml:space="preserve">količina </w:t>
            </w:r>
            <w:r w:rsidR="00CF13B2">
              <w:rPr>
                <w:rFonts w:ascii="Arial" w:eastAsia="Times New Roman" w:hAnsi="Arial" w:cs="Arial"/>
                <w:sz w:val="22"/>
                <w:lang w:eastAsia="sl-SI"/>
              </w:rPr>
              <w:t>za 2 leti</w:t>
            </w:r>
          </w:p>
        </w:tc>
      </w:tr>
      <w:tr w:rsidR="0051237F" w:rsidRPr="0051237F" w14:paraId="100A5E0F" w14:textId="77777777" w:rsidTr="001774A3">
        <w:tc>
          <w:tcPr>
            <w:tcW w:w="704" w:type="dxa"/>
            <w:vAlign w:val="center"/>
          </w:tcPr>
          <w:p w14:paraId="5616C4CA" w14:textId="77777777" w:rsidR="0051237F" w:rsidRPr="0051237F" w:rsidRDefault="000466BA" w:rsidP="000466BA">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1.</w:t>
            </w:r>
          </w:p>
        </w:tc>
        <w:tc>
          <w:tcPr>
            <w:tcW w:w="1134" w:type="dxa"/>
            <w:vAlign w:val="center"/>
          </w:tcPr>
          <w:p w14:paraId="4288570B" w14:textId="77777777" w:rsidR="0051237F" w:rsidRPr="0051237F" w:rsidRDefault="0051237F" w:rsidP="0051237F">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03*</w:t>
            </w:r>
          </w:p>
        </w:tc>
        <w:tc>
          <w:tcPr>
            <w:tcW w:w="5528" w:type="dxa"/>
          </w:tcPr>
          <w:p w14:paraId="03801CCA" w14:textId="77777777" w:rsidR="0051237F" w:rsidRPr="0051237F" w:rsidRDefault="0051237F" w:rsidP="000466BA">
            <w:pPr>
              <w:rPr>
                <w:rFonts w:ascii="Arial" w:eastAsia="Times New Roman" w:hAnsi="Arial" w:cs="Arial"/>
                <w:sz w:val="22"/>
                <w:lang w:eastAsia="sl-SI"/>
              </w:rPr>
            </w:pPr>
            <w:r w:rsidRPr="0051237F">
              <w:rPr>
                <w:rFonts w:ascii="Arial" w:eastAsia="Times New Roman" w:hAnsi="Arial" w:cs="Arial"/>
                <w:sz w:val="22"/>
                <w:lang w:eastAsia="sl-SI"/>
              </w:rPr>
              <w:t xml:space="preserve">Odpadki, ki z vidika preventive pred okužbo zahtevajo posebno ravnanje pri zbiranju in odstranjevanju </w:t>
            </w:r>
          </w:p>
        </w:tc>
        <w:tc>
          <w:tcPr>
            <w:tcW w:w="1814" w:type="dxa"/>
            <w:vAlign w:val="center"/>
          </w:tcPr>
          <w:p w14:paraId="64DD120D" w14:textId="320E308E" w:rsidR="0051237F" w:rsidRPr="0051237F" w:rsidRDefault="00C84085" w:rsidP="000466BA">
            <w:pPr>
              <w:jc w:val="center"/>
              <w:rPr>
                <w:rFonts w:ascii="Arial" w:eastAsia="Times New Roman" w:hAnsi="Arial" w:cs="Arial"/>
                <w:sz w:val="22"/>
                <w:lang w:eastAsia="sl-SI"/>
              </w:rPr>
            </w:pPr>
            <w:r>
              <w:rPr>
                <w:rFonts w:ascii="Arial" w:eastAsia="Times New Roman" w:hAnsi="Arial" w:cs="Arial"/>
                <w:sz w:val="22"/>
                <w:lang w:eastAsia="sl-SI"/>
              </w:rPr>
              <w:t>13</w:t>
            </w:r>
            <w:r w:rsidR="004164B2" w:rsidRPr="004164B2">
              <w:rPr>
                <w:rFonts w:ascii="Arial" w:eastAsia="Times New Roman" w:hAnsi="Arial" w:cs="Arial"/>
                <w:sz w:val="22"/>
                <w:lang w:eastAsia="sl-SI"/>
              </w:rPr>
              <w:t xml:space="preserve">0.000,00 </w:t>
            </w:r>
            <w:r w:rsidR="0051237F" w:rsidRPr="0051237F">
              <w:rPr>
                <w:rFonts w:ascii="Arial" w:eastAsia="Times New Roman" w:hAnsi="Arial" w:cs="Arial"/>
                <w:sz w:val="22"/>
                <w:lang w:eastAsia="sl-SI"/>
              </w:rPr>
              <w:t>kg</w:t>
            </w:r>
          </w:p>
        </w:tc>
      </w:tr>
      <w:tr w:rsidR="0051237F" w:rsidRPr="0051237F" w14:paraId="6A9864D9" w14:textId="77777777" w:rsidTr="001774A3">
        <w:trPr>
          <w:trHeight w:val="322"/>
        </w:trPr>
        <w:tc>
          <w:tcPr>
            <w:tcW w:w="704" w:type="dxa"/>
            <w:vAlign w:val="center"/>
          </w:tcPr>
          <w:p w14:paraId="78C7170C" w14:textId="77777777" w:rsidR="0051237F" w:rsidRPr="0051237F" w:rsidRDefault="0051237F" w:rsidP="0051237F">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2.</w:t>
            </w:r>
          </w:p>
        </w:tc>
        <w:tc>
          <w:tcPr>
            <w:tcW w:w="1134" w:type="dxa"/>
            <w:vAlign w:val="center"/>
          </w:tcPr>
          <w:p w14:paraId="08CC3102" w14:textId="77777777" w:rsidR="0051237F" w:rsidRPr="0051237F" w:rsidRDefault="0051237F" w:rsidP="0051237F">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06*</w:t>
            </w:r>
          </w:p>
        </w:tc>
        <w:tc>
          <w:tcPr>
            <w:tcW w:w="5528" w:type="dxa"/>
          </w:tcPr>
          <w:p w14:paraId="1C80C0C4" w14:textId="77777777" w:rsidR="0051237F" w:rsidRPr="0051237F" w:rsidRDefault="0051237F" w:rsidP="000466BA">
            <w:pPr>
              <w:rPr>
                <w:rFonts w:ascii="Arial" w:eastAsia="Times New Roman" w:hAnsi="Arial" w:cs="Arial"/>
                <w:sz w:val="22"/>
                <w:lang w:eastAsia="sl-SI"/>
              </w:rPr>
            </w:pPr>
            <w:r w:rsidRPr="0051237F">
              <w:rPr>
                <w:rFonts w:ascii="Arial" w:eastAsia="Times New Roman" w:hAnsi="Arial" w:cs="Arial"/>
                <w:sz w:val="22"/>
                <w:lang w:eastAsia="sl-SI"/>
              </w:rPr>
              <w:t>Kemikalije, ki so sestavljene iz nevarnih snovi ali jih vsebujejo</w:t>
            </w:r>
          </w:p>
        </w:tc>
        <w:tc>
          <w:tcPr>
            <w:tcW w:w="1814" w:type="dxa"/>
            <w:vAlign w:val="center"/>
          </w:tcPr>
          <w:p w14:paraId="126FEB09" w14:textId="77777777" w:rsidR="0051237F" w:rsidRPr="0051237F" w:rsidRDefault="00CF13B2" w:rsidP="000466BA">
            <w:pPr>
              <w:jc w:val="center"/>
              <w:rPr>
                <w:rFonts w:ascii="Arial" w:eastAsia="Times New Roman" w:hAnsi="Arial" w:cs="Arial"/>
                <w:sz w:val="22"/>
                <w:lang w:eastAsia="sl-SI"/>
              </w:rPr>
            </w:pPr>
            <w:r>
              <w:rPr>
                <w:rFonts w:ascii="Arial" w:eastAsia="Times New Roman" w:hAnsi="Arial" w:cs="Arial"/>
                <w:sz w:val="22"/>
                <w:lang w:eastAsia="sl-SI"/>
              </w:rPr>
              <w:t>12.</w:t>
            </w:r>
            <w:r w:rsidR="0051237F" w:rsidRPr="0051237F">
              <w:rPr>
                <w:rFonts w:ascii="Arial" w:eastAsia="Times New Roman" w:hAnsi="Arial" w:cs="Arial"/>
                <w:sz w:val="22"/>
                <w:lang w:eastAsia="sl-SI"/>
              </w:rPr>
              <w:t>000,00 kg</w:t>
            </w:r>
          </w:p>
        </w:tc>
      </w:tr>
    </w:tbl>
    <w:p w14:paraId="255C7E31" w14:textId="77777777" w:rsidR="004A31C0" w:rsidRDefault="004A31C0" w:rsidP="0051237F">
      <w:pPr>
        <w:rPr>
          <w:rFonts w:ascii="Arial" w:eastAsia="Times New Roman" w:hAnsi="Arial" w:cs="Arial"/>
          <w:b/>
          <w:sz w:val="22"/>
          <w:lang w:eastAsia="sl-SI"/>
        </w:rPr>
      </w:pPr>
    </w:p>
    <w:p w14:paraId="0C401AE7" w14:textId="55B0F8DC" w:rsidR="0051237F" w:rsidRPr="00E95905" w:rsidRDefault="00E95905" w:rsidP="004A31C0">
      <w:pPr>
        <w:jc w:val="both"/>
        <w:rPr>
          <w:rFonts w:ascii="Arial" w:eastAsia="Times New Roman" w:hAnsi="Arial" w:cs="Arial"/>
          <w:sz w:val="22"/>
          <w:lang w:eastAsia="sl-SI"/>
        </w:rPr>
      </w:pPr>
      <w:r w:rsidRPr="00E95905">
        <w:rPr>
          <w:rFonts w:ascii="Arial" w:eastAsia="Times New Roman" w:hAnsi="Arial" w:cs="Arial"/>
          <w:sz w:val="22"/>
          <w:lang w:eastAsia="sl-SI"/>
        </w:rPr>
        <w:t>PREVZEMNO MESTO ZA VSE ODPADKE:</w:t>
      </w:r>
    </w:p>
    <w:p w14:paraId="57B3988E" w14:textId="5FD19780" w:rsidR="0051237F" w:rsidRPr="00DF4781" w:rsidRDefault="0051237F" w:rsidP="004A31C0">
      <w:pPr>
        <w:jc w:val="both"/>
        <w:rPr>
          <w:rFonts w:ascii="Arial" w:eastAsia="Times New Roman" w:hAnsi="Arial" w:cs="Arial"/>
          <w:sz w:val="22"/>
          <w:lang w:eastAsia="sl-SI"/>
        </w:rPr>
      </w:pPr>
      <w:r w:rsidRPr="00DF4781">
        <w:rPr>
          <w:rFonts w:ascii="Arial" w:eastAsia="Times New Roman" w:hAnsi="Arial" w:cs="Arial"/>
          <w:sz w:val="22"/>
          <w:lang w:eastAsia="sl-SI"/>
        </w:rPr>
        <w:t>Splošna Bolnišni</w:t>
      </w:r>
      <w:r w:rsidR="004A31C0" w:rsidRPr="00DF4781">
        <w:rPr>
          <w:rFonts w:ascii="Arial" w:eastAsia="Times New Roman" w:hAnsi="Arial" w:cs="Arial"/>
          <w:sz w:val="22"/>
          <w:lang w:eastAsia="sl-SI"/>
        </w:rPr>
        <w:t xml:space="preserve">ca Izola, Polje 40, 6310 Izola - </w:t>
      </w:r>
      <w:r w:rsidRPr="00DF4781">
        <w:rPr>
          <w:rFonts w:ascii="Arial" w:eastAsia="Times New Roman" w:hAnsi="Arial" w:cs="Arial"/>
          <w:sz w:val="22"/>
          <w:lang w:eastAsia="sl-SI"/>
        </w:rPr>
        <w:t xml:space="preserve">skupna zbiralnica odpadkov. </w:t>
      </w:r>
    </w:p>
    <w:p w14:paraId="1FF05754" w14:textId="77777777" w:rsidR="0051237F" w:rsidRPr="004A31C0" w:rsidRDefault="0051237F" w:rsidP="0051237F">
      <w:pPr>
        <w:rPr>
          <w:rFonts w:ascii="Arial" w:eastAsia="Times New Roman" w:hAnsi="Arial" w:cs="Arial"/>
          <w:sz w:val="22"/>
          <w:u w:val="single"/>
          <w:lang w:eastAsia="sl-SI"/>
        </w:rPr>
      </w:pPr>
    </w:p>
    <w:p w14:paraId="6252FFE4" w14:textId="20A922E3" w:rsidR="0051237F" w:rsidRDefault="0051237F" w:rsidP="0051237F">
      <w:pPr>
        <w:rPr>
          <w:rFonts w:ascii="Arial" w:eastAsia="Times New Roman" w:hAnsi="Arial" w:cs="Arial"/>
          <w:sz w:val="22"/>
          <w:lang w:eastAsia="sl-SI"/>
        </w:rPr>
      </w:pPr>
      <w:r w:rsidRPr="00DF4781">
        <w:rPr>
          <w:rFonts w:ascii="Arial" w:eastAsia="Times New Roman" w:hAnsi="Arial" w:cs="Arial"/>
          <w:sz w:val="22"/>
          <w:lang w:eastAsia="sl-SI"/>
        </w:rPr>
        <w:t>Embalažna enota na prevzemnem mestu:</w:t>
      </w:r>
    </w:p>
    <w:p w14:paraId="13AC1923" w14:textId="77777777" w:rsidR="00C84085" w:rsidRDefault="00C84085" w:rsidP="0051237F">
      <w:pPr>
        <w:rPr>
          <w:rFonts w:ascii="Arial" w:eastAsia="Times New Roman" w:hAnsi="Arial" w:cs="Arial"/>
          <w:sz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5245"/>
        <w:gridCol w:w="2409"/>
      </w:tblGrid>
      <w:tr w:rsidR="00CF13B2" w:rsidRPr="0051237F" w14:paraId="6E504F90" w14:textId="77777777" w:rsidTr="004A31C0">
        <w:tc>
          <w:tcPr>
            <w:tcW w:w="1413" w:type="dxa"/>
          </w:tcPr>
          <w:p w14:paraId="303A5D0E" w14:textId="5C4C9F19" w:rsidR="00CF13B2" w:rsidRPr="0051237F" w:rsidRDefault="004A31C0" w:rsidP="00547914">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245" w:type="dxa"/>
          </w:tcPr>
          <w:p w14:paraId="4A109D5B" w14:textId="77777777" w:rsidR="00CF13B2" w:rsidRPr="0051237F" w:rsidRDefault="00CF13B2" w:rsidP="00547914">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2409" w:type="dxa"/>
          </w:tcPr>
          <w:p w14:paraId="7A717988" w14:textId="77777777" w:rsidR="00CF13B2" w:rsidRPr="0051237F" w:rsidRDefault="00CF13B2" w:rsidP="00547914">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Embalažna enota na mestu prevzema</w:t>
            </w:r>
          </w:p>
        </w:tc>
      </w:tr>
      <w:tr w:rsidR="00CF13B2" w:rsidRPr="0051237F" w14:paraId="46C76D77" w14:textId="77777777" w:rsidTr="004A31C0">
        <w:tc>
          <w:tcPr>
            <w:tcW w:w="1413" w:type="dxa"/>
            <w:vAlign w:val="center"/>
          </w:tcPr>
          <w:p w14:paraId="1A093C94" w14:textId="77777777" w:rsidR="00CF13B2" w:rsidRPr="0051237F" w:rsidRDefault="00CF13B2" w:rsidP="0051237F">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18 01 03*</w:t>
            </w:r>
          </w:p>
        </w:tc>
        <w:tc>
          <w:tcPr>
            <w:tcW w:w="5245" w:type="dxa"/>
            <w:vAlign w:val="center"/>
          </w:tcPr>
          <w:p w14:paraId="6F65B794" w14:textId="77777777" w:rsidR="00CF13B2" w:rsidRPr="0051237F" w:rsidRDefault="00CF13B2" w:rsidP="004A31C0">
            <w:pPr>
              <w:jc w:val="both"/>
              <w:rPr>
                <w:rFonts w:ascii="Arial" w:eastAsia="Times New Roman" w:hAnsi="Arial" w:cs="Arial"/>
                <w:sz w:val="22"/>
                <w:lang w:eastAsia="sl-SI"/>
              </w:rPr>
            </w:pPr>
            <w:r w:rsidRPr="0051237F">
              <w:rPr>
                <w:rFonts w:ascii="Arial" w:eastAsia="Times New Roman" w:hAnsi="Arial" w:cs="Arial"/>
                <w:sz w:val="22"/>
                <w:lang w:eastAsia="sl-SI"/>
              </w:rPr>
              <w:t>Odpadki, ki z vidika preventive pred infekcijo zahtevajo posebno ravnanje pri zbiranju in odstranjevanju (mehki material brez ostrih predmetov)</w:t>
            </w:r>
          </w:p>
        </w:tc>
        <w:tc>
          <w:tcPr>
            <w:tcW w:w="2409" w:type="dxa"/>
            <w:vAlign w:val="center"/>
          </w:tcPr>
          <w:p w14:paraId="2C40A35A" w14:textId="77777777" w:rsidR="00CF13B2" w:rsidRPr="0051237F" w:rsidRDefault="00CF13B2" w:rsidP="0020198F">
            <w:pPr>
              <w:jc w:val="center"/>
              <w:rPr>
                <w:rFonts w:ascii="Arial" w:eastAsia="Times New Roman" w:hAnsi="Arial" w:cs="Arial"/>
                <w:sz w:val="22"/>
                <w:lang w:eastAsia="sl-SI"/>
              </w:rPr>
            </w:pPr>
            <w:r w:rsidRPr="0051237F">
              <w:rPr>
                <w:rFonts w:ascii="Arial" w:eastAsia="Times New Roman" w:hAnsi="Arial" w:cs="Arial"/>
                <w:sz w:val="22"/>
                <w:lang w:eastAsia="sl-SI"/>
              </w:rPr>
              <w:t>Posamezni zabojniki 30 l oz. 60 l</w:t>
            </w:r>
          </w:p>
        </w:tc>
      </w:tr>
      <w:tr w:rsidR="00CF13B2" w:rsidRPr="0051237F" w14:paraId="6BEBC87C" w14:textId="77777777" w:rsidTr="004A31C0">
        <w:tc>
          <w:tcPr>
            <w:tcW w:w="1413" w:type="dxa"/>
            <w:vAlign w:val="center"/>
          </w:tcPr>
          <w:p w14:paraId="6BBF49CA" w14:textId="77777777" w:rsidR="00CF13B2" w:rsidRPr="004A31C0" w:rsidRDefault="00CF13B2" w:rsidP="0051237F">
            <w:pPr>
              <w:numPr>
                <w:ilvl w:val="12"/>
                <w:numId w:val="0"/>
              </w:numPr>
              <w:jc w:val="center"/>
              <w:rPr>
                <w:rFonts w:ascii="Arial" w:eastAsia="Times New Roman" w:hAnsi="Arial" w:cs="Arial"/>
                <w:sz w:val="22"/>
                <w:lang w:eastAsia="sl-SI"/>
              </w:rPr>
            </w:pPr>
            <w:r w:rsidRPr="004A31C0">
              <w:rPr>
                <w:rFonts w:ascii="Arial" w:eastAsia="Times New Roman" w:hAnsi="Arial" w:cs="Arial"/>
                <w:sz w:val="22"/>
                <w:lang w:eastAsia="sl-SI"/>
              </w:rPr>
              <w:t>18 01 03*</w:t>
            </w:r>
          </w:p>
        </w:tc>
        <w:tc>
          <w:tcPr>
            <w:tcW w:w="5245" w:type="dxa"/>
            <w:vAlign w:val="center"/>
          </w:tcPr>
          <w:p w14:paraId="247EC93D" w14:textId="77777777" w:rsidR="00CF13B2" w:rsidRPr="004A31C0" w:rsidRDefault="00CF13B2" w:rsidP="004A31C0">
            <w:pPr>
              <w:jc w:val="both"/>
              <w:rPr>
                <w:rFonts w:ascii="Arial" w:eastAsia="Times New Roman" w:hAnsi="Arial" w:cs="Arial"/>
                <w:sz w:val="22"/>
                <w:lang w:eastAsia="sl-SI"/>
              </w:rPr>
            </w:pPr>
            <w:r w:rsidRPr="004A31C0">
              <w:rPr>
                <w:rFonts w:ascii="Arial" w:eastAsia="Times New Roman" w:hAnsi="Arial" w:cs="Arial"/>
                <w:sz w:val="22"/>
                <w:lang w:eastAsia="sl-SI"/>
              </w:rPr>
              <w:t xml:space="preserve">Odpadki, ki z vidika preventive pred infekcijo zahtevajo posebno ravnanje pri zbiranju in odstranjevanju (ostri predmeti). Predmeti se shranjujejo v male zabojnike volumna 0,6l; 1,5l; 3l; 7l in 12l. </w:t>
            </w:r>
          </w:p>
        </w:tc>
        <w:tc>
          <w:tcPr>
            <w:tcW w:w="2409" w:type="dxa"/>
            <w:vAlign w:val="center"/>
          </w:tcPr>
          <w:p w14:paraId="2EFAF091" w14:textId="77777777" w:rsidR="00CF13B2" w:rsidRPr="004A31C0" w:rsidRDefault="00CF13B2" w:rsidP="0020198F">
            <w:pPr>
              <w:jc w:val="center"/>
              <w:rPr>
                <w:rFonts w:ascii="Arial" w:eastAsia="Times New Roman" w:hAnsi="Arial" w:cs="Arial"/>
                <w:sz w:val="22"/>
                <w:lang w:eastAsia="sl-SI"/>
              </w:rPr>
            </w:pPr>
            <w:r w:rsidRPr="004A31C0">
              <w:rPr>
                <w:rFonts w:ascii="Arial" w:eastAsia="Times New Roman" w:hAnsi="Arial" w:cs="Arial"/>
                <w:sz w:val="22"/>
                <w:lang w:eastAsia="sl-SI"/>
              </w:rPr>
              <w:t>Kontejner cca. 1m</w:t>
            </w:r>
            <w:r w:rsidRPr="004A31C0">
              <w:rPr>
                <w:rFonts w:ascii="Arial" w:eastAsia="Times New Roman" w:hAnsi="Arial" w:cs="Arial"/>
                <w:sz w:val="22"/>
                <w:vertAlign w:val="superscript"/>
                <w:lang w:eastAsia="sl-SI"/>
              </w:rPr>
              <w:t>3</w:t>
            </w:r>
            <w:r w:rsidRPr="004A31C0">
              <w:rPr>
                <w:rFonts w:ascii="Arial" w:eastAsia="Times New Roman" w:hAnsi="Arial" w:cs="Arial"/>
                <w:sz w:val="22"/>
                <w:lang w:eastAsia="sl-SI"/>
              </w:rPr>
              <w:t xml:space="preserve"> , ki ga mora zagotoviti prevzemnik.</w:t>
            </w:r>
          </w:p>
        </w:tc>
      </w:tr>
      <w:tr w:rsidR="00CF13B2" w:rsidRPr="0051237F" w14:paraId="17F3DAEA" w14:textId="77777777" w:rsidTr="004A31C0">
        <w:tc>
          <w:tcPr>
            <w:tcW w:w="1413" w:type="dxa"/>
            <w:vAlign w:val="center"/>
          </w:tcPr>
          <w:p w14:paraId="4F7726C5" w14:textId="77777777" w:rsidR="00CF13B2" w:rsidRPr="004A31C0" w:rsidRDefault="00CF13B2" w:rsidP="0051237F">
            <w:pPr>
              <w:numPr>
                <w:ilvl w:val="12"/>
                <w:numId w:val="0"/>
              </w:numPr>
              <w:jc w:val="center"/>
              <w:rPr>
                <w:rFonts w:ascii="Arial" w:eastAsia="Times New Roman" w:hAnsi="Arial" w:cs="Arial"/>
                <w:sz w:val="22"/>
                <w:lang w:eastAsia="sl-SI"/>
              </w:rPr>
            </w:pPr>
            <w:r w:rsidRPr="004A31C0">
              <w:rPr>
                <w:rFonts w:ascii="Arial" w:eastAsia="Times New Roman" w:hAnsi="Arial" w:cs="Arial"/>
                <w:sz w:val="22"/>
                <w:lang w:eastAsia="sl-SI"/>
              </w:rPr>
              <w:t>18 01 03*</w:t>
            </w:r>
          </w:p>
        </w:tc>
        <w:tc>
          <w:tcPr>
            <w:tcW w:w="5245" w:type="dxa"/>
            <w:vAlign w:val="center"/>
          </w:tcPr>
          <w:p w14:paraId="291738CC" w14:textId="77777777" w:rsidR="00CF13B2" w:rsidRPr="004A31C0" w:rsidRDefault="00CF13B2" w:rsidP="004A31C0">
            <w:pPr>
              <w:jc w:val="both"/>
              <w:rPr>
                <w:rFonts w:ascii="Arial" w:eastAsia="Times New Roman" w:hAnsi="Arial" w:cs="Arial"/>
                <w:sz w:val="22"/>
                <w:lang w:eastAsia="sl-SI"/>
              </w:rPr>
            </w:pPr>
            <w:r w:rsidRPr="004A31C0">
              <w:rPr>
                <w:rFonts w:ascii="Arial" w:eastAsia="Times New Roman" w:hAnsi="Arial" w:cs="Arial"/>
                <w:sz w:val="22"/>
                <w:lang w:eastAsia="sl-SI"/>
              </w:rPr>
              <w:t>Odpadki, ki z vidika preventive pred infekcijo zahtevajo posebno ravnanje pri zbiranju in odstranjevanju (večji kovinski kosi – večinoma kirurški spenjači).</w:t>
            </w:r>
          </w:p>
        </w:tc>
        <w:tc>
          <w:tcPr>
            <w:tcW w:w="2409" w:type="dxa"/>
            <w:vAlign w:val="center"/>
          </w:tcPr>
          <w:p w14:paraId="7AEAACCB" w14:textId="77777777" w:rsidR="00CF13B2" w:rsidRPr="004A31C0" w:rsidRDefault="00CF13B2" w:rsidP="0020198F">
            <w:pPr>
              <w:jc w:val="center"/>
              <w:rPr>
                <w:rFonts w:ascii="Arial" w:eastAsia="Times New Roman" w:hAnsi="Arial" w:cs="Arial"/>
                <w:sz w:val="22"/>
                <w:lang w:eastAsia="sl-SI"/>
              </w:rPr>
            </w:pPr>
            <w:r w:rsidRPr="004A31C0">
              <w:rPr>
                <w:rFonts w:ascii="Arial" w:eastAsia="Times New Roman" w:hAnsi="Arial" w:cs="Arial"/>
                <w:sz w:val="22"/>
                <w:lang w:eastAsia="sl-SI"/>
              </w:rPr>
              <w:t>Posamezni zabojniki 30 l oz. 60 l</w:t>
            </w:r>
          </w:p>
        </w:tc>
      </w:tr>
      <w:tr w:rsidR="00CF13B2" w:rsidRPr="0051237F" w14:paraId="12A16A96" w14:textId="77777777" w:rsidTr="004A31C0">
        <w:tc>
          <w:tcPr>
            <w:tcW w:w="1413" w:type="dxa"/>
            <w:vAlign w:val="center"/>
          </w:tcPr>
          <w:p w14:paraId="0121FD88" w14:textId="77777777" w:rsidR="00CF13B2" w:rsidRPr="004A31C0" w:rsidRDefault="00CF13B2" w:rsidP="0051237F">
            <w:pPr>
              <w:numPr>
                <w:ilvl w:val="12"/>
                <w:numId w:val="0"/>
              </w:numPr>
              <w:jc w:val="center"/>
              <w:rPr>
                <w:rFonts w:ascii="Arial" w:eastAsia="Times New Roman" w:hAnsi="Arial" w:cs="Arial"/>
                <w:sz w:val="22"/>
                <w:lang w:eastAsia="sl-SI"/>
              </w:rPr>
            </w:pPr>
            <w:r w:rsidRPr="004A31C0">
              <w:rPr>
                <w:rFonts w:ascii="Arial" w:eastAsia="Times New Roman" w:hAnsi="Arial" w:cs="Arial"/>
                <w:sz w:val="22"/>
                <w:lang w:eastAsia="sl-SI"/>
              </w:rPr>
              <w:t>18 01 06*</w:t>
            </w:r>
          </w:p>
        </w:tc>
        <w:tc>
          <w:tcPr>
            <w:tcW w:w="5245" w:type="dxa"/>
            <w:vAlign w:val="center"/>
          </w:tcPr>
          <w:p w14:paraId="1007F891" w14:textId="77777777" w:rsidR="00CF13B2" w:rsidRPr="004A31C0" w:rsidRDefault="00CF13B2" w:rsidP="004A31C0">
            <w:pPr>
              <w:jc w:val="both"/>
              <w:rPr>
                <w:rFonts w:ascii="Arial" w:eastAsia="Times New Roman" w:hAnsi="Arial" w:cs="Arial"/>
                <w:sz w:val="22"/>
                <w:lang w:eastAsia="sl-SI"/>
              </w:rPr>
            </w:pPr>
            <w:r w:rsidRPr="004A31C0">
              <w:rPr>
                <w:rFonts w:ascii="Arial" w:eastAsia="Times New Roman" w:hAnsi="Arial" w:cs="Arial"/>
                <w:sz w:val="22"/>
                <w:lang w:eastAsia="sl-SI"/>
              </w:rPr>
              <w:t>Kemikalije, ki so sestavljene iz nevarnih snovi ali jih vsebujejo</w:t>
            </w:r>
          </w:p>
        </w:tc>
        <w:tc>
          <w:tcPr>
            <w:tcW w:w="2409" w:type="dxa"/>
            <w:vAlign w:val="center"/>
          </w:tcPr>
          <w:p w14:paraId="1CD781F6" w14:textId="5EB35D2C" w:rsidR="00CF13B2" w:rsidRPr="004A31C0" w:rsidRDefault="00CF13B2" w:rsidP="0020198F">
            <w:pPr>
              <w:jc w:val="center"/>
              <w:rPr>
                <w:rFonts w:ascii="Arial" w:eastAsia="Times New Roman" w:hAnsi="Arial" w:cs="Arial"/>
                <w:sz w:val="22"/>
                <w:lang w:eastAsia="sl-SI"/>
              </w:rPr>
            </w:pPr>
            <w:r w:rsidRPr="004A31C0">
              <w:rPr>
                <w:rFonts w:ascii="Arial" w:eastAsia="Times New Roman" w:hAnsi="Arial" w:cs="Arial"/>
                <w:sz w:val="22"/>
                <w:lang w:eastAsia="sl-SI"/>
              </w:rPr>
              <w:t>Posoda cca. 1m</w:t>
            </w:r>
            <w:r w:rsidRPr="004A31C0">
              <w:rPr>
                <w:rFonts w:ascii="Arial" w:eastAsia="Times New Roman" w:hAnsi="Arial" w:cs="Arial"/>
                <w:sz w:val="22"/>
                <w:vertAlign w:val="superscript"/>
                <w:lang w:eastAsia="sl-SI"/>
              </w:rPr>
              <w:t>3</w:t>
            </w:r>
            <w:r w:rsidRPr="004A31C0">
              <w:rPr>
                <w:rFonts w:ascii="Arial" w:eastAsia="Times New Roman" w:hAnsi="Arial" w:cs="Arial"/>
                <w:sz w:val="22"/>
                <w:lang w:eastAsia="sl-SI"/>
              </w:rPr>
              <w:t xml:space="preserve"> </w:t>
            </w:r>
            <w:r w:rsidR="004A31C0">
              <w:rPr>
                <w:rFonts w:ascii="Arial" w:eastAsia="Times New Roman" w:hAnsi="Arial" w:cs="Arial"/>
                <w:sz w:val="22"/>
                <w:lang w:eastAsia="sl-SI"/>
              </w:rPr>
              <w:t xml:space="preserve">ali druga </w:t>
            </w:r>
            <w:r w:rsidRPr="004A31C0">
              <w:rPr>
                <w:rFonts w:ascii="Arial" w:eastAsia="Times New Roman" w:hAnsi="Arial" w:cs="Arial"/>
                <w:sz w:val="22"/>
                <w:lang w:eastAsia="sl-SI"/>
              </w:rPr>
              <w:t>ustrezna embalaža, ki jo mora zagotoviti prevzemnik.</w:t>
            </w:r>
          </w:p>
        </w:tc>
      </w:tr>
    </w:tbl>
    <w:p w14:paraId="5582BEC4" w14:textId="77777777" w:rsidR="0051237F" w:rsidRPr="0051237F" w:rsidRDefault="0051237F" w:rsidP="0051237F">
      <w:pPr>
        <w:rPr>
          <w:rFonts w:ascii="Arial" w:eastAsia="Times New Roman" w:hAnsi="Arial" w:cs="Arial"/>
          <w:sz w:val="22"/>
          <w:lang w:eastAsia="sl-SI"/>
        </w:rPr>
      </w:pPr>
    </w:p>
    <w:p w14:paraId="13DD453A" w14:textId="4AD646B8" w:rsidR="0051237F" w:rsidRPr="00E95905" w:rsidRDefault="00E95905" w:rsidP="004A31C0">
      <w:pPr>
        <w:jc w:val="both"/>
        <w:rPr>
          <w:rFonts w:ascii="Arial" w:eastAsia="Times New Roman" w:hAnsi="Arial" w:cs="Arial"/>
          <w:sz w:val="22"/>
          <w:lang w:eastAsia="sl-SI"/>
        </w:rPr>
      </w:pPr>
      <w:r w:rsidRPr="00E95905">
        <w:rPr>
          <w:rFonts w:ascii="Arial" w:eastAsia="Times New Roman" w:hAnsi="Arial" w:cs="Arial"/>
          <w:sz w:val="22"/>
          <w:lang w:eastAsia="sl-SI"/>
        </w:rPr>
        <w:t xml:space="preserve">DINAMIKA ODVOZOV: </w:t>
      </w:r>
    </w:p>
    <w:p w14:paraId="0FFADB8F"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Enkrat  tedensko</w:t>
      </w:r>
      <w:r w:rsidR="005C6B30">
        <w:rPr>
          <w:rFonts w:ascii="Arial" w:eastAsia="Times New Roman" w:hAnsi="Arial" w:cs="Arial"/>
          <w:sz w:val="22"/>
          <w:lang w:eastAsia="sl-SI"/>
        </w:rPr>
        <w:t xml:space="preserve"> ali po naročilu</w:t>
      </w:r>
      <w:r w:rsidRPr="0051237F">
        <w:rPr>
          <w:rFonts w:ascii="Arial" w:eastAsia="Times New Roman" w:hAnsi="Arial" w:cs="Arial"/>
          <w:sz w:val="22"/>
          <w:lang w:eastAsia="sl-SI"/>
        </w:rPr>
        <w:t>. Naročnik bo oddajal odpadke v embalažnih enotah, kot je navedeno v zgornji tabeli na prevzemnem mestu v zbiralnici odpadkov Splošne bolnišnice Izola.</w:t>
      </w:r>
      <w:r w:rsidR="005C6B30">
        <w:rPr>
          <w:rFonts w:ascii="Arial" w:eastAsia="Times New Roman" w:hAnsi="Arial" w:cs="Arial"/>
          <w:sz w:val="22"/>
          <w:lang w:eastAsia="sl-SI"/>
        </w:rPr>
        <w:t xml:space="preserve"> Ob prevzemu se odpadke tehta in izpolni evidenčni list.</w:t>
      </w:r>
    </w:p>
    <w:p w14:paraId="4BFEA44B" w14:textId="6BC17FC9" w:rsidR="00C82ED9" w:rsidRDefault="00C82ED9" w:rsidP="0081196D">
      <w:pPr>
        <w:jc w:val="both"/>
        <w:rPr>
          <w:rFonts w:ascii="Arial" w:eastAsia="Times New Roman" w:hAnsi="Arial" w:cs="Arial"/>
          <w:sz w:val="22"/>
          <w:lang w:eastAsia="sl-SI"/>
        </w:rPr>
      </w:pPr>
    </w:p>
    <w:p w14:paraId="79503A5A" w14:textId="77777777" w:rsidR="00E16DBA" w:rsidRDefault="00E16DBA" w:rsidP="0081196D">
      <w:pPr>
        <w:jc w:val="both"/>
        <w:rPr>
          <w:rFonts w:ascii="Arial" w:eastAsia="Times New Roman" w:hAnsi="Arial" w:cs="Arial"/>
          <w:sz w:val="22"/>
          <w:lang w:eastAsia="sl-SI"/>
        </w:rPr>
      </w:pPr>
    </w:p>
    <w:p w14:paraId="2C617385" w14:textId="64026C39" w:rsidR="008D2AEA"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OBVEZNOSTI IZVAJALCA:</w:t>
      </w:r>
    </w:p>
    <w:p w14:paraId="6A5AEB9B" w14:textId="2456ACB1" w:rsidR="008D2AEA" w:rsidRPr="008D2AEA" w:rsidRDefault="0020198F" w:rsidP="0081196D">
      <w:pPr>
        <w:jc w:val="both"/>
        <w:rPr>
          <w:rFonts w:ascii="Arial" w:eastAsia="Times New Roman" w:hAnsi="Arial" w:cs="Arial"/>
          <w:sz w:val="22"/>
          <w:lang w:eastAsia="sl-SI"/>
        </w:rPr>
      </w:pPr>
      <w:r>
        <w:rPr>
          <w:rFonts w:ascii="Arial" w:eastAsia="Times New Roman" w:hAnsi="Arial" w:cs="Arial"/>
          <w:sz w:val="22"/>
          <w:lang w:eastAsia="sl-SI"/>
        </w:rPr>
        <w:t>Vpis</w:t>
      </w:r>
      <w:r w:rsidR="008D2AEA" w:rsidRPr="008D2AEA">
        <w:rPr>
          <w:rFonts w:ascii="Arial" w:eastAsia="Times New Roman" w:hAnsi="Arial" w:cs="Arial"/>
          <w:sz w:val="22"/>
          <w:lang w:eastAsia="sl-SI"/>
        </w:rPr>
        <w:t xml:space="preserve"> v evidenco zbiralcev odpadkov iz zdravstva s </w:t>
      </w:r>
      <w:r w:rsidR="004A31C0">
        <w:rPr>
          <w:rFonts w:ascii="Arial" w:eastAsia="Times New Roman" w:hAnsi="Arial" w:cs="Arial"/>
          <w:sz w:val="22"/>
          <w:lang w:eastAsia="sl-SI"/>
        </w:rPr>
        <w:t>klas. št.</w:t>
      </w:r>
      <w:r w:rsidR="00307FB6">
        <w:rPr>
          <w:rFonts w:ascii="Arial" w:eastAsia="Times New Roman" w:hAnsi="Arial" w:cs="Arial"/>
          <w:sz w:val="22"/>
          <w:lang w:eastAsia="sl-SI"/>
        </w:rPr>
        <w:t xml:space="preserve"> </w:t>
      </w:r>
      <w:r w:rsidR="008D2AEA" w:rsidRPr="008D2AEA">
        <w:rPr>
          <w:rFonts w:ascii="Arial" w:eastAsia="Times New Roman" w:hAnsi="Arial" w:cs="Arial"/>
          <w:sz w:val="22"/>
          <w:lang w:eastAsia="sl-SI"/>
        </w:rPr>
        <w:t>18 01 0</w:t>
      </w:r>
      <w:r w:rsidR="00AC2D6E">
        <w:rPr>
          <w:rFonts w:ascii="Arial" w:eastAsia="Times New Roman" w:hAnsi="Arial" w:cs="Arial"/>
          <w:sz w:val="22"/>
          <w:lang w:eastAsia="sl-SI"/>
        </w:rPr>
        <w:t xml:space="preserve">3*, </w:t>
      </w:r>
      <w:r w:rsidR="00AC2D6E" w:rsidRPr="008D2AEA">
        <w:rPr>
          <w:rFonts w:ascii="Arial" w:eastAsia="Times New Roman" w:hAnsi="Arial" w:cs="Arial"/>
          <w:sz w:val="22"/>
          <w:lang w:eastAsia="sl-SI"/>
        </w:rPr>
        <w:t>18 01 0</w:t>
      </w:r>
      <w:r w:rsidR="00AC2D6E">
        <w:rPr>
          <w:rFonts w:ascii="Arial" w:eastAsia="Times New Roman" w:hAnsi="Arial" w:cs="Arial"/>
          <w:sz w:val="22"/>
          <w:lang w:eastAsia="sl-SI"/>
        </w:rPr>
        <w:t>6*</w:t>
      </w:r>
      <w:r w:rsidR="00C82ED9">
        <w:rPr>
          <w:rFonts w:ascii="Arial" w:eastAsia="Times New Roman" w:hAnsi="Arial" w:cs="Arial"/>
          <w:sz w:val="22"/>
          <w:lang w:eastAsia="sl-SI"/>
        </w:rPr>
        <w:t>, 18 01 08*</w:t>
      </w:r>
      <w:r w:rsidR="00AC2D6E">
        <w:rPr>
          <w:rFonts w:ascii="Arial" w:eastAsia="Times New Roman" w:hAnsi="Arial" w:cs="Arial"/>
          <w:sz w:val="22"/>
          <w:lang w:eastAsia="sl-SI"/>
        </w:rPr>
        <w:t xml:space="preserve">. </w:t>
      </w:r>
    </w:p>
    <w:p w14:paraId="3D0D9863" w14:textId="77777777" w:rsidR="008D2AEA" w:rsidRDefault="008D2AEA" w:rsidP="0081196D">
      <w:pPr>
        <w:jc w:val="both"/>
        <w:rPr>
          <w:rFonts w:ascii="Arial" w:eastAsia="Times New Roman" w:hAnsi="Arial" w:cs="Arial"/>
          <w:sz w:val="22"/>
          <w:lang w:eastAsia="sl-SI"/>
        </w:rPr>
      </w:pPr>
    </w:p>
    <w:p w14:paraId="0638AC01" w14:textId="42D4C3FB" w:rsidR="004A31C0" w:rsidRPr="0004033F" w:rsidRDefault="004A31C0" w:rsidP="0081196D">
      <w:pPr>
        <w:jc w:val="both"/>
        <w:rPr>
          <w:rFonts w:ascii="Arial" w:eastAsia="Times New Roman" w:hAnsi="Arial" w:cs="Arial"/>
          <w:sz w:val="22"/>
          <w:lang w:eastAsia="sl-SI" w:bidi="en-US"/>
        </w:rPr>
      </w:pPr>
      <w:r w:rsidRPr="0004033F">
        <w:rPr>
          <w:rFonts w:ascii="Arial" w:eastAsia="Times New Roman" w:hAnsi="Arial" w:cs="Arial"/>
          <w:sz w:val="22"/>
          <w:lang w:eastAsia="sl-SI" w:bidi="en-US"/>
        </w:rPr>
        <w:t>Ponudnik mora zagotavljati s</w:t>
      </w:r>
      <w:r w:rsidR="0020198F">
        <w:rPr>
          <w:rFonts w:ascii="Arial" w:eastAsia="Times New Roman" w:hAnsi="Arial" w:cs="Arial"/>
          <w:sz w:val="22"/>
          <w:lang w:eastAsia="sl-SI" w:bidi="en-US"/>
        </w:rPr>
        <w:t xml:space="preserve">ukcesivno </w:t>
      </w:r>
      <w:r w:rsidRPr="0004033F">
        <w:rPr>
          <w:rFonts w:ascii="Arial" w:eastAsia="Times New Roman" w:hAnsi="Arial" w:cs="Arial"/>
          <w:sz w:val="22"/>
          <w:lang w:eastAsia="sl-SI" w:bidi="en-US"/>
        </w:rPr>
        <w:t>dobavo embalaže</w:t>
      </w:r>
      <w:r w:rsidR="005A0598" w:rsidRPr="0004033F">
        <w:rPr>
          <w:rFonts w:ascii="Arial" w:eastAsia="Times New Roman" w:hAnsi="Arial" w:cs="Arial"/>
          <w:sz w:val="22"/>
          <w:lang w:eastAsia="sl-SI" w:bidi="en-US"/>
        </w:rPr>
        <w:t xml:space="preserve"> za odpadke s klas. št. 18 01 03*.</w:t>
      </w:r>
    </w:p>
    <w:p w14:paraId="48904F86" w14:textId="68EC50ED" w:rsidR="0051237F" w:rsidRPr="005A0598" w:rsidRDefault="0051237F" w:rsidP="006967DF">
      <w:pPr>
        <w:contextualSpacing/>
        <w:jc w:val="both"/>
        <w:rPr>
          <w:rFonts w:ascii="Arial" w:eastAsia="Times New Roman" w:hAnsi="Arial" w:cs="Arial"/>
          <w:sz w:val="22"/>
          <w:lang w:eastAsia="sl-SI"/>
        </w:rPr>
      </w:pPr>
      <w:r w:rsidRPr="005A0598">
        <w:rPr>
          <w:rFonts w:ascii="Arial" w:eastAsia="Times New Roman" w:hAnsi="Arial" w:cs="Arial"/>
          <w:sz w:val="22"/>
          <w:lang w:eastAsia="sl-SI"/>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730"/>
        <w:gridCol w:w="2025"/>
        <w:gridCol w:w="2230"/>
        <w:gridCol w:w="2012"/>
      </w:tblGrid>
      <w:tr w:rsidR="004164B2" w:rsidRPr="004164B2" w14:paraId="5E2B65CB" w14:textId="77777777" w:rsidTr="00C82ED9">
        <w:trPr>
          <w:trHeight w:val="634"/>
        </w:trPr>
        <w:tc>
          <w:tcPr>
            <w:tcW w:w="1098" w:type="dxa"/>
          </w:tcPr>
          <w:p w14:paraId="6347B1ED" w14:textId="22A43CFB" w:rsidR="004164B2" w:rsidRPr="004164B2" w:rsidRDefault="00F717B5" w:rsidP="004164B2">
            <w:pPr>
              <w:jc w:val="center"/>
              <w:rPr>
                <w:rFonts w:ascii="Arial" w:eastAsia="Times New Roman" w:hAnsi="Arial" w:cs="Arial"/>
                <w:sz w:val="22"/>
                <w:lang w:eastAsia="sl-SI"/>
              </w:rPr>
            </w:pPr>
            <w:r w:rsidRPr="00F717B5">
              <w:rPr>
                <w:rFonts w:ascii="Arial" w:eastAsia="Times New Roman" w:hAnsi="Arial" w:cs="Arial"/>
                <w:sz w:val="22"/>
                <w:lang w:eastAsia="sl-SI"/>
              </w:rPr>
              <w:t>Zap. št.</w:t>
            </w:r>
          </w:p>
        </w:tc>
        <w:tc>
          <w:tcPr>
            <w:tcW w:w="1730" w:type="dxa"/>
          </w:tcPr>
          <w:p w14:paraId="5081C0AA" w14:textId="71E59557" w:rsidR="004164B2" w:rsidRPr="004164B2" w:rsidRDefault="004A31C0" w:rsidP="004164B2">
            <w:pPr>
              <w:jc w:val="center"/>
              <w:rPr>
                <w:rFonts w:ascii="Arial" w:eastAsia="Times New Roman" w:hAnsi="Arial" w:cs="Arial"/>
                <w:sz w:val="22"/>
                <w:lang w:eastAsia="sl-SI"/>
              </w:rPr>
            </w:pPr>
            <w:r>
              <w:rPr>
                <w:rFonts w:ascii="Arial" w:eastAsia="Times New Roman" w:hAnsi="Arial" w:cs="Arial"/>
                <w:sz w:val="22"/>
                <w:lang w:eastAsia="sl-SI"/>
              </w:rPr>
              <w:t xml:space="preserve">Klas. št. </w:t>
            </w:r>
            <w:r w:rsidR="004164B2" w:rsidRPr="004164B2">
              <w:rPr>
                <w:rFonts w:ascii="Arial" w:eastAsia="Times New Roman" w:hAnsi="Arial" w:cs="Arial"/>
                <w:sz w:val="22"/>
                <w:lang w:eastAsia="sl-SI"/>
              </w:rPr>
              <w:t>odpadka</w:t>
            </w:r>
          </w:p>
        </w:tc>
        <w:tc>
          <w:tcPr>
            <w:tcW w:w="2025" w:type="dxa"/>
          </w:tcPr>
          <w:p w14:paraId="1CC9255B" w14:textId="77777777" w:rsidR="004164B2" w:rsidRPr="004164B2" w:rsidRDefault="004164B2" w:rsidP="004164B2">
            <w:pPr>
              <w:jc w:val="center"/>
              <w:rPr>
                <w:rFonts w:ascii="Arial" w:eastAsia="Times New Roman" w:hAnsi="Arial" w:cs="Arial"/>
                <w:sz w:val="22"/>
                <w:lang w:eastAsia="sl-SI"/>
              </w:rPr>
            </w:pPr>
            <w:r w:rsidRPr="004164B2">
              <w:rPr>
                <w:rFonts w:ascii="Arial" w:eastAsia="Times New Roman" w:hAnsi="Arial" w:cs="Arial"/>
                <w:sz w:val="22"/>
                <w:lang w:eastAsia="sl-SI"/>
              </w:rPr>
              <w:t>Volumen zabojnika</w:t>
            </w:r>
          </w:p>
        </w:tc>
        <w:tc>
          <w:tcPr>
            <w:tcW w:w="2231" w:type="dxa"/>
          </w:tcPr>
          <w:p w14:paraId="6BAAE79A" w14:textId="77777777" w:rsidR="004164B2" w:rsidRPr="004164B2" w:rsidRDefault="004164B2" w:rsidP="004164B2">
            <w:pPr>
              <w:jc w:val="center"/>
              <w:rPr>
                <w:rFonts w:ascii="Arial" w:eastAsia="Times New Roman" w:hAnsi="Arial" w:cs="Arial"/>
                <w:sz w:val="22"/>
                <w:lang w:eastAsia="sl-SI"/>
              </w:rPr>
            </w:pPr>
            <w:r w:rsidRPr="004164B2">
              <w:rPr>
                <w:rFonts w:ascii="Arial" w:eastAsia="Times New Roman" w:hAnsi="Arial" w:cs="Arial"/>
                <w:sz w:val="22"/>
                <w:lang w:eastAsia="sl-SI"/>
              </w:rPr>
              <w:t>Oblika zabojnika</w:t>
            </w:r>
          </w:p>
        </w:tc>
        <w:tc>
          <w:tcPr>
            <w:tcW w:w="2012" w:type="dxa"/>
          </w:tcPr>
          <w:p w14:paraId="1683ED18" w14:textId="77777777" w:rsidR="004164B2" w:rsidRPr="004164B2" w:rsidRDefault="004164B2" w:rsidP="004164B2">
            <w:pPr>
              <w:jc w:val="center"/>
              <w:rPr>
                <w:rFonts w:ascii="Arial" w:eastAsia="Times New Roman" w:hAnsi="Arial" w:cs="Arial"/>
                <w:sz w:val="22"/>
                <w:lang w:eastAsia="sl-SI"/>
              </w:rPr>
            </w:pPr>
            <w:r w:rsidRPr="004164B2">
              <w:rPr>
                <w:rFonts w:ascii="Arial" w:eastAsia="Times New Roman" w:hAnsi="Arial" w:cs="Arial"/>
                <w:sz w:val="22"/>
                <w:lang w:eastAsia="sl-SI"/>
              </w:rPr>
              <w:t>Predvidena okvirna količina za dve leti</w:t>
            </w:r>
          </w:p>
        </w:tc>
      </w:tr>
      <w:tr w:rsidR="004164B2" w:rsidRPr="004164B2" w14:paraId="63EB6B3C" w14:textId="77777777" w:rsidTr="00C82ED9">
        <w:tc>
          <w:tcPr>
            <w:tcW w:w="1098" w:type="dxa"/>
            <w:vMerge w:val="restart"/>
            <w:vAlign w:val="center"/>
          </w:tcPr>
          <w:p w14:paraId="41ECFFCD" w14:textId="69B52238" w:rsidR="004164B2" w:rsidRPr="004164B2" w:rsidRDefault="004A31C0" w:rsidP="004A31C0">
            <w:pPr>
              <w:jc w:val="center"/>
              <w:rPr>
                <w:rFonts w:ascii="Arial" w:eastAsia="Times New Roman" w:hAnsi="Arial" w:cs="Arial"/>
                <w:sz w:val="22"/>
                <w:lang w:eastAsia="sl-SI"/>
              </w:rPr>
            </w:pPr>
            <w:r>
              <w:rPr>
                <w:rFonts w:ascii="Arial" w:eastAsia="Times New Roman" w:hAnsi="Arial" w:cs="Arial"/>
                <w:sz w:val="22"/>
                <w:lang w:eastAsia="sl-SI"/>
              </w:rPr>
              <w:t>1.</w:t>
            </w:r>
          </w:p>
        </w:tc>
        <w:tc>
          <w:tcPr>
            <w:tcW w:w="1730" w:type="dxa"/>
            <w:vMerge w:val="restart"/>
            <w:vAlign w:val="center"/>
          </w:tcPr>
          <w:p w14:paraId="3C1E3A42" w14:textId="77777777" w:rsidR="004164B2" w:rsidRPr="004164B2" w:rsidRDefault="004164B2" w:rsidP="004164B2">
            <w:pPr>
              <w:jc w:val="center"/>
              <w:rPr>
                <w:rFonts w:ascii="Arial" w:eastAsia="Times New Roman" w:hAnsi="Arial" w:cs="Arial"/>
                <w:sz w:val="22"/>
                <w:lang w:eastAsia="sl-SI"/>
              </w:rPr>
            </w:pPr>
            <w:r w:rsidRPr="004164B2">
              <w:rPr>
                <w:rFonts w:ascii="Arial" w:eastAsia="Times New Roman" w:hAnsi="Arial" w:cs="Arial"/>
                <w:sz w:val="22"/>
                <w:lang w:eastAsia="sl-SI"/>
              </w:rPr>
              <w:t>18 01 03*</w:t>
            </w:r>
          </w:p>
        </w:tc>
        <w:tc>
          <w:tcPr>
            <w:tcW w:w="2025" w:type="dxa"/>
          </w:tcPr>
          <w:p w14:paraId="6EADC732" w14:textId="77777777" w:rsidR="004164B2" w:rsidRPr="004A31C0" w:rsidRDefault="004164B2" w:rsidP="005A0598">
            <w:pPr>
              <w:jc w:val="center"/>
              <w:rPr>
                <w:rFonts w:ascii="Arial" w:eastAsia="Times New Roman" w:hAnsi="Arial" w:cs="Arial"/>
                <w:sz w:val="22"/>
                <w:lang w:eastAsia="sl-SI"/>
              </w:rPr>
            </w:pPr>
            <w:r w:rsidRPr="004A31C0">
              <w:rPr>
                <w:rFonts w:ascii="Arial" w:eastAsia="Times New Roman" w:hAnsi="Arial" w:cs="Arial"/>
                <w:sz w:val="22"/>
                <w:lang w:eastAsia="sl-SI"/>
              </w:rPr>
              <w:t>60 litrov</w:t>
            </w:r>
          </w:p>
        </w:tc>
        <w:tc>
          <w:tcPr>
            <w:tcW w:w="2231" w:type="dxa"/>
          </w:tcPr>
          <w:p w14:paraId="1BBFC579" w14:textId="03181C4F" w:rsidR="004164B2" w:rsidRPr="004A31C0"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2707739F" w14:textId="095EEEDC" w:rsidR="004164B2" w:rsidRPr="004A31C0" w:rsidRDefault="00C84085" w:rsidP="00C84085">
            <w:pPr>
              <w:jc w:val="center"/>
              <w:rPr>
                <w:rFonts w:ascii="Arial" w:eastAsia="Times New Roman" w:hAnsi="Arial" w:cs="Arial"/>
                <w:sz w:val="22"/>
                <w:lang w:eastAsia="sl-SI"/>
              </w:rPr>
            </w:pPr>
            <w:r>
              <w:rPr>
                <w:rFonts w:ascii="Arial" w:eastAsia="Times New Roman" w:hAnsi="Arial" w:cs="Arial"/>
                <w:sz w:val="22"/>
                <w:lang w:eastAsia="sl-SI"/>
              </w:rPr>
              <w:t>16</w:t>
            </w:r>
            <w:r w:rsidR="004164B2" w:rsidRPr="004A31C0">
              <w:rPr>
                <w:rFonts w:ascii="Arial" w:eastAsia="Times New Roman" w:hAnsi="Arial" w:cs="Arial"/>
                <w:sz w:val="22"/>
                <w:lang w:eastAsia="sl-SI"/>
              </w:rPr>
              <w:t>000 kos</w:t>
            </w:r>
          </w:p>
        </w:tc>
      </w:tr>
      <w:tr w:rsidR="004164B2" w:rsidRPr="004164B2" w14:paraId="6F7477B8" w14:textId="77777777" w:rsidTr="00C82ED9">
        <w:tc>
          <w:tcPr>
            <w:tcW w:w="1098" w:type="dxa"/>
            <w:vMerge/>
            <w:vAlign w:val="center"/>
          </w:tcPr>
          <w:p w14:paraId="597DB9C8" w14:textId="77777777" w:rsidR="004164B2" w:rsidRPr="004164B2" w:rsidRDefault="004164B2" w:rsidP="004164B2">
            <w:pPr>
              <w:rPr>
                <w:rFonts w:ascii="Arial" w:eastAsia="Times New Roman" w:hAnsi="Arial" w:cs="Arial"/>
                <w:sz w:val="22"/>
                <w:lang w:eastAsia="sl-SI"/>
              </w:rPr>
            </w:pPr>
          </w:p>
        </w:tc>
        <w:tc>
          <w:tcPr>
            <w:tcW w:w="1730" w:type="dxa"/>
            <w:vMerge/>
            <w:vAlign w:val="center"/>
          </w:tcPr>
          <w:p w14:paraId="474D1774" w14:textId="77777777" w:rsidR="004164B2" w:rsidRPr="004164B2" w:rsidRDefault="004164B2" w:rsidP="004164B2">
            <w:pPr>
              <w:jc w:val="center"/>
              <w:rPr>
                <w:rFonts w:ascii="Arial" w:eastAsia="Times New Roman" w:hAnsi="Arial" w:cs="Arial"/>
                <w:sz w:val="22"/>
                <w:lang w:eastAsia="sl-SI"/>
              </w:rPr>
            </w:pPr>
          </w:p>
        </w:tc>
        <w:tc>
          <w:tcPr>
            <w:tcW w:w="2025" w:type="dxa"/>
          </w:tcPr>
          <w:p w14:paraId="7389A942" w14:textId="77777777" w:rsidR="004164B2" w:rsidRPr="004A31C0" w:rsidRDefault="004164B2" w:rsidP="005A0598">
            <w:pPr>
              <w:jc w:val="center"/>
              <w:rPr>
                <w:rFonts w:ascii="Arial" w:eastAsia="Times New Roman" w:hAnsi="Arial" w:cs="Arial"/>
                <w:sz w:val="22"/>
                <w:lang w:eastAsia="sl-SI"/>
              </w:rPr>
            </w:pPr>
            <w:r w:rsidRPr="004A31C0">
              <w:rPr>
                <w:rFonts w:ascii="Arial" w:eastAsia="Times New Roman" w:hAnsi="Arial" w:cs="Arial"/>
                <w:sz w:val="22"/>
                <w:lang w:eastAsia="sl-SI"/>
              </w:rPr>
              <w:t>30 litrov</w:t>
            </w:r>
          </w:p>
        </w:tc>
        <w:tc>
          <w:tcPr>
            <w:tcW w:w="2231" w:type="dxa"/>
          </w:tcPr>
          <w:p w14:paraId="032F4D4E" w14:textId="64432AB1" w:rsidR="004164B2" w:rsidRPr="004A31C0"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48B5546B" w14:textId="2C501DE2" w:rsidR="004164B2" w:rsidRPr="004A31C0" w:rsidRDefault="00C84085" w:rsidP="005A0598">
            <w:pPr>
              <w:jc w:val="center"/>
              <w:rPr>
                <w:rFonts w:ascii="Arial" w:eastAsia="Times New Roman" w:hAnsi="Arial" w:cs="Arial"/>
                <w:sz w:val="22"/>
                <w:lang w:eastAsia="sl-SI"/>
              </w:rPr>
            </w:pPr>
            <w:r>
              <w:rPr>
                <w:rFonts w:ascii="Arial" w:eastAsia="Times New Roman" w:hAnsi="Arial" w:cs="Arial"/>
                <w:sz w:val="22"/>
                <w:lang w:eastAsia="sl-SI"/>
              </w:rPr>
              <w:t>40</w:t>
            </w:r>
            <w:r w:rsidR="004164B2" w:rsidRPr="004A31C0">
              <w:rPr>
                <w:rFonts w:ascii="Arial" w:eastAsia="Times New Roman" w:hAnsi="Arial" w:cs="Arial"/>
                <w:sz w:val="22"/>
                <w:lang w:eastAsia="sl-SI"/>
              </w:rPr>
              <w:t>00 kos</w:t>
            </w:r>
          </w:p>
        </w:tc>
      </w:tr>
      <w:tr w:rsidR="004164B2" w:rsidRPr="004164B2" w14:paraId="7C3B8F5B" w14:textId="77777777" w:rsidTr="00C82ED9">
        <w:tc>
          <w:tcPr>
            <w:tcW w:w="1098" w:type="dxa"/>
            <w:vMerge/>
            <w:vAlign w:val="center"/>
          </w:tcPr>
          <w:p w14:paraId="6221BF6F" w14:textId="77777777" w:rsidR="004164B2" w:rsidRPr="004164B2" w:rsidRDefault="004164B2" w:rsidP="004164B2">
            <w:pPr>
              <w:rPr>
                <w:rFonts w:ascii="Arial" w:eastAsia="Times New Roman" w:hAnsi="Arial" w:cs="Arial"/>
                <w:sz w:val="22"/>
                <w:lang w:eastAsia="sl-SI"/>
              </w:rPr>
            </w:pPr>
          </w:p>
        </w:tc>
        <w:tc>
          <w:tcPr>
            <w:tcW w:w="1730" w:type="dxa"/>
            <w:vMerge/>
            <w:vAlign w:val="center"/>
          </w:tcPr>
          <w:p w14:paraId="43B9ED40" w14:textId="77777777" w:rsidR="004164B2" w:rsidRPr="004164B2" w:rsidRDefault="004164B2" w:rsidP="004164B2">
            <w:pPr>
              <w:jc w:val="center"/>
              <w:rPr>
                <w:rFonts w:ascii="Arial" w:eastAsia="Times New Roman" w:hAnsi="Arial" w:cs="Arial"/>
                <w:sz w:val="22"/>
                <w:lang w:eastAsia="sl-SI"/>
              </w:rPr>
            </w:pPr>
          </w:p>
        </w:tc>
        <w:tc>
          <w:tcPr>
            <w:tcW w:w="2025" w:type="dxa"/>
          </w:tcPr>
          <w:p w14:paraId="4ECF879E" w14:textId="5ABBC267" w:rsidR="004164B2" w:rsidRPr="004A31C0" w:rsidRDefault="004164B2" w:rsidP="005A0598">
            <w:pPr>
              <w:jc w:val="center"/>
              <w:rPr>
                <w:rFonts w:ascii="Arial" w:eastAsia="Times New Roman" w:hAnsi="Arial" w:cs="Arial"/>
                <w:sz w:val="22"/>
                <w:lang w:eastAsia="sl-SI"/>
              </w:rPr>
            </w:pPr>
            <w:r w:rsidRPr="004A31C0">
              <w:rPr>
                <w:rFonts w:ascii="Arial" w:eastAsia="Times New Roman" w:hAnsi="Arial" w:cs="Arial"/>
                <w:sz w:val="22"/>
                <w:lang w:eastAsia="sl-SI"/>
              </w:rPr>
              <w:t>1,0 lit</w:t>
            </w:r>
            <w:r w:rsidR="004140E6">
              <w:rPr>
                <w:rFonts w:ascii="Arial" w:eastAsia="Times New Roman" w:hAnsi="Arial" w:cs="Arial"/>
                <w:sz w:val="22"/>
                <w:lang w:eastAsia="sl-SI"/>
              </w:rPr>
              <w:t>er</w:t>
            </w:r>
          </w:p>
        </w:tc>
        <w:tc>
          <w:tcPr>
            <w:tcW w:w="2231" w:type="dxa"/>
          </w:tcPr>
          <w:p w14:paraId="0A928A4C" w14:textId="137387C1" w:rsidR="004164B2" w:rsidRPr="004A31C0"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32D04D8B" w14:textId="41A56B83" w:rsidR="004164B2" w:rsidRPr="004A31C0" w:rsidRDefault="0072413D" w:rsidP="005A0598">
            <w:pPr>
              <w:jc w:val="center"/>
              <w:rPr>
                <w:rFonts w:ascii="Arial" w:eastAsia="Times New Roman" w:hAnsi="Arial" w:cs="Arial"/>
                <w:sz w:val="22"/>
                <w:lang w:eastAsia="sl-SI"/>
              </w:rPr>
            </w:pPr>
            <w:r>
              <w:rPr>
                <w:rFonts w:ascii="Arial" w:eastAsia="Times New Roman" w:hAnsi="Arial" w:cs="Arial"/>
                <w:sz w:val="22"/>
                <w:lang w:eastAsia="sl-SI"/>
              </w:rPr>
              <w:t xml:space="preserve">1500 </w:t>
            </w:r>
            <w:r w:rsidR="004164B2" w:rsidRPr="004A31C0">
              <w:rPr>
                <w:rFonts w:ascii="Arial" w:eastAsia="Times New Roman" w:hAnsi="Arial" w:cs="Arial"/>
                <w:sz w:val="22"/>
                <w:lang w:eastAsia="sl-SI"/>
              </w:rPr>
              <w:t>kos</w:t>
            </w:r>
          </w:p>
        </w:tc>
      </w:tr>
      <w:tr w:rsidR="004164B2" w:rsidRPr="004164B2" w14:paraId="709BBCF4" w14:textId="77777777" w:rsidTr="00C82ED9">
        <w:tc>
          <w:tcPr>
            <w:tcW w:w="1098" w:type="dxa"/>
            <w:vMerge/>
            <w:vAlign w:val="center"/>
          </w:tcPr>
          <w:p w14:paraId="13F7894D" w14:textId="77777777" w:rsidR="004164B2" w:rsidRPr="004164B2" w:rsidRDefault="004164B2" w:rsidP="004164B2">
            <w:pPr>
              <w:rPr>
                <w:rFonts w:ascii="Arial" w:eastAsia="Times New Roman" w:hAnsi="Arial" w:cs="Arial"/>
                <w:sz w:val="22"/>
                <w:lang w:eastAsia="sl-SI"/>
              </w:rPr>
            </w:pPr>
          </w:p>
        </w:tc>
        <w:tc>
          <w:tcPr>
            <w:tcW w:w="1730" w:type="dxa"/>
            <w:vMerge/>
            <w:vAlign w:val="center"/>
          </w:tcPr>
          <w:p w14:paraId="1A5B108A" w14:textId="77777777" w:rsidR="004164B2" w:rsidRPr="004164B2" w:rsidRDefault="004164B2" w:rsidP="004164B2">
            <w:pPr>
              <w:jc w:val="center"/>
              <w:rPr>
                <w:rFonts w:ascii="Arial" w:eastAsia="Times New Roman" w:hAnsi="Arial" w:cs="Arial"/>
                <w:sz w:val="22"/>
                <w:lang w:eastAsia="sl-SI"/>
              </w:rPr>
            </w:pPr>
          </w:p>
        </w:tc>
        <w:tc>
          <w:tcPr>
            <w:tcW w:w="2025" w:type="dxa"/>
          </w:tcPr>
          <w:p w14:paraId="32962F23" w14:textId="77777777" w:rsidR="004164B2" w:rsidRPr="004164B2" w:rsidRDefault="004164B2" w:rsidP="005A0598">
            <w:pPr>
              <w:jc w:val="center"/>
              <w:rPr>
                <w:rFonts w:ascii="Arial" w:eastAsia="Times New Roman" w:hAnsi="Arial" w:cs="Arial"/>
                <w:sz w:val="22"/>
                <w:lang w:eastAsia="sl-SI"/>
              </w:rPr>
            </w:pPr>
            <w:r w:rsidRPr="004164B2">
              <w:rPr>
                <w:rFonts w:ascii="Arial" w:eastAsia="Times New Roman" w:hAnsi="Arial" w:cs="Arial"/>
                <w:sz w:val="22"/>
                <w:lang w:eastAsia="sl-SI"/>
              </w:rPr>
              <w:t>1,8 litrov</w:t>
            </w:r>
          </w:p>
        </w:tc>
        <w:tc>
          <w:tcPr>
            <w:tcW w:w="2231" w:type="dxa"/>
          </w:tcPr>
          <w:p w14:paraId="469B239D" w14:textId="7B3A1B0E" w:rsidR="004164B2" w:rsidRPr="004164B2"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48B205F7" w14:textId="11AB8A38" w:rsidR="004164B2" w:rsidRPr="004164B2" w:rsidRDefault="0072413D" w:rsidP="005A0598">
            <w:pPr>
              <w:jc w:val="center"/>
              <w:rPr>
                <w:rFonts w:ascii="Arial" w:eastAsia="Times New Roman" w:hAnsi="Arial" w:cs="Arial"/>
                <w:sz w:val="22"/>
                <w:lang w:eastAsia="sl-SI"/>
              </w:rPr>
            </w:pPr>
            <w:r>
              <w:rPr>
                <w:rFonts w:ascii="Arial" w:eastAsia="Times New Roman" w:hAnsi="Arial" w:cs="Arial"/>
                <w:sz w:val="22"/>
                <w:lang w:eastAsia="sl-SI"/>
              </w:rPr>
              <w:t xml:space="preserve">2300 </w:t>
            </w:r>
            <w:r w:rsidR="004164B2" w:rsidRPr="004164B2">
              <w:rPr>
                <w:rFonts w:ascii="Arial" w:eastAsia="Times New Roman" w:hAnsi="Arial" w:cs="Arial"/>
                <w:sz w:val="22"/>
                <w:lang w:eastAsia="sl-SI"/>
              </w:rPr>
              <w:t>kos</w:t>
            </w:r>
          </w:p>
        </w:tc>
      </w:tr>
      <w:tr w:rsidR="004164B2" w:rsidRPr="004164B2" w14:paraId="6C1654AD" w14:textId="77777777" w:rsidTr="00C82ED9">
        <w:tc>
          <w:tcPr>
            <w:tcW w:w="1098" w:type="dxa"/>
            <w:vMerge/>
            <w:vAlign w:val="center"/>
          </w:tcPr>
          <w:p w14:paraId="21ACCFE2" w14:textId="77777777" w:rsidR="004164B2" w:rsidRPr="004164B2" w:rsidRDefault="004164B2" w:rsidP="004164B2">
            <w:pPr>
              <w:rPr>
                <w:rFonts w:ascii="Arial" w:eastAsia="Times New Roman" w:hAnsi="Arial" w:cs="Arial"/>
                <w:sz w:val="22"/>
                <w:lang w:eastAsia="sl-SI"/>
              </w:rPr>
            </w:pPr>
          </w:p>
        </w:tc>
        <w:tc>
          <w:tcPr>
            <w:tcW w:w="1730" w:type="dxa"/>
            <w:vMerge/>
            <w:vAlign w:val="center"/>
          </w:tcPr>
          <w:p w14:paraId="7DAFD2A9" w14:textId="77777777" w:rsidR="004164B2" w:rsidRPr="004164B2" w:rsidRDefault="004164B2" w:rsidP="004164B2">
            <w:pPr>
              <w:jc w:val="center"/>
              <w:rPr>
                <w:rFonts w:ascii="Arial" w:eastAsia="Times New Roman" w:hAnsi="Arial" w:cs="Arial"/>
                <w:sz w:val="22"/>
                <w:lang w:eastAsia="sl-SI"/>
              </w:rPr>
            </w:pPr>
          </w:p>
        </w:tc>
        <w:tc>
          <w:tcPr>
            <w:tcW w:w="2025" w:type="dxa"/>
          </w:tcPr>
          <w:p w14:paraId="5D319B1F" w14:textId="44CED5D9" w:rsidR="004164B2" w:rsidRPr="004164B2" w:rsidRDefault="004164B2" w:rsidP="005A0598">
            <w:pPr>
              <w:jc w:val="center"/>
              <w:rPr>
                <w:rFonts w:ascii="Arial" w:eastAsia="Times New Roman" w:hAnsi="Arial" w:cs="Arial"/>
                <w:sz w:val="22"/>
                <w:lang w:eastAsia="sl-SI"/>
              </w:rPr>
            </w:pPr>
            <w:r w:rsidRPr="004164B2">
              <w:rPr>
                <w:rFonts w:ascii="Arial" w:eastAsia="Times New Roman" w:hAnsi="Arial" w:cs="Arial"/>
                <w:sz w:val="22"/>
                <w:lang w:eastAsia="sl-SI"/>
              </w:rPr>
              <w:t>3 litr</w:t>
            </w:r>
            <w:r w:rsidR="004140E6">
              <w:rPr>
                <w:rFonts w:ascii="Arial" w:eastAsia="Times New Roman" w:hAnsi="Arial" w:cs="Arial"/>
                <w:sz w:val="22"/>
                <w:lang w:eastAsia="sl-SI"/>
              </w:rPr>
              <w:t>i</w:t>
            </w:r>
          </w:p>
        </w:tc>
        <w:tc>
          <w:tcPr>
            <w:tcW w:w="2231" w:type="dxa"/>
          </w:tcPr>
          <w:p w14:paraId="5318ECAC" w14:textId="0793021E" w:rsidR="004164B2" w:rsidRPr="004164B2"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7E3C5859" w14:textId="191192E2" w:rsidR="004164B2" w:rsidRPr="004164B2" w:rsidRDefault="0072413D" w:rsidP="005A0598">
            <w:pPr>
              <w:jc w:val="center"/>
              <w:rPr>
                <w:rFonts w:ascii="Arial" w:eastAsia="Times New Roman" w:hAnsi="Arial" w:cs="Arial"/>
                <w:sz w:val="22"/>
                <w:lang w:eastAsia="sl-SI"/>
              </w:rPr>
            </w:pPr>
            <w:r>
              <w:rPr>
                <w:rFonts w:ascii="Arial" w:eastAsia="Times New Roman" w:hAnsi="Arial" w:cs="Arial"/>
                <w:sz w:val="22"/>
                <w:lang w:eastAsia="sl-SI"/>
              </w:rPr>
              <w:t xml:space="preserve">7000 </w:t>
            </w:r>
            <w:r w:rsidR="004164B2" w:rsidRPr="004164B2">
              <w:rPr>
                <w:rFonts w:ascii="Arial" w:eastAsia="Times New Roman" w:hAnsi="Arial" w:cs="Arial"/>
                <w:sz w:val="22"/>
                <w:lang w:eastAsia="sl-SI"/>
              </w:rPr>
              <w:t>kos</w:t>
            </w:r>
          </w:p>
        </w:tc>
      </w:tr>
      <w:tr w:rsidR="004164B2" w:rsidRPr="004164B2" w14:paraId="0EA9AA92" w14:textId="77777777" w:rsidTr="00C82ED9">
        <w:tc>
          <w:tcPr>
            <w:tcW w:w="1098" w:type="dxa"/>
            <w:vMerge/>
            <w:vAlign w:val="center"/>
          </w:tcPr>
          <w:p w14:paraId="2FBB64EA" w14:textId="77777777" w:rsidR="004164B2" w:rsidRPr="004164B2" w:rsidRDefault="004164B2" w:rsidP="004164B2">
            <w:pPr>
              <w:rPr>
                <w:rFonts w:ascii="Arial" w:eastAsia="Times New Roman" w:hAnsi="Arial" w:cs="Arial"/>
                <w:sz w:val="22"/>
                <w:lang w:eastAsia="sl-SI"/>
              </w:rPr>
            </w:pPr>
          </w:p>
        </w:tc>
        <w:tc>
          <w:tcPr>
            <w:tcW w:w="1730" w:type="dxa"/>
            <w:vMerge/>
            <w:vAlign w:val="center"/>
          </w:tcPr>
          <w:p w14:paraId="431B266C" w14:textId="77777777" w:rsidR="004164B2" w:rsidRPr="004164B2" w:rsidRDefault="004164B2" w:rsidP="004164B2">
            <w:pPr>
              <w:jc w:val="center"/>
              <w:rPr>
                <w:rFonts w:ascii="Arial" w:eastAsia="Times New Roman" w:hAnsi="Arial" w:cs="Arial"/>
                <w:sz w:val="22"/>
                <w:lang w:eastAsia="sl-SI"/>
              </w:rPr>
            </w:pPr>
          </w:p>
        </w:tc>
        <w:tc>
          <w:tcPr>
            <w:tcW w:w="2025" w:type="dxa"/>
          </w:tcPr>
          <w:p w14:paraId="039DC6AB" w14:textId="77777777" w:rsidR="004164B2" w:rsidRPr="004164B2" w:rsidRDefault="004164B2" w:rsidP="005A0598">
            <w:pPr>
              <w:jc w:val="center"/>
              <w:rPr>
                <w:rFonts w:ascii="Arial" w:eastAsia="Times New Roman" w:hAnsi="Arial" w:cs="Arial"/>
                <w:sz w:val="22"/>
                <w:lang w:eastAsia="sl-SI"/>
              </w:rPr>
            </w:pPr>
            <w:r w:rsidRPr="004164B2">
              <w:rPr>
                <w:rFonts w:ascii="Arial" w:eastAsia="Times New Roman" w:hAnsi="Arial" w:cs="Arial"/>
                <w:sz w:val="22"/>
                <w:lang w:eastAsia="sl-SI"/>
              </w:rPr>
              <w:t>5 litrov</w:t>
            </w:r>
          </w:p>
        </w:tc>
        <w:tc>
          <w:tcPr>
            <w:tcW w:w="2231" w:type="dxa"/>
          </w:tcPr>
          <w:p w14:paraId="56DB41E5" w14:textId="6F8D276C" w:rsidR="004164B2" w:rsidRPr="004164B2"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012" w:type="dxa"/>
          </w:tcPr>
          <w:p w14:paraId="347BDBBD" w14:textId="0A4FA014" w:rsidR="004164B2" w:rsidRPr="004164B2" w:rsidRDefault="0072413D" w:rsidP="005A0598">
            <w:pPr>
              <w:jc w:val="center"/>
              <w:rPr>
                <w:rFonts w:ascii="Arial" w:eastAsia="Times New Roman" w:hAnsi="Arial" w:cs="Arial"/>
                <w:sz w:val="22"/>
                <w:lang w:eastAsia="sl-SI"/>
              </w:rPr>
            </w:pPr>
            <w:r>
              <w:rPr>
                <w:rFonts w:ascii="Arial" w:eastAsia="Times New Roman" w:hAnsi="Arial" w:cs="Arial"/>
                <w:sz w:val="22"/>
                <w:lang w:eastAsia="sl-SI"/>
              </w:rPr>
              <w:t xml:space="preserve">4000 </w:t>
            </w:r>
            <w:r w:rsidR="004164B2" w:rsidRPr="004164B2">
              <w:rPr>
                <w:rFonts w:ascii="Arial" w:eastAsia="Times New Roman" w:hAnsi="Arial" w:cs="Arial"/>
                <w:sz w:val="22"/>
                <w:lang w:eastAsia="sl-SI"/>
              </w:rPr>
              <w:t>kos</w:t>
            </w:r>
          </w:p>
        </w:tc>
      </w:tr>
      <w:tr w:rsidR="004164B2" w:rsidRPr="004164B2" w14:paraId="43ECB4D7" w14:textId="77777777" w:rsidTr="00C82ED9">
        <w:tc>
          <w:tcPr>
            <w:tcW w:w="1098" w:type="dxa"/>
            <w:vMerge/>
            <w:vAlign w:val="center"/>
          </w:tcPr>
          <w:p w14:paraId="1E014C67" w14:textId="77777777" w:rsidR="004164B2" w:rsidRPr="004164B2" w:rsidRDefault="004164B2" w:rsidP="004164B2">
            <w:pPr>
              <w:rPr>
                <w:rFonts w:ascii="Arial" w:eastAsia="Times New Roman" w:hAnsi="Arial" w:cs="Arial"/>
                <w:sz w:val="22"/>
                <w:lang w:eastAsia="sl-SI"/>
              </w:rPr>
            </w:pPr>
          </w:p>
        </w:tc>
        <w:tc>
          <w:tcPr>
            <w:tcW w:w="1730" w:type="dxa"/>
            <w:vMerge/>
            <w:vAlign w:val="center"/>
          </w:tcPr>
          <w:p w14:paraId="32DCC916" w14:textId="77777777" w:rsidR="004164B2" w:rsidRPr="004164B2" w:rsidRDefault="004164B2" w:rsidP="004164B2">
            <w:pPr>
              <w:jc w:val="center"/>
              <w:rPr>
                <w:rFonts w:ascii="Arial" w:eastAsia="Times New Roman" w:hAnsi="Arial" w:cs="Arial"/>
                <w:sz w:val="22"/>
                <w:lang w:eastAsia="sl-SI"/>
              </w:rPr>
            </w:pPr>
          </w:p>
        </w:tc>
        <w:tc>
          <w:tcPr>
            <w:tcW w:w="2025" w:type="dxa"/>
          </w:tcPr>
          <w:p w14:paraId="5B1B1746" w14:textId="77777777" w:rsidR="004164B2" w:rsidRPr="004164B2" w:rsidRDefault="004164B2" w:rsidP="005A0598">
            <w:pPr>
              <w:jc w:val="center"/>
              <w:rPr>
                <w:rFonts w:ascii="Arial" w:eastAsia="Times New Roman" w:hAnsi="Arial" w:cs="Arial"/>
                <w:sz w:val="22"/>
                <w:lang w:eastAsia="sl-SI"/>
              </w:rPr>
            </w:pPr>
            <w:r w:rsidRPr="004164B2">
              <w:rPr>
                <w:rFonts w:ascii="Arial" w:eastAsia="Times New Roman" w:hAnsi="Arial" w:cs="Arial"/>
                <w:sz w:val="22"/>
                <w:lang w:eastAsia="sl-SI"/>
              </w:rPr>
              <w:t>20 litrov</w:t>
            </w:r>
          </w:p>
        </w:tc>
        <w:tc>
          <w:tcPr>
            <w:tcW w:w="2231" w:type="dxa"/>
          </w:tcPr>
          <w:p w14:paraId="3958C0CE" w14:textId="184BE934" w:rsidR="004164B2" w:rsidRPr="004164B2" w:rsidRDefault="00547914" w:rsidP="005A0598">
            <w:pPr>
              <w:jc w:val="center"/>
              <w:rPr>
                <w:rFonts w:ascii="Arial" w:eastAsia="Times New Roman" w:hAnsi="Arial" w:cs="Arial"/>
                <w:sz w:val="22"/>
                <w:lang w:eastAsia="sl-SI"/>
              </w:rPr>
            </w:pPr>
            <w:r>
              <w:rPr>
                <w:rFonts w:ascii="Arial" w:eastAsia="Times New Roman" w:hAnsi="Arial" w:cs="Arial"/>
                <w:sz w:val="22"/>
                <w:lang w:eastAsia="sl-SI"/>
              </w:rPr>
              <w:t>okrogla</w:t>
            </w:r>
          </w:p>
        </w:tc>
        <w:tc>
          <w:tcPr>
            <w:tcW w:w="2012" w:type="dxa"/>
          </w:tcPr>
          <w:p w14:paraId="1CE979A7" w14:textId="2795AC43" w:rsidR="004164B2" w:rsidRPr="004164B2" w:rsidRDefault="0072413D" w:rsidP="005A0598">
            <w:pPr>
              <w:jc w:val="center"/>
              <w:rPr>
                <w:rFonts w:ascii="Arial" w:eastAsia="Times New Roman" w:hAnsi="Arial" w:cs="Arial"/>
                <w:sz w:val="22"/>
                <w:lang w:eastAsia="sl-SI"/>
              </w:rPr>
            </w:pPr>
            <w:r>
              <w:rPr>
                <w:rFonts w:ascii="Arial" w:eastAsia="Times New Roman" w:hAnsi="Arial" w:cs="Arial"/>
                <w:sz w:val="22"/>
                <w:lang w:eastAsia="sl-SI"/>
              </w:rPr>
              <w:t xml:space="preserve">500 </w:t>
            </w:r>
            <w:r w:rsidR="004164B2" w:rsidRPr="004164B2">
              <w:rPr>
                <w:rFonts w:ascii="Arial" w:eastAsia="Times New Roman" w:hAnsi="Arial" w:cs="Arial"/>
                <w:sz w:val="22"/>
                <w:lang w:eastAsia="sl-SI"/>
              </w:rPr>
              <w:t>kos</w:t>
            </w:r>
          </w:p>
        </w:tc>
      </w:tr>
    </w:tbl>
    <w:p w14:paraId="24C85ECF" w14:textId="77777777" w:rsidR="006E1AC7" w:rsidRPr="0020198F" w:rsidRDefault="006E1AC7" w:rsidP="005A0598">
      <w:pPr>
        <w:jc w:val="both"/>
        <w:rPr>
          <w:rFonts w:ascii="Arial" w:eastAsia="Times New Roman" w:hAnsi="Arial" w:cs="Arial"/>
          <w:sz w:val="22"/>
          <w:lang w:eastAsia="sl-SI"/>
        </w:rPr>
      </w:pPr>
      <w:r w:rsidRPr="0020198F">
        <w:rPr>
          <w:rFonts w:ascii="Arial" w:eastAsia="Times New Roman" w:hAnsi="Arial" w:cs="Arial"/>
          <w:sz w:val="22"/>
          <w:lang w:eastAsia="sl-SI"/>
        </w:rPr>
        <w:t>OPOMBA: Dopustno je odstopanje v velikosti zabo</w:t>
      </w:r>
      <w:r w:rsidR="00793678" w:rsidRPr="0020198F">
        <w:rPr>
          <w:rFonts w:ascii="Arial" w:eastAsia="Times New Roman" w:hAnsi="Arial" w:cs="Arial"/>
          <w:sz w:val="22"/>
          <w:lang w:eastAsia="sl-SI"/>
        </w:rPr>
        <w:t>j</w:t>
      </w:r>
      <w:r w:rsidRPr="0020198F">
        <w:rPr>
          <w:rFonts w:ascii="Arial" w:eastAsia="Times New Roman" w:hAnsi="Arial" w:cs="Arial"/>
          <w:sz w:val="22"/>
          <w:lang w:eastAsia="sl-SI"/>
        </w:rPr>
        <w:t>nikov in sicer večji zabojniki do +10%.</w:t>
      </w:r>
    </w:p>
    <w:p w14:paraId="35E9FED2" w14:textId="77777777" w:rsidR="0051237F" w:rsidRPr="0051237F" w:rsidRDefault="0051237F" w:rsidP="0051237F">
      <w:pPr>
        <w:rPr>
          <w:rFonts w:ascii="Arial" w:eastAsia="Times New Roman" w:hAnsi="Arial" w:cs="Arial"/>
          <w:b/>
          <w:sz w:val="22"/>
          <w:lang w:eastAsia="sl-SI"/>
        </w:rPr>
      </w:pPr>
    </w:p>
    <w:p w14:paraId="23EC8ECD" w14:textId="5FF0FE99" w:rsidR="0051237F" w:rsidRPr="006623D2" w:rsidRDefault="005A0598" w:rsidP="009E3B64">
      <w:pPr>
        <w:pStyle w:val="Odstavekseznama"/>
        <w:numPr>
          <w:ilvl w:val="0"/>
          <w:numId w:val="45"/>
        </w:numPr>
        <w:ind w:left="426"/>
        <w:rPr>
          <w:rFonts w:ascii="Arial" w:eastAsia="Times New Roman" w:hAnsi="Arial" w:cs="Arial"/>
          <w:b/>
          <w:sz w:val="22"/>
          <w:lang w:eastAsia="sl-SI"/>
        </w:rPr>
      </w:pPr>
      <w:r w:rsidRPr="006623D2">
        <w:rPr>
          <w:rFonts w:ascii="Arial" w:eastAsia="Times New Roman" w:hAnsi="Arial" w:cs="Arial"/>
          <w:b/>
          <w:sz w:val="22"/>
          <w:lang w:eastAsia="sl-SI"/>
        </w:rPr>
        <w:t>Zahteve za zabojnike</w:t>
      </w:r>
      <w:r w:rsidR="0020198F" w:rsidRPr="006623D2">
        <w:rPr>
          <w:rFonts w:ascii="Arial" w:eastAsia="Times New Roman" w:hAnsi="Arial" w:cs="Arial"/>
          <w:b/>
          <w:sz w:val="22"/>
          <w:lang w:eastAsia="sl-SI"/>
        </w:rPr>
        <w:t>:</w:t>
      </w:r>
    </w:p>
    <w:p w14:paraId="3B642506" w14:textId="77777777" w:rsidR="0020198F" w:rsidRPr="0020198F" w:rsidRDefault="0020198F" w:rsidP="0081196D">
      <w:pPr>
        <w:jc w:val="both"/>
        <w:rPr>
          <w:rFonts w:ascii="Arial" w:eastAsia="Times New Roman" w:hAnsi="Arial" w:cs="Arial"/>
          <w:sz w:val="22"/>
          <w:u w:val="single"/>
          <w:lang w:eastAsia="sl-SI"/>
        </w:rPr>
      </w:pPr>
    </w:p>
    <w:p w14:paraId="452F241E" w14:textId="4C4C823C" w:rsidR="00D90DD0" w:rsidRDefault="0041784E" w:rsidP="0081196D">
      <w:pPr>
        <w:jc w:val="both"/>
        <w:rPr>
          <w:rFonts w:ascii="Arial" w:eastAsia="Times New Roman" w:hAnsi="Arial" w:cs="Arial"/>
          <w:sz w:val="22"/>
          <w:lang w:eastAsia="sl-SI"/>
        </w:rPr>
      </w:pPr>
      <w:r>
        <w:rPr>
          <w:rFonts w:ascii="Arial" w:eastAsia="Times New Roman" w:hAnsi="Arial" w:cs="Arial"/>
          <w:sz w:val="22"/>
          <w:lang w:eastAsia="sl-SI"/>
        </w:rPr>
        <w:t>Zabojnik</w:t>
      </w:r>
      <w:r w:rsidR="00D90DD0" w:rsidRPr="00EE20FD">
        <w:rPr>
          <w:rFonts w:ascii="Arial" w:eastAsia="Times New Roman" w:hAnsi="Arial" w:cs="Arial"/>
          <w:sz w:val="22"/>
          <w:lang w:eastAsia="sl-SI"/>
        </w:rPr>
        <w:t xml:space="preserve"> s certifikatom ADR oz. kakim drugim ustrezn</w:t>
      </w:r>
      <w:r w:rsidR="005A0598">
        <w:rPr>
          <w:rFonts w:ascii="Arial" w:eastAsia="Times New Roman" w:hAnsi="Arial" w:cs="Arial"/>
          <w:sz w:val="22"/>
          <w:lang w:eastAsia="sl-SI"/>
        </w:rPr>
        <w:t>im ekvivalentnim certifikatom. Z</w:t>
      </w:r>
      <w:r w:rsidR="00D90DD0" w:rsidRPr="00EE20FD">
        <w:rPr>
          <w:rFonts w:ascii="Arial" w:eastAsia="Times New Roman" w:hAnsi="Arial" w:cs="Arial"/>
          <w:sz w:val="22"/>
          <w:lang w:eastAsia="sl-SI"/>
        </w:rPr>
        <w:t>a enkratno uporabo z nepredušnim zapiranjem za zbiranje in prevoz infektivnih odpadkov ter nalepke za ustrezno označevanje odpadkov</w:t>
      </w:r>
      <w:r w:rsidR="005D681C">
        <w:rPr>
          <w:rFonts w:ascii="Arial" w:eastAsia="Times New Roman" w:hAnsi="Arial" w:cs="Arial"/>
          <w:sz w:val="22"/>
          <w:lang w:eastAsia="sl-SI"/>
        </w:rPr>
        <w:t>.</w:t>
      </w:r>
    </w:p>
    <w:p w14:paraId="3C895DFA" w14:textId="77777777" w:rsidR="00D90DD0" w:rsidRPr="0051237F" w:rsidRDefault="00D90DD0" w:rsidP="0081196D">
      <w:pPr>
        <w:jc w:val="both"/>
        <w:rPr>
          <w:rFonts w:ascii="Arial" w:eastAsia="Times New Roman" w:hAnsi="Arial" w:cs="Arial"/>
          <w:sz w:val="22"/>
          <w:lang w:eastAsia="sl-SI"/>
        </w:rPr>
      </w:pPr>
    </w:p>
    <w:p w14:paraId="7CE719CE" w14:textId="2AA1D382" w:rsidR="0051237F"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NAMEMBNOST</w:t>
      </w:r>
      <w:r>
        <w:rPr>
          <w:rFonts w:ascii="Arial" w:eastAsia="Times New Roman" w:hAnsi="Arial" w:cs="Arial"/>
          <w:sz w:val="22"/>
          <w:lang w:eastAsia="sl-SI"/>
        </w:rPr>
        <w:t>:</w:t>
      </w:r>
    </w:p>
    <w:p w14:paraId="48D5F9CF"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iz zdravstva, ki iz vidika preventive pred infekcijo zahtevajo posebno ravnanje.</w:t>
      </w:r>
    </w:p>
    <w:p w14:paraId="53DD4B58"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kemikalije, ki so sestavljene iz nevarnih snovi ali jih vsebujejo.</w:t>
      </w:r>
    </w:p>
    <w:p w14:paraId="6BA0644E" w14:textId="77777777" w:rsidR="0051237F" w:rsidRPr="0051237F" w:rsidRDefault="0051237F" w:rsidP="0081196D">
      <w:pPr>
        <w:jc w:val="both"/>
        <w:rPr>
          <w:rFonts w:ascii="Arial" w:eastAsia="Times New Roman" w:hAnsi="Arial" w:cs="Arial"/>
          <w:sz w:val="22"/>
          <w:u w:val="single"/>
          <w:lang w:eastAsia="sl-SI"/>
        </w:rPr>
      </w:pPr>
    </w:p>
    <w:p w14:paraId="20D1585A" w14:textId="10E401BF" w:rsidR="0051237F" w:rsidRPr="0020198F" w:rsidRDefault="00E95905" w:rsidP="0081196D">
      <w:pPr>
        <w:jc w:val="both"/>
        <w:rPr>
          <w:rFonts w:ascii="Arial" w:eastAsia="Times New Roman" w:hAnsi="Arial" w:cs="Arial"/>
          <w:sz w:val="22"/>
          <w:lang w:eastAsia="sl-SI"/>
        </w:rPr>
      </w:pPr>
      <w:r w:rsidRPr="0020198F">
        <w:rPr>
          <w:rFonts w:ascii="Arial" w:eastAsia="Times New Roman" w:hAnsi="Arial" w:cs="Arial"/>
          <w:sz w:val="22"/>
          <w:lang w:eastAsia="sl-SI"/>
        </w:rPr>
        <w:t xml:space="preserve">VELIKOST IN OBLIKA ZABOJNIKA: </w:t>
      </w:r>
    </w:p>
    <w:p w14:paraId="1A3739EF" w14:textId="77777777" w:rsidR="0051237F" w:rsidRPr="0051237F" w:rsidRDefault="0051237F" w:rsidP="009E3B64">
      <w:pPr>
        <w:numPr>
          <w:ilvl w:val="0"/>
          <w:numId w:val="44"/>
        </w:numPr>
        <w:tabs>
          <w:tab w:val="clear" w:pos="720"/>
          <w:tab w:val="num" w:pos="284"/>
        </w:tabs>
        <w:ind w:left="426"/>
        <w:jc w:val="both"/>
        <w:rPr>
          <w:rFonts w:ascii="Arial" w:eastAsia="Times New Roman" w:hAnsi="Arial" w:cs="Arial"/>
          <w:sz w:val="22"/>
          <w:lang w:eastAsia="sl-SI"/>
        </w:rPr>
      </w:pPr>
      <w:r w:rsidRPr="0051237F">
        <w:rPr>
          <w:rFonts w:ascii="Arial" w:eastAsia="Times New Roman" w:hAnsi="Arial" w:cs="Arial"/>
          <w:sz w:val="22"/>
          <w:lang w:eastAsia="sl-SI"/>
        </w:rPr>
        <w:t xml:space="preserve">zabojniki morajo biti pravokotne ali okrogle oblike; </w:t>
      </w:r>
    </w:p>
    <w:p w14:paraId="53B64A02" w14:textId="77777777" w:rsidR="0051237F" w:rsidRPr="0051237F" w:rsidRDefault="0051237F" w:rsidP="009E3B64">
      <w:pPr>
        <w:numPr>
          <w:ilvl w:val="0"/>
          <w:numId w:val="44"/>
        </w:numPr>
        <w:tabs>
          <w:tab w:val="clear" w:pos="720"/>
          <w:tab w:val="num" w:pos="284"/>
        </w:tabs>
        <w:ind w:left="426"/>
        <w:jc w:val="both"/>
        <w:rPr>
          <w:rFonts w:ascii="Arial" w:eastAsia="Times New Roman" w:hAnsi="Arial" w:cs="Arial"/>
          <w:sz w:val="22"/>
          <w:lang w:eastAsia="sl-SI"/>
        </w:rPr>
      </w:pPr>
      <w:r w:rsidRPr="0051237F">
        <w:rPr>
          <w:rFonts w:ascii="Arial" w:eastAsia="Times New Roman" w:hAnsi="Arial" w:cs="Arial"/>
          <w:sz w:val="22"/>
          <w:lang w:eastAsia="sl-SI"/>
        </w:rPr>
        <w:t>opremljeni morajo biti z ročaji za lažje rokovanje;</w:t>
      </w:r>
    </w:p>
    <w:p w14:paraId="134213CF" w14:textId="77777777" w:rsidR="0051237F" w:rsidRPr="0051237F" w:rsidRDefault="0051237F" w:rsidP="0081196D">
      <w:pPr>
        <w:jc w:val="both"/>
        <w:rPr>
          <w:rFonts w:ascii="Arial" w:eastAsia="Times New Roman" w:hAnsi="Arial" w:cs="Arial"/>
          <w:sz w:val="22"/>
          <w:u w:val="single"/>
          <w:lang w:eastAsia="sl-SI"/>
        </w:rPr>
      </w:pPr>
    </w:p>
    <w:p w14:paraId="68FEA0F2" w14:textId="63F8EFA0" w:rsidR="0051237F" w:rsidRPr="0051237F" w:rsidRDefault="00E95905" w:rsidP="0081196D">
      <w:pPr>
        <w:jc w:val="both"/>
        <w:rPr>
          <w:rFonts w:ascii="Arial" w:eastAsia="Times New Roman" w:hAnsi="Arial" w:cs="Arial"/>
          <w:sz w:val="22"/>
          <w:lang w:eastAsia="sl-SI"/>
        </w:rPr>
      </w:pPr>
      <w:r w:rsidRPr="0020198F">
        <w:rPr>
          <w:rFonts w:ascii="Arial" w:eastAsia="Times New Roman" w:hAnsi="Arial" w:cs="Arial"/>
          <w:sz w:val="22"/>
          <w:lang w:eastAsia="sl-SI"/>
        </w:rPr>
        <w:t>MATERIAL:</w:t>
      </w:r>
      <w:r w:rsidR="00DC4438">
        <w:rPr>
          <w:rFonts w:ascii="Arial" w:eastAsia="Times New Roman" w:hAnsi="Arial" w:cs="Arial"/>
          <w:sz w:val="22"/>
          <w:lang w:eastAsia="sl-SI"/>
        </w:rPr>
        <w:t xml:space="preserve"> </w:t>
      </w:r>
      <w:r w:rsidR="0051237F" w:rsidRPr="0051237F">
        <w:rPr>
          <w:rFonts w:ascii="Arial" w:eastAsia="Times New Roman" w:hAnsi="Arial" w:cs="Arial"/>
          <w:sz w:val="22"/>
          <w:lang w:eastAsia="sl-SI"/>
        </w:rPr>
        <w:t>okolju prijazna pla</w:t>
      </w:r>
      <w:r w:rsidR="005A0598">
        <w:rPr>
          <w:rFonts w:ascii="Arial" w:eastAsia="Times New Roman" w:hAnsi="Arial" w:cs="Arial"/>
          <w:sz w:val="22"/>
          <w:lang w:eastAsia="sl-SI"/>
        </w:rPr>
        <w:t>stika (polietilen, propilen</w:t>
      </w:r>
      <w:r w:rsidR="0051237F" w:rsidRPr="0051237F">
        <w:rPr>
          <w:rFonts w:ascii="Arial" w:eastAsia="Times New Roman" w:hAnsi="Arial" w:cs="Arial"/>
          <w:sz w:val="22"/>
          <w:lang w:eastAsia="sl-SI"/>
        </w:rPr>
        <w:t>).</w:t>
      </w:r>
    </w:p>
    <w:p w14:paraId="0B715F53" w14:textId="77777777" w:rsidR="0051237F" w:rsidRPr="0051237F" w:rsidRDefault="0051237F" w:rsidP="0081196D">
      <w:pPr>
        <w:jc w:val="both"/>
        <w:rPr>
          <w:rFonts w:ascii="Arial" w:eastAsia="Times New Roman" w:hAnsi="Arial" w:cs="Arial"/>
          <w:sz w:val="22"/>
          <w:lang w:eastAsia="sl-SI"/>
        </w:rPr>
      </w:pPr>
    </w:p>
    <w:p w14:paraId="1762ACDA" w14:textId="3E3CF6EF" w:rsidR="0051237F" w:rsidRPr="0051237F" w:rsidRDefault="00E95905" w:rsidP="0081196D">
      <w:pPr>
        <w:jc w:val="both"/>
        <w:rPr>
          <w:rFonts w:ascii="Arial" w:eastAsia="Times New Roman" w:hAnsi="Arial" w:cs="Arial"/>
          <w:sz w:val="22"/>
          <w:lang w:eastAsia="sl-SI"/>
        </w:rPr>
      </w:pPr>
      <w:r w:rsidRPr="0020198F">
        <w:rPr>
          <w:rFonts w:ascii="Arial" w:eastAsia="Times New Roman" w:hAnsi="Arial" w:cs="Arial"/>
          <w:sz w:val="22"/>
          <w:lang w:eastAsia="sl-SI"/>
        </w:rPr>
        <w:t>OBLIKA POKROVA</w:t>
      </w:r>
      <w:r w:rsidRPr="0051237F">
        <w:rPr>
          <w:rFonts w:ascii="Arial" w:eastAsia="Times New Roman" w:hAnsi="Arial" w:cs="Arial"/>
          <w:sz w:val="22"/>
          <w:lang w:eastAsia="sl-SI"/>
        </w:rPr>
        <w:t xml:space="preserve">: </w:t>
      </w:r>
      <w:r w:rsidR="0051237F" w:rsidRPr="0051237F">
        <w:rPr>
          <w:rFonts w:ascii="Arial" w:eastAsia="Times New Roman" w:hAnsi="Arial" w:cs="Arial"/>
          <w:sz w:val="22"/>
          <w:lang w:eastAsia="sl-SI"/>
        </w:rPr>
        <w:t xml:space="preserve">pokrov, ki omogoča nepredušno </w:t>
      </w:r>
      <w:r w:rsidR="0072413D">
        <w:rPr>
          <w:rFonts w:ascii="Arial" w:eastAsia="Times New Roman" w:hAnsi="Arial" w:cs="Arial"/>
          <w:sz w:val="22"/>
          <w:lang w:eastAsia="sl-SI"/>
        </w:rPr>
        <w:t xml:space="preserve">in enostavno </w:t>
      </w:r>
      <w:r w:rsidR="0051237F" w:rsidRPr="0051237F">
        <w:rPr>
          <w:rFonts w:ascii="Arial" w:eastAsia="Times New Roman" w:hAnsi="Arial" w:cs="Arial"/>
          <w:sz w:val="22"/>
          <w:lang w:eastAsia="sl-SI"/>
        </w:rPr>
        <w:t>zapiranje.</w:t>
      </w:r>
    </w:p>
    <w:p w14:paraId="3F8DD56D" w14:textId="77777777" w:rsidR="0051237F" w:rsidRPr="0051237F" w:rsidRDefault="0051237F" w:rsidP="0081196D">
      <w:pPr>
        <w:jc w:val="both"/>
        <w:rPr>
          <w:rFonts w:ascii="Arial" w:eastAsia="Times New Roman" w:hAnsi="Arial" w:cs="Arial"/>
          <w:sz w:val="22"/>
          <w:lang w:eastAsia="sl-SI"/>
        </w:rPr>
      </w:pPr>
    </w:p>
    <w:p w14:paraId="3F419336" w14:textId="2905DC35" w:rsidR="0051237F" w:rsidRPr="0020198F" w:rsidRDefault="00E95905" w:rsidP="0081196D">
      <w:pPr>
        <w:jc w:val="both"/>
        <w:rPr>
          <w:rFonts w:ascii="Arial" w:eastAsia="Times New Roman" w:hAnsi="Arial" w:cs="Arial"/>
          <w:sz w:val="22"/>
          <w:lang w:eastAsia="sl-SI"/>
        </w:rPr>
      </w:pPr>
      <w:r w:rsidRPr="0020198F">
        <w:rPr>
          <w:rFonts w:ascii="Arial" w:eastAsia="Times New Roman" w:hAnsi="Arial" w:cs="Arial"/>
          <w:sz w:val="22"/>
          <w:lang w:eastAsia="sl-SI"/>
        </w:rPr>
        <w:t>BARVA:</w:t>
      </w:r>
      <w:r w:rsidR="0051237F" w:rsidRPr="0020198F">
        <w:rPr>
          <w:rFonts w:ascii="Arial" w:eastAsia="Times New Roman" w:hAnsi="Arial" w:cs="Arial"/>
          <w:sz w:val="22"/>
          <w:lang w:eastAsia="sl-SI"/>
        </w:rPr>
        <w:t xml:space="preserve"> </w:t>
      </w:r>
    </w:p>
    <w:p w14:paraId="51B94593"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s številko odpadka 18 01 03* volumna 30 in 60 l - črne barve.</w:t>
      </w:r>
    </w:p>
    <w:p w14:paraId="4BAEF2C4" w14:textId="77777777" w:rsidR="0051237F"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s številko odpadka 18 01 03* volumna 1 l, 1,8 l , 3 l, 5 l, 20 l – telo zabojnika rumene barve z belim pokrovom.</w:t>
      </w:r>
    </w:p>
    <w:p w14:paraId="6364160C" w14:textId="77777777" w:rsidR="0081196D" w:rsidRPr="0051237F" w:rsidRDefault="0081196D" w:rsidP="003F64F1">
      <w:pPr>
        <w:rPr>
          <w:rFonts w:ascii="Arial" w:eastAsia="Times New Roman" w:hAnsi="Arial" w:cs="Arial"/>
          <w:sz w:val="22"/>
          <w:lang w:eastAsia="sl-SI"/>
        </w:rPr>
      </w:pPr>
    </w:p>
    <w:p w14:paraId="2608983B" w14:textId="2EF45AD2" w:rsidR="0051237F" w:rsidRPr="0051237F" w:rsidRDefault="00E95905" w:rsidP="0020198F">
      <w:pPr>
        <w:jc w:val="both"/>
        <w:rPr>
          <w:rFonts w:ascii="Arial" w:eastAsia="Times New Roman" w:hAnsi="Arial" w:cs="Arial"/>
          <w:sz w:val="22"/>
          <w:lang w:eastAsia="sl-SI"/>
        </w:rPr>
      </w:pPr>
      <w:r w:rsidRPr="0020198F">
        <w:rPr>
          <w:rFonts w:ascii="Arial" w:eastAsia="Times New Roman" w:hAnsi="Arial" w:cs="Arial"/>
          <w:sz w:val="22"/>
          <w:lang w:eastAsia="sl-SI"/>
        </w:rPr>
        <w:t>SKLADNOST</w:t>
      </w:r>
      <w:r>
        <w:rPr>
          <w:rFonts w:ascii="Arial" w:eastAsia="Times New Roman" w:hAnsi="Arial" w:cs="Arial"/>
          <w:sz w:val="22"/>
          <w:lang w:eastAsia="sl-SI"/>
        </w:rPr>
        <w:t xml:space="preserve">: </w:t>
      </w:r>
    </w:p>
    <w:p w14:paraId="32C4E8E6" w14:textId="45A71AAB" w:rsidR="0051237F" w:rsidRPr="0051237F" w:rsidRDefault="005A0598" w:rsidP="0081196D">
      <w:pPr>
        <w:jc w:val="both"/>
        <w:rPr>
          <w:rFonts w:ascii="Arial" w:eastAsia="Times New Roman" w:hAnsi="Arial" w:cs="Arial"/>
          <w:sz w:val="22"/>
          <w:lang w:eastAsia="sl-SI"/>
        </w:rPr>
      </w:pPr>
      <w:r>
        <w:rPr>
          <w:rFonts w:ascii="Arial" w:eastAsia="Times New Roman" w:hAnsi="Arial" w:cs="Arial"/>
          <w:sz w:val="22"/>
          <w:lang w:eastAsia="sl-SI"/>
        </w:rPr>
        <w:t xml:space="preserve">Zabojniki morajo zadostiti </w:t>
      </w:r>
      <w:r w:rsidR="0051237F" w:rsidRPr="0051237F">
        <w:rPr>
          <w:rFonts w:ascii="Arial" w:eastAsia="Times New Roman" w:hAnsi="Arial" w:cs="Arial"/>
          <w:sz w:val="22"/>
          <w:lang w:eastAsia="sl-SI"/>
        </w:rPr>
        <w:t>zahtevam, ki jih določa Uredba o ravnanju z odpadki, ki nastajajo pri opravljanju zdravstvene in veterinarske dejavnosti ter z njima povezanih raziskavah (Ur.l. RS, št. 89/2008</w:t>
      </w:r>
      <w:r w:rsidR="00AF2001">
        <w:rPr>
          <w:rFonts w:ascii="Arial" w:eastAsia="Times New Roman" w:hAnsi="Arial" w:cs="Arial"/>
          <w:sz w:val="22"/>
          <w:lang w:eastAsia="sl-SI"/>
        </w:rPr>
        <w:t xml:space="preserve"> </w:t>
      </w:r>
      <w:r w:rsidR="00AF2001" w:rsidRPr="00D90DD0">
        <w:rPr>
          <w:rFonts w:ascii="Arial" w:eastAsia="Times New Roman" w:hAnsi="Arial" w:cs="Arial"/>
          <w:sz w:val="22"/>
          <w:lang w:eastAsia="sl-SI"/>
        </w:rPr>
        <w:t>s kasnejšimi spremembami in dopolnitvami</w:t>
      </w:r>
      <w:r>
        <w:rPr>
          <w:rFonts w:ascii="Arial" w:eastAsia="Times New Roman" w:hAnsi="Arial" w:cs="Arial"/>
          <w:sz w:val="22"/>
          <w:lang w:eastAsia="sl-SI"/>
        </w:rPr>
        <w:t>) in sicer:</w:t>
      </w:r>
    </w:p>
    <w:p w14:paraId="54825161"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Morajo biti plastični, za enkratno uporabo, omogočati morajo nepredušno zapiranje.</w:t>
      </w:r>
    </w:p>
    <w:p w14:paraId="2678E8F5"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Imeti morajo certifikat v skladu z Evropskim sporazum o mednarodnem cestnem prevozu nevarnega blaga (ADR) – UN 3291.</w:t>
      </w:r>
    </w:p>
    <w:p w14:paraId="078DB601" w14:textId="77777777" w:rsidR="0051237F" w:rsidRPr="00CF13B2" w:rsidRDefault="0051237F" w:rsidP="0081196D">
      <w:pPr>
        <w:ind w:left="426"/>
        <w:jc w:val="both"/>
        <w:rPr>
          <w:rFonts w:ascii="Arial" w:eastAsia="Times New Roman" w:hAnsi="Arial" w:cs="Arial"/>
          <w:sz w:val="22"/>
          <w:lang w:eastAsia="sl-SI"/>
        </w:rPr>
      </w:pPr>
    </w:p>
    <w:p w14:paraId="628C0446" w14:textId="1E2D6B01" w:rsidR="0051237F" w:rsidRPr="0020198F" w:rsidRDefault="00E95905" w:rsidP="0081196D">
      <w:pPr>
        <w:jc w:val="both"/>
        <w:rPr>
          <w:rFonts w:ascii="Arial" w:eastAsia="Times New Roman" w:hAnsi="Arial" w:cs="Arial"/>
          <w:sz w:val="22"/>
          <w:lang w:eastAsia="sl-SI"/>
        </w:rPr>
      </w:pPr>
      <w:r w:rsidRPr="0020198F">
        <w:rPr>
          <w:rFonts w:ascii="Arial" w:eastAsia="Times New Roman" w:hAnsi="Arial" w:cs="Arial"/>
          <w:sz w:val="22"/>
          <w:lang w:eastAsia="sl-SI"/>
        </w:rPr>
        <w:t>OZNAČBA ZABOJNIKOV:</w:t>
      </w:r>
    </w:p>
    <w:p w14:paraId="29C58989"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1A3A0C76" w14:textId="77777777" w:rsidR="0051237F" w:rsidRPr="0051237F" w:rsidRDefault="0051237F" w:rsidP="0081196D">
      <w:pPr>
        <w:jc w:val="both"/>
        <w:rPr>
          <w:rFonts w:ascii="Arial" w:eastAsia="Times New Roman" w:hAnsi="Arial" w:cs="Arial"/>
          <w:sz w:val="22"/>
          <w:lang w:eastAsia="sl-SI"/>
        </w:rPr>
      </w:pPr>
    </w:p>
    <w:p w14:paraId="3FFCCD7B"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Označba je lahko v obliki potiska ali nalepk.</w:t>
      </w:r>
    </w:p>
    <w:p w14:paraId="6063AD84" w14:textId="77777777" w:rsidR="0051237F" w:rsidRPr="0051237F" w:rsidRDefault="0051237F" w:rsidP="0081196D">
      <w:pPr>
        <w:jc w:val="both"/>
        <w:rPr>
          <w:rFonts w:ascii="Arial" w:eastAsia="Times New Roman" w:hAnsi="Arial" w:cs="Arial"/>
          <w:sz w:val="22"/>
          <w:lang w:eastAsia="sl-SI"/>
        </w:rPr>
      </w:pPr>
    </w:p>
    <w:p w14:paraId="6B0485E1" w14:textId="77777777" w:rsidR="003F64F1"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 xml:space="preserve">Na označbi mora biti poleg simbola in zapisa samega odpadka s številko odpadka, napis »Nevarni odpadek«   ter sledeči tekst: </w:t>
      </w:r>
    </w:p>
    <w:p w14:paraId="2790FC48"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 xml:space="preserve">Povzročitelj odpadkov: Splošna bolnišnica Izola; </w:t>
      </w:r>
    </w:p>
    <w:p w14:paraId="002B0D3C"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Mesto nastanka (oddelek): ____________ ;</w:t>
      </w:r>
    </w:p>
    <w:p w14:paraId="0EA75752"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Datum nastanka: od______________  do _____________.</w:t>
      </w:r>
    </w:p>
    <w:p w14:paraId="44CD91D3" w14:textId="77777777" w:rsidR="0051237F" w:rsidRPr="0051237F" w:rsidRDefault="0051237F" w:rsidP="0081196D">
      <w:pPr>
        <w:jc w:val="both"/>
        <w:rPr>
          <w:rFonts w:ascii="Arial" w:eastAsia="Times New Roman" w:hAnsi="Arial" w:cs="Arial"/>
          <w:sz w:val="22"/>
          <w:lang w:eastAsia="sl-SI"/>
        </w:rPr>
      </w:pPr>
    </w:p>
    <w:p w14:paraId="09E6EAE4" w14:textId="6AB11A7E"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t xml:space="preserve">Barvno ozadje na potisku ali nalepki mora biti vsaj 1/3 v rumeni barvi za odpadke </w:t>
      </w:r>
      <w:r w:rsidR="005A0598">
        <w:rPr>
          <w:rFonts w:ascii="Arial" w:eastAsia="Times New Roman" w:hAnsi="Arial" w:cs="Arial"/>
          <w:sz w:val="22"/>
          <w:lang w:eastAsia="sl-SI"/>
        </w:rPr>
        <w:t xml:space="preserve">s klas. št. </w:t>
      </w:r>
      <w:r w:rsidRPr="0051237F">
        <w:rPr>
          <w:rFonts w:ascii="Arial" w:eastAsia="Times New Roman" w:hAnsi="Arial" w:cs="Arial"/>
          <w:sz w:val="22"/>
          <w:lang w:eastAsia="sl-SI"/>
        </w:rPr>
        <w:t>18 01</w:t>
      </w:r>
      <w:r w:rsidR="0020198F">
        <w:rPr>
          <w:rFonts w:ascii="Arial" w:eastAsia="Times New Roman" w:hAnsi="Arial" w:cs="Arial"/>
          <w:sz w:val="22"/>
          <w:lang w:eastAsia="sl-SI"/>
        </w:rPr>
        <w:t xml:space="preserve"> 03*.</w:t>
      </w:r>
    </w:p>
    <w:p w14:paraId="7ACDEBFD" w14:textId="77777777" w:rsidR="0051237F" w:rsidRPr="0051237F" w:rsidRDefault="0051237F" w:rsidP="0081196D">
      <w:pPr>
        <w:jc w:val="both"/>
        <w:rPr>
          <w:rFonts w:ascii="Arial" w:eastAsia="Times New Roman" w:hAnsi="Arial" w:cs="Arial"/>
          <w:sz w:val="22"/>
          <w:lang w:eastAsia="sl-SI"/>
        </w:rPr>
      </w:pPr>
      <w:r w:rsidRPr="0051237F">
        <w:rPr>
          <w:rFonts w:ascii="Arial" w:eastAsia="Times New Roman" w:hAnsi="Arial" w:cs="Arial"/>
          <w:sz w:val="22"/>
          <w:lang w:eastAsia="sl-SI"/>
        </w:rPr>
        <w:lastRenderedPageBreak/>
        <w:t>Velikost potiska ali nalepke minimalno: 17 cm x 23 cm</w:t>
      </w:r>
      <w:r w:rsidR="005C6B30">
        <w:rPr>
          <w:rFonts w:ascii="Arial" w:eastAsia="Times New Roman" w:hAnsi="Arial" w:cs="Arial"/>
          <w:sz w:val="22"/>
          <w:lang w:eastAsia="sl-SI"/>
        </w:rPr>
        <w:t xml:space="preserve"> oz. ustrezno velikosti zabojnika</w:t>
      </w:r>
      <w:r w:rsidRPr="0051237F">
        <w:rPr>
          <w:rFonts w:ascii="Arial" w:eastAsia="Times New Roman" w:hAnsi="Arial" w:cs="Arial"/>
          <w:sz w:val="22"/>
          <w:lang w:eastAsia="sl-SI"/>
        </w:rPr>
        <w:t xml:space="preserve">. </w:t>
      </w:r>
    </w:p>
    <w:p w14:paraId="48E34DD5" w14:textId="15C68393" w:rsidR="0051237F" w:rsidRPr="0051237F" w:rsidRDefault="00E95905" w:rsidP="0081196D">
      <w:pPr>
        <w:tabs>
          <w:tab w:val="left" w:pos="1483"/>
        </w:tabs>
        <w:jc w:val="both"/>
        <w:rPr>
          <w:rFonts w:ascii="Arial" w:eastAsia="Times New Roman" w:hAnsi="Arial" w:cs="Arial"/>
          <w:sz w:val="22"/>
          <w:lang w:eastAsia="sl-SI"/>
        </w:rPr>
      </w:pPr>
      <w:r w:rsidRPr="0051237F">
        <w:rPr>
          <w:rFonts w:ascii="Arial" w:eastAsia="Times New Roman" w:hAnsi="Arial" w:cs="Arial"/>
          <w:sz w:val="22"/>
          <w:lang w:eastAsia="sl-SI"/>
        </w:rPr>
        <w:tab/>
      </w:r>
    </w:p>
    <w:p w14:paraId="56F17FD4" w14:textId="1C62CD13" w:rsidR="0020198F" w:rsidRPr="007548FF" w:rsidRDefault="00E95905" w:rsidP="0081196D">
      <w:pPr>
        <w:jc w:val="both"/>
        <w:rPr>
          <w:rFonts w:ascii="Arial" w:eastAsia="Times New Roman" w:hAnsi="Arial" w:cs="Arial"/>
          <w:sz w:val="22"/>
          <w:lang w:eastAsia="sl-SI"/>
        </w:rPr>
      </w:pPr>
      <w:r w:rsidRPr="007548FF">
        <w:rPr>
          <w:rFonts w:ascii="Arial" w:eastAsia="Times New Roman" w:hAnsi="Arial" w:cs="Arial"/>
          <w:sz w:val="22"/>
          <w:lang w:eastAsia="sl-SI"/>
        </w:rPr>
        <w:t xml:space="preserve">DOBAVA: </w:t>
      </w:r>
    </w:p>
    <w:p w14:paraId="532DC735" w14:textId="5DD6EBCC" w:rsidR="0051237F" w:rsidRDefault="005A0598" w:rsidP="0081196D">
      <w:pPr>
        <w:jc w:val="both"/>
        <w:rPr>
          <w:rFonts w:ascii="Arial" w:eastAsiaTheme="minorHAnsi" w:hAnsi="Arial" w:cs="Arial"/>
          <w:sz w:val="22"/>
        </w:rPr>
      </w:pPr>
      <w:r w:rsidRPr="007548FF">
        <w:rPr>
          <w:rFonts w:ascii="Arial" w:eastAsia="Times New Roman" w:hAnsi="Arial" w:cs="Arial"/>
          <w:sz w:val="22"/>
          <w:lang w:eastAsia="sl-SI"/>
        </w:rPr>
        <w:t xml:space="preserve">Sukcesivna dobava </w:t>
      </w:r>
      <w:r w:rsidR="0051237F" w:rsidRPr="007548FF">
        <w:rPr>
          <w:rFonts w:ascii="Arial" w:eastAsia="Times New Roman" w:hAnsi="Arial" w:cs="Arial"/>
          <w:sz w:val="22"/>
          <w:lang w:eastAsia="sl-SI"/>
        </w:rPr>
        <w:t xml:space="preserve">in sicer najkasneje 3 dni </w:t>
      </w:r>
      <w:r w:rsidR="00522100" w:rsidRPr="007548FF">
        <w:rPr>
          <w:rFonts w:ascii="Arial" w:eastAsiaTheme="minorHAnsi" w:hAnsi="Arial" w:cs="Arial"/>
          <w:sz w:val="22"/>
        </w:rPr>
        <w:t>po izdaji naročilnice.</w:t>
      </w:r>
    </w:p>
    <w:p w14:paraId="289EF357" w14:textId="77777777" w:rsidR="00FB0712" w:rsidRDefault="00FB0712" w:rsidP="0081196D">
      <w:pPr>
        <w:jc w:val="both"/>
        <w:rPr>
          <w:rFonts w:ascii="Arial" w:eastAsiaTheme="minorHAnsi" w:hAnsi="Arial" w:cs="Arial"/>
          <w:sz w:val="22"/>
        </w:rPr>
      </w:pPr>
    </w:p>
    <w:p w14:paraId="0E21D16C" w14:textId="4B087708" w:rsidR="0019125D" w:rsidRPr="00057338" w:rsidRDefault="0019125D" w:rsidP="0019125D">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057338">
        <w:rPr>
          <w:rFonts w:ascii="Arial" w:eastAsia="Times New Roman" w:hAnsi="Arial" w:cs="Arial"/>
          <w:b/>
          <w:sz w:val="22"/>
          <w:lang w:eastAsia="sl-SI"/>
        </w:rPr>
        <w:t xml:space="preserve">SKLOP 2: EMBALAŽA ZA ODPADKE S KLAS. ŠT. </w:t>
      </w:r>
      <w:r>
        <w:rPr>
          <w:rFonts w:ascii="Arial" w:eastAsia="Times New Roman" w:hAnsi="Arial" w:cs="Arial"/>
          <w:b/>
          <w:sz w:val="22"/>
          <w:lang w:eastAsia="sl-SI"/>
        </w:rPr>
        <w:t xml:space="preserve"> 18 01 03</w:t>
      </w:r>
      <w:r w:rsidRPr="00057338">
        <w:rPr>
          <w:rFonts w:ascii="Arial" w:eastAsia="Times New Roman" w:hAnsi="Arial" w:cs="Arial"/>
          <w:b/>
          <w:sz w:val="22"/>
          <w:lang w:eastAsia="sl-SI"/>
        </w:rPr>
        <w:t>*</w:t>
      </w:r>
    </w:p>
    <w:p w14:paraId="426BD58E" w14:textId="77777777" w:rsidR="0019125D" w:rsidRPr="001A00A2" w:rsidRDefault="0019125D" w:rsidP="0019125D">
      <w:pPr>
        <w:rPr>
          <w:rFonts w:ascii="Arial" w:eastAsia="Times New Roman" w:hAnsi="Arial" w:cs="Arial"/>
          <w:b/>
          <w:sz w:val="22"/>
          <w:u w:val="single"/>
          <w:lang w:eastAsia="sl-SI"/>
        </w:rPr>
      </w:pPr>
    </w:p>
    <w:p w14:paraId="3DEC8C34" w14:textId="3932ACB0" w:rsidR="0019125D" w:rsidRPr="00E95905" w:rsidRDefault="0019125D" w:rsidP="009E3B64">
      <w:pPr>
        <w:pStyle w:val="Odstavekseznama"/>
        <w:numPr>
          <w:ilvl w:val="0"/>
          <w:numId w:val="46"/>
        </w:numPr>
        <w:ind w:left="426"/>
        <w:rPr>
          <w:rFonts w:ascii="Arial" w:eastAsia="Times New Roman" w:hAnsi="Arial" w:cs="Arial"/>
          <w:b/>
          <w:sz w:val="22"/>
          <w:lang w:eastAsia="sl-SI"/>
        </w:rPr>
      </w:pPr>
      <w:r w:rsidRPr="00E95905">
        <w:rPr>
          <w:rFonts w:ascii="Arial" w:eastAsia="Times New Roman" w:hAnsi="Arial" w:cs="Arial"/>
          <w:b/>
          <w:sz w:val="22"/>
          <w:lang w:eastAsia="sl-SI"/>
        </w:rPr>
        <w:t xml:space="preserve">Zahteve za embalažo za </w:t>
      </w:r>
      <w:r>
        <w:rPr>
          <w:rFonts w:ascii="Arial" w:eastAsia="Times New Roman" w:hAnsi="Arial" w:cs="Arial"/>
          <w:b/>
          <w:sz w:val="22"/>
          <w:lang w:eastAsia="sl-SI"/>
        </w:rPr>
        <w:t>odpadke s klas. št. 18 01 03</w:t>
      </w:r>
      <w:r w:rsidRPr="00E95905">
        <w:rPr>
          <w:rFonts w:ascii="Arial" w:eastAsia="Times New Roman" w:hAnsi="Arial" w:cs="Arial"/>
          <w:b/>
          <w:sz w:val="22"/>
          <w:lang w:eastAsia="sl-SI"/>
        </w:rPr>
        <w:t>*</w:t>
      </w:r>
    </w:p>
    <w:p w14:paraId="36CB805B" w14:textId="77777777" w:rsidR="0019125D" w:rsidRPr="006623D2" w:rsidRDefault="0019125D" w:rsidP="0019125D">
      <w:pPr>
        <w:pStyle w:val="Odstavekseznama"/>
        <w:ind w:left="426"/>
        <w:rPr>
          <w:rFonts w:ascii="Arial" w:eastAsia="Times New Roman" w:hAnsi="Arial" w:cs="Arial"/>
          <w:sz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528"/>
        <w:gridCol w:w="2268"/>
      </w:tblGrid>
      <w:tr w:rsidR="0019125D" w:rsidRPr="003F64F1" w14:paraId="18FF6F86" w14:textId="77777777" w:rsidTr="00651C1E">
        <w:tc>
          <w:tcPr>
            <w:tcW w:w="1271" w:type="dxa"/>
          </w:tcPr>
          <w:p w14:paraId="3807F841" w14:textId="77777777" w:rsidR="0019125D" w:rsidRPr="003F64F1" w:rsidRDefault="0019125D" w:rsidP="00651C1E">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528" w:type="dxa"/>
          </w:tcPr>
          <w:p w14:paraId="24CB9D3F" w14:textId="77777777" w:rsidR="0019125D" w:rsidRPr="003F64F1" w:rsidRDefault="0019125D" w:rsidP="00651C1E">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Odpadna snov</w:t>
            </w:r>
          </w:p>
        </w:tc>
        <w:tc>
          <w:tcPr>
            <w:tcW w:w="2268" w:type="dxa"/>
          </w:tcPr>
          <w:p w14:paraId="325C463D" w14:textId="77777777" w:rsidR="0019125D" w:rsidRPr="003F64F1" w:rsidRDefault="0019125D" w:rsidP="00651C1E">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Embalažna enota na mestu prevzema</w:t>
            </w:r>
          </w:p>
        </w:tc>
      </w:tr>
      <w:tr w:rsidR="0019125D" w:rsidRPr="003F64F1" w14:paraId="59599B3F" w14:textId="77777777" w:rsidTr="00651C1E">
        <w:tc>
          <w:tcPr>
            <w:tcW w:w="1271" w:type="dxa"/>
            <w:vAlign w:val="center"/>
          </w:tcPr>
          <w:p w14:paraId="1A662799" w14:textId="77777777" w:rsidR="0019125D" w:rsidRPr="003F64F1" w:rsidRDefault="0019125D" w:rsidP="00651C1E">
            <w:pPr>
              <w:numPr>
                <w:ilvl w:val="12"/>
                <w:numId w:val="0"/>
              </w:numPr>
              <w:jc w:val="center"/>
              <w:rPr>
                <w:rFonts w:ascii="Arial" w:eastAsia="Times New Roman" w:hAnsi="Arial" w:cs="Arial"/>
                <w:sz w:val="22"/>
                <w:lang w:eastAsia="sl-SI"/>
              </w:rPr>
            </w:pPr>
          </w:p>
          <w:p w14:paraId="5C09C9BC" w14:textId="52F20BC1" w:rsidR="0019125D" w:rsidRPr="003F64F1" w:rsidRDefault="0019125D" w:rsidP="00651C1E">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18 01 03</w:t>
            </w:r>
            <w:r w:rsidRPr="003F64F1">
              <w:rPr>
                <w:rFonts w:ascii="Arial" w:eastAsia="Times New Roman" w:hAnsi="Arial" w:cs="Arial"/>
                <w:sz w:val="22"/>
                <w:lang w:eastAsia="sl-SI"/>
              </w:rPr>
              <w:t>*</w:t>
            </w:r>
          </w:p>
        </w:tc>
        <w:tc>
          <w:tcPr>
            <w:tcW w:w="5528" w:type="dxa"/>
            <w:vAlign w:val="center"/>
          </w:tcPr>
          <w:p w14:paraId="7E8D1120" w14:textId="506E5BEF" w:rsidR="0019125D" w:rsidRPr="003F64F1" w:rsidRDefault="0019125D" w:rsidP="00651C1E">
            <w:pPr>
              <w:jc w:val="both"/>
              <w:rPr>
                <w:rFonts w:ascii="Arial" w:eastAsia="Times New Roman" w:hAnsi="Arial" w:cs="Arial"/>
                <w:sz w:val="22"/>
                <w:lang w:eastAsia="sl-SI"/>
              </w:rPr>
            </w:pPr>
            <w:r w:rsidRPr="004A31C0">
              <w:rPr>
                <w:rFonts w:ascii="Arial" w:eastAsia="Times New Roman" w:hAnsi="Arial" w:cs="Arial"/>
                <w:sz w:val="22"/>
                <w:lang w:eastAsia="sl-SI"/>
              </w:rPr>
              <w:t>Odpadki, ki z vidika preventive pred infekcijo zahtevajo posebno ravnanje pri zbiranju in odstranjevanju (ostri predmeti).</w:t>
            </w:r>
          </w:p>
        </w:tc>
        <w:tc>
          <w:tcPr>
            <w:tcW w:w="2268" w:type="dxa"/>
            <w:vAlign w:val="center"/>
          </w:tcPr>
          <w:p w14:paraId="04D7050B"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 xml:space="preserve">Posamezni zabojniki 4 l. </w:t>
            </w:r>
          </w:p>
          <w:p w14:paraId="47E939C2" w14:textId="77777777" w:rsidR="0019125D" w:rsidRPr="003F64F1" w:rsidRDefault="0019125D" w:rsidP="00651C1E">
            <w:pPr>
              <w:jc w:val="center"/>
              <w:rPr>
                <w:rFonts w:ascii="Arial" w:eastAsia="Times New Roman" w:hAnsi="Arial" w:cs="Arial"/>
                <w:sz w:val="22"/>
                <w:lang w:eastAsia="sl-SI"/>
              </w:rPr>
            </w:pPr>
          </w:p>
        </w:tc>
      </w:tr>
    </w:tbl>
    <w:p w14:paraId="5DA59C92" w14:textId="77777777" w:rsidR="0019125D" w:rsidRPr="003F64F1" w:rsidRDefault="0019125D" w:rsidP="0019125D">
      <w:pPr>
        <w:rPr>
          <w:rFonts w:ascii="Arial" w:eastAsia="Times New Roman" w:hAnsi="Arial" w:cs="Arial"/>
          <w:sz w:val="22"/>
          <w:lang w:eastAsia="sl-SI"/>
        </w:rPr>
      </w:pPr>
    </w:p>
    <w:p w14:paraId="35748154" w14:textId="77777777" w:rsidR="0019125D" w:rsidRDefault="0019125D" w:rsidP="0019125D">
      <w:pPr>
        <w:jc w:val="both"/>
        <w:rPr>
          <w:rFonts w:ascii="Arial" w:eastAsia="Times New Roman" w:hAnsi="Arial" w:cs="Arial"/>
          <w:sz w:val="22"/>
          <w:lang w:eastAsia="sl-SI" w:bidi="en-US"/>
        </w:rPr>
      </w:pPr>
      <w:r w:rsidRPr="0004033F">
        <w:rPr>
          <w:rFonts w:ascii="Arial" w:eastAsia="Times New Roman" w:hAnsi="Arial" w:cs="Arial"/>
          <w:sz w:val="22"/>
          <w:lang w:eastAsia="sl-SI" w:bidi="en-US"/>
        </w:rPr>
        <w:t>Ponudnik mora zagotavljati s</w:t>
      </w:r>
      <w:r>
        <w:rPr>
          <w:rFonts w:ascii="Arial" w:eastAsia="Times New Roman" w:hAnsi="Arial" w:cs="Arial"/>
          <w:sz w:val="22"/>
          <w:lang w:eastAsia="sl-SI" w:bidi="en-US"/>
        </w:rPr>
        <w:t xml:space="preserve">ukcesivno </w:t>
      </w:r>
      <w:r w:rsidRPr="0004033F">
        <w:rPr>
          <w:rFonts w:ascii="Arial" w:eastAsia="Times New Roman" w:hAnsi="Arial" w:cs="Arial"/>
          <w:sz w:val="22"/>
          <w:lang w:eastAsia="sl-SI" w:bidi="en-US"/>
        </w:rPr>
        <w:t xml:space="preserve">dobavo embalaže za odpadke s klas. št. </w:t>
      </w:r>
      <w:r w:rsidRPr="00547914">
        <w:rPr>
          <w:rFonts w:ascii="Arial" w:eastAsia="Times New Roman" w:hAnsi="Arial" w:cs="Arial"/>
          <w:sz w:val="22"/>
          <w:lang w:eastAsia="sl-SI" w:bidi="en-US"/>
        </w:rPr>
        <w:t>18 01 08*</w:t>
      </w:r>
      <w:r w:rsidRPr="0004033F">
        <w:rPr>
          <w:rFonts w:ascii="Arial" w:eastAsia="Times New Roman" w:hAnsi="Arial" w:cs="Arial"/>
          <w:sz w:val="22"/>
          <w:lang w:eastAsia="sl-SI" w:bidi="en-US"/>
        </w:rPr>
        <w:t>.</w:t>
      </w:r>
    </w:p>
    <w:p w14:paraId="519249C2" w14:textId="77777777" w:rsidR="0019125D" w:rsidRPr="0004033F" w:rsidRDefault="0019125D" w:rsidP="0019125D">
      <w:pPr>
        <w:jc w:val="both"/>
        <w:rPr>
          <w:rFonts w:ascii="Arial" w:eastAsia="Times New Roman" w:hAnsi="Arial" w:cs="Arial"/>
          <w:sz w:val="22"/>
          <w:lang w:eastAsia="sl-SI" w:bidi="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357"/>
        <w:gridCol w:w="2126"/>
        <w:gridCol w:w="2126"/>
        <w:gridCol w:w="2828"/>
      </w:tblGrid>
      <w:tr w:rsidR="0019125D" w:rsidRPr="003F64F1" w14:paraId="25A5CEEC" w14:textId="77777777" w:rsidTr="00651C1E">
        <w:tc>
          <w:tcPr>
            <w:tcW w:w="657" w:type="dxa"/>
          </w:tcPr>
          <w:p w14:paraId="742473EF" w14:textId="77777777" w:rsidR="0019125D" w:rsidRPr="003F64F1" w:rsidRDefault="0019125D" w:rsidP="00651C1E">
            <w:pPr>
              <w:rPr>
                <w:rFonts w:ascii="Arial" w:eastAsia="Times New Roman" w:hAnsi="Arial" w:cs="Arial"/>
                <w:sz w:val="22"/>
                <w:lang w:eastAsia="sl-SI"/>
              </w:rPr>
            </w:pPr>
            <w:r w:rsidRPr="00F717B5">
              <w:rPr>
                <w:rFonts w:ascii="Arial" w:eastAsia="Times New Roman" w:hAnsi="Arial" w:cs="Arial"/>
                <w:sz w:val="22"/>
                <w:lang w:eastAsia="sl-SI"/>
              </w:rPr>
              <w:t>Zap. št.</w:t>
            </w:r>
          </w:p>
        </w:tc>
        <w:tc>
          <w:tcPr>
            <w:tcW w:w="1357" w:type="dxa"/>
          </w:tcPr>
          <w:p w14:paraId="35809D92" w14:textId="77777777" w:rsidR="0019125D" w:rsidRPr="003F64F1" w:rsidRDefault="0019125D" w:rsidP="00651C1E">
            <w:p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2126" w:type="dxa"/>
          </w:tcPr>
          <w:p w14:paraId="2229CCB9"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Volumen zabojnika</w:t>
            </w:r>
          </w:p>
        </w:tc>
        <w:tc>
          <w:tcPr>
            <w:tcW w:w="2126" w:type="dxa"/>
          </w:tcPr>
          <w:p w14:paraId="389F9127"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Oblika zabojnika</w:t>
            </w:r>
          </w:p>
        </w:tc>
        <w:tc>
          <w:tcPr>
            <w:tcW w:w="2828" w:type="dxa"/>
          </w:tcPr>
          <w:p w14:paraId="5C9044A1"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Predvidena okvirna količina za dve leti</w:t>
            </w:r>
          </w:p>
        </w:tc>
      </w:tr>
      <w:tr w:rsidR="0019125D" w:rsidRPr="003F64F1" w14:paraId="1C8BD1A4" w14:textId="77777777" w:rsidTr="00651C1E">
        <w:tc>
          <w:tcPr>
            <w:tcW w:w="657" w:type="dxa"/>
            <w:vAlign w:val="center"/>
          </w:tcPr>
          <w:p w14:paraId="650005EE" w14:textId="77777777" w:rsidR="0019125D" w:rsidRPr="003F64F1" w:rsidRDefault="0019125D" w:rsidP="00651C1E">
            <w:pPr>
              <w:rPr>
                <w:rFonts w:ascii="Arial" w:eastAsia="Times New Roman" w:hAnsi="Arial" w:cs="Arial"/>
                <w:sz w:val="22"/>
                <w:lang w:eastAsia="sl-SI"/>
              </w:rPr>
            </w:pPr>
            <w:r w:rsidRPr="003F64F1">
              <w:rPr>
                <w:rFonts w:ascii="Arial" w:eastAsia="Times New Roman" w:hAnsi="Arial" w:cs="Arial"/>
                <w:sz w:val="22"/>
                <w:lang w:eastAsia="sl-SI"/>
              </w:rPr>
              <w:t>1</w:t>
            </w:r>
          </w:p>
        </w:tc>
        <w:tc>
          <w:tcPr>
            <w:tcW w:w="1357" w:type="dxa"/>
            <w:vAlign w:val="center"/>
          </w:tcPr>
          <w:p w14:paraId="4CF05F44" w14:textId="0F890B6B" w:rsidR="0019125D" w:rsidRPr="003F64F1" w:rsidRDefault="0019125D" w:rsidP="00651C1E">
            <w:pPr>
              <w:jc w:val="center"/>
              <w:rPr>
                <w:rFonts w:ascii="Arial" w:eastAsia="Times New Roman" w:hAnsi="Arial" w:cs="Arial"/>
                <w:sz w:val="22"/>
                <w:lang w:eastAsia="sl-SI"/>
              </w:rPr>
            </w:pPr>
            <w:r>
              <w:rPr>
                <w:rFonts w:ascii="Arial" w:eastAsia="Times New Roman" w:hAnsi="Arial" w:cs="Arial"/>
                <w:sz w:val="22"/>
                <w:lang w:eastAsia="sl-SI"/>
              </w:rPr>
              <w:t>18 01 03</w:t>
            </w:r>
            <w:r w:rsidRPr="003F64F1">
              <w:rPr>
                <w:rFonts w:ascii="Arial" w:eastAsia="Times New Roman" w:hAnsi="Arial" w:cs="Arial"/>
                <w:sz w:val="22"/>
                <w:lang w:eastAsia="sl-SI"/>
              </w:rPr>
              <w:t>*</w:t>
            </w:r>
          </w:p>
        </w:tc>
        <w:tc>
          <w:tcPr>
            <w:tcW w:w="2126" w:type="dxa"/>
          </w:tcPr>
          <w:p w14:paraId="3C838B72"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4 litre</w:t>
            </w:r>
          </w:p>
        </w:tc>
        <w:tc>
          <w:tcPr>
            <w:tcW w:w="2126" w:type="dxa"/>
          </w:tcPr>
          <w:p w14:paraId="1D8962CB" w14:textId="77777777" w:rsidR="0019125D" w:rsidRPr="003F64F1" w:rsidRDefault="0019125D" w:rsidP="00651C1E">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828" w:type="dxa"/>
          </w:tcPr>
          <w:p w14:paraId="3A9FB913" w14:textId="2BAEF39F"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1</w:t>
            </w:r>
            <w:r w:rsidR="00A526A0">
              <w:rPr>
                <w:rFonts w:ascii="Arial" w:eastAsia="Times New Roman" w:hAnsi="Arial" w:cs="Arial"/>
                <w:sz w:val="22"/>
                <w:lang w:eastAsia="sl-SI"/>
              </w:rPr>
              <w:t>2</w:t>
            </w:r>
            <w:r w:rsidRPr="003F64F1">
              <w:rPr>
                <w:rFonts w:ascii="Arial" w:eastAsia="Times New Roman" w:hAnsi="Arial" w:cs="Arial"/>
                <w:sz w:val="22"/>
                <w:lang w:eastAsia="sl-SI"/>
              </w:rPr>
              <w:t>00 kos</w:t>
            </w:r>
          </w:p>
        </w:tc>
      </w:tr>
    </w:tbl>
    <w:p w14:paraId="3AF63BD9" w14:textId="77777777" w:rsidR="0019125D" w:rsidRDefault="0019125D" w:rsidP="0019125D">
      <w:pPr>
        <w:rPr>
          <w:rFonts w:ascii="Arial" w:eastAsia="Times New Roman" w:hAnsi="Arial" w:cs="Arial"/>
          <w:sz w:val="22"/>
          <w:lang w:eastAsia="sl-SI"/>
        </w:rPr>
      </w:pPr>
    </w:p>
    <w:p w14:paraId="1362C150"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ZAHTEVE ZA ZABOJNIKE:</w:t>
      </w:r>
    </w:p>
    <w:p w14:paraId="4E9EC67F"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Zabojnik s certifikatom ADR oz. kakim drugim ustrezn</w:t>
      </w:r>
      <w:r>
        <w:rPr>
          <w:rFonts w:ascii="Arial" w:eastAsia="Times New Roman" w:hAnsi="Arial" w:cs="Arial"/>
          <w:sz w:val="22"/>
          <w:lang w:eastAsia="sl-SI"/>
        </w:rPr>
        <w:t>im ekvivalentnim certifikatom. Z</w:t>
      </w:r>
      <w:r w:rsidRPr="003F64F1">
        <w:rPr>
          <w:rFonts w:ascii="Arial" w:eastAsia="Times New Roman" w:hAnsi="Arial" w:cs="Arial"/>
          <w:sz w:val="22"/>
          <w:lang w:eastAsia="sl-SI"/>
        </w:rPr>
        <w:t>a enkratno uporabo z nepredušnim zapiranjem za zbiranje in prevoz infektivnih odpadkov ter nalepke za ustrezno označevanje odpadkov.</w:t>
      </w:r>
    </w:p>
    <w:p w14:paraId="3C31C4F6" w14:textId="77777777" w:rsidR="0019125D" w:rsidRPr="003F64F1" w:rsidRDefault="0019125D" w:rsidP="0019125D">
      <w:pPr>
        <w:jc w:val="both"/>
        <w:rPr>
          <w:rFonts w:ascii="Arial" w:eastAsia="Times New Roman" w:hAnsi="Arial" w:cs="Arial"/>
          <w:sz w:val="22"/>
          <w:lang w:eastAsia="sl-SI"/>
        </w:rPr>
      </w:pPr>
    </w:p>
    <w:p w14:paraId="5C5DEE80"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NAMEMBNOST: </w:t>
      </w:r>
    </w:p>
    <w:p w14:paraId="1A939C3D"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iz zdravstva, ki iz vidika preventive pred infekcijo zahtevajo posebno ravnanje.</w:t>
      </w:r>
    </w:p>
    <w:p w14:paraId="2BDD8DAE"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citostatične in citotoksične odpadke.</w:t>
      </w:r>
    </w:p>
    <w:p w14:paraId="6D91048E" w14:textId="77777777" w:rsidR="0019125D" w:rsidRPr="003F64F1" w:rsidRDefault="0019125D" w:rsidP="0019125D">
      <w:pPr>
        <w:jc w:val="both"/>
        <w:rPr>
          <w:rFonts w:ascii="Arial" w:eastAsia="Times New Roman" w:hAnsi="Arial" w:cs="Arial"/>
          <w:sz w:val="22"/>
          <w:u w:val="single"/>
          <w:lang w:eastAsia="sl-SI"/>
        </w:rPr>
      </w:pPr>
    </w:p>
    <w:p w14:paraId="6F68AC33"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VELIKOST IN OBLIKA ZABOJNIKA: </w:t>
      </w:r>
    </w:p>
    <w:p w14:paraId="1DA32108"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biti pravokotne oblike.</w:t>
      </w:r>
    </w:p>
    <w:p w14:paraId="1636F72A"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ustrezati dimenzijam 180 x 180 x 230 mm.</w:t>
      </w:r>
    </w:p>
    <w:p w14:paraId="55B4D621" w14:textId="77777777" w:rsidR="0019125D" w:rsidRPr="00045DAA" w:rsidRDefault="0019125D" w:rsidP="0019125D">
      <w:pPr>
        <w:ind w:left="720"/>
        <w:jc w:val="both"/>
        <w:rPr>
          <w:rFonts w:ascii="Arial" w:eastAsia="Times New Roman" w:hAnsi="Arial" w:cs="Arial"/>
          <w:sz w:val="22"/>
          <w:lang w:eastAsia="sl-SI"/>
        </w:rPr>
      </w:pPr>
    </w:p>
    <w:p w14:paraId="1587A1F5" w14:textId="77777777" w:rsidR="0019125D" w:rsidRPr="005F7242"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MATERIAL: </w:t>
      </w:r>
      <w:r>
        <w:rPr>
          <w:rFonts w:ascii="Arial" w:eastAsia="Times New Roman" w:hAnsi="Arial" w:cs="Arial"/>
          <w:sz w:val="22"/>
          <w:lang w:eastAsia="sl-SI"/>
        </w:rPr>
        <w:t>O</w:t>
      </w:r>
      <w:r w:rsidRPr="005F7242">
        <w:rPr>
          <w:rFonts w:ascii="Arial" w:eastAsia="Times New Roman" w:hAnsi="Arial" w:cs="Arial"/>
          <w:sz w:val="22"/>
          <w:lang w:eastAsia="sl-SI"/>
        </w:rPr>
        <w:t>kolju prijazna plastika (polietilen, propilen).</w:t>
      </w:r>
    </w:p>
    <w:p w14:paraId="0F5CF20C" w14:textId="77777777" w:rsidR="0019125D" w:rsidRPr="003F64F1" w:rsidRDefault="0019125D" w:rsidP="0019125D">
      <w:pPr>
        <w:jc w:val="both"/>
        <w:rPr>
          <w:rFonts w:ascii="Arial" w:eastAsia="Times New Roman" w:hAnsi="Arial" w:cs="Arial"/>
          <w:sz w:val="22"/>
          <w:lang w:eastAsia="sl-SI"/>
        </w:rPr>
      </w:pPr>
    </w:p>
    <w:p w14:paraId="7BBE791E"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OBLIKA POKROVA: </w:t>
      </w:r>
    </w:p>
    <w:p w14:paraId="55396E08" w14:textId="77777777" w:rsidR="0019125D" w:rsidRPr="005F7242" w:rsidRDefault="0019125D" w:rsidP="0019125D">
      <w:pPr>
        <w:jc w:val="both"/>
        <w:rPr>
          <w:rFonts w:ascii="Arial" w:eastAsia="Times New Roman" w:hAnsi="Arial" w:cs="Arial"/>
          <w:sz w:val="22"/>
          <w:lang w:eastAsia="sl-SI"/>
        </w:rPr>
      </w:pPr>
      <w:r>
        <w:rPr>
          <w:rFonts w:ascii="Arial" w:eastAsia="Times New Roman" w:hAnsi="Arial" w:cs="Arial"/>
          <w:sz w:val="22"/>
          <w:lang w:eastAsia="sl-SI"/>
        </w:rPr>
        <w:t>P</w:t>
      </w:r>
      <w:r w:rsidRPr="005F7242">
        <w:rPr>
          <w:rFonts w:ascii="Arial" w:eastAsia="Times New Roman" w:hAnsi="Arial" w:cs="Arial"/>
          <w:sz w:val="22"/>
          <w:lang w:eastAsia="sl-SI"/>
        </w:rPr>
        <w:t>okrov, ki omogoča nepredušno zapiranje.</w:t>
      </w:r>
    </w:p>
    <w:p w14:paraId="173F05BF" w14:textId="77777777" w:rsidR="0019125D" w:rsidRDefault="0019125D" w:rsidP="0019125D">
      <w:pPr>
        <w:jc w:val="both"/>
        <w:rPr>
          <w:rFonts w:ascii="Arial" w:eastAsia="Times New Roman" w:hAnsi="Arial" w:cs="Arial"/>
          <w:sz w:val="22"/>
          <w:lang w:eastAsia="sl-SI"/>
        </w:rPr>
      </w:pPr>
    </w:p>
    <w:p w14:paraId="67CC25E2" w14:textId="23CBF43F" w:rsidR="0019125D" w:rsidRDefault="0019125D" w:rsidP="0019125D">
      <w:pPr>
        <w:jc w:val="both"/>
        <w:rPr>
          <w:rFonts w:ascii="Arial" w:eastAsia="Times New Roman" w:hAnsi="Arial" w:cs="Arial"/>
          <w:sz w:val="22"/>
          <w:lang w:eastAsia="sl-SI"/>
        </w:rPr>
      </w:pPr>
      <w:r w:rsidRPr="005F7242">
        <w:rPr>
          <w:rFonts w:ascii="Arial" w:eastAsia="Times New Roman" w:hAnsi="Arial" w:cs="Arial"/>
          <w:sz w:val="22"/>
          <w:lang w:eastAsia="sl-SI"/>
        </w:rPr>
        <w:t xml:space="preserve">BARVA: za odpadke s klas. št. </w:t>
      </w:r>
      <w:r>
        <w:rPr>
          <w:rFonts w:ascii="Arial" w:eastAsia="Times New Roman" w:hAnsi="Arial" w:cs="Arial"/>
          <w:sz w:val="22"/>
          <w:lang w:eastAsia="sl-SI"/>
        </w:rPr>
        <w:t>18 01 03</w:t>
      </w:r>
      <w:r w:rsidRPr="005F7242">
        <w:rPr>
          <w:rFonts w:ascii="Arial" w:eastAsia="Times New Roman" w:hAnsi="Arial" w:cs="Arial"/>
          <w:sz w:val="22"/>
          <w:lang w:eastAsia="sl-SI"/>
        </w:rPr>
        <w:t>* - telo</w:t>
      </w:r>
      <w:r>
        <w:rPr>
          <w:rFonts w:ascii="Arial" w:eastAsia="Times New Roman" w:hAnsi="Arial" w:cs="Arial"/>
          <w:sz w:val="22"/>
          <w:lang w:eastAsia="sl-SI"/>
        </w:rPr>
        <w:t xml:space="preserve"> zabojnika rumen barve; pokrov bele</w:t>
      </w:r>
      <w:r w:rsidRPr="005F7242">
        <w:rPr>
          <w:rFonts w:ascii="Arial" w:eastAsia="Times New Roman" w:hAnsi="Arial" w:cs="Arial"/>
          <w:sz w:val="22"/>
          <w:lang w:eastAsia="sl-SI"/>
        </w:rPr>
        <w:t xml:space="preserve"> barve.</w:t>
      </w:r>
    </w:p>
    <w:p w14:paraId="297474E6" w14:textId="77777777" w:rsidR="0019125D" w:rsidRDefault="0019125D" w:rsidP="0019125D">
      <w:pPr>
        <w:jc w:val="both"/>
        <w:rPr>
          <w:rFonts w:ascii="Arial" w:eastAsia="Times New Roman" w:hAnsi="Arial" w:cs="Arial"/>
          <w:sz w:val="22"/>
          <w:lang w:eastAsia="sl-SI"/>
        </w:rPr>
      </w:pPr>
    </w:p>
    <w:p w14:paraId="1DD64378" w14:textId="50D9398A" w:rsidR="0019125D"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SKLADNOST: </w:t>
      </w:r>
    </w:p>
    <w:p w14:paraId="12655A3A" w14:textId="77777777" w:rsidR="0019125D"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Zadostiti morajo zahtevam, ki jih določa Uredba o ravnanju z odpadki, ki nastajajo pri opravljanju zdravstvene in veterinarske dejavnosti ter z njima povezanih raziskavah (Ur.l. RS, št. 89/2008 s kasnejšimi spremembami in dopolnitvami):</w:t>
      </w:r>
    </w:p>
    <w:p w14:paraId="55431FD6"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Morajo biti plastični, za enkratno uporabo, omogočati morajo nepredušno zapiranje.</w:t>
      </w:r>
    </w:p>
    <w:p w14:paraId="0B293A80"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Imeti morajo certifikat v skladu z Evropskim sporazum o mednarodnem cestnem prevozu nevarnega blaga (ADR) – UN 3291.</w:t>
      </w:r>
    </w:p>
    <w:p w14:paraId="47B5E73D" w14:textId="77777777" w:rsidR="0019125D" w:rsidRPr="003F64F1" w:rsidRDefault="0019125D" w:rsidP="0019125D">
      <w:pPr>
        <w:jc w:val="both"/>
        <w:rPr>
          <w:rFonts w:ascii="Arial" w:eastAsia="Times New Roman" w:hAnsi="Arial" w:cs="Arial"/>
          <w:sz w:val="22"/>
          <w:lang w:eastAsia="sl-SI"/>
        </w:rPr>
      </w:pPr>
    </w:p>
    <w:p w14:paraId="2874E57B"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OZNAČBA ZABOJNIKOV:</w:t>
      </w:r>
    </w:p>
    <w:p w14:paraId="27945CC1"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01B70D04" w14:textId="77777777" w:rsidR="0019125D" w:rsidRPr="003F64F1" w:rsidRDefault="0019125D" w:rsidP="0019125D">
      <w:pPr>
        <w:jc w:val="both"/>
        <w:rPr>
          <w:rFonts w:ascii="Arial" w:eastAsia="Times New Roman" w:hAnsi="Arial" w:cs="Arial"/>
          <w:sz w:val="22"/>
          <w:lang w:eastAsia="sl-SI"/>
        </w:rPr>
      </w:pPr>
    </w:p>
    <w:p w14:paraId="667B0F11"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Označba je lahko v obliki potiska ali nalepk.</w:t>
      </w:r>
    </w:p>
    <w:p w14:paraId="19FDFD5C" w14:textId="77777777" w:rsidR="0019125D" w:rsidRPr="003F64F1" w:rsidRDefault="0019125D" w:rsidP="0019125D">
      <w:pPr>
        <w:jc w:val="both"/>
        <w:rPr>
          <w:rFonts w:ascii="Arial" w:eastAsia="Times New Roman" w:hAnsi="Arial" w:cs="Arial"/>
          <w:sz w:val="22"/>
          <w:lang w:eastAsia="sl-SI"/>
        </w:rPr>
      </w:pPr>
    </w:p>
    <w:p w14:paraId="3FED7868"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Na označbi mora biti poleg simbola in zapisa samega odpadka s številko odpadka, napis »Nevarni odpadek«   ter sledeči tekst: </w:t>
      </w:r>
    </w:p>
    <w:p w14:paraId="1430FA49"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Povzročitelj odpadkov: Splošna bolnišnica Izola; </w:t>
      </w:r>
    </w:p>
    <w:p w14:paraId="35FE8774"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Mesto nastanka (oddelek): ____________ ;</w:t>
      </w:r>
    </w:p>
    <w:p w14:paraId="009F4B2E"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Datum nastanka: od______________  do _____________.</w:t>
      </w:r>
    </w:p>
    <w:p w14:paraId="7A13D59C" w14:textId="77777777" w:rsidR="0019125D" w:rsidRPr="003F64F1" w:rsidRDefault="0019125D" w:rsidP="0019125D">
      <w:pPr>
        <w:jc w:val="both"/>
        <w:rPr>
          <w:rFonts w:ascii="Arial" w:eastAsia="Times New Roman" w:hAnsi="Arial" w:cs="Arial"/>
          <w:sz w:val="22"/>
          <w:lang w:eastAsia="sl-SI"/>
        </w:rPr>
      </w:pPr>
    </w:p>
    <w:p w14:paraId="65F6C0D3"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Barvno ozadje na potisku ali nalepki mora biti vsaj 1/3 v rumeni barvi za odpadke 18 01 08*. </w:t>
      </w:r>
    </w:p>
    <w:p w14:paraId="46504D79" w14:textId="77777777" w:rsidR="0019125D" w:rsidRPr="003F64F1" w:rsidRDefault="0019125D" w:rsidP="0019125D">
      <w:pPr>
        <w:jc w:val="both"/>
        <w:rPr>
          <w:rFonts w:ascii="Arial" w:eastAsia="Times New Roman" w:hAnsi="Arial" w:cs="Arial"/>
          <w:sz w:val="22"/>
          <w:lang w:eastAsia="sl-SI"/>
        </w:rPr>
      </w:pPr>
    </w:p>
    <w:p w14:paraId="11B8E73D"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Velikost potiska ali nalepke minimalno: 17 cm x 23 cm oz. ustrezno velikosti zabojnika. </w:t>
      </w:r>
    </w:p>
    <w:p w14:paraId="7D8BBF30" w14:textId="77777777" w:rsidR="0019125D" w:rsidRPr="003F64F1" w:rsidRDefault="0019125D" w:rsidP="0019125D">
      <w:pPr>
        <w:tabs>
          <w:tab w:val="left" w:pos="1483"/>
        </w:tabs>
        <w:jc w:val="both"/>
        <w:rPr>
          <w:rFonts w:ascii="Arial" w:eastAsia="Times New Roman" w:hAnsi="Arial" w:cs="Arial"/>
          <w:sz w:val="22"/>
          <w:lang w:eastAsia="sl-SI"/>
        </w:rPr>
      </w:pPr>
      <w:r w:rsidRPr="003F64F1">
        <w:rPr>
          <w:rFonts w:ascii="Arial" w:eastAsia="Times New Roman" w:hAnsi="Arial" w:cs="Arial"/>
          <w:sz w:val="22"/>
          <w:lang w:eastAsia="sl-SI"/>
        </w:rPr>
        <w:tab/>
      </w:r>
    </w:p>
    <w:p w14:paraId="75327ED5" w14:textId="77777777" w:rsidR="0019125D" w:rsidRPr="00CB7C21" w:rsidRDefault="0019125D" w:rsidP="0019125D">
      <w:pPr>
        <w:jc w:val="both"/>
        <w:rPr>
          <w:rFonts w:ascii="Arial" w:eastAsia="Times New Roman" w:hAnsi="Arial" w:cs="Arial"/>
          <w:sz w:val="22"/>
          <w:lang w:eastAsia="sl-SI"/>
        </w:rPr>
      </w:pPr>
      <w:r w:rsidRPr="00CB7C21">
        <w:rPr>
          <w:rFonts w:ascii="Arial" w:eastAsia="Times New Roman" w:hAnsi="Arial" w:cs="Arial"/>
          <w:sz w:val="22"/>
          <w:lang w:eastAsia="sl-SI"/>
        </w:rPr>
        <w:t xml:space="preserve">DOBAVA: </w:t>
      </w:r>
    </w:p>
    <w:p w14:paraId="2D38AEE3" w14:textId="77777777" w:rsidR="0019125D" w:rsidRDefault="0019125D" w:rsidP="0019125D">
      <w:pPr>
        <w:jc w:val="both"/>
        <w:rPr>
          <w:rFonts w:ascii="Arial" w:eastAsia="Times New Roman" w:hAnsi="Arial" w:cs="Arial"/>
          <w:sz w:val="22"/>
          <w:lang w:eastAsia="sl-SI"/>
        </w:rPr>
      </w:pPr>
      <w:r w:rsidRPr="00CB7C21">
        <w:rPr>
          <w:rFonts w:ascii="Arial" w:eastAsia="Times New Roman" w:hAnsi="Arial" w:cs="Arial"/>
          <w:sz w:val="22"/>
          <w:lang w:eastAsia="sl-SI"/>
        </w:rPr>
        <w:t xml:space="preserve">Sukcesivna dobava, in sicer </w:t>
      </w:r>
      <w:r w:rsidRPr="00CB7C21">
        <w:rPr>
          <w:rFonts w:ascii="Arial" w:eastAsia="Times New Roman" w:hAnsi="Arial" w:cs="Arial"/>
          <w:b/>
          <w:sz w:val="22"/>
          <w:lang w:eastAsia="sl-SI"/>
        </w:rPr>
        <w:t>najkasneje 3 dni</w:t>
      </w:r>
      <w:r w:rsidRPr="00CB7C21">
        <w:rPr>
          <w:rFonts w:ascii="Arial" w:eastAsia="Times New Roman" w:hAnsi="Arial" w:cs="Arial"/>
          <w:sz w:val="22"/>
          <w:lang w:eastAsia="sl-SI"/>
        </w:rPr>
        <w:t xml:space="preserve"> </w:t>
      </w:r>
      <w:r w:rsidRPr="00CB7C21">
        <w:rPr>
          <w:rFonts w:ascii="Arial" w:eastAsiaTheme="minorHAnsi" w:hAnsi="Arial" w:cs="Arial"/>
          <w:sz w:val="22"/>
        </w:rPr>
        <w:t>po izdaji naročilnice</w:t>
      </w:r>
      <w:r w:rsidRPr="00CB7C21">
        <w:rPr>
          <w:rFonts w:ascii="Arial" w:eastAsia="Times New Roman" w:hAnsi="Arial" w:cs="Arial"/>
          <w:sz w:val="22"/>
          <w:lang w:eastAsia="sl-SI"/>
        </w:rPr>
        <w:t>.</w:t>
      </w:r>
    </w:p>
    <w:p w14:paraId="23612C56" w14:textId="77777777" w:rsidR="0019125D" w:rsidRPr="0020198F" w:rsidRDefault="0019125D" w:rsidP="0081196D">
      <w:pPr>
        <w:jc w:val="both"/>
        <w:rPr>
          <w:rFonts w:ascii="Arial" w:eastAsia="Times New Roman" w:hAnsi="Arial" w:cs="Arial"/>
          <w:sz w:val="22"/>
          <w:lang w:eastAsia="sl-SI"/>
        </w:rPr>
      </w:pPr>
    </w:p>
    <w:p w14:paraId="1EF7E1B9" w14:textId="14702034" w:rsidR="003F64F1" w:rsidRPr="00057338" w:rsidRDefault="0019125D" w:rsidP="00057338">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SKLOP 3</w:t>
      </w:r>
      <w:r w:rsidR="003F64F1" w:rsidRPr="00057338">
        <w:rPr>
          <w:rFonts w:ascii="Arial" w:eastAsia="Times New Roman" w:hAnsi="Arial" w:cs="Arial"/>
          <w:b/>
          <w:sz w:val="22"/>
          <w:lang w:eastAsia="sl-SI"/>
        </w:rPr>
        <w:t xml:space="preserve">: </w:t>
      </w:r>
      <w:r w:rsidR="00251D74">
        <w:rPr>
          <w:rFonts w:ascii="Arial" w:eastAsia="Times New Roman" w:hAnsi="Arial" w:cs="Arial"/>
          <w:b/>
          <w:sz w:val="22"/>
          <w:lang w:eastAsia="sl-SI"/>
        </w:rPr>
        <w:t>ZBIRANJE ODPADKOV</w:t>
      </w:r>
      <w:r w:rsidR="003F64F1" w:rsidRPr="00057338">
        <w:rPr>
          <w:rFonts w:ascii="Arial" w:eastAsia="Times New Roman" w:hAnsi="Arial" w:cs="Arial"/>
          <w:b/>
          <w:sz w:val="22"/>
          <w:lang w:eastAsia="sl-SI"/>
        </w:rPr>
        <w:t xml:space="preserve"> S </w:t>
      </w:r>
      <w:r w:rsidR="00045DAA" w:rsidRPr="00057338">
        <w:rPr>
          <w:rFonts w:ascii="Arial" w:eastAsia="Times New Roman" w:hAnsi="Arial" w:cs="Arial"/>
          <w:b/>
          <w:sz w:val="22"/>
          <w:lang w:eastAsia="sl-SI"/>
        </w:rPr>
        <w:t xml:space="preserve">KLAS. ŠT. </w:t>
      </w:r>
      <w:r w:rsidR="003F64F1" w:rsidRPr="00057338">
        <w:rPr>
          <w:rFonts w:ascii="Arial" w:eastAsia="Times New Roman" w:hAnsi="Arial" w:cs="Arial"/>
          <w:b/>
          <w:sz w:val="22"/>
          <w:lang w:eastAsia="sl-SI"/>
        </w:rPr>
        <w:t xml:space="preserve"> 18 01 08*</w:t>
      </w:r>
    </w:p>
    <w:p w14:paraId="269B4B07" w14:textId="77777777" w:rsidR="003F64F1" w:rsidRPr="001A00A2" w:rsidRDefault="003F64F1" w:rsidP="003F64F1">
      <w:pPr>
        <w:rPr>
          <w:rFonts w:ascii="Arial" w:eastAsia="Times New Roman" w:hAnsi="Arial" w:cs="Arial"/>
          <w:b/>
          <w:sz w:val="22"/>
          <w:u w:val="single"/>
          <w:lang w:eastAsia="sl-SI"/>
        </w:rPr>
      </w:pPr>
    </w:p>
    <w:p w14:paraId="22A1C9AE" w14:textId="26FD2062" w:rsidR="001A00A2" w:rsidRPr="0019125D" w:rsidRDefault="001A00A2" w:rsidP="009E3B64">
      <w:pPr>
        <w:pStyle w:val="Odstavekseznama"/>
        <w:numPr>
          <w:ilvl w:val="2"/>
          <w:numId w:val="29"/>
        </w:numPr>
        <w:rPr>
          <w:rFonts w:ascii="Arial" w:eastAsia="Times New Roman" w:hAnsi="Arial" w:cs="Arial"/>
          <w:b/>
          <w:sz w:val="22"/>
          <w:lang w:eastAsia="sl-SI"/>
        </w:rPr>
      </w:pPr>
      <w:r w:rsidRPr="0019125D">
        <w:rPr>
          <w:rFonts w:ascii="Arial" w:eastAsia="Times New Roman" w:hAnsi="Arial" w:cs="Arial"/>
          <w:b/>
          <w:sz w:val="22"/>
          <w:lang w:eastAsia="sl-SI"/>
        </w:rPr>
        <w:t xml:space="preserve">Zahteve za </w:t>
      </w:r>
      <w:r w:rsidR="00057338" w:rsidRPr="0019125D">
        <w:rPr>
          <w:rFonts w:ascii="Arial" w:eastAsia="Times New Roman" w:hAnsi="Arial" w:cs="Arial"/>
          <w:b/>
          <w:sz w:val="22"/>
          <w:lang w:eastAsia="sl-SI"/>
        </w:rPr>
        <w:t xml:space="preserve">embalažo za </w:t>
      </w:r>
      <w:r w:rsidRPr="0019125D">
        <w:rPr>
          <w:rFonts w:ascii="Arial" w:eastAsia="Times New Roman" w:hAnsi="Arial" w:cs="Arial"/>
          <w:b/>
          <w:sz w:val="22"/>
          <w:lang w:eastAsia="sl-SI"/>
        </w:rPr>
        <w:t>odpadke s klas. št. 18 01 08*</w:t>
      </w:r>
    </w:p>
    <w:p w14:paraId="6A733355" w14:textId="060FF6BB" w:rsidR="00251D74" w:rsidRPr="0051237F" w:rsidRDefault="00251D74" w:rsidP="00251D74">
      <w:pPr>
        <w:contextualSpacing/>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4"/>
        <w:gridCol w:w="5528"/>
        <w:gridCol w:w="1814"/>
      </w:tblGrid>
      <w:tr w:rsidR="00251D74" w:rsidRPr="0051237F" w14:paraId="700DF3C7" w14:textId="77777777" w:rsidTr="0072413D">
        <w:tc>
          <w:tcPr>
            <w:tcW w:w="9180" w:type="dxa"/>
            <w:gridSpan w:val="4"/>
          </w:tcPr>
          <w:p w14:paraId="60852CA1" w14:textId="77777777" w:rsidR="00251D74" w:rsidRPr="0051237F" w:rsidRDefault="00251D74" w:rsidP="0072413D">
            <w:pPr>
              <w:numPr>
                <w:ilvl w:val="12"/>
                <w:numId w:val="0"/>
              </w:numPr>
              <w:rPr>
                <w:rFonts w:ascii="Arial" w:eastAsia="Times New Roman" w:hAnsi="Arial" w:cs="Arial"/>
                <w:sz w:val="22"/>
                <w:lang w:eastAsia="sl-SI"/>
              </w:rPr>
            </w:pPr>
          </w:p>
        </w:tc>
      </w:tr>
      <w:tr w:rsidR="00251D74" w:rsidRPr="0051237F" w14:paraId="7EB1CE06" w14:textId="77777777" w:rsidTr="0072413D">
        <w:tc>
          <w:tcPr>
            <w:tcW w:w="704" w:type="dxa"/>
          </w:tcPr>
          <w:p w14:paraId="624E0A95" w14:textId="77777777" w:rsidR="00251D74" w:rsidRPr="0051237F" w:rsidRDefault="00251D74" w:rsidP="0072413D">
            <w:pPr>
              <w:rPr>
                <w:rFonts w:ascii="Arial" w:eastAsia="Times New Roman" w:hAnsi="Arial" w:cs="Arial"/>
                <w:sz w:val="22"/>
                <w:lang w:eastAsia="sl-SI"/>
              </w:rPr>
            </w:pPr>
            <w:r w:rsidRPr="0051237F">
              <w:rPr>
                <w:rFonts w:ascii="Arial" w:eastAsia="Times New Roman" w:hAnsi="Arial" w:cs="Arial"/>
                <w:sz w:val="22"/>
                <w:lang w:eastAsia="sl-SI"/>
              </w:rPr>
              <w:t>Zap. št.</w:t>
            </w:r>
          </w:p>
        </w:tc>
        <w:tc>
          <w:tcPr>
            <w:tcW w:w="1134" w:type="dxa"/>
          </w:tcPr>
          <w:p w14:paraId="66F8E88B" w14:textId="77777777" w:rsidR="00251D74" w:rsidRPr="0051237F" w:rsidRDefault="00251D74" w:rsidP="0072413D">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 xml:space="preserve">Klas. št. </w:t>
            </w:r>
          </w:p>
        </w:tc>
        <w:tc>
          <w:tcPr>
            <w:tcW w:w="5528" w:type="dxa"/>
          </w:tcPr>
          <w:p w14:paraId="75FE0458" w14:textId="77777777" w:rsidR="00251D74" w:rsidRPr="0051237F" w:rsidRDefault="00251D74" w:rsidP="0072413D">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1814" w:type="dxa"/>
          </w:tcPr>
          <w:p w14:paraId="2CF99ABB" w14:textId="77777777" w:rsidR="00251D74" w:rsidRPr="0051237F" w:rsidRDefault="00251D74" w:rsidP="0072413D">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Predvidena</w:t>
            </w:r>
            <w:r>
              <w:rPr>
                <w:rFonts w:ascii="Arial" w:eastAsia="Times New Roman" w:hAnsi="Arial" w:cs="Arial"/>
                <w:sz w:val="22"/>
                <w:lang w:eastAsia="sl-SI"/>
              </w:rPr>
              <w:t xml:space="preserve"> okvirna </w:t>
            </w:r>
            <w:r w:rsidRPr="0051237F">
              <w:rPr>
                <w:rFonts w:ascii="Arial" w:eastAsia="Times New Roman" w:hAnsi="Arial" w:cs="Arial"/>
                <w:sz w:val="22"/>
                <w:lang w:eastAsia="sl-SI"/>
              </w:rPr>
              <w:t xml:space="preserve">količina </w:t>
            </w:r>
            <w:r>
              <w:rPr>
                <w:rFonts w:ascii="Arial" w:eastAsia="Times New Roman" w:hAnsi="Arial" w:cs="Arial"/>
                <w:sz w:val="22"/>
                <w:lang w:eastAsia="sl-SI"/>
              </w:rPr>
              <w:t>za 2 leti</w:t>
            </w:r>
          </w:p>
        </w:tc>
      </w:tr>
      <w:tr w:rsidR="00251D74" w:rsidRPr="0051237F" w14:paraId="3E4B7B0D" w14:textId="77777777" w:rsidTr="0072413D">
        <w:trPr>
          <w:trHeight w:val="322"/>
        </w:trPr>
        <w:tc>
          <w:tcPr>
            <w:tcW w:w="704" w:type="dxa"/>
            <w:vAlign w:val="center"/>
          </w:tcPr>
          <w:p w14:paraId="2E95CC22" w14:textId="77777777" w:rsidR="00251D74" w:rsidRPr="0051237F" w:rsidRDefault="00251D74" w:rsidP="0072413D">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3</w:t>
            </w:r>
          </w:p>
        </w:tc>
        <w:tc>
          <w:tcPr>
            <w:tcW w:w="1134" w:type="dxa"/>
            <w:vAlign w:val="center"/>
          </w:tcPr>
          <w:p w14:paraId="43C50B6B" w14:textId="77777777" w:rsidR="00251D74" w:rsidRPr="0051237F" w:rsidRDefault="00251D74" w:rsidP="0072413D">
            <w:pPr>
              <w:numPr>
                <w:ilvl w:val="12"/>
                <w:numId w:val="0"/>
              </w:numPr>
              <w:jc w:val="both"/>
              <w:rPr>
                <w:rFonts w:ascii="Arial" w:eastAsia="Times New Roman" w:hAnsi="Arial" w:cs="Arial"/>
                <w:sz w:val="22"/>
                <w:lang w:eastAsia="sl-SI"/>
              </w:rPr>
            </w:pPr>
          </w:p>
          <w:p w14:paraId="7953E441" w14:textId="77777777" w:rsidR="00251D74" w:rsidRPr="0051237F" w:rsidRDefault="00251D74" w:rsidP="0072413D">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08*</w:t>
            </w:r>
          </w:p>
        </w:tc>
        <w:tc>
          <w:tcPr>
            <w:tcW w:w="5528" w:type="dxa"/>
          </w:tcPr>
          <w:p w14:paraId="22689065" w14:textId="77777777" w:rsidR="00251D74" w:rsidRPr="0051237F" w:rsidRDefault="00251D74" w:rsidP="0072413D">
            <w:pPr>
              <w:rPr>
                <w:rFonts w:ascii="Arial" w:eastAsia="Times New Roman" w:hAnsi="Arial" w:cs="Arial"/>
                <w:sz w:val="22"/>
                <w:lang w:eastAsia="sl-SI"/>
              </w:rPr>
            </w:pPr>
            <w:r w:rsidRPr="0051237F">
              <w:rPr>
                <w:rFonts w:ascii="Arial" w:eastAsia="Times New Roman" w:hAnsi="Arial" w:cs="Arial"/>
                <w:sz w:val="22"/>
                <w:lang w:eastAsia="sl-SI"/>
              </w:rPr>
              <w:t xml:space="preserve">Citotoksična in citostatična zdravila (ves material, ki je bil v stiku s citotoksičnimi in citostatičnimi zdravili, razen zdravil, ki se v skladu z »Uredbo </w:t>
            </w:r>
            <w:r w:rsidRPr="0051237F">
              <w:rPr>
                <w:rFonts w:ascii="Arial" w:eastAsia="Times New Roman" w:hAnsi="Arial" w:cs="Arial"/>
                <w:sz w:val="22"/>
                <w:lang w:eastAsia="sl-SI"/>
              </w:rPr>
              <w:br/>
              <w:t xml:space="preserve">o ravnanju z odpadnimi zdravili« brezplačno oddajajo v skupno shemo ravnanja z odpadnimi zdravili. </w:t>
            </w:r>
          </w:p>
        </w:tc>
        <w:tc>
          <w:tcPr>
            <w:tcW w:w="1814" w:type="dxa"/>
            <w:vAlign w:val="center"/>
          </w:tcPr>
          <w:p w14:paraId="2078330F" w14:textId="77777777" w:rsidR="00251D74" w:rsidRDefault="00251D74" w:rsidP="0072413D">
            <w:pPr>
              <w:jc w:val="center"/>
              <w:rPr>
                <w:rFonts w:ascii="Arial" w:eastAsia="Times New Roman" w:hAnsi="Arial" w:cs="Arial"/>
                <w:sz w:val="22"/>
                <w:lang w:eastAsia="sl-SI"/>
              </w:rPr>
            </w:pPr>
            <w:r>
              <w:rPr>
                <w:rFonts w:ascii="Arial" w:eastAsia="Times New Roman" w:hAnsi="Arial" w:cs="Arial"/>
                <w:sz w:val="22"/>
                <w:lang w:eastAsia="sl-SI"/>
              </w:rPr>
              <w:t>50</w:t>
            </w:r>
            <w:r w:rsidRPr="0051237F">
              <w:rPr>
                <w:rFonts w:ascii="Arial" w:eastAsia="Times New Roman" w:hAnsi="Arial" w:cs="Arial"/>
                <w:sz w:val="22"/>
                <w:lang w:eastAsia="sl-SI"/>
              </w:rPr>
              <w:t>0,00 kg</w:t>
            </w:r>
          </w:p>
        </w:tc>
      </w:tr>
    </w:tbl>
    <w:p w14:paraId="70BC68D4" w14:textId="77777777" w:rsidR="00251D74" w:rsidRDefault="00251D74" w:rsidP="00251D74">
      <w:pPr>
        <w:rPr>
          <w:rFonts w:ascii="Arial" w:eastAsia="Times New Roman" w:hAnsi="Arial" w:cs="Arial"/>
          <w:b/>
          <w:sz w:val="22"/>
          <w:lang w:eastAsia="sl-SI"/>
        </w:rPr>
      </w:pPr>
    </w:p>
    <w:p w14:paraId="070E7552" w14:textId="77777777" w:rsidR="00251D74" w:rsidRPr="00E95905" w:rsidRDefault="00251D74" w:rsidP="00251D74">
      <w:pPr>
        <w:jc w:val="both"/>
        <w:rPr>
          <w:rFonts w:ascii="Arial" w:eastAsia="Times New Roman" w:hAnsi="Arial" w:cs="Arial"/>
          <w:sz w:val="22"/>
          <w:lang w:eastAsia="sl-SI"/>
        </w:rPr>
      </w:pPr>
      <w:r w:rsidRPr="00E95905">
        <w:rPr>
          <w:rFonts w:ascii="Arial" w:eastAsia="Times New Roman" w:hAnsi="Arial" w:cs="Arial"/>
          <w:sz w:val="22"/>
          <w:lang w:eastAsia="sl-SI"/>
        </w:rPr>
        <w:t>PREVZEMNO MESTO ZA VSE ODPADKE:</w:t>
      </w:r>
    </w:p>
    <w:p w14:paraId="50B77845" w14:textId="77777777" w:rsidR="00251D74" w:rsidRPr="00DF4781" w:rsidRDefault="00251D74" w:rsidP="00251D74">
      <w:pPr>
        <w:jc w:val="both"/>
        <w:rPr>
          <w:rFonts w:ascii="Arial" w:eastAsia="Times New Roman" w:hAnsi="Arial" w:cs="Arial"/>
          <w:sz w:val="22"/>
          <w:lang w:eastAsia="sl-SI"/>
        </w:rPr>
      </w:pPr>
      <w:r w:rsidRPr="00DF4781">
        <w:rPr>
          <w:rFonts w:ascii="Arial" w:eastAsia="Times New Roman" w:hAnsi="Arial" w:cs="Arial"/>
          <w:sz w:val="22"/>
          <w:lang w:eastAsia="sl-SI"/>
        </w:rPr>
        <w:t xml:space="preserve">Splošna Bolnišnica Izola, Polje 40, 6310 Izola - skupna zbiralnica odpadkov. </w:t>
      </w:r>
    </w:p>
    <w:p w14:paraId="298DD2B9" w14:textId="77777777" w:rsidR="00251D74" w:rsidRPr="004A31C0" w:rsidRDefault="00251D74" w:rsidP="00251D74">
      <w:pPr>
        <w:rPr>
          <w:rFonts w:ascii="Arial" w:eastAsia="Times New Roman" w:hAnsi="Arial" w:cs="Arial"/>
          <w:sz w:val="22"/>
          <w:u w:val="single"/>
          <w:lang w:eastAsia="sl-SI"/>
        </w:rPr>
      </w:pPr>
    </w:p>
    <w:p w14:paraId="40D9CD03" w14:textId="77777777" w:rsidR="00251D74" w:rsidRDefault="00251D74" w:rsidP="00251D74">
      <w:pPr>
        <w:rPr>
          <w:rFonts w:ascii="Arial" w:eastAsia="Times New Roman" w:hAnsi="Arial" w:cs="Arial"/>
          <w:sz w:val="22"/>
          <w:lang w:eastAsia="sl-SI"/>
        </w:rPr>
      </w:pPr>
      <w:r w:rsidRPr="00DF4781">
        <w:rPr>
          <w:rFonts w:ascii="Arial" w:eastAsia="Times New Roman" w:hAnsi="Arial" w:cs="Arial"/>
          <w:sz w:val="22"/>
          <w:lang w:eastAsia="sl-SI"/>
        </w:rPr>
        <w:t>Embalažna enota na prevzemnem mestu:</w:t>
      </w:r>
    </w:p>
    <w:p w14:paraId="0F98A7CE" w14:textId="77777777" w:rsidR="00251D74" w:rsidRPr="00251D74" w:rsidRDefault="00251D74" w:rsidP="00251D74">
      <w:pPr>
        <w:rPr>
          <w:rFonts w:ascii="Arial" w:eastAsia="Times New Roman" w:hAnsi="Arial" w:cs="Arial"/>
          <w:b/>
          <w:sz w:val="22"/>
          <w:lang w:eastAsia="sl-SI"/>
        </w:rPr>
      </w:pPr>
    </w:p>
    <w:p w14:paraId="206838DD" w14:textId="77777777" w:rsidR="006623D2" w:rsidRPr="006623D2" w:rsidRDefault="006623D2" w:rsidP="006623D2">
      <w:pPr>
        <w:pStyle w:val="Odstavekseznama"/>
        <w:ind w:left="426"/>
        <w:rPr>
          <w:rFonts w:ascii="Arial" w:eastAsia="Times New Roman" w:hAnsi="Arial" w:cs="Arial"/>
          <w:sz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528"/>
        <w:gridCol w:w="2268"/>
      </w:tblGrid>
      <w:tr w:rsidR="003F64F1" w:rsidRPr="003F64F1" w14:paraId="2B525D62" w14:textId="77777777" w:rsidTr="00547914">
        <w:tc>
          <w:tcPr>
            <w:tcW w:w="1271" w:type="dxa"/>
          </w:tcPr>
          <w:p w14:paraId="68658B9E" w14:textId="2774B943" w:rsidR="003F64F1" w:rsidRPr="003F64F1" w:rsidRDefault="00F717B5" w:rsidP="003F64F1">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528" w:type="dxa"/>
          </w:tcPr>
          <w:p w14:paraId="1AAA2E40" w14:textId="77777777" w:rsidR="003F64F1" w:rsidRPr="003F64F1" w:rsidRDefault="003F64F1" w:rsidP="003F64F1">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Odpadna snov</w:t>
            </w:r>
          </w:p>
        </w:tc>
        <w:tc>
          <w:tcPr>
            <w:tcW w:w="2268" w:type="dxa"/>
          </w:tcPr>
          <w:p w14:paraId="0DBD1EC6" w14:textId="77777777" w:rsidR="003F64F1" w:rsidRPr="003F64F1" w:rsidRDefault="003F64F1" w:rsidP="003F64F1">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Embalažna enota na mestu prevzema</w:t>
            </w:r>
          </w:p>
        </w:tc>
      </w:tr>
      <w:tr w:rsidR="00C84085" w:rsidRPr="003F64F1" w14:paraId="02A4539C" w14:textId="77777777" w:rsidTr="00547914">
        <w:tc>
          <w:tcPr>
            <w:tcW w:w="1271" w:type="dxa"/>
            <w:vAlign w:val="center"/>
          </w:tcPr>
          <w:p w14:paraId="2BB78436" w14:textId="77777777" w:rsidR="00C84085" w:rsidRPr="0051237F" w:rsidRDefault="00C84085" w:rsidP="00C84085">
            <w:pPr>
              <w:numPr>
                <w:ilvl w:val="12"/>
                <w:numId w:val="0"/>
              </w:numPr>
              <w:jc w:val="center"/>
              <w:rPr>
                <w:rFonts w:ascii="Arial" w:eastAsia="Times New Roman" w:hAnsi="Arial" w:cs="Arial"/>
                <w:sz w:val="22"/>
                <w:lang w:eastAsia="sl-SI"/>
              </w:rPr>
            </w:pPr>
          </w:p>
          <w:p w14:paraId="1980072A" w14:textId="3A57C384" w:rsidR="00C84085" w:rsidRPr="00C84085" w:rsidRDefault="00C84085" w:rsidP="00C84085">
            <w:pPr>
              <w:numPr>
                <w:ilvl w:val="12"/>
                <w:numId w:val="0"/>
              </w:numPr>
              <w:jc w:val="center"/>
              <w:rPr>
                <w:rFonts w:ascii="Arial" w:eastAsia="Times New Roman" w:hAnsi="Arial" w:cs="Arial"/>
                <w:b/>
                <w:sz w:val="22"/>
                <w:lang w:eastAsia="sl-SI"/>
              </w:rPr>
            </w:pPr>
            <w:r w:rsidRPr="0051237F">
              <w:rPr>
                <w:rFonts w:ascii="Arial" w:eastAsia="Times New Roman" w:hAnsi="Arial" w:cs="Arial"/>
                <w:sz w:val="22"/>
                <w:lang w:eastAsia="sl-SI"/>
              </w:rPr>
              <w:t>18 01 08*</w:t>
            </w:r>
          </w:p>
        </w:tc>
        <w:tc>
          <w:tcPr>
            <w:tcW w:w="5528" w:type="dxa"/>
            <w:vAlign w:val="center"/>
          </w:tcPr>
          <w:p w14:paraId="53F465C2" w14:textId="77777777" w:rsidR="00C84085" w:rsidRDefault="00C84085" w:rsidP="00C84085">
            <w:pPr>
              <w:jc w:val="both"/>
              <w:rPr>
                <w:rFonts w:ascii="Arial" w:eastAsia="Times New Roman" w:hAnsi="Arial" w:cs="Arial"/>
                <w:sz w:val="22"/>
                <w:lang w:eastAsia="sl-SI"/>
              </w:rPr>
            </w:pPr>
            <w:r w:rsidRPr="0051237F">
              <w:rPr>
                <w:rFonts w:ascii="Arial" w:eastAsia="Times New Roman" w:hAnsi="Arial" w:cs="Arial"/>
                <w:sz w:val="22"/>
                <w:lang w:eastAsia="sl-SI"/>
              </w:rPr>
              <w:t>Citotoksična in citostatična zdravila (ves material, ki je bil v stiku s citotoksičnimi in citostatičnimi zdravili, razen zdravil, ki se v skladu</w:t>
            </w:r>
            <w:r>
              <w:rPr>
                <w:rFonts w:ascii="Arial" w:eastAsia="Times New Roman" w:hAnsi="Arial" w:cs="Arial"/>
                <w:sz w:val="22"/>
                <w:lang w:eastAsia="sl-SI"/>
              </w:rPr>
              <w:t xml:space="preserve"> </w:t>
            </w:r>
            <w:r w:rsidRPr="0051237F">
              <w:rPr>
                <w:rFonts w:ascii="Arial" w:eastAsia="Times New Roman" w:hAnsi="Arial" w:cs="Arial"/>
                <w:sz w:val="22"/>
                <w:lang w:eastAsia="sl-SI"/>
              </w:rPr>
              <w:t>z</w:t>
            </w:r>
            <w:r>
              <w:rPr>
                <w:rFonts w:ascii="Arial" w:eastAsia="Times New Roman" w:hAnsi="Arial" w:cs="Arial"/>
                <w:sz w:val="22"/>
                <w:lang w:eastAsia="sl-SI"/>
              </w:rPr>
              <w:t xml:space="preserve"> </w:t>
            </w:r>
            <w:r w:rsidRPr="0051237F">
              <w:rPr>
                <w:rFonts w:ascii="Arial" w:eastAsia="Times New Roman" w:hAnsi="Arial" w:cs="Arial"/>
                <w:sz w:val="22"/>
                <w:lang w:eastAsia="sl-SI"/>
              </w:rPr>
              <w:t>»Uredbo o ravnanju z odpadnimi zdravili« brezplačno oddajajo v skupno shemo ravnanja z odpadnimi zdravili.</w:t>
            </w:r>
          </w:p>
          <w:p w14:paraId="5F9F8589" w14:textId="77777777" w:rsidR="00C84085" w:rsidRPr="003F64F1" w:rsidRDefault="00C84085" w:rsidP="00C84085">
            <w:pPr>
              <w:jc w:val="both"/>
              <w:rPr>
                <w:rFonts w:ascii="Arial" w:eastAsia="Times New Roman" w:hAnsi="Arial" w:cs="Arial"/>
                <w:sz w:val="22"/>
                <w:lang w:eastAsia="sl-SI"/>
              </w:rPr>
            </w:pPr>
          </w:p>
        </w:tc>
        <w:tc>
          <w:tcPr>
            <w:tcW w:w="2268" w:type="dxa"/>
            <w:vAlign w:val="center"/>
          </w:tcPr>
          <w:p w14:paraId="05D2CA37" w14:textId="61F0B644" w:rsidR="00C84085" w:rsidRPr="003F64F1" w:rsidRDefault="00C84085" w:rsidP="00C84085">
            <w:pPr>
              <w:jc w:val="center"/>
              <w:rPr>
                <w:rFonts w:ascii="Arial" w:eastAsia="Times New Roman" w:hAnsi="Arial" w:cs="Arial"/>
                <w:sz w:val="22"/>
                <w:lang w:eastAsia="sl-SI"/>
              </w:rPr>
            </w:pPr>
            <w:r w:rsidRPr="0051237F">
              <w:rPr>
                <w:rFonts w:ascii="Arial" w:eastAsia="Times New Roman" w:hAnsi="Arial" w:cs="Arial"/>
                <w:sz w:val="22"/>
                <w:lang w:eastAsia="sl-SI"/>
              </w:rPr>
              <w:t xml:space="preserve">Posamezni zabojniki </w:t>
            </w:r>
            <w:r>
              <w:rPr>
                <w:rFonts w:ascii="Arial" w:eastAsia="Times New Roman" w:hAnsi="Arial" w:cs="Arial"/>
                <w:sz w:val="22"/>
                <w:lang w:eastAsia="sl-SI"/>
              </w:rPr>
              <w:t>30</w:t>
            </w:r>
            <w:r w:rsidRPr="0051237F">
              <w:rPr>
                <w:rFonts w:ascii="Arial" w:eastAsia="Times New Roman" w:hAnsi="Arial" w:cs="Arial"/>
                <w:sz w:val="22"/>
                <w:lang w:eastAsia="sl-SI"/>
              </w:rPr>
              <w:t>l</w:t>
            </w:r>
          </w:p>
        </w:tc>
      </w:tr>
    </w:tbl>
    <w:p w14:paraId="7AB33554" w14:textId="77777777" w:rsidR="003F64F1" w:rsidRPr="003F64F1" w:rsidRDefault="003F64F1" w:rsidP="003F64F1">
      <w:pPr>
        <w:rPr>
          <w:rFonts w:ascii="Arial" w:eastAsia="Times New Roman" w:hAnsi="Arial" w:cs="Arial"/>
          <w:sz w:val="22"/>
          <w:lang w:eastAsia="sl-SI"/>
        </w:rPr>
      </w:pPr>
    </w:p>
    <w:p w14:paraId="2E99016F" w14:textId="1ED5F7AE" w:rsidR="00547914" w:rsidRDefault="00547914" w:rsidP="00547914">
      <w:pPr>
        <w:jc w:val="both"/>
        <w:rPr>
          <w:rFonts w:ascii="Arial" w:eastAsia="Times New Roman" w:hAnsi="Arial" w:cs="Arial"/>
          <w:sz w:val="22"/>
          <w:lang w:eastAsia="sl-SI" w:bidi="en-US"/>
        </w:rPr>
      </w:pPr>
      <w:r w:rsidRPr="0004033F">
        <w:rPr>
          <w:rFonts w:ascii="Arial" w:eastAsia="Times New Roman" w:hAnsi="Arial" w:cs="Arial"/>
          <w:sz w:val="22"/>
          <w:lang w:eastAsia="sl-SI" w:bidi="en-US"/>
        </w:rPr>
        <w:t>Ponudnik mora zagotavljati s</w:t>
      </w:r>
      <w:r>
        <w:rPr>
          <w:rFonts w:ascii="Arial" w:eastAsia="Times New Roman" w:hAnsi="Arial" w:cs="Arial"/>
          <w:sz w:val="22"/>
          <w:lang w:eastAsia="sl-SI" w:bidi="en-US"/>
        </w:rPr>
        <w:t xml:space="preserve">ukcesivno </w:t>
      </w:r>
      <w:r w:rsidRPr="0004033F">
        <w:rPr>
          <w:rFonts w:ascii="Arial" w:eastAsia="Times New Roman" w:hAnsi="Arial" w:cs="Arial"/>
          <w:sz w:val="22"/>
          <w:lang w:eastAsia="sl-SI" w:bidi="en-US"/>
        </w:rPr>
        <w:t xml:space="preserve">dobavo embalaže za odpadke s klas. št. </w:t>
      </w:r>
      <w:r w:rsidRPr="00547914">
        <w:rPr>
          <w:rFonts w:ascii="Arial" w:eastAsia="Times New Roman" w:hAnsi="Arial" w:cs="Arial"/>
          <w:sz w:val="22"/>
          <w:lang w:eastAsia="sl-SI" w:bidi="en-US"/>
        </w:rPr>
        <w:t>18 01 08*</w:t>
      </w:r>
      <w:r w:rsidRPr="0004033F">
        <w:rPr>
          <w:rFonts w:ascii="Arial" w:eastAsia="Times New Roman" w:hAnsi="Arial" w:cs="Arial"/>
          <w:sz w:val="22"/>
          <w:lang w:eastAsia="sl-SI" w:bidi="en-US"/>
        </w:rPr>
        <w:t>.</w:t>
      </w:r>
    </w:p>
    <w:p w14:paraId="118B9C84" w14:textId="77777777" w:rsidR="00ED7E5D" w:rsidRPr="0004033F" w:rsidRDefault="00ED7E5D" w:rsidP="00547914">
      <w:pPr>
        <w:jc w:val="both"/>
        <w:rPr>
          <w:rFonts w:ascii="Arial" w:eastAsia="Times New Roman" w:hAnsi="Arial" w:cs="Arial"/>
          <w:sz w:val="22"/>
          <w:lang w:eastAsia="sl-SI" w:bidi="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357"/>
        <w:gridCol w:w="2126"/>
        <w:gridCol w:w="2126"/>
        <w:gridCol w:w="2828"/>
      </w:tblGrid>
      <w:tr w:rsidR="003F64F1" w:rsidRPr="003F64F1" w14:paraId="0A284E6D" w14:textId="77777777" w:rsidTr="00ED7E5D">
        <w:tc>
          <w:tcPr>
            <w:tcW w:w="657" w:type="dxa"/>
          </w:tcPr>
          <w:p w14:paraId="3BBCAA73" w14:textId="5A26A6B3" w:rsidR="003F64F1" w:rsidRPr="003F64F1" w:rsidRDefault="00F717B5" w:rsidP="00ED7E5D">
            <w:pPr>
              <w:rPr>
                <w:rFonts w:ascii="Arial" w:eastAsia="Times New Roman" w:hAnsi="Arial" w:cs="Arial"/>
                <w:sz w:val="22"/>
                <w:lang w:eastAsia="sl-SI"/>
              </w:rPr>
            </w:pPr>
            <w:r w:rsidRPr="00F717B5">
              <w:rPr>
                <w:rFonts w:ascii="Arial" w:eastAsia="Times New Roman" w:hAnsi="Arial" w:cs="Arial"/>
                <w:sz w:val="22"/>
                <w:lang w:eastAsia="sl-SI"/>
              </w:rPr>
              <w:t>Zap. št.</w:t>
            </w:r>
          </w:p>
        </w:tc>
        <w:tc>
          <w:tcPr>
            <w:tcW w:w="1357" w:type="dxa"/>
          </w:tcPr>
          <w:p w14:paraId="4FE3D31F" w14:textId="05267A85" w:rsidR="003F64F1" w:rsidRPr="003F64F1" w:rsidRDefault="00F717B5" w:rsidP="003F64F1">
            <w:p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2126" w:type="dxa"/>
          </w:tcPr>
          <w:p w14:paraId="722721D4" w14:textId="77777777" w:rsidR="003F64F1" w:rsidRPr="003F64F1" w:rsidRDefault="003F64F1" w:rsidP="003F64F1">
            <w:pPr>
              <w:jc w:val="center"/>
              <w:rPr>
                <w:rFonts w:ascii="Arial" w:eastAsia="Times New Roman" w:hAnsi="Arial" w:cs="Arial"/>
                <w:sz w:val="22"/>
                <w:lang w:eastAsia="sl-SI"/>
              </w:rPr>
            </w:pPr>
            <w:r w:rsidRPr="003F64F1">
              <w:rPr>
                <w:rFonts w:ascii="Arial" w:eastAsia="Times New Roman" w:hAnsi="Arial" w:cs="Arial"/>
                <w:sz w:val="22"/>
                <w:lang w:eastAsia="sl-SI"/>
              </w:rPr>
              <w:t>Volumen zabojnika</w:t>
            </w:r>
          </w:p>
        </w:tc>
        <w:tc>
          <w:tcPr>
            <w:tcW w:w="2126" w:type="dxa"/>
          </w:tcPr>
          <w:p w14:paraId="6249AC7D" w14:textId="77777777" w:rsidR="003F64F1" w:rsidRPr="003F64F1" w:rsidRDefault="003F64F1" w:rsidP="003F64F1">
            <w:pPr>
              <w:jc w:val="center"/>
              <w:rPr>
                <w:rFonts w:ascii="Arial" w:eastAsia="Times New Roman" w:hAnsi="Arial" w:cs="Arial"/>
                <w:sz w:val="22"/>
                <w:lang w:eastAsia="sl-SI"/>
              </w:rPr>
            </w:pPr>
            <w:r w:rsidRPr="003F64F1">
              <w:rPr>
                <w:rFonts w:ascii="Arial" w:eastAsia="Times New Roman" w:hAnsi="Arial" w:cs="Arial"/>
                <w:sz w:val="22"/>
                <w:lang w:eastAsia="sl-SI"/>
              </w:rPr>
              <w:t>Oblika zabojnika</w:t>
            </w:r>
          </w:p>
        </w:tc>
        <w:tc>
          <w:tcPr>
            <w:tcW w:w="2828" w:type="dxa"/>
          </w:tcPr>
          <w:p w14:paraId="3F6B1598" w14:textId="77777777" w:rsidR="003F64F1" w:rsidRPr="003F64F1" w:rsidRDefault="003F64F1" w:rsidP="003F64F1">
            <w:pPr>
              <w:jc w:val="center"/>
              <w:rPr>
                <w:rFonts w:ascii="Arial" w:eastAsia="Times New Roman" w:hAnsi="Arial" w:cs="Arial"/>
                <w:sz w:val="22"/>
                <w:lang w:eastAsia="sl-SI"/>
              </w:rPr>
            </w:pPr>
            <w:r w:rsidRPr="003F64F1">
              <w:rPr>
                <w:rFonts w:ascii="Arial" w:eastAsia="Times New Roman" w:hAnsi="Arial" w:cs="Arial"/>
                <w:sz w:val="22"/>
                <w:lang w:eastAsia="sl-SI"/>
              </w:rPr>
              <w:t>Predvidena okvirna količina za dve leti</w:t>
            </w:r>
          </w:p>
        </w:tc>
      </w:tr>
      <w:tr w:rsidR="00C84085" w:rsidRPr="003F64F1" w14:paraId="51E3FE62" w14:textId="77777777" w:rsidTr="00ED7E5D">
        <w:tc>
          <w:tcPr>
            <w:tcW w:w="657" w:type="dxa"/>
            <w:vAlign w:val="center"/>
          </w:tcPr>
          <w:p w14:paraId="5828DD62" w14:textId="5E672971" w:rsidR="00C84085" w:rsidRPr="003F64F1" w:rsidRDefault="00974AEE" w:rsidP="00C84085">
            <w:pPr>
              <w:rPr>
                <w:rFonts w:ascii="Arial" w:eastAsia="Times New Roman" w:hAnsi="Arial" w:cs="Arial"/>
                <w:sz w:val="22"/>
                <w:lang w:eastAsia="sl-SI"/>
              </w:rPr>
            </w:pPr>
            <w:r>
              <w:rPr>
                <w:rFonts w:ascii="Arial" w:eastAsia="Times New Roman" w:hAnsi="Arial" w:cs="Arial"/>
                <w:sz w:val="22"/>
                <w:lang w:eastAsia="sl-SI"/>
              </w:rPr>
              <w:t>1</w:t>
            </w:r>
          </w:p>
        </w:tc>
        <w:tc>
          <w:tcPr>
            <w:tcW w:w="1357" w:type="dxa"/>
            <w:vAlign w:val="center"/>
          </w:tcPr>
          <w:p w14:paraId="32C1E15A" w14:textId="6912BD5D" w:rsidR="00C84085" w:rsidRPr="003F64F1" w:rsidRDefault="00C84085" w:rsidP="00C84085">
            <w:pPr>
              <w:jc w:val="center"/>
              <w:rPr>
                <w:rFonts w:ascii="Arial" w:eastAsia="Times New Roman" w:hAnsi="Arial" w:cs="Arial"/>
                <w:sz w:val="22"/>
                <w:lang w:eastAsia="sl-SI"/>
              </w:rPr>
            </w:pPr>
            <w:r w:rsidRPr="003F64F1">
              <w:rPr>
                <w:rFonts w:ascii="Arial" w:eastAsia="Times New Roman" w:hAnsi="Arial" w:cs="Arial"/>
                <w:sz w:val="22"/>
                <w:lang w:eastAsia="sl-SI"/>
              </w:rPr>
              <w:t>18 01 08*</w:t>
            </w:r>
          </w:p>
        </w:tc>
        <w:tc>
          <w:tcPr>
            <w:tcW w:w="2126" w:type="dxa"/>
          </w:tcPr>
          <w:p w14:paraId="52EF10FC" w14:textId="4D76DE3A" w:rsidR="00C84085" w:rsidRPr="003F64F1" w:rsidRDefault="00C84085" w:rsidP="00C84085">
            <w:pPr>
              <w:jc w:val="center"/>
              <w:rPr>
                <w:rFonts w:ascii="Arial" w:eastAsia="Times New Roman" w:hAnsi="Arial" w:cs="Arial"/>
                <w:sz w:val="22"/>
                <w:lang w:eastAsia="sl-SI"/>
              </w:rPr>
            </w:pPr>
            <w:r>
              <w:rPr>
                <w:rFonts w:ascii="Arial" w:eastAsia="Times New Roman" w:hAnsi="Arial" w:cs="Arial"/>
                <w:sz w:val="22"/>
                <w:lang w:eastAsia="sl-SI"/>
              </w:rPr>
              <w:t>30 litrov</w:t>
            </w:r>
          </w:p>
        </w:tc>
        <w:tc>
          <w:tcPr>
            <w:tcW w:w="2126" w:type="dxa"/>
          </w:tcPr>
          <w:p w14:paraId="386B84D7" w14:textId="4B2DD9A9" w:rsidR="00C84085" w:rsidRDefault="00C84085" w:rsidP="00C84085">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828" w:type="dxa"/>
          </w:tcPr>
          <w:p w14:paraId="0FD3F829" w14:textId="390403A8" w:rsidR="00C84085" w:rsidRPr="003F64F1" w:rsidRDefault="00C84085" w:rsidP="00C84085">
            <w:pPr>
              <w:jc w:val="center"/>
              <w:rPr>
                <w:rFonts w:ascii="Arial" w:eastAsia="Times New Roman" w:hAnsi="Arial" w:cs="Arial"/>
                <w:sz w:val="22"/>
                <w:lang w:eastAsia="sl-SI"/>
              </w:rPr>
            </w:pPr>
            <w:r w:rsidRPr="003F64F1">
              <w:rPr>
                <w:rFonts w:ascii="Arial" w:eastAsia="Times New Roman" w:hAnsi="Arial" w:cs="Arial"/>
                <w:sz w:val="22"/>
                <w:lang w:eastAsia="sl-SI"/>
              </w:rPr>
              <w:t>1000 kos</w:t>
            </w:r>
          </w:p>
        </w:tc>
      </w:tr>
    </w:tbl>
    <w:p w14:paraId="6B3AADF2" w14:textId="417DA164" w:rsidR="003F64F1" w:rsidRDefault="003F64F1" w:rsidP="003F64F1">
      <w:pPr>
        <w:rPr>
          <w:rFonts w:ascii="Arial" w:eastAsia="Times New Roman" w:hAnsi="Arial" w:cs="Arial"/>
          <w:sz w:val="22"/>
          <w:lang w:eastAsia="sl-SI"/>
        </w:rPr>
      </w:pPr>
    </w:p>
    <w:p w14:paraId="0BA53FFD" w14:textId="27523136" w:rsidR="00A022EC" w:rsidRDefault="00A022EC" w:rsidP="003F64F1">
      <w:pPr>
        <w:rPr>
          <w:rFonts w:ascii="Arial" w:eastAsia="Times New Roman" w:hAnsi="Arial" w:cs="Arial"/>
          <w:sz w:val="22"/>
          <w:lang w:eastAsia="sl-SI"/>
        </w:rPr>
      </w:pPr>
    </w:p>
    <w:p w14:paraId="1736AB81" w14:textId="275E20E6" w:rsidR="00AA39C9" w:rsidRDefault="00AA39C9" w:rsidP="003F64F1">
      <w:pPr>
        <w:rPr>
          <w:rFonts w:ascii="Arial" w:eastAsia="Times New Roman" w:hAnsi="Arial" w:cs="Arial"/>
          <w:sz w:val="22"/>
          <w:lang w:eastAsia="sl-SI"/>
        </w:rPr>
      </w:pPr>
    </w:p>
    <w:p w14:paraId="6120D166" w14:textId="77777777" w:rsidR="00AA39C9" w:rsidRDefault="00AA39C9" w:rsidP="003F64F1">
      <w:pPr>
        <w:rPr>
          <w:rFonts w:ascii="Arial" w:eastAsia="Times New Roman" w:hAnsi="Arial" w:cs="Arial"/>
          <w:sz w:val="22"/>
          <w:lang w:eastAsia="sl-SI"/>
        </w:rPr>
      </w:pPr>
    </w:p>
    <w:p w14:paraId="60922863" w14:textId="3CE150F0" w:rsidR="003F64F1"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lastRenderedPageBreak/>
        <w:t>ZAHTEVE ZA ZABOJNIKE:</w:t>
      </w:r>
    </w:p>
    <w:p w14:paraId="24E1EFF7" w14:textId="68A36AC5"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Zabojnik s certifikatom ADR oz. kakim drugim ustrezn</w:t>
      </w:r>
      <w:r w:rsidR="00045DAA">
        <w:rPr>
          <w:rFonts w:ascii="Arial" w:eastAsia="Times New Roman" w:hAnsi="Arial" w:cs="Arial"/>
          <w:sz w:val="22"/>
          <w:lang w:eastAsia="sl-SI"/>
        </w:rPr>
        <w:t>im ekvivalentnim certifikatom. Z</w:t>
      </w:r>
      <w:r w:rsidRPr="003F64F1">
        <w:rPr>
          <w:rFonts w:ascii="Arial" w:eastAsia="Times New Roman" w:hAnsi="Arial" w:cs="Arial"/>
          <w:sz w:val="22"/>
          <w:lang w:eastAsia="sl-SI"/>
        </w:rPr>
        <w:t>a enkratno uporabo z nepredušnim zapiranjem za zbiranje in prevoz infektivnih odpadkov ter nalepke za ustrezno označevanje odpadkov.</w:t>
      </w:r>
    </w:p>
    <w:p w14:paraId="0ABF8E55" w14:textId="77777777" w:rsidR="003F64F1" w:rsidRPr="003F64F1" w:rsidRDefault="003F64F1" w:rsidP="0081196D">
      <w:pPr>
        <w:jc w:val="both"/>
        <w:rPr>
          <w:rFonts w:ascii="Arial" w:eastAsia="Times New Roman" w:hAnsi="Arial" w:cs="Arial"/>
          <w:sz w:val="22"/>
          <w:lang w:eastAsia="sl-SI"/>
        </w:rPr>
      </w:pPr>
    </w:p>
    <w:p w14:paraId="71C3FDCF" w14:textId="3D18EFD2" w:rsidR="003F64F1"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 xml:space="preserve">NAMEMBNOST: </w:t>
      </w:r>
    </w:p>
    <w:p w14:paraId="4AF891C9"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citostatične in citotoksične odpadke.</w:t>
      </w:r>
    </w:p>
    <w:p w14:paraId="3CFDBC43" w14:textId="77777777" w:rsidR="003F64F1" w:rsidRPr="003F64F1" w:rsidRDefault="003F64F1" w:rsidP="0081196D">
      <w:pPr>
        <w:jc w:val="both"/>
        <w:rPr>
          <w:rFonts w:ascii="Arial" w:eastAsia="Times New Roman" w:hAnsi="Arial" w:cs="Arial"/>
          <w:sz w:val="22"/>
          <w:u w:val="single"/>
          <w:lang w:eastAsia="sl-SI"/>
        </w:rPr>
      </w:pPr>
    </w:p>
    <w:p w14:paraId="6D2C33EC" w14:textId="0F0A2827" w:rsidR="003F64F1"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 xml:space="preserve">VELIKOST IN OBLIKA ZABOJNIKA: </w:t>
      </w:r>
    </w:p>
    <w:p w14:paraId="53D0DFEA"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biti pravokotne oblike.</w:t>
      </w:r>
    </w:p>
    <w:p w14:paraId="0F2B0587" w14:textId="47AD201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 xml:space="preserve">Zabojniki </w:t>
      </w:r>
      <w:r w:rsidR="0072413D">
        <w:rPr>
          <w:rFonts w:ascii="Arial" w:eastAsia="Times New Roman" w:hAnsi="Arial" w:cs="Arial"/>
          <w:sz w:val="22"/>
          <w:lang w:eastAsia="sl-SI"/>
        </w:rPr>
        <w:t xml:space="preserve">z volumnom 4 l </w:t>
      </w:r>
      <w:r w:rsidRPr="003F64F1">
        <w:rPr>
          <w:rFonts w:ascii="Arial" w:eastAsia="Times New Roman" w:hAnsi="Arial" w:cs="Arial"/>
          <w:sz w:val="22"/>
          <w:lang w:eastAsia="sl-SI"/>
        </w:rPr>
        <w:t>morajo ustrezati dimenzijam 180 x 180 x 230 mm.</w:t>
      </w:r>
    </w:p>
    <w:p w14:paraId="007FC6A4" w14:textId="77777777" w:rsidR="003F64F1" w:rsidRPr="00045DAA" w:rsidRDefault="003F64F1" w:rsidP="0081196D">
      <w:pPr>
        <w:ind w:left="720"/>
        <w:jc w:val="both"/>
        <w:rPr>
          <w:rFonts w:ascii="Arial" w:eastAsia="Times New Roman" w:hAnsi="Arial" w:cs="Arial"/>
          <w:sz w:val="22"/>
          <w:lang w:eastAsia="sl-SI"/>
        </w:rPr>
      </w:pPr>
    </w:p>
    <w:p w14:paraId="40F436B4" w14:textId="438AEB66" w:rsidR="003F64F1" w:rsidRPr="005F7242"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 xml:space="preserve">MATERIAL: </w:t>
      </w:r>
      <w:r w:rsidR="006623D2">
        <w:rPr>
          <w:rFonts w:ascii="Arial" w:eastAsia="Times New Roman" w:hAnsi="Arial" w:cs="Arial"/>
          <w:sz w:val="22"/>
          <w:lang w:eastAsia="sl-SI"/>
        </w:rPr>
        <w:t>O</w:t>
      </w:r>
      <w:r w:rsidR="003F64F1" w:rsidRPr="005F7242">
        <w:rPr>
          <w:rFonts w:ascii="Arial" w:eastAsia="Times New Roman" w:hAnsi="Arial" w:cs="Arial"/>
          <w:sz w:val="22"/>
          <w:lang w:eastAsia="sl-SI"/>
        </w:rPr>
        <w:t xml:space="preserve">kolju prijazna </w:t>
      </w:r>
      <w:r w:rsidR="00045DAA" w:rsidRPr="005F7242">
        <w:rPr>
          <w:rFonts w:ascii="Arial" w:eastAsia="Times New Roman" w:hAnsi="Arial" w:cs="Arial"/>
          <w:sz w:val="22"/>
          <w:lang w:eastAsia="sl-SI"/>
        </w:rPr>
        <w:t>plastika (polietilen, propilen</w:t>
      </w:r>
      <w:r w:rsidR="003F64F1" w:rsidRPr="005F7242">
        <w:rPr>
          <w:rFonts w:ascii="Arial" w:eastAsia="Times New Roman" w:hAnsi="Arial" w:cs="Arial"/>
          <w:sz w:val="22"/>
          <w:lang w:eastAsia="sl-SI"/>
        </w:rPr>
        <w:t>).</w:t>
      </w:r>
    </w:p>
    <w:p w14:paraId="73E368E9" w14:textId="77777777" w:rsidR="003F64F1" w:rsidRPr="003F64F1" w:rsidRDefault="003F64F1" w:rsidP="0081196D">
      <w:pPr>
        <w:jc w:val="both"/>
        <w:rPr>
          <w:rFonts w:ascii="Arial" w:eastAsia="Times New Roman" w:hAnsi="Arial" w:cs="Arial"/>
          <w:sz w:val="22"/>
          <w:lang w:eastAsia="sl-SI"/>
        </w:rPr>
      </w:pPr>
    </w:p>
    <w:p w14:paraId="468EFB11" w14:textId="1A88058F" w:rsidR="006623D2"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 xml:space="preserve">OBLIKA POKROVA: </w:t>
      </w:r>
    </w:p>
    <w:p w14:paraId="763CAFEC" w14:textId="577F37DD" w:rsidR="003F64F1" w:rsidRPr="005F7242" w:rsidRDefault="006623D2" w:rsidP="0081196D">
      <w:pPr>
        <w:jc w:val="both"/>
        <w:rPr>
          <w:rFonts w:ascii="Arial" w:eastAsia="Times New Roman" w:hAnsi="Arial" w:cs="Arial"/>
          <w:sz w:val="22"/>
          <w:lang w:eastAsia="sl-SI"/>
        </w:rPr>
      </w:pPr>
      <w:r>
        <w:rPr>
          <w:rFonts w:ascii="Arial" w:eastAsia="Times New Roman" w:hAnsi="Arial" w:cs="Arial"/>
          <w:sz w:val="22"/>
          <w:lang w:eastAsia="sl-SI"/>
        </w:rPr>
        <w:t>P</w:t>
      </w:r>
      <w:r w:rsidR="003F64F1" w:rsidRPr="005F7242">
        <w:rPr>
          <w:rFonts w:ascii="Arial" w:eastAsia="Times New Roman" w:hAnsi="Arial" w:cs="Arial"/>
          <w:sz w:val="22"/>
          <w:lang w:eastAsia="sl-SI"/>
        </w:rPr>
        <w:t>okrov, ki omogoča nepredušno zapiranje.</w:t>
      </w:r>
    </w:p>
    <w:p w14:paraId="64B2522F" w14:textId="77777777" w:rsidR="00547914" w:rsidRDefault="00547914" w:rsidP="0081196D">
      <w:pPr>
        <w:jc w:val="both"/>
        <w:rPr>
          <w:rFonts w:ascii="Arial" w:eastAsia="Times New Roman" w:hAnsi="Arial" w:cs="Arial"/>
          <w:sz w:val="22"/>
          <w:lang w:eastAsia="sl-SI"/>
        </w:rPr>
      </w:pPr>
    </w:p>
    <w:p w14:paraId="5BB40C97" w14:textId="463E99D6" w:rsidR="003F64F1" w:rsidRDefault="00547914" w:rsidP="0081196D">
      <w:pPr>
        <w:jc w:val="both"/>
        <w:rPr>
          <w:rFonts w:ascii="Arial" w:eastAsia="Times New Roman" w:hAnsi="Arial" w:cs="Arial"/>
          <w:sz w:val="22"/>
          <w:lang w:eastAsia="sl-SI"/>
        </w:rPr>
      </w:pPr>
      <w:r w:rsidRPr="005F7242">
        <w:rPr>
          <w:rFonts w:ascii="Arial" w:eastAsia="Times New Roman" w:hAnsi="Arial" w:cs="Arial"/>
          <w:sz w:val="22"/>
          <w:lang w:eastAsia="sl-SI"/>
        </w:rPr>
        <w:t>BARVA:</w:t>
      </w:r>
      <w:r w:rsidR="003F64F1" w:rsidRPr="005F7242">
        <w:rPr>
          <w:rFonts w:ascii="Arial" w:eastAsia="Times New Roman" w:hAnsi="Arial" w:cs="Arial"/>
          <w:sz w:val="22"/>
          <w:lang w:eastAsia="sl-SI"/>
        </w:rPr>
        <w:t xml:space="preserve"> za odpadke s </w:t>
      </w:r>
      <w:r w:rsidR="00045DAA" w:rsidRPr="005F7242">
        <w:rPr>
          <w:rFonts w:ascii="Arial" w:eastAsia="Times New Roman" w:hAnsi="Arial" w:cs="Arial"/>
          <w:sz w:val="22"/>
          <w:lang w:eastAsia="sl-SI"/>
        </w:rPr>
        <w:t xml:space="preserve">klas. št. </w:t>
      </w:r>
      <w:r w:rsidR="003F64F1" w:rsidRPr="005F7242">
        <w:rPr>
          <w:rFonts w:ascii="Arial" w:eastAsia="Times New Roman" w:hAnsi="Arial" w:cs="Arial"/>
          <w:sz w:val="22"/>
          <w:lang w:eastAsia="sl-SI"/>
        </w:rPr>
        <w:t>18 01 08* - telo zabojnika rumen barve; pokrov rdeče</w:t>
      </w:r>
      <w:r w:rsidR="00C84085">
        <w:rPr>
          <w:rFonts w:ascii="Arial" w:eastAsia="Times New Roman" w:hAnsi="Arial" w:cs="Arial"/>
          <w:sz w:val="22"/>
          <w:lang w:eastAsia="sl-SI"/>
        </w:rPr>
        <w:t xml:space="preserve"> ali rumene</w:t>
      </w:r>
      <w:r w:rsidR="003F64F1" w:rsidRPr="005F7242">
        <w:rPr>
          <w:rFonts w:ascii="Arial" w:eastAsia="Times New Roman" w:hAnsi="Arial" w:cs="Arial"/>
          <w:sz w:val="22"/>
          <w:lang w:eastAsia="sl-SI"/>
        </w:rPr>
        <w:t xml:space="preserve"> barve.</w:t>
      </w:r>
    </w:p>
    <w:p w14:paraId="6AA08347" w14:textId="77777777" w:rsidR="00C84085" w:rsidRDefault="00C84085" w:rsidP="0081196D">
      <w:pPr>
        <w:jc w:val="both"/>
        <w:rPr>
          <w:rFonts w:ascii="Arial" w:eastAsia="Times New Roman" w:hAnsi="Arial" w:cs="Arial"/>
          <w:sz w:val="22"/>
          <w:lang w:eastAsia="sl-SI"/>
        </w:rPr>
      </w:pPr>
    </w:p>
    <w:p w14:paraId="0B1B02C1" w14:textId="0B9BC6FB" w:rsidR="003F64F1"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 xml:space="preserve">SKLADNOST: </w:t>
      </w:r>
    </w:p>
    <w:p w14:paraId="4E9EBB1D" w14:textId="77777777" w:rsid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Zadostiti morajo zahtevam, ki jih določa Uredba o ravnanju z odpadki, ki nastajajo pri opravljanju zdravstvene in veterinarske dejavnosti ter z njima povezanih raziskavah (Ur.l. RS, št. 89/2008 s kasnejšimi spremembami in dopolnitvami):</w:t>
      </w:r>
    </w:p>
    <w:p w14:paraId="3A7D14F0"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Morajo biti plastični, za enkratno uporabo, omogočati morajo nepredušno zapiranje.</w:t>
      </w:r>
    </w:p>
    <w:p w14:paraId="6B990703" w14:textId="77777777" w:rsidR="003F64F1" w:rsidRPr="003F64F1"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Imeti morajo certifikat v skladu z Evropskim sporazum o mednarodnem cestnem prevozu nevarnega blaga (ADR) – UN 3291.</w:t>
      </w:r>
    </w:p>
    <w:p w14:paraId="72ED624C" w14:textId="77777777" w:rsidR="003F64F1" w:rsidRPr="003F64F1" w:rsidRDefault="003F64F1" w:rsidP="0081196D">
      <w:pPr>
        <w:jc w:val="both"/>
        <w:rPr>
          <w:rFonts w:ascii="Arial" w:eastAsia="Times New Roman" w:hAnsi="Arial" w:cs="Arial"/>
          <w:sz w:val="22"/>
          <w:lang w:eastAsia="sl-SI"/>
        </w:rPr>
      </w:pPr>
    </w:p>
    <w:p w14:paraId="17E10130" w14:textId="387589F8" w:rsidR="003F64F1" w:rsidRPr="00E95905" w:rsidRDefault="00E95905" w:rsidP="0081196D">
      <w:pPr>
        <w:jc w:val="both"/>
        <w:rPr>
          <w:rFonts w:ascii="Arial" w:eastAsia="Times New Roman" w:hAnsi="Arial" w:cs="Arial"/>
          <w:sz w:val="22"/>
          <w:lang w:eastAsia="sl-SI"/>
        </w:rPr>
      </w:pPr>
      <w:r w:rsidRPr="00E95905">
        <w:rPr>
          <w:rFonts w:ascii="Arial" w:eastAsia="Times New Roman" w:hAnsi="Arial" w:cs="Arial"/>
          <w:sz w:val="22"/>
          <w:lang w:eastAsia="sl-SI"/>
        </w:rPr>
        <w:t>OZNAČBA ZABOJNIKOV:</w:t>
      </w:r>
    </w:p>
    <w:p w14:paraId="016F0245"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1AB6C9CA" w14:textId="77777777" w:rsidR="003F64F1" w:rsidRPr="003F64F1" w:rsidRDefault="003F64F1" w:rsidP="0081196D">
      <w:pPr>
        <w:jc w:val="both"/>
        <w:rPr>
          <w:rFonts w:ascii="Arial" w:eastAsia="Times New Roman" w:hAnsi="Arial" w:cs="Arial"/>
          <w:sz w:val="22"/>
          <w:lang w:eastAsia="sl-SI"/>
        </w:rPr>
      </w:pPr>
    </w:p>
    <w:p w14:paraId="7168111D"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Označba je lahko v obliki potiska ali nalepk.</w:t>
      </w:r>
    </w:p>
    <w:p w14:paraId="40657CDC" w14:textId="77777777" w:rsidR="003F64F1" w:rsidRPr="003F64F1" w:rsidRDefault="003F64F1" w:rsidP="0081196D">
      <w:pPr>
        <w:jc w:val="both"/>
        <w:rPr>
          <w:rFonts w:ascii="Arial" w:eastAsia="Times New Roman" w:hAnsi="Arial" w:cs="Arial"/>
          <w:sz w:val="22"/>
          <w:lang w:eastAsia="sl-SI"/>
        </w:rPr>
      </w:pPr>
    </w:p>
    <w:p w14:paraId="1073D4C6"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 xml:space="preserve">Na označbi mora biti poleg simbola in zapisa samega odpadka s številko odpadka, napis »Nevarni odpadek«   ter sledeči tekst: </w:t>
      </w:r>
    </w:p>
    <w:p w14:paraId="46B66308"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 xml:space="preserve">Povzročitelj odpadkov: Splošna bolnišnica Izola; </w:t>
      </w:r>
    </w:p>
    <w:p w14:paraId="5E01FF19"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Mesto nastanka (oddelek): ____________ ;</w:t>
      </w:r>
    </w:p>
    <w:p w14:paraId="0DA45015"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Datum nastanka: od______________  do _____________.</w:t>
      </w:r>
    </w:p>
    <w:p w14:paraId="73A0DB9D" w14:textId="77777777" w:rsidR="003F64F1" w:rsidRPr="003F64F1" w:rsidRDefault="003F64F1" w:rsidP="0081196D">
      <w:pPr>
        <w:jc w:val="both"/>
        <w:rPr>
          <w:rFonts w:ascii="Arial" w:eastAsia="Times New Roman" w:hAnsi="Arial" w:cs="Arial"/>
          <w:sz w:val="22"/>
          <w:lang w:eastAsia="sl-SI"/>
        </w:rPr>
      </w:pPr>
    </w:p>
    <w:p w14:paraId="7D1619C1" w14:textId="3C86F1E9"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Barvno ozadje na potisku ali nalepki mora biti vsaj 1/3 v rumeni</w:t>
      </w:r>
      <w:r w:rsidR="00C84085">
        <w:rPr>
          <w:rFonts w:ascii="Arial" w:eastAsia="Times New Roman" w:hAnsi="Arial" w:cs="Arial"/>
          <w:sz w:val="22"/>
          <w:lang w:eastAsia="sl-SI"/>
        </w:rPr>
        <w:t xml:space="preserve"> ali rdeči</w:t>
      </w:r>
      <w:r w:rsidRPr="003F64F1">
        <w:rPr>
          <w:rFonts w:ascii="Arial" w:eastAsia="Times New Roman" w:hAnsi="Arial" w:cs="Arial"/>
          <w:sz w:val="22"/>
          <w:lang w:eastAsia="sl-SI"/>
        </w:rPr>
        <w:t xml:space="preserve"> barvi za odpadke 18 01 08*. </w:t>
      </w:r>
    </w:p>
    <w:p w14:paraId="53E70DE7" w14:textId="77777777" w:rsidR="003F64F1" w:rsidRPr="003F64F1" w:rsidRDefault="003F64F1" w:rsidP="0081196D">
      <w:pPr>
        <w:jc w:val="both"/>
        <w:rPr>
          <w:rFonts w:ascii="Arial" w:eastAsia="Times New Roman" w:hAnsi="Arial" w:cs="Arial"/>
          <w:sz w:val="22"/>
          <w:lang w:eastAsia="sl-SI"/>
        </w:rPr>
      </w:pPr>
    </w:p>
    <w:p w14:paraId="620D3C72" w14:textId="77777777" w:rsidR="003F64F1" w:rsidRPr="003F64F1"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 xml:space="preserve">Velikost potiska ali nalepke minimalno: 17 cm x 23 cm oz. ustrezno velikosti zabojnika. </w:t>
      </w:r>
    </w:p>
    <w:p w14:paraId="30D4BFFA" w14:textId="77777777" w:rsidR="003F64F1" w:rsidRPr="003F64F1" w:rsidRDefault="003F64F1" w:rsidP="0081196D">
      <w:pPr>
        <w:tabs>
          <w:tab w:val="left" w:pos="1483"/>
        </w:tabs>
        <w:jc w:val="both"/>
        <w:rPr>
          <w:rFonts w:ascii="Arial" w:eastAsia="Times New Roman" w:hAnsi="Arial" w:cs="Arial"/>
          <w:sz w:val="22"/>
          <w:lang w:eastAsia="sl-SI"/>
        </w:rPr>
      </w:pPr>
      <w:r w:rsidRPr="003F64F1">
        <w:rPr>
          <w:rFonts w:ascii="Arial" w:eastAsia="Times New Roman" w:hAnsi="Arial" w:cs="Arial"/>
          <w:sz w:val="22"/>
          <w:lang w:eastAsia="sl-SI"/>
        </w:rPr>
        <w:tab/>
      </w:r>
    </w:p>
    <w:p w14:paraId="2130A117" w14:textId="05846748" w:rsidR="005F7242" w:rsidRPr="00CB7C21" w:rsidRDefault="00E95905" w:rsidP="0081196D">
      <w:pPr>
        <w:jc w:val="both"/>
        <w:rPr>
          <w:rFonts w:ascii="Arial" w:eastAsia="Times New Roman" w:hAnsi="Arial" w:cs="Arial"/>
          <w:sz w:val="22"/>
          <w:lang w:eastAsia="sl-SI"/>
        </w:rPr>
      </w:pPr>
      <w:r w:rsidRPr="00CB7C21">
        <w:rPr>
          <w:rFonts w:ascii="Arial" w:eastAsia="Times New Roman" w:hAnsi="Arial" w:cs="Arial"/>
          <w:sz w:val="22"/>
          <w:lang w:eastAsia="sl-SI"/>
        </w:rPr>
        <w:t xml:space="preserve">DOBAVA: </w:t>
      </w:r>
    </w:p>
    <w:p w14:paraId="6CD59623" w14:textId="79CEE29B" w:rsidR="003F64F1" w:rsidRDefault="00045DAA" w:rsidP="0081196D">
      <w:pPr>
        <w:jc w:val="both"/>
        <w:rPr>
          <w:rFonts w:ascii="Arial" w:eastAsia="Times New Roman" w:hAnsi="Arial" w:cs="Arial"/>
          <w:sz w:val="22"/>
          <w:lang w:eastAsia="sl-SI"/>
        </w:rPr>
      </w:pPr>
      <w:r w:rsidRPr="00CB7C21">
        <w:rPr>
          <w:rFonts w:ascii="Arial" w:eastAsia="Times New Roman" w:hAnsi="Arial" w:cs="Arial"/>
          <w:sz w:val="22"/>
          <w:lang w:eastAsia="sl-SI"/>
        </w:rPr>
        <w:t>S</w:t>
      </w:r>
      <w:r w:rsidR="003F64F1" w:rsidRPr="00CB7C21">
        <w:rPr>
          <w:rFonts w:ascii="Arial" w:eastAsia="Times New Roman" w:hAnsi="Arial" w:cs="Arial"/>
          <w:sz w:val="22"/>
          <w:lang w:eastAsia="sl-SI"/>
        </w:rPr>
        <w:t xml:space="preserve">ukcesivna dobava, in sicer </w:t>
      </w:r>
      <w:r w:rsidR="003F64F1" w:rsidRPr="00CB7C21">
        <w:rPr>
          <w:rFonts w:ascii="Arial" w:eastAsia="Times New Roman" w:hAnsi="Arial" w:cs="Arial"/>
          <w:b/>
          <w:sz w:val="22"/>
          <w:lang w:eastAsia="sl-SI"/>
        </w:rPr>
        <w:t>najkasneje 3 dni</w:t>
      </w:r>
      <w:r w:rsidR="003F64F1" w:rsidRPr="00CB7C21">
        <w:rPr>
          <w:rFonts w:ascii="Arial" w:eastAsia="Times New Roman" w:hAnsi="Arial" w:cs="Arial"/>
          <w:sz w:val="22"/>
          <w:lang w:eastAsia="sl-SI"/>
        </w:rPr>
        <w:t xml:space="preserve"> </w:t>
      </w:r>
      <w:r w:rsidR="00522100" w:rsidRPr="00CB7C21">
        <w:rPr>
          <w:rFonts w:ascii="Arial" w:eastAsiaTheme="minorHAnsi" w:hAnsi="Arial" w:cs="Arial"/>
          <w:sz w:val="22"/>
        </w:rPr>
        <w:t>po izdaji naročilnice</w:t>
      </w:r>
      <w:r w:rsidR="003F64F1" w:rsidRPr="00CB7C21">
        <w:rPr>
          <w:rFonts w:ascii="Arial" w:eastAsia="Times New Roman" w:hAnsi="Arial" w:cs="Arial"/>
          <w:sz w:val="22"/>
          <w:lang w:eastAsia="sl-SI"/>
        </w:rPr>
        <w:t>.</w:t>
      </w:r>
    </w:p>
    <w:p w14:paraId="10D84DD8" w14:textId="5E5DB836" w:rsidR="00C84085" w:rsidRDefault="00C84085" w:rsidP="0081196D">
      <w:pPr>
        <w:jc w:val="both"/>
        <w:rPr>
          <w:rFonts w:ascii="Arial" w:eastAsia="Times New Roman" w:hAnsi="Arial" w:cs="Arial"/>
          <w:sz w:val="22"/>
          <w:lang w:eastAsia="sl-SI"/>
        </w:rPr>
      </w:pPr>
    </w:p>
    <w:p w14:paraId="2F7A2357" w14:textId="77777777" w:rsidR="00005C1F" w:rsidRDefault="00005C1F" w:rsidP="0081196D">
      <w:pPr>
        <w:jc w:val="both"/>
        <w:rPr>
          <w:rFonts w:ascii="Arial" w:eastAsia="Times New Roman" w:hAnsi="Arial" w:cs="Arial"/>
          <w:sz w:val="22"/>
          <w:lang w:eastAsia="sl-SI"/>
        </w:rPr>
      </w:pPr>
    </w:p>
    <w:p w14:paraId="7B42BF29" w14:textId="0F3B3DCA" w:rsidR="00C84085" w:rsidRDefault="00C84085" w:rsidP="0081196D">
      <w:pPr>
        <w:jc w:val="both"/>
        <w:rPr>
          <w:rFonts w:ascii="Arial" w:eastAsia="Times New Roman" w:hAnsi="Arial" w:cs="Arial"/>
          <w:sz w:val="22"/>
          <w:lang w:eastAsia="sl-SI"/>
        </w:rPr>
      </w:pPr>
    </w:p>
    <w:p w14:paraId="6EBE2813" w14:textId="7805749B" w:rsidR="00FB0712" w:rsidRDefault="00FB0712" w:rsidP="0081196D">
      <w:pPr>
        <w:jc w:val="both"/>
        <w:rPr>
          <w:rFonts w:ascii="Arial" w:eastAsia="Times New Roman" w:hAnsi="Arial" w:cs="Arial"/>
          <w:sz w:val="22"/>
          <w:lang w:eastAsia="sl-SI"/>
        </w:rPr>
      </w:pPr>
    </w:p>
    <w:p w14:paraId="045744F7" w14:textId="77777777" w:rsidR="00FB0712" w:rsidRDefault="00FB0712" w:rsidP="0081196D">
      <w:pPr>
        <w:jc w:val="both"/>
        <w:rPr>
          <w:rFonts w:ascii="Arial" w:eastAsia="Times New Roman" w:hAnsi="Arial" w:cs="Arial"/>
          <w:sz w:val="22"/>
          <w:lang w:eastAsia="sl-SI"/>
        </w:rPr>
      </w:pPr>
    </w:p>
    <w:p w14:paraId="2EFA68A5" w14:textId="343C60D7" w:rsidR="003F64F1" w:rsidRPr="005F7242" w:rsidRDefault="0019125D" w:rsidP="005F7242">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lastRenderedPageBreak/>
        <w:t>SKLOP 4</w:t>
      </w:r>
      <w:r w:rsidR="00F717B5" w:rsidRPr="005F7242">
        <w:rPr>
          <w:rFonts w:ascii="Arial" w:eastAsia="Times New Roman" w:hAnsi="Arial" w:cs="Arial"/>
          <w:b/>
          <w:sz w:val="22"/>
          <w:lang w:eastAsia="sl-SI"/>
        </w:rPr>
        <w:t xml:space="preserve">: ZBIRANJE ODPADKOV S KLAS. ŠT. </w:t>
      </w:r>
      <w:r w:rsidR="003F64F1" w:rsidRPr="005F7242">
        <w:rPr>
          <w:rFonts w:ascii="Arial" w:eastAsia="Times New Roman" w:hAnsi="Arial" w:cs="Arial"/>
          <w:b/>
          <w:sz w:val="22"/>
          <w:lang w:eastAsia="sl-SI"/>
        </w:rPr>
        <w:t>18 01 02</w:t>
      </w:r>
      <w:r w:rsidR="001A00A2" w:rsidRPr="005F7242">
        <w:rPr>
          <w:rFonts w:ascii="Arial" w:eastAsia="Times New Roman" w:hAnsi="Arial" w:cs="Arial"/>
          <w:b/>
          <w:sz w:val="22"/>
          <w:lang w:eastAsia="sl-SI"/>
        </w:rPr>
        <w:t xml:space="preserve"> </w:t>
      </w:r>
      <w:r w:rsidR="00F717B5" w:rsidRPr="005F7242">
        <w:rPr>
          <w:rFonts w:ascii="Arial" w:eastAsia="Times New Roman" w:hAnsi="Arial" w:cs="Arial"/>
          <w:b/>
          <w:sz w:val="22"/>
          <w:lang w:eastAsia="sl-SI"/>
        </w:rPr>
        <w:t>- Deli teles in organov, tudi vrečke s krvjo in konzervirano krvjo (razen 18 01 03)</w:t>
      </w:r>
    </w:p>
    <w:p w14:paraId="2D708AAE" w14:textId="77777777" w:rsidR="005F7242" w:rsidRDefault="005F7242" w:rsidP="005F7242">
      <w:pPr>
        <w:jc w:val="both"/>
        <w:rPr>
          <w:rFonts w:ascii="Arial" w:eastAsiaTheme="minorHAnsi" w:hAnsi="Arial" w:cs="Arial"/>
          <w:sz w:val="22"/>
          <w:u w:val="single"/>
        </w:rPr>
      </w:pPr>
    </w:p>
    <w:p w14:paraId="4CEE0504" w14:textId="445E5479" w:rsidR="001A00A2" w:rsidRPr="00E95905" w:rsidRDefault="001A00A2" w:rsidP="009E3B64">
      <w:pPr>
        <w:pStyle w:val="Odstavekseznama"/>
        <w:numPr>
          <w:ilvl w:val="0"/>
          <w:numId w:val="47"/>
        </w:numPr>
        <w:ind w:left="426"/>
        <w:rPr>
          <w:rFonts w:ascii="Arial" w:eastAsia="Times New Roman" w:hAnsi="Arial" w:cs="Arial"/>
          <w:b/>
          <w:sz w:val="22"/>
          <w:lang w:eastAsia="sl-SI"/>
        </w:rPr>
      </w:pPr>
      <w:r w:rsidRPr="00E95905">
        <w:rPr>
          <w:rFonts w:ascii="Arial" w:eastAsia="Times New Roman" w:hAnsi="Arial" w:cs="Arial"/>
          <w:b/>
          <w:sz w:val="22"/>
          <w:lang w:eastAsia="sl-SI"/>
        </w:rPr>
        <w:t>Zahteve za odpadke s klas. št. 18 01 02 - Deli teles in organov, tudi vrečke s krvjo in konzervirano krvjo (razen 18 01 03</w:t>
      </w:r>
      <w:r w:rsidR="005F7242" w:rsidRPr="00E95905">
        <w:rPr>
          <w:rFonts w:ascii="Arial" w:eastAsia="Times New Roman" w:hAnsi="Arial" w:cs="Arial"/>
          <w:b/>
          <w:sz w:val="22"/>
          <w:lang w:eastAsia="sl-SI"/>
        </w:rPr>
        <w:t>):</w:t>
      </w:r>
    </w:p>
    <w:p w14:paraId="71DB820B" w14:textId="77777777" w:rsidR="006623D2" w:rsidRPr="006623D2" w:rsidRDefault="006623D2" w:rsidP="006623D2">
      <w:pPr>
        <w:pStyle w:val="Odstavekseznama"/>
        <w:ind w:left="426"/>
        <w:rPr>
          <w:rFonts w:ascii="Arial" w:eastAsia="Times New Roman" w:hAnsi="Arial" w:cs="Arial"/>
          <w:sz w:val="22"/>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14"/>
        <w:gridCol w:w="4423"/>
        <w:gridCol w:w="2239"/>
      </w:tblGrid>
      <w:tr w:rsidR="003F64F1" w:rsidRPr="003F64F1" w14:paraId="002469BD" w14:textId="77777777" w:rsidTr="00ED7E5D">
        <w:trPr>
          <w:trHeight w:val="505"/>
        </w:trPr>
        <w:tc>
          <w:tcPr>
            <w:tcW w:w="704" w:type="dxa"/>
            <w:vAlign w:val="center"/>
          </w:tcPr>
          <w:p w14:paraId="038826E6" w14:textId="77777777" w:rsidR="003F64F1" w:rsidRPr="003F64F1" w:rsidRDefault="003F64F1" w:rsidP="00ED7E5D">
            <w:pPr>
              <w:spacing w:after="160" w:line="259" w:lineRule="auto"/>
              <w:rPr>
                <w:rFonts w:ascii="Arial" w:eastAsiaTheme="minorHAnsi" w:hAnsi="Arial" w:cs="Arial"/>
                <w:sz w:val="22"/>
              </w:rPr>
            </w:pPr>
            <w:r w:rsidRPr="003F64F1">
              <w:rPr>
                <w:rFonts w:ascii="Arial" w:eastAsiaTheme="minorHAnsi" w:hAnsi="Arial" w:cs="Arial"/>
                <w:sz w:val="22"/>
              </w:rPr>
              <w:t>Zap. št.</w:t>
            </w:r>
          </w:p>
        </w:tc>
        <w:tc>
          <w:tcPr>
            <w:tcW w:w="1814" w:type="dxa"/>
            <w:vAlign w:val="center"/>
          </w:tcPr>
          <w:p w14:paraId="1948ED92" w14:textId="44A701C6" w:rsidR="003F64F1" w:rsidRPr="003F64F1" w:rsidRDefault="00F717B5" w:rsidP="00AD679C">
            <w:pPr>
              <w:spacing w:after="160" w:line="259" w:lineRule="auto"/>
              <w:jc w:val="center"/>
              <w:rPr>
                <w:rFonts w:ascii="Arial" w:eastAsiaTheme="minorHAnsi" w:hAnsi="Arial" w:cs="Arial"/>
                <w:sz w:val="22"/>
              </w:rPr>
            </w:pPr>
            <w:r>
              <w:rPr>
                <w:rFonts w:ascii="Arial" w:eastAsiaTheme="minorHAnsi" w:hAnsi="Arial" w:cs="Arial"/>
                <w:sz w:val="22"/>
              </w:rPr>
              <w:t>Klas. št.</w:t>
            </w:r>
          </w:p>
        </w:tc>
        <w:tc>
          <w:tcPr>
            <w:tcW w:w="4423" w:type="dxa"/>
            <w:vAlign w:val="center"/>
          </w:tcPr>
          <w:p w14:paraId="1DCEAD5E"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Odpadna snov</w:t>
            </w:r>
          </w:p>
        </w:tc>
        <w:tc>
          <w:tcPr>
            <w:tcW w:w="2239" w:type="dxa"/>
            <w:vAlign w:val="center"/>
          </w:tcPr>
          <w:p w14:paraId="1CDDB2E3" w14:textId="0A952344" w:rsidR="003F64F1" w:rsidRPr="00AD679C" w:rsidRDefault="00547914" w:rsidP="00AD679C">
            <w:pPr>
              <w:spacing w:after="160" w:line="259" w:lineRule="auto"/>
              <w:jc w:val="center"/>
              <w:rPr>
                <w:rFonts w:ascii="Arial" w:eastAsiaTheme="minorHAnsi" w:hAnsi="Arial" w:cs="Arial"/>
                <w:sz w:val="22"/>
              </w:rPr>
            </w:pPr>
            <w:r w:rsidRPr="00AD679C">
              <w:rPr>
                <w:rFonts w:ascii="Arial" w:eastAsia="Times New Roman" w:hAnsi="Arial" w:cs="Arial"/>
                <w:sz w:val="22"/>
                <w:lang w:eastAsia="sl-SI"/>
              </w:rPr>
              <w:t>Predvidena okvirna količina za dve leti</w:t>
            </w:r>
          </w:p>
        </w:tc>
      </w:tr>
      <w:tr w:rsidR="003F64F1" w:rsidRPr="003F64F1" w14:paraId="7C8F53E3" w14:textId="77777777" w:rsidTr="00ED7E5D">
        <w:trPr>
          <w:trHeight w:val="76"/>
        </w:trPr>
        <w:tc>
          <w:tcPr>
            <w:tcW w:w="704" w:type="dxa"/>
            <w:vAlign w:val="center"/>
          </w:tcPr>
          <w:p w14:paraId="0FF91EC7" w14:textId="77777777" w:rsidR="003F64F1" w:rsidRPr="003F64F1" w:rsidRDefault="003F64F1" w:rsidP="00ED7E5D">
            <w:pPr>
              <w:spacing w:after="160" w:line="259" w:lineRule="auto"/>
              <w:rPr>
                <w:rFonts w:ascii="Arial" w:eastAsiaTheme="minorHAnsi" w:hAnsi="Arial" w:cs="Arial"/>
                <w:sz w:val="22"/>
              </w:rPr>
            </w:pPr>
            <w:r w:rsidRPr="003F64F1">
              <w:rPr>
                <w:rFonts w:ascii="Arial" w:eastAsiaTheme="minorHAnsi" w:hAnsi="Arial" w:cs="Arial"/>
                <w:sz w:val="22"/>
              </w:rPr>
              <w:t>1</w:t>
            </w:r>
          </w:p>
        </w:tc>
        <w:tc>
          <w:tcPr>
            <w:tcW w:w="1814" w:type="dxa"/>
            <w:vAlign w:val="center"/>
          </w:tcPr>
          <w:p w14:paraId="631E64BA"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18 01 02</w:t>
            </w:r>
          </w:p>
        </w:tc>
        <w:tc>
          <w:tcPr>
            <w:tcW w:w="4423" w:type="dxa"/>
            <w:vAlign w:val="center"/>
          </w:tcPr>
          <w:p w14:paraId="200B10C4" w14:textId="77777777" w:rsidR="003F64F1" w:rsidRPr="003F64F1" w:rsidRDefault="003F64F1" w:rsidP="00AD679C">
            <w:pPr>
              <w:spacing w:line="259" w:lineRule="auto"/>
              <w:jc w:val="center"/>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tc>
        <w:tc>
          <w:tcPr>
            <w:tcW w:w="2239" w:type="dxa"/>
            <w:vAlign w:val="center"/>
          </w:tcPr>
          <w:p w14:paraId="638EE90C"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2.700,00 kg</w:t>
            </w:r>
          </w:p>
        </w:tc>
      </w:tr>
    </w:tbl>
    <w:p w14:paraId="21922633" w14:textId="77777777" w:rsidR="003F64F1" w:rsidRPr="003F64F1" w:rsidRDefault="003F64F1" w:rsidP="006623D2">
      <w:pPr>
        <w:rPr>
          <w:rFonts w:ascii="Arial" w:eastAsiaTheme="minorHAnsi" w:hAnsi="Arial" w:cs="Arial"/>
          <w:sz w:val="22"/>
        </w:rPr>
      </w:pPr>
    </w:p>
    <w:p w14:paraId="476E1578" w14:textId="27ED9D43" w:rsidR="005F7242" w:rsidRPr="00E95905" w:rsidRDefault="00E95905" w:rsidP="006623D2">
      <w:pPr>
        <w:jc w:val="both"/>
        <w:rPr>
          <w:rFonts w:ascii="Arial" w:eastAsiaTheme="minorHAnsi" w:hAnsi="Arial" w:cs="Arial"/>
          <w:b/>
          <w:sz w:val="22"/>
        </w:rPr>
      </w:pPr>
      <w:r w:rsidRPr="00E95905">
        <w:rPr>
          <w:rFonts w:ascii="Arial" w:eastAsiaTheme="minorHAnsi" w:hAnsi="Arial" w:cs="Arial"/>
          <w:sz w:val="22"/>
        </w:rPr>
        <w:t>PODATKI  ZA PREVZEM IN  ODVOZ</w:t>
      </w:r>
      <w:r w:rsidRPr="00E95905">
        <w:rPr>
          <w:rFonts w:ascii="Arial" w:eastAsiaTheme="minorHAnsi" w:hAnsi="Arial" w:cs="Arial"/>
          <w:b/>
          <w:sz w:val="22"/>
        </w:rPr>
        <w:t>:</w:t>
      </w:r>
    </w:p>
    <w:p w14:paraId="503807D2" w14:textId="691462B3" w:rsidR="00F717B5" w:rsidRDefault="00F717B5" w:rsidP="005F7242">
      <w:pPr>
        <w:jc w:val="both"/>
        <w:rPr>
          <w:rFonts w:ascii="Arial" w:eastAsiaTheme="minorHAnsi" w:hAnsi="Arial" w:cs="Arial"/>
          <w:b/>
          <w:sz w:val="22"/>
        </w:rPr>
      </w:pPr>
      <w:r w:rsidRPr="005F7242">
        <w:rPr>
          <w:rFonts w:ascii="Arial" w:eastAsia="Times New Roman" w:hAnsi="Arial" w:cs="Arial"/>
          <w:sz w:val="22"/>
          <w:lang w:eastAsia="sl-SI"/>
        </w:rPr>
        <w:t xml:space="preserve">Splošna Bolnišnica Izola, Polje 40, 6310 Izola - skupna zbiralnica odpadkov. </w:t>
      </w:r>
    </w:p>
    <w:p w14:paraId="4E1B6EF4" w14:textId="77777777" w:rsidR="005F7242" w:rsidRPr="005F7242" w:rsidRDefault="005F7242" w:rsidP="005F7242">
      <w:pPr>
        <w:jc w:val="both"/>
        <w:rPr>
          <w:rFonts w:ascii="Arial" w:eastAsiaTheme="minorHAnsi" w:hAnsi="Arial" w:cs="Arial"/>
          <w:b/>
          <w:sz w:val="22"/>
        </w:rPr>
      </w:pPr>
    </w:p>
    <w:p w14:paraId="279F64AA" w14:textId="77777777" w:rsidR="003F64F1" w:rsidRPr="005F7242" w:rsidRDefault="003F64F1" w:rsidP="003F64F1">
      <w:pPr>
        <w:spacing w:after="160" w:line="259" w:lineRule="auto"/>
        <w:rPr>
          <w:rFonts w:ascii="Arial" w:eastAsiaTheme="minorHAnsi" w:hAnsi="Arial" w:cs="Arial"/>
          <w:sz w:val="22"/>
        </w:rPr>
      </w:pPr>
      <w:r w:rsidRPr="005F7242">
        <w:rPr>
          <w:rFonts w:ascii="Arial" w:eastAsiaTheme="minorHAnsi" w:hAnsi="Arial" w:cs="Arial"/>
          <w:sz w:val="22"/>
        </w:rPr>
        <w:t>Embalažna enota na prevzemnem mestu: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4395"/>
        <w:gridCol w:w="2409"/>
      </w:tblGrid>
      <w:tr w:rsidR="003F64F1" w:rsidRPr="003F64F1" w14:paraId="3BC51666" w14:textId="77777777" w:rsidTr="00012318">
        <w:tc>
          <w:tcPr>
            <w:tcW w:w="675" w:type="dxa"/>
            <w:vAlign w:val="center"/>
          </w:tcPr>
          <w:p w14:paraId="28E596E4" w14:textId="4EEDC0A0" w:rsidR="003F64F1" w:rsidRPr="003F64F1" w:rsidRDefault="00F717B5" w:rsidP="00AD679C">
            <w:pPr>
              <w:spacing w:after="160" w:line="259" w:lineRule="auto"/>
              <w:jc w:val="center"/>
              <w:rPr>
                <w:rFonts w:ascii="Arial" w:eastAsiaTheme="minorHAnsi" w:hAnsi="Arial" w:cs="Arial"/>
                <w:sz w:val="22"/>
              </w:rPr>
            </w:pPr>
            <w:r w:rsidRPr="00F717B5">
              <w:rPr>
                <w:rFonts w:ascii="Arial" w:eastAsiaTheme="minorHAnsi" w:hAnsi="Arial" w:cs="Arial"/>
                <w:sz w:val="22"/>
              </w:rPr>
              <w:t>Zap. št.</w:t>
            </w:r>
          </w:p>
        </w:tc>
        <w:tc>
          <w:tcPr>
            <w:tcW w:w="1701" w:type="dxa"/>
            <w:vAlign w:val="center"/>
          </w:tcPr>
          <w:p w14:paraId="0ADA6719" w14:textId="1F7863B3" w:rsidR="003F64F1" w:rsidRPr="003F64F1" w:rsidRDefault="00F717B5" w:rsidP="00AD679C">
            <w:pPr>
              <w:spacing w:after="160" w:line="259" w:lineRule="auto"/>
              <w:jc w:val="center"/>
              <w:rPr>
                <w:rFonts w:ascii="Arial" w:eastAsiaTheme="minorHAnsi" w:hAnsi="Arial" w:cs="Arial"/>
                <w:sz w:val="22"/>
              </w:rPr>
            </w:pPr>
            <w:r w:rsidRPr="00F717B5">
              <w:rPr>
                <w:rFonts w:ascii="Arial" w:eastAsiaTheme="minorHAnsi" w:hAnsi="Arial" w:cs="Arial"/>
                <w:sz w:val="22"/>
              </w:rPr>
              <w:t>Klas. št.</w:t>
            </w:r>
          </w:p>
        </w:tc>
        <w:tc>
          <w:tcPr>
            <w:tcW w:w="4395" w:type="dxa"/>
            <w:vAlign w:val="center"/>
          </w:tcPr>
          <w:p w14:paraId="77B1DB62"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Odpadna snov</w:t>
            </w:r>
          </w:p>
        </w:tc>
        <w:tc>
          <w:tcPr>
            <w:tcW w:w="2409" w:type="dxa"/>
            <w:vAlign w:val="center"/>
          </w:tcPr>
          <w:p w14:paraId="7D3A2C5E"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Embalažna enota na mestu prevzema</w:t>
            </w:r>
          </w:p>
        </w:tc>
      </w:tr>
      <w:tr w:rsidR="003F64F1" w:rsidRPr="003F64F1" w14:paraId="0BA9DE97" w14:textId="77777777" w:rsidTr="00012318">
        <w:tc>
          <w:tcPr>
            <w:tcW w:w="675" w:type="dxa"/>
            <w:vAlign w:val="center"/>
          </w:tcPr>
          <w:p w14:paraId="12F91176" w14:textId="77777777" w:rsidR="003F64F1" w:rsidRPr="003F64F1" w:rsidRDefault="003F64F1" w:rsidP="003F64F1">
            <w:pPr>
              <w:spacing w:after="160" w:line="259" w:lineRule="auto"/>
              <w:rPr>
                <w:rFonts w:ascii="Arial" w:eastAsiaTheme="minorHAnsi" w:hAnsi="Arial" w:cs="Arial"/>
                <w:sz w:val="22"/>
              </w:rPr>
            </w:pPr>
            <w:r w:rsidRPr="003F64F1">
              <w:rPr>
                <w:rFonts w:ascii="Arial" w:eastAsiaTheme="minorHAnsi" w:hAnsi="Arial" w:cs="Arial"/>
                <w:sz w:val="22"/>
              </w:rPr>
              <w:t>1</w:t>
            </w:r>
          </w:p>
        </w:tc>
        <w:tc>
          <w:tcPr>
            <w:tcW w:w="1701" w:type="dxa"/>
            <w:vAlign w:val="center"/>
          </w:tcPr>
          <w:p w14:paraId="781F9D80" w14:textId="77777777" w:rsidR="003F64F1" w:rsidRPr="003F64F1" w:rsidRDefault="003F64F1" w:rsidP="003F64F1">
            <w:pPr>
              <w:spacing w:after="160" w:line="259" w:lineRule="auto"/>
              <w:rPr>
                <w:rFonts w:ascii="Arial" w:eastAsiaTheme="minorHAnsi" w:hAnsi="Arial" w:cs="Arial"/>
                <w:sz w:val="22"/>
              </w:rPr>
            </w:pPr>
            <w:r w:rsidRPr="003F64F1">
              <w:rPr>
                <w:rFonts w:ascii="Arial" w:eastAsiaTheme="minorHAnsi" w:hAnsi="Arial" w:cs="Arial"/>
                <w:sz w:val="22"/>
              </w:rPr>
              <w:t>18 01 02</w:t>
            </w:r>
          </w:p>
        </w:tc>
        <w:tc>
          <w:tcPr>
            <w:tcW w:w="4395" w:type="dxa"/>
            <w:vAlign w:val="center"/>
          </w:tcPr>
          <w:p w14:paraId="6FEA3C32" w14:textId="77777777" w:rsidR="003F64F1" w:rsidRPr="003F64F1" w:rsidRDefault="003F64F1" w:rsidP="003F64F1">
            <w:pPr>
              <w:spacing w:after="160" w:line="259" w:lineRule="auto"/>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tc>
        <w:tc>
          <w:tcPr>
            <w:tcW w:w="2409" w:type="dxa"/>
            <w:vAlign w:val="center"/>
          </w:tcPr>
          <w:p w14:paraId="08143E62" w14:textId="77777777" w:rsidR="003F64F1" w:rsidRPr="003F64F1" w:rsidRDefault="003F64F1" w:rsidP="005F7242">
            <w:pPr>
              <w:spacing w:after="160" w:line="259" w:lineRule="auto"/>
              <w:jc w:val="center"/>
              <w:rPr>
                <w:rFonts w:ascii="Arial" w:eastAsiaTheme="minorHAnsi" w:hAnsi="Arial" w:cs="Arial"/>
                <w:sz w:val="22"/>
              </w:rPr>
            </w:pPr>
            <w:r w:rsidRPr="003F64F1">
              <w:rPr>
                <w:rFonts w:ascii="Arial" w:eastAsiaTheme="minorHAnsi" w:hAnsi="Arial" w:cs="Arial"/>
                <w:sz w:val="22"/>
              </w:rPr>
              <w:t>Posamezni zabojniki 60 l</w:t>
            </w:r>
          </w:p>
        </w:tc>
      </w:tr>
    </w:tbl>
    <w:p w14:paraId="4DD6A732" w14:textId="77777777" w:rsidR="00F97DC7" w:rsidRDefault="00F97DC7" w:rsidP="005F7242">
      <w:pPr>
        <w:jc w:val="both"/>
        <w:rPr>
          <w:rFonts w:ascii="Arial" w:eastAsiaTheme="minorHAnsi" w:hAnsi="Arial" w:cs="Arial"/>
          <w:sz w:val="22"/>
        </w:rPr>
      </w:pPr>
    </w:p>
    <w:p w14:paraId="1BD10FAB" w14:textId="6B5242B9" w:rsidR="005F7242" w:rsidRPr="00E95905" w:rsidRDefault="00E95905" w:rsidP="005F7242">
      <w:pPr>
        <w:jc w:val="both"/>
        <w:rPr>
          <w:rFonts w:ascii="Arial" w:eastAsiaTheme="minorHAnsi" w:hAnsi="Arial" w:cs="Arial"/>
          <w:sz w:val="22"/>
        </w:rPr>
      </w:pPr>
      <w:r w:rsidRPr="00E95905">
        <w:rPr>
          <w:rFonts w:ascii="Arial" w:eastAsiaTheme="minorHAnsi" w:hAnsi="Arial" w:cs="Arial"/>
          <w:sz w:val="22"/>
        </w:rPr>
        <w:t xml:space="preserve">DINAMIKA ODVOZOV: </w:t>
      </w:r>
    </w:p>
    <w:p w14:paraId="6F5CDC5D" w14:textId="553CE2AE" w:rsidR="003F64F1" w:rsidRPr="003F64F1" w:rsidRDefault="003F64F1" w:rsidP="005F7242">
      <w:pPr>
        <w:jc w:val="both"/>
        <w:rPr>
          <w:rFonts w:ascii="Arial" w:eastAsiaTheme="minorHAnsi" w:hAnsi="Arial" w:cs="Arial"/>
          <w:sz w:val="22"/>
        </w:rPr>
      </w:pPr>
      <w:r w:rsidRPr="003F64F1">
        <w:rPr>
          <w:rFonts w:ascii="Arial" w:eastAsiaTheme="minorHAnsi" w:hAnsi="Arial" w:cs="Arial"/>
          <w:sz w:val="22"/>
        </w:rPr>
        <w:t>Najmanj enkrat mesečno oziroma po naročilu. Naročnik bo oddajal odpadke v embalažnih enotah, kot je navedeno v zgornji tabeli na prevzemnem mestu v oddelka za patologijo (hladilne komore) Splošne bolnišnice Izola.</w:t>
      </w:r>
    </w:p>
    <w:p w14:paraId="3E2FF0ED" w14:textId="77777777" w:rsidR="00F97DC7" w:rsidRDefault="00F97DC7" w:rsidP="005F7242">
      <w:pPr>
        <w:jc w:val="both"/>
        <w:rPr>
          <w:rFonts w:ascii="Arial" w:eastAsiaTheme="minorHAnsi" w:hAnsi="Arial" w:cs="Arial"/>
          <w:sz w:val="22"/>
          <w:u w:val="single"/>
        </w:rPr>
      </w:pPr>
    </w:p>
    <w:p w14:paraId="587ED59E" w14:textId="53C8173A" w:rsidR="003F64F1" w:rsidRPr="00047B7A" w:rsidRDefault="00F717B5" w:rsidP="005F7242">
      <w:pPr>
        <w:jc w:val="both"/>
        <w:rPr>
          <w:rFonts w:ascii="Arial" w:eastAsiaTheme="minorHAnsi" w:hAnsi="Arial" w:cs="Arial"/>
          <w:sz w:val="22"/>
          <w:u w:val="single"/>
        </w:rPr>
      </w:pPr>
      <w:r w:rsidRPr="00047B7A">
        <w:rPr>
          <w:rFonts w:ascii="Arial" w:eastAsiaTheme="minorHAnsi" w:hAnsi="Arial" w:cs="Arial"/>
          <w:sz w:val="22"/>
          <w:u w:val="single"/>
        </w:rPr>
        <w:t>Zahteve za prevzem in odvoz odpadkov:</w:t>
      </w:r>
    </w:p>
    <w:p w14:paraId="6F40A68D" w14:textId="77777777" w:rsidR="003F64F1" w:rsidRPr="00047B7A" w:rsidRDefault="003F64F1" w:rsidP="0081196D">
      <w:pPr>
        <w:spacing w:after="160" w:line="259" w:lineRule="auto"/>
        <w:jc w:val="both"/>
        <w:rPr>
          <w:rFonts w:ascii="Arial" w:eastAsiaTheme="minorHAnsi" w:hAnsi="Arial" w:cs="Arial"/>
          <w:sz w:val="22"/>
        </w:rPr>
      </w:pPr>
      <w:r w:rsidRPr="00047B7A">
        <w:rPr>
          <w:rFonts w:ascii="Arial" w:eastAsiaTheme="minorHAnsi" w:hAnsi="Arial" w:cs="Arial"/>
          <w:sz w:val="22"/>
        </w:rPr>
        <w:t xml:space="preserve">Ponudnik mora za prevzete odpadke zagotoviti predelavo ali odstranjevanje. </w:t>
      </w:r>
    </w:p>
    <w:p w14:paraId="1E426217" w14:textId="77777777" w:rsidR="003F64F1" w:rsidRPr="00047B7A" w:rsidRDefault="003F64F1" w:rsidP="0081196D">
      <w:pPr>
        <w:spacing w:after="160" w:line="259" w:lineRule="auto"/>
        <w:jc w:val="both"/>
        <w:rPr>
          <w:rFonts w:ascii="Arial" w:eastAsiaTheme="minorHAnsi" w:hAnsi="Arial" w:cs="Arial"/>
          <w:sz w:val="22"/>
        </w:rPr>
      </w:pPr>
      <w:r w:rsidRPr="00047B7A">
        <w:rPr>
          <w:rFonts w:ascii="Arial" w:eastAsiaTheme="minorHAnsi" w:hAnsi="Arial" w:cs="Arial"/>
          <w:sz w:val="22"/>
        </w:rPr>
        <w:t xml:space="preserve">Ponudnik mora naročniku ponuditi opremo in naprave za pravilno razvrščanje in predhodno skladiščenje odpadkov za nadaljnjo obdelavo oziroma oddajo v kolikor ga naročnik pozove. </w:t>
      </w:r>
    </w:p>
    <w:p w14:paraId="59C4D0F6" w14:textId="77777777" w:rsidR="006623D2" w:rsidRPr="00E95905" w:rsidRDefault="006623D2" w:rsidP="009E3B64">
      <w:pPr>
        <w:pStyle w:val="Odstavekseznama"/>
        <w:numPr>
          <w:ilvl w:val="0"/>
          <w:numId w:val="47"/>
        </w:numPr>
        <w:ind w:left="426"/>
        <w:rPr>
          <w:rFonts w:ascii="Arial" w:eastAsia="Times New Roman" w:hAnsi="Arial" w:cs="Arial"/>
          <w:b/>
          <w:sz w:val="22"/>
          <w:lang w:eastAsia="sl-SI"/>
        </w:rPr>
      </w:pPr>
      <w:r w:rsidRPr="00E95905">
        <w:rPr>
          <w:rFonts w:ascii="Arial" w:eastAsia="Times New Roman" w:hAnsi="Arial" w:cs="Arial"/>
          <w:b/>
          <w:sz w:val="22"/>
          <w:lang w:eastAsia="sl-SI"/>
        </w:rPr>
        <w:t>Zahteve za zabojnike:</w:t>
      </w:r>
    </w:p>
    <w:p w14:paraId="4FDF93F0" w14:textId="77777777" w:rsidR="006623D2" w:rsidRDefault="006623D2" w:rsidP="006623D2">
      <w:pPr>
        <w:jc w:val="both"/>
        <w:rPr>
          <w:rFonts w:ascii="Arial" w:eastAsia="Times New Roman" w:hAnsi="Arial" w:cs="Arial"/>
          <w:sz w:val="22"/>
          <w:u w:val="single"/>
          <w:lang w:eastAsia="sl-SI" w:bidi="en-US"/>
        </w:rPr>
      </w:pPr>
    </w:p>
    <w:p w14:paraId="235183A4" w14:textId="2A27CF28" w:rsidR="003F64F1" w:rsidRDefault="00F717B5" w:rsidP="006623D2">
      <w:pPr>
        <w:jc w:val="both"/>
        <w:rPr>
          <w:rFonts w:ascii="Arial" w:eastAsia="Times New Roman" w:hAnsi="Arial" w:cs="Arial"/>
          <w:sz w:val="22"/>
          <w:lang w:eastAsia="sl-SI" w:bidi="en-US"/>
        </w:rPr>
      </w:pPr>
      <w:r w:rsidRPr="00E95905">
        <w:rPr>
          <w:rFonts w:ascii="Arial" w:eastAsia="Times New Roman" w:hAnsi="Arial" w:cs="Arial"/>
          <w:sz w:val="22"/>
          <w:lang w:eastAsia="sl-SI" w:bidi="en-US"/>
        </w:rPr>
        <w:t>Ponudnik mora zagotavljati sukcesivno  dobavo  embalaže za odpadke s klas. št. 18 01 02.</w:t>
      </w:r>
    </w:p>
    <w:p w14:paraId="5442F364" w14:textId="77777777" w:rsidR="00ED7E5D" w:rsidRPr="00E95905" w:rsidRDefault="00ED7E5D" w:rsidP="006623D2">
      <w:pPr>
        <w:jc w:val="both"/>
        <w:rPr>
          <w:rFonts w:ascii="Arial" w:eastAsiaTheme="minorHAnsi" w:hAnsi="Arial" w:cs="Arial"/>
          <w:sz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073"/>
        <w:gridCol w:w="3686"/>
        <w:gridCol w:w="1572"/>
        <w:gridCol w:w="2106"/>
      </w:tblGrid>
      <w:tr w:rsidR="003F64F1" w:rsidRPr="003F64F1" w14:paraId="3958EA11" w14:textId="77777777" w:rsidTr="00ED7E5D">
        <w:tc>
          <w:tcPr>
            <w:tcW w:w="657" w:type="dxa"/>
          </w:tcPr>
          <w:p w14:paraId="0933E061" w14:textId="33983932" w:rsidR="003F64F1" w:rsidRPr="003F64F1" w:rsidRDefault="00F717B5" w:rsidP="00AD679C">
            <w:pPr>
              <w:spacing w:after="160" w:line="259" w:lineRule="auto"/>
              <w:rPr>
                <w:rFonts w:ascii="Arial" w:eastAsiaTheme="minorHAnsi" w:hAnsi="Arial" w:cs="Arial"/>
                <w:sz w:val="22"/>
              </w:rPr>
            </w:pPr>
            <w:r>
              <w:rPr>
                <w:rFonts w:ascii="Arial" w:eastAsiaTheme="minorHAnsi" w:hAnsi="Arial" w:cs="Arial"/>
                <w:sz w:val="22"/>
              </w:rPr>
              <w:t>Zap. št.</w:t>
            </w:r>
          </w:p>
        </w:tc>
        <w:tc>
          <w:tcPr>
            <w:tcW w:w="1073" w:type="dxa"/>
          </w:tcPr>
          <w:p w14:paraId="2633ACC0" w14:textId="0680CBD3" w:rsidR="003F64F1" w:rsidRPr="003F64F1" w:rsidRDefault="00F717B5" w:rsidP="00AD679C">
            <w:pPr>
              <w:spacing w:after="160" w:line="259" w:lineRule="auto"/>
              <w:jc w:val="center"/>
              <w:rPr>
                <w:rFonts w:ascii="Arial" w:eastAsiaTheme="minorHAnsi" w:hAnsi="Arial" w:cs="Arial"/>
                <w:sz w:val="22"/>
              </w:rPr>
            </w:pPr>
            <w:r>
              <w:rPr>
                <w:rFonts w:ascii="Arial" w:eastAsiaTheme="minorHAnsi" w:hAnsi="Arial" w:cs="Arial"/>
                <w:sz w:val="22"/>
              </w:rPr>
              <w:t>Klas. št.</w:t>
            </w:r>
          </w:p>
        </w:tc>
        <w:tc>
          <w:tcPr>
            <w:tcW w:w="3686" w:type="dxa"/>
          </w:tcPr>
          <w:p w14:paraId="27770E7A"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Volumen zabojnika</w:t>
            </w:r>
          </w:p>
        </w:tc>
        <w:tc>
          <w:tcPr>
            <w:tcW w:w="1572" w:type="dxa"/>
          </w:tcPr>
          <w:p w14:paraId="1D733829" w14:textId="63BF264A" w:rsidR="003F64F1" w:rsidRPr="004F44C3" w:rsidRDefault="00ED7E5D" w:rsidP="00AD679C">
            <w:pPr>
              <w:spacing w:after="160" w:line="259" w:lineRule="auto"/>
              <w:jc w:val="center"/>
              <w:rPr>
                <w:rFonts w:ascii="Arial" w:eastAsiaTheme="minorHAnsi" w:hAnsi="Arial" w:cs="Arial"/>
                <w:sz w:val="22"/>
                <w:highlight w:val="yellow"/>
              </w:rPr>
            </w:pPr>
            <w:r w:rsidRPr="00ED7E5D">
              <w:rPr>
                <w:rFonts w:ascii="Arial" w:eastAsiaTheme="minorHAnsi" w:hAnsi="Arial" w:cs="Arial"/>
                <w:sz w:val="22"/>
              </w:rPr>
              <w:t>Volumen</w:t>
            </w:r>
            <w:r w:rsidR="003F64F1" w:rsidRPr="00ED7E5D">
              <w:rPr>
                <w:rFonts w:ascii="Arial" w:eastAsiaTheme="minorHAnsi" w:hAnsi="Arial" w:cs="Arial"/>
                <w:sz w:val="22"/>
              </w:rPr>
              <w:t xml:space="preserve"> zabojnika</w:t>
            </w:r>
          </w:p>
        </w:tc>
        <w:tc>
          <w:tcPr>
            <w:tcW w:w="2106" w:type="dxa"/>
          </w:tcPr>
          <w:p w14:paraId="683E4E90" w14:textId="1ED0AB3A" w:rsidR="003F64F1" w:rsidRPr="004F44C3" w:rsidRDefault="00AD679C" w:rsidP="00AD679C">
            <w:pPr>
              <w:spacing w:after="160" w:line="259" w:lineRule="auto"/>
              <w:jc w:val="center"/>
              <w:rPr>
                <w:rFonts w:ascii="Arial" w:eastAsiaTheme="minorHAnsi" w:hAnsi="Arial" w:cs="Arial"/>
                <w:sz w:val="22"/>
                <w:highlight w:val="yellow"/>
              </w:rPr>
            </w:pPr>
            <w:r w:rsidRPr="003F64F1">
              <w:rPr>
                <w:rFonts w:ascii="Arial" w:eastAsia="Times New Roman" w:hAnsi="Arial" w:cs="Arial"/>
                <w:sz w:val="22"/>
                <w:lang w:eastAsia="sl-SI"/>
              </w:rPr>
              <w:t>Predvidena okvirna količina za dve leti</w:t>
            </w:r>
          </w:p>
        </w:tc>
      </w:tr>
      <w:tr w:rsidR="003F64F1" w:rsidRPr="003F64F1" w14:paraId="074065B1" w14:textId="77777777" w:rsidTr="00ED7E5D">
        <w:trPr>
          <w:trHeight w:val="765"/>
        </w:trPr>
        <w:tc>
          <w:tcPr>
            <w:tcW w:w="657" w:type="dxa"/>
            <w:vAlign w:val="center"/>
          </w:tcPr>
          <w:p w14:paraId="789DA72B" w14:textId="6C22C91B" w:rsidR="00AD679C" w:rsidRPr="003F64F1" w:rsidRDefault="00AD679C" w:rsidP="00AD679C">
            <w:pPr>
              <w:spacing w:after="160" w:line="259" w:lineRule="auto"/>
              <w:rPr>
                <w:rFonts w:ascii="Arial" w:eastAsiaTheme="minorHAnsi" w:hAnsi="Arial" w:cs="Arial"/>
                <w:sz w:val="22"/>
              </w:rPr>
            </w:pPr>
            <w:r>
              <w:rPr>
                <w:rFonts w:ascii="Arial" w:eastAsiaTheme="minorHAnsi" w:hAnsi="Arial" w:cs="Arial"/>
                <w:sz w:val="22"/>
              </w:rPr>
              <w:t>1</w:t>
            </w:r>
          </w:p>
        </w:tc>
        <w:tc>
          <w:tcPr>
            <w:tcW w:w="1073" w:type="dxa"/>
            <w:vAlign w:val="center"/>
          </w:tcPr>
          <w:p w14:paraId="53230EF6"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18 01 02</w:t>
            </w:r>
          </w:p>
        </w:tc>
        <w:tc>
          <w:tcPr>
            <w:tcW w:w="3686" w:type="dxa"/>
            <w:vAlign w:val="center"/>
          </w:tcPr>
          <w:p w14:paraId="0301D467"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tc>
        <w:tc>
          <w:tcPr>
            <w:tcW w:w="1572" w:type="dxa"/>
            <w:vAlign w:val="center"/>
          </w:tcPr>
          <w:p w14:paraId="783E2F82" w14:textId="77777777" w:rsidR="003F64F1" w:rsidRPr="003F64F1" w:rsidRDefault="003F64F1" w:rsidP="00AD679C">
            <w:pPr>
              <w:spacing w:after="160" w:line="259" w:lineRule="auto"/>
              <w:jc w:val="center"/>
              <w:rPr>
                <w:rFonts w:ascii="Arial" w:eastAsiaTheme="minorHAnsi" w:hAnsi="Arial" w:cs="Arial"/>
                <w:sz w:val="22"/>
              </w:rPr>
            </w:pPr>
            <w:r w:rsidRPr="003F64F1">
              <w:rPr>
                <w:rFonts w:ascii="Arial" w:eastAsiaTheme="minorHAnsi" w:hAnsi="Arial" w:cs="Arial"/>
                <w:sz w:val="22"/>
              </w:rPr>
              <w:t>Posamezni zabojniki 60 l</w:t>
            </w:r>
          </w:p>
        </w:tc>
        <w:tc>
          <w:tcPr>
            <w:tcW w:w="2106" w:type="dxa"/>
            <w:vAlign w:val="center"/>
          </w:tcPr>
          <w:p w14:paraId="28D4D01B" w14:textId="11C0077A" w:rsidR="003F64F1" w:rsidRPr="003F64F1" w:rsidRDefault="00ED7E5D" w:rsidP="00ED7E5D">
            <w:pPr>
              <w:spacing w:after="160" w:line="259" w:lineRule="auto"/>
              <w:jc w:val="center"/>
              <w:rPr>
                <w:rFonts w:ascii="Arial" w:eastAsiaTheme="minorHAnsi" w:hAnsi="Arial" w:cs="Arial"/>
                <w:sz w:val="22"/>
              </w:rPr>
            </w:pPr>
            <w:r>
              <w:rPr>
                <w:rFonts w:ascii="Arial" w:eastAsiaTheme="minorHAnsi" w:hAnsi="Arial" w:cs="Arial"/>
                <w:sz w:val="22"/>
              </w:rPr>
              <w:t xml:space="preserve">150 </w:t>
            </w:r>
          </w:p>
        </w:tc>
      </w:tr>
    </w:tbl>
    <w:p w14:paraId="78EE6FDF" w14:textId="77777777" w:rsidR="0081196D" w:rsidRPr="006623D2" w:rsidRDefault="0081196D" w:rsidP="006623D2">
      <w:pPr>
        <w:pStyle w:val="Odstavekseznama"/>
        <w:ind w:left="426"/>
        <w:rPr>
          <w:rFonts w:ascii="Arial" w:eastAsia="Times New Roman" w:hAnsi="Arial" w:cs="Arial"/>
          <w:sz w:val="22"/>
          <w:lang w:eastAsia="sl-SI"/>
        </w:rPr>
      </w:pPr>
    </w:p>
    <w:p w14:paraId="3008C017" w14:textId="30C833CD" w:rsidR="006623D2" w:rsidRPr="00E95905" w:rsidRDefault="00E95905" w:rsidP="006623D2">
      <w:pPr>
        <w:jc w:val="both"/>
        <w:rPr>
          <w:rFonts w:ascii="Arial" w:eastAsiaTheme="minorHAnsi" w:hAnsi="Arial" w:cs="Arial"/>
          <w:b/>
          <w:sz w:val="22"/>
        </w:rPr>
      </w:pPr>
      <w:r w:rsidRPr="00E95905">
        <w:rPr>
          <w:rFonts w:ascii="Arial" w:eastAsiaTheme="minorHAnsi" w:hAnsi="Arial" w:cs="Arial"/>
          <w:sz w:val="22"/>
        </w:rPr>
        <w:t>NAMEMBNOST</w:t>
      </w:r>
      <w:r w:rsidRPr="00E95905">
        <w:rPr>
          <w:rFonts w:ascii="Arial" w:eastAsiaTheme="minorHAnsi" w:hAnsi="Arial" w:cs="Arial"/>
          <w:b/>
          <w:sz w:val="22"/>
        </w:rPr>
        <w:t xml:space="preserve">: </w:t>
      </w:r>
    </w:p>
    <w:p w14:paraId="57AC7CA7" w14:textId="4C714249" w:rsidR="003F64F1" w:rsidRPr="006623D2" w:rsidRDefault="003F64F1" w:rsidP="006623D2">
      <w:pPr>
        <w:jc w:val="both"/>
        <w:rPr>
          <w:rFonts w:ascii="Arial" w:eastAsiaTheme="minorHAnsi" w:hAnsi="Arial" w:cs="Arial"/>
          <w:sz w:val="22"/>
        </w:rPr>
      </w:pPr>
      <w:r w:rsidRPr="003F64F1">
        <w:rPr>
          <w:rFonts w:ascii="Arial" w:eastAsiaTheme="minorHAnsi" w:hAnsi="Arial" w:cs="Arial"/>
          <w:sz w:val="22"/>
        </w:rPr>
        <w:t>Deli teles in organov, tudi vrečke s krvjo in konzervirano krvjo (razen 18 01 03).</w:t>
      </w:r>
    </w:p>
    <w:p w14:paraId="251553B1" w14:textId="77777777" w:rsidR="006623D2" w:rsidRDefault="006623D2" w:rsidP="0081196D">
      <w:pPr>
        <w:spacing w:line="259" w:lineRule="auto"/>
        <w:jc w:val="both"/>
        <w:rPr>
          <w:rFonts w:ascii="Arial" w:eastAsiaTheme="minorHAnsi" w:hAnsi="Arial" w:cs="Arial"/>
          <w:sz w:val="22"/>
        </w:rPr>
      </w:pPr>
    </w:p>
    <w:p w14:paraId="0F36F3A1" w14:textId="0D020D97" w:rsidR="003F64F1" w:rsidRPr="00E95905" w:rsidRDefault="00E95905" w:rsidP="0081196D">
      <w:pPr>
        <w:spacing w:line="259" w:lineRule="auto"/>
        <w:jc w:val="both"/>
        <w:rPr>
          <w:rFonts w:ascii="Arial" w:eastAsiaTheme="minorHAnsi" w:hAnsi="Arial" w:cs="Arial"/>
          <w:b/>
          <w:sz w:val="22"/>
        </w:rPr>
      </w:pPr>
      <w:r w:rsidRPr="00E95905">
        <w:rPr>
          <w:rFonts w:ascii="Arial" w:eastAsiaTheme="minorHAnsi" w:hAnsi="Arial" w:cs="Arial"/>
          <w:sz w:val="22"/>
        </w:rPr>
        <w:t>VELIKOST IN OBLIKA ZABOJNIKA</w:t>
      </w:r>
      <w:r w:rsidRPr="00E95905">
        <w:rPr>
          <w:rFonts w:ascii="Arial" w:eastAsiaTheme="minorHAnsi" w:hAnsi="Arial" w:cs="Arial"/>
          <w:b/>
          <w:sz w:val="22"/>
        </w:rPr>
        <w:t xml:space="preserve">: </w:t>
      </w:r>
    </w:p>
    <w:p w14:paraId="4A2D1C9D" w14:textId="77777777" w:rsidR="003F64F1" w:rsidRPr="006623D2"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6623D2">
        <w:rPr>
          <w:rFonts w:ascii="Arial" w:eastAsia="Times New Roman" w:hAnsi="Arial" w:cs="Arial"/>
          <w:sz w:val="22"/>
          <w:lang w:eastAsia="sl-SI"/>
        </w:rPr>
        <w:t xml:space="preserve">Zabojniki morajo biti pravokotne ali okrogle oblike. </w:t>
      </w:r>
    </w:p>
    <w:p w14:paraId="3FAF848F" w14:textId="77777777" w:rsidR="003F64F1" w:rsidRPr="006623D2"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6623D2">
        <w:rPr>
          <w:rFonts w:ascii="Arial" w:eastAsia="Times New Roman" w:hAnsi="Arial" w:cs="Arial"/>
          <w:sz w:val="22"/>
          <w:lang w:eastAsia="sl-SI"/>
        </w:rPr>
        <w:t>Opremljeni morajo biti z ročaji za lažje rokovanje.</w:t>
      </w:r>
    </w:p>
    <w:p w14:paraId="7536EF05" w14:textId="77777777" w:rsidR="009F64E5" w:rsidRPr="003F64F1" w:rsidRDefault="009F64E5" w:rsidP="0081196D">
      <w:pPr>
        <w:spacing w:after="160" w:line="259" w:lineRule="auto"/>
        <w:ind w:left="783"/>
        <w:contextualSpacing/>
        <w:jc w:val="both"/>
        <w:rPr>
          <w:rFonts w:ascii="Arial" w:eastAsiaTheme="minorHAnsi" w:hAnsi="Arial" w:cs="Arial"/>
          <w:sz w:val="22"/>
        </w:rPr>
      </w:pPr>
    </w:p>
    <w:p w14:paraId="4B7D2D67" w14:textId="29EC44A5" w:rsidR="003F64F1" w:rsidRPr="003F64F1" w:rsidRDefault="00E95905" w:rsidP="0081196D">
      <w:pPr>
        <w:spacing w:after="160" w:line="259" w:lineRule="auto"/>
        <w:jc w:val="both"/>
        <w:rPr>
          <w:rFonts w:ascii="Arial" w:eastAsiaTheme="minorHAnsi" w:hAnsi="Arial" w:cs="Arial"/>
          <w:sz w:val="22"/>
        </w:rPr>
      </w:pPr>
      <w:r w:rsidRPr="00E95905">
        <w:rPr>
          <w:rFonts w:ascii="Arial" w:eastAsiaTheme="minorHAnsi" w:hAnsi="Arial" w:cs="Arial"/>
          <w:sz w:val="22"/>
        </w:rPr>
        <w:t>MATERIAL:</w:t>
      </w:r>
      <w:r w:rsidRPr="003F64F1">
        <w:rPr>
          <w:rFonts w:ascii="Arial" w:eastAsiaTheme="minorHAnsi" w:hAnsi="Arial" w:cs="Arial"/>
          <w:sz w:val="22"/>
        </w:rPr>
        <w:t xml:space="preserve"> </w:t>
      </w:r>
      <w:r w:rsidR="003F64F1" w:rsidRPr="003F64F1">
        <w:rPr>
          <w:rFonts w:ascii="Arial" w:eastAsiaTheme="minorHAnsi" w:hAnsi="Arial" w:cs="Arial"/>
          <w:sz w:val="22"/>
        </w:rPr>
        <w:t xml:space="preserve">okolju prijazna </w:t>
      </w:r>
      <w:r w:rsidR="009F64E5">
        <w:rPr>
          <w:rFonts w:ascii="Arial" w:eastAsiaTheme="minorHAnsi" w:hAnsi="Arial" w:cs="Arial"/>
          <w:sz w:val="22"/>
        </w:rPr>
        <w:t>plastika (polietilen, propilen</w:t>
      </w:r>
      <w:r w:rsidR="003F64F1" w:rsidRPr="003F64F1">
        <w:rPr>
          <w:rFonts w:ascii="Arial" w:eastAsiaTheme="minorHAnsi" w:hAnsi="Arial" w:cs="Arial"/>
          <w:sz w:val="22"/>
        </w:rPr>
        <w:t>).</w:t>
      </w:r>
    </w:p>
    <w:p w14:paraId="1C439EE3" w14:textId="574B6965" w:rsidR="003F64F1" w:rsidRPr="003F64F1" w:rsidRDefault="00E95905" w:rsidP="0081196D">
      <w:pPr>
        <w:spacing w:after="160" w:line="259" w:lineRule="auto"/>
        <w:jc w:val="both"/>
        <w:rPr>
          <w:rFonts w:ascii="Arial" w:eastAsiaTheme="minorHAnsi" w:hAnsi="Arial" w:cs="Arial"/>
          <w:sz w:val="22"/>
        </w:rPr>
      </w:pPr>
      <w:r w:rsidRPr="00E95905">
        <w:rPr>
          <w:rFonts w:ascii="Arial" w:eastAsiaTheme="minorHAnsi" w:hAnsi="Arial" w:cs="Arial"/>
          <w:sz w:val="22"/>
        </w:rPr>
        <w:lastRenderedPageBreak/>
        <w:t>OBLIKA POKROVA</w:t>
      </w:r>
      <w:r w:rsidRPr="00E95905">
        <w:rPr>
          <w:rFonts w:ascii="Arial" w:eastAsiaTheme="minorHAnsi" w:hAnsi="Arial" w:cs="Arial"/>
          <w:b/>
          <w:sz w:val="22"/>
        </w:rPr>
        <w:t>:</w:t>
      </w:r>
      <w:r>
        <w:rPr>
          <w:rFonts w:ascii="Arial" w:eastAsiaTheme="minorHAnsi" w:hAnsi="Arial" w:cs="Arial"/>
          <w:sz w:val="22"/>
        </w:rPr>
        <w:t xml:space="preserve"> </w:t>
      </w:r>
      <w:r w:rsidR="009F64E5">
        <w:rPr>
          <w:rFonts w:ascii="Arial" w:eastAsiaTheme="minorHAnsi" w:hAnsi="Arial" w:cs="Arial"/>
          <w:sz w:val="22"/>
        </w:rPr>
        <w:t xml:space="preserve">pokrov, </w:t>
      </w:r>
      <w:r w:rsidR="003F64F1" w:rsidRPr="003F64F1">
        <w:rPr>
          <w:rFonts w:ascii="Arial" w:eastAsiaTheme="minorHAnsi" w:hAnsi="Arial" w:cs="Arial"/>
          <w:sz w:val="22"/>
        </w:rPr>
        <w:t>ki omogoča nepredušno zapiranje.</w:t>
      </w:r>
    </w:p>
    <w:p w14:paraId="69333577" w14:textId="4EB71EC1" w:rsidR="003F64F1" w:rsidRPr="003F64F1" w:rsidRDefault="00E95905" w:rsidP="0081196D">
      <w:pPr>
        <w:spacing w:after="160" w:line="259" w:lineRule="auto"/>
        <w:jc w:val="both"/>
        <w:rPr>
          <w:rFonts w:ascii="Arial" w:eastAsiaTheme="minorHAnsi" w:hAnsi="Arial" w:cs="Arial"/>
          <w:sz w:val="22"/>
        </w:rPr>
      </w:pPr>
      <w:r w:rsidRPr="00E95905">
        <w:rPr>
          <w:rFonts w:ascii="Arial" w:eastAsiaTheme="minorHAnsi" w:hAnsi="Arial" w:cs="Arial"/>
          <w:sz w:val="22"/>
        </w:rPr>
        <w:t>BARVA</w:t>
      </w:r>
      <w:r w:rsidRPr="00E95905">
        <w:rPr>
          <w:rFonts w:ascii="Arial" w:eastAsiaTheme="minorHAnsi" w:hAnsi="Arial" w:cs="Arial"/>
          <w:b/>
          <w:sz w:val="22"/>
        </w:rPr>
        <w:t>:</w:t>
      </w:r>
      <w:r w:rsidR="003F64F1" w:rsidRPr="003F64F1">
        <w:rPr>
          <w:rFonts w:ascii="Arial" w:eastAsiaTheme="minorHAnsi" w:hAnsi="Arial" w:cs="Arial"/>
          <w:b/>
          <w:sz w:val="22"/>
        </w:rPr>
        <w:t xml:space="preserve"> </w:t>
      </w:r>
      <w:r w:rsidR="003F64F1" w:rsidRPr="003F64F1">
        <w:rPr>
          <w:rFonts w:ascii="Arial" w:eastAsiaTheme="minorHAnsi" w:hAnsi="Arial" w:cs="Arial"/>
          <w:sz w:val="22"/>
        </w:rPr>
        <w:t xml:space="preserve">za odpadke s številko odpadka 18 01 02 volumna 60 l – barve ni določena </w:t>
      </w:r>
    </w:p>
    <w:p w14:paraId="6C970F9D" w14:textId="6870A92B" w:rsidR="003F64F1" w:rsidRPr="00E95905" w:rsidRDefault="00E95905" w:rsidP="00E95905">
      <w:pPr>
        <w:jc w:val="both"/>
        <w:rPr>
          <w:rFonts w:ascii="Arial" w:eastAsiaTheme="minorHAnsi" w:hAnsi="Arial" w:cs="Arial"/>
          <w:sz w:val="22"/>
        </w:rPr>
      </w:pPr>
      <w:r w:rsidRPr="00E95905">
        <w:rPr>
          <w:rFonts w:ascii="Arial" w:eastAsiaTheme="minorHAnsi" w:hAnsi="Arial" w:cs="Arial"/>
          <w:sz w:val="22"/>
        </w:rPr>
        <w:t xml:space="preserve">SKLADNOST: </w:t>
      </w:r>
    </w:p>
    <w:p w14:paraId="7A3EDDC3" w14:textId="77777777" w:rsidR="003F64F1" w:rsidRPr="003F64F1" w:rsidRDefault="003F64F1" w:rsidP="00E95905">
      <w:pPr>
        <w:jc w:val="both"/>
        <w:rPr>
          <w:rFonts w:ascii="Arial" w:eastAsiaTheme="minorHAnsi" w:hAnsi="Arial" w:cs="Arial"/>
          <w:sz w:val="22"/>
        </w:rPr>
      </w:pPr>
      <w:r w:rsidRPr="003F64F1">
        <w:rPr>
          <w:rFonts w:ascii="Arial" w:eastAsiaTheme="minorHAnsi" w:hAnsi="Arial" w:cs="Arial"/>
          <w:sz w:val="22"/>
        </w:rPr>
        <w:t>Zadostiti morajo zahtevam, ki jih določa Uredba o ravnanju z odpadki, ki nastajajo pri opravljanju zdravstvene in veterinarske dejavnosti ter z njima povezanih raziskavah (Ur. l. RS, št. 89/08):</w:t>
      </w:r>
    </w:p>
    <w:p w14:paraId="58CE790D" w14:textId="77777777" w:rsidR="003F64F1" w:rsidRPr="00E95905"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E95905">
        <w:rPr>
          <w:rFonts w:ascii="Arial" w:eastAsia="Times New Roman" w:hAnsi="Arial" w:cs="Arial"/>
          <w:sz w:val="22"/>
          <w:lang w:eastAsia="sl-SI"/>
        </w:rPr>
        <w:t>Morajo biti plastični, za enkratno uporabo, omogočati morajo nepredušno zapiranje.</w:t>
      </w:r>
    </w:p>
    <w:p w14:paraId="0406C144" w14:textId="77777777" w:rsidR="003F64F1" w:rsidRPr="00E95905" w:rsidRDefault="003F64F1" w:rsidP="009E3B64">
      <w:pPr>
        <w:numPr>
          <w:ilvl w:val="0"/>
          <w:numId w:val="44"/>
        </w:numPr>
        <w:tabs>
          <w:tab w:val="clear" w:pos="720"/>
          <w:tab w:val="num" w:pos="284"/>
        </w:tabs>
        <w:ind w:left="426"/>
        <w:jc w:val="both"/>
        <w:rPr>
          <w:rFonts w:ascii="Arial" w:eastAsia="Times New Roman" w:hAnsi="Arial" w:cs="Arial"/>
          <w:sz w:val="22"/>
          <w:lang w:eastAsia="sl-SI"/>
        </w:rPr>
      </w:pPr>
      <w:r w:rsidRPr="00E95905">
        <w:rPr>
          <w:rFonts w:ascii="Arial" w:eastAsia="Times New Roman" w:hAnsi="Arial" w:cs="Arial"/>
          <w:sz w:val="22"/>
          <w:lang w:eastAsia="sl-SI"/>
        </w:rPr>
        <w:t>Imeti morajo certifikat v skladu z Evropskim sporazum o mednarodnem cestnem prevozu nevarnega blaga (ADR) – UN 3291.</w:t>
      </w:r>
    </w:p>
    <w:p w14:paraId="12310381" w14:textId="77777777" w:rsidR="003F64F1" w:rsidRPr="003F64F1" w:rsidRDefault="003F64F1" w:rsidP="0081196D">
      <w:pPr>
        <w:spacing w:after="160" w:line="259" w:lineRule="auto"/>
        <w:ind w:left="720"/>
        <w:contextualSpacing/>
        <w:jc w:val="both"/>
        <w:rPr>
          <w:rFonts w:ascii="Arial" w:eastAsiaTheme="minorHAnsi" w:hAnsi="Arial" w:cs="Arial"/>
          <w:sz w:val="22"/>
        </w:rPr>
      </w:pPr>
    </w:p>
    <w:p w14:paraId="7D602F5F" w14:textId="4C790E7F" w:rsidR="003F64F1" w:rsidRPr="00E95905" w:rsidRDefault="00E95905" w:rsidP="00E95905">
      <w:pPr>
        <w:jc w:val="both"/>
        <w:rPr>
          <w:rFonts w:ascii="Arial" w:eastAsiaTheme="minorHAnsi" w:hAnsi="Arial" w:cs="Arial"/>
          <w:b/>
          <w:sz w:val="22"/>
        </w:rPr>
      </w:pPr>
      <w:r w:rsidRPr="00E95905">
        <w:rPr>
          <w:rFonts w:ascii="Arial" w:eastAsiaTheme="minorHAnsi" w:hAnsi="Arial" w:cs="Arial"/>
          <w:sz w:val="22"/>
        </w:rPr>
        <w:t>OZNAČBA ZABOJNIKOV</w:t>
      </w:r>
      <w:r w:rsidRPr="00E95905">
        <w:rPr>
          <w:rFonts w:ascii="Arial" w:eastAsiaTheme="minorHAnsi" w:hAnsi="Arial" w:cs="Arial"/>
          <w:b/>
          <w:sz w:val="22"/>
        </w:rPr>
        <w:t>:</w:t>
      </w:r>
    </w:p>
    <w:p w14:paraId="6E064299" w14:textId="77777777" w:rsidR="003F64F1" w:rsidRPr="003F64F1" w:rsidRDefault="003F64F1" w:rsidP="00E95905">
      <w:pPr>
        <w:jc w:val="both"/>
        <w:rPr>
          <w:rFonts w:ascii="Arial" w:eastAsiaTheme="minorHAnsi" w:hAnsi="Arial" w:cs="Arial"/>
          <w:sz w:val="22"/>
        </w:rPr>
      </w:pPr>
      <w:r w:rsidRPr="003F64F1">
        <w:rPr>
          <w:rFonts w:ascii="Arial" w:eastAsiaTheme="minorHAnsi" w:hAnsi="Arial" w:cs="Arial"/>
          <w:sz w:val="22"/>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7713187F" w14:textId="77777777" w:rsidR="00E95905" w:rsidRDefault="00E95905" w:rsidP="00E95905">
      <w:pPr>
        <w:jc w:val="both"/>
        <w:rPr>
          <w:rFonts w:ascii="Arial" w:eastAsiaTheme="minorHAnsi" w:hAnsi="Arial" w:cs="Arial"/>
          <w:sz w:val="22"/>
        </w:rPr>
      </w:pPr>
    </w:p>
    <w:p w14:paraId="0135E7CA" w14:textId="4C06E2A8" w:rsidR="003F64F1" w:rsidRDefault="003F64F1" w:rsidP="00E95905">
      <w:pPr>
        <w:jc w:val="both"/>
        <w:rPr>
          <w:rFonts w:ascii="Arial" w:eastAsiaTheme="minorHAnsi" w:hAnsi="Arial" w:cs="Arial"/>
          <w:sz w:val="22"/>
        </w:rPr>
      </w:pPr>
      <w:r w:rsidRPr="003F64F1">
        <w:rPr>
          <w:rFonts w:ascii="Arial" w:eastAsiaTheme="minorHAnsi" w:hAnsi="Arial" w:cs="Arial"/>
          <w:sz w:val="22"/>
        </w:rPr>
        <w:t>Označba je lahko v obliki potiska ali nalepk.</w:t>
      </w:r>
    </w:p>
    <w:p w14:paraId="3F3228E3" w14:textId="77777777" w:rsidR="00E95905" w:rsidRPr="003F64F1" w:rsidRDefault="00E95905" w:rsidP="00E95905">
      <w:pPr>
        <w:jc w:val="both"/>
        <w:rPr>
          <w:rFonts w:ascii="Arial" w:eastAsiaTheme="minorHAnsi" w:hAnsi="Arial" w:cs="Arial"/>
          <w:sz w:val="22"/>
        </w:rPr>
      </w:pPr>
    </w:p>
    <w:p w14:paraId="7140CE8F" w14:textId="77777777" w:rsidR="003F64F1" w:rsidRPr="003F64F1" w:rsidRDefault="003F64F1" w:rsidP="0081196D">
      <w:pPr>
        <w:spacing w:after="160" w:line="259" w:lineRule="auto"/>
        <w:jc w:val="both"/>
        <w:rPr>
          <w:rFonts w:ascii="Arial" w:eastAsiaTheme="minorHAnsi" w:hAnsi="Arial" w:cs="Arial"/>
          <w:sz w:val="22"/>
        </w:rPr>
      </w:pPr>
      <w:r w:rsidRPr="003F64F1">
        <w:rPr>
          <w:rFonts w:ascii="Arial" w:eastAsiaTheme="minorHAnsi" w:hAnsi="Arial" w:cs="Arial"/>
          <w:sz w:val="22"/>
        </w:rPr>
        <w:t xml:space="preserve">Na označbi mora biti poleg simbola in zapisa samega odpadka s številko odpadka še sledeči tekst: </w:t>
      </w:r>
      <w:r w:rsidRPr="003F64F1">
        <w:rPr>
          <w:rFonts w:ascii="Arial" w:eastAsiaTheme="minorHAnsi" w:hAnsi="Arial" w:cs="Arial"/>
          <w:sz w:val="22"/>
        </w:rPr>
        <w:tab/>
      </w:r>
    </w:p>
    <w:p w14:paraId="5E413FEB" w14:textId="77777777" w:rsidR="003F64F1" w:rsidRPr="003F64F1" w:rsidRDefault="003F64F1" w:rsidP="0081196D">
      <w:pPr>
        <w:spacing w:after="160" w:line="259" w:lineRule="auto"/>
        <w:jc w:val="both"/>
        <w:rPr>
          <w:rFonts w:ascii="Arial" w:eastAsiaTheme="minorHAnsi" w:hAnsi="Arial" w:cs="Arial"/>
          <w:sz w:val="22"/>
        </w:rPr>
      </w:pPr>
      <w:r w:rsidRPr="003F64F1">
        <w:rPr>
          <w:rFonts w:ascii="Arial" w:eastAsiaTheme="minorHAnsi" w:hAnsi="Arial" w:cs="Arial"/>
          <w:sz w:val="22"/>
        </w:rPr>
        <w:t xml:space="preserve">Povzročitelj odpadkov: Splošna bolnišnica Izola; </w:t>
      </w:r>
    </w:p>
    <w:p w14:paraId="083DF543" w14:textId="77777777" w:rsidR="003F64F1" w:rsidRPr="003F64F1" w:rsidRDefault="003F64F1" w:rsidP="0081196D">
      <w:pPr>
        <w:spacing w:after="160" w:line="259" w:lineRule="auto"/>
        <w:jc w:val="both"/>
        <w:rPr>
          <w:rFonts w:ascii="Arial" w:eastAsiaTheme="minorHAnsi" w:hAnsi="Arial" w:cs="Arial"/>
          <w:sz w:val="22"/>
        </w:rPr>
      </w:pPr>
      <w:r w:rsidRPr="003F64F1">
        <w:rPr>
          <w:rFonts w:ascii="Arial" w:eastAsiaTheme="minorHAnsi" w:hAnsi="Arial" w:cs="Arial"/>
          <w:sz w:val="22"/>
        </w:rPr>
        <w:t>Mesto nastanka (oddelek): ____________ ;</w:t>
      </w:r>
    </w:p>
    <w:p w14:paraId="55E8F3BE" w14:textId="40B01138" w:rsidR="003F64F1" w:rsidRPr="003F64F1" w:rsidRDefault="003F64F1" w:rsidP="0081196D">
      <w:pPr>
        <w:spacing w:after="160" w:line="259" w:lineRule="auto"/>
        <w:jc w:val="both"/>
        <w:rPr>
          <w:rFonts w:ascii="Arial" w:eastAsiaTheme="minorHAnsi" w:hAnsi="Arial" w:cs="Arial"/>
          <w:sz w:val="22"/>
        </w:rPr>
      </w:pPr>
      <w:r w:rsidRPr="003F64F1">
        <w:rPr>
          <w:rFonts w:ascii="Arial" w:eastAsiaTheme="minorHAnsi" w:hAnsi="Arial" w:cs="Arial"/>
          <w:sz w:val="22"/>
        </w:rPr>
        <w:t>Datum nastanka: od__</w:t>
      </w:r>
      <w:r w:rsidR="009F64E5">
        <w:rPr>
          <w:rFonts w:ascii="Arial" w:eastAsiaTheme="minorHAnsi" w:hAnsi="Arial" w:cs="Arial"/>
          <w:sz w:val="22"/>
        </w:rPr>
        <w:t>____________  do _____________.</w:t>
      </w:r>
    </w:p>
    <w:p w14:paraId="64DB937E" w14:textId="77777777" w:rsidR="003F64F1" w:rsidRPr="003F64F1" w:rsidRDefault="003F64F1" w:rsidP="0081196D">
      <w:pPr>
        <w:spacing w:after="160" w:line="259" w:lineRule="auto"/>
        <w:jc w:val="both"/>
        <w:rPr>
          <w:rFonts w:ascii="Arial" w:eastAsiaTheme="minorHAnsi" w:hAnsi="Arial" w:cs="Arial"/>
          <w:sz w:val="22"/>
        </w:rPr>
      </w:pPr>
      <w:r w:rsidRPr="003F64F1">
        <w:rPr>
          <w:rFonts w:ascii="Arial" w:eastAsiaTheme="minorHAnsi" w:hAnsi="Arial" w:cs="Arial"/>
          <w:sz w:val="22"/>
        </w:rPr>
        <w:t>Barvno ozadje na potisku ali nalepki mora biti vsaj 1/3 v rdeči barvi za odpadke 18 01 02</w:t>
      </w:r>
    </w:p>
    <w:p w14:paraId="3D917839" w14:textId="10BDE53F" w:rsidR="009F64E5" w:rsidRPr="003F64F1" w:rsidRDefault="003F64F1" w:rsidP="0081196D">
      <w:pPr>
        <w:spacing w:after="160" w:line="259" w:lineRule="auto"/>
        <w:jc w:val="both"/>
        <w:rPr>
          <w:rFonts w:ascii="Arial" w:eastAsiaTheme="minorHAnsi" w:hAnsi="Arial" w:cs="Arial"/>
          <w:sz w:val="22"/>
        </w:rPr>
      </w:pPr>
      <w:r w:rsidRPr="003F64F1">
        <w:rPr>
          <w:rFonts w:ascii="Arial" w:eastAsiaTheme="minorHAnsi" w:hAnsi="Arial" w:cs="Arial"/>
          <w:sz w:val="22"/>
        </w:rPr>
        <w:t xml:space="preserve">Velikost potiska ali nalepke minimalno: 17 cm x 23 cm. </w:t>
      </w:r>
    </w:p>
    <w:p w14:paraId="76556046" w14:textId="0C8151FB" w:rsidR="00A022EC" w:rsidRDefault="00E95905" w:rsidP="0081196D">
      <w:pPr>
        <w:spacing w:after="160" w:line="259" w:lineRule="auto"/>
        <w:jc w:val="both"/>
        <w:rPr>
          <w:rFonts w:ascii="Arial" w:eastAsiaTheme="minorHAnsi" w:hAnsi="Arial" w:cs="Arial"/>
          <w:sz w:val="22"/>
        </w:rPr>
      </w:pPr>
      <w:r w:rsidRPr="00CB7C21">
        <w:rPr>
          <w:rFonts w:ascii="Arial" w:eastAsiaTheme="minorHAnsi" w:hAnsi="Arial" w:cs="Arial"/>
          <w:sz w:val="22"/>
        </w:rPr>
        <w:t>DOBAVA</w:t>
      </w:r>
      <w:r w:rsidRPr="00CB7C21">
        <w:rPr>
          <w:rFonts w:ascii="Arial" w:eastAsiaTheme="minorHAnsi" w:hAnsi="Arial" w:cs="Arial"/>
          <w:b/>
          <w:sz w:val="22"/>
        </w:rPr>
        <w:t>:</w:t>
      </w:r>
      <w:r w:rsidR="003F64F1" w:rsidRPr="00CB7C21">
        <w:rPr>
          <w:rFonts w:ascii="Arial" w:eastAsiaTheme="minorHAnsi" w:hAnsi="Arial" w:cs="Arial"/>
          <w:sz w:val="22"/>
        </w:rPr>
        <w:t xml:space="preserve"> Sukcesivna dobava, in sicer </w:t>
      </w:r>
      <w:r w:rsidR="003F64F1" w:rsidRPr="00CB7C21">
        <w:rPr>
          <w:rFonts w:ascii="Arial" w:eastAsiaTheme="minorHAnsi" w:hAnsi="Arial" w:cs="Arial"/>
          <w:b/>
          <w:sz w:val="22"/>
        </w:rPr>
        <w:t>najkasneje 3 dni</w:t>
      </w:r>
      <w:r w:rsidR="003F64F1" w:rsidRPr="00CB7C21">
        <w:rPr>
          <w:rFonts w:ascii="Arial" w:eastAsiaTheme="minorHAnsi" w:hAnsi="Arial" w:cs="Arial"/>
          <w:sz w:val="22"/>
        </w:rPr>
        <w:t xml:space="preserve"> </w:t>
      </w:r>
      <w:r w:rsidR="00522100" w:rsidRPr="00CB7C21">
        <w:rPr>
          <w:rFonts w:ascii="Arial" w:eastAsiaTheme="minorHAnsi" w:hAnsi="Arial" w:cs="Arial"/>
          <w:sz w:val="22"/>
        </w:rPr>
        <w:t>po izdaji naročilnice</w:t>
      </w:r>
      <w:r w:rsidR="009F64E5" w:rsidRPr="00CB7C21">
        <w:rPr>
          <w:rFonts w:ascii="Arial" w:eastAsiaTheme="minorHAnsi" w:hAnsi="Arial" w:cs="Arial"/>
          <w:sz w:val="22"/>
        </w:rPr>
        <w:t>.</w:t>
      </w:r>
    </w:p>
    <w:p w14:paraId="1A55DDED" w14:textId="0B2BE04D" w:rsidR="00083E38" w:rsidRPr="003A3091" w:rsidRDefault="00083E38" w:rsidP="003A3091">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3A3091">
        <w:rPr>
          <w:rFonts w:ascii="Arial" w:eastAsia="Times New Roman" w:hAnsi="Arial" w:cs="Arial"/>
          <w:b/>
          <w:sz w:val="22"/>
          <w:lang w:eastAsia="sl-SI"/>
        </w:rPr>
        <w:t>SKLOP</w:t>
      </w:r>
      <w:r w:rsidR="0019125D">
        <w:rPr>
          <w:rFonts w:ascii="Arial" w:eastAsia="Times New Roman" w:hAnsi="Arial" w:cs="Arial"/>
          <w:b/>
          <w:sz w:val="22"/>
          <w:lang w:eastAsia="sl-SI"/>
        </w:rPr>
        <w:t xml:space="preserve"> 5</w:t>
      </w:r>
      <w:r w:rsidRPr="003A3091">
        <w:rPr>
          <w:rFonts w:ascii="Arial" w:eastAsia="Times New Roman" w:hAnsi="Arial" w:cs="Arial"/>
          <w:b/>
          <w:sz w:val="22"/>
          <w:lang w:eastAsia="sl-SI"/>
        </w:rPr>
        <w:t xml:space="preserve">: </w:t>
      </w:r>
      <w:r w:rsidR="00E355C4" w:rsidRPr="003A3091">
        <w:rPr>
          <w:rFonts w:ascii="Arial" w:eastAsia="Times New Roman" w:hAnsi="Arial" w:cs="Arial"/>
          <w:b/>
          <w:sz w:val="22"/>
          <w:lang w:eastAsia="sl-SI"/>
        </w:rPr>
        <w:t>ZBIRANJE</w:t>
      </w:r>
      <w:r w:rsidRPr="003A3091">
        <w:rPr>
          <w:rFonts w:ascii="Arial" w:eastAsia="Times New Roman" w:hAnsi="Arial" w:cs="Arial"/>
          <w:b/>
          <w:sz w:val="22"/>
          <w:lang w:eastAsia="sl-SI"/>
        </w:rPr>
        <w:t xml:space="preserve"> ODPADKOV S </w:t>
      </w:r>
      <w:r w:rsidR="00CB7444" w:rsidRPr="003A3091">
        <w:rPr>
          <w:rFonts w:ascii="Arial" w:eastAsia="Times New Roman" w:hAnsi="Arial" w:cs="Arial"/>
          <w:b/>
          <w:sz w:val="22"/>
          <w:lang w:eastAsia="sl-SI"/>
        </w:rPr>
        <w:t xml:space="preserve">KLAS. ŠT. </w:t>
      </w:r>
      <w:r w:rsidRPr="003A3091">
        <w:rPr>
          <w:rFonts w:ascii="Arial" w:eastAsia="Times New Roman" w:hAnsi="Arial" w:cs="Arial"/>
          <w:b/>
          <w:sz w:val="22"/>
          <w:lang w:eastAsia="sl-SI"/>
        </w:rPr>
        <w:t xml:space="preserve"> 18 01 04</w:t>
      </w:r>
    </w:p>
    <w:p w14:paraId="6B2F9D6B" w14:textId="77777777" w:rsidR="0090415A" w:rsidRDefault="0090415A" w:rsidP="00083E38">
      <w:pPr>
        <w:rPr>
          <w:rFonts w:ascii="Arial" w:eastAsia="Times New Roman" w:hAnsi="Arial" w:cs="Arial"/>
          <w:b/>
          <w:sz w:val="22"/>
          <w:u w:val="single"/>
          <w:lang w:eastAsia="sl-SI"/>
        </w:rPr>
      </w:pPr>
    </w:p>
    <w:p w14:paraId="5D7E1468" w14:textId="48A9950B" w:rsidR="00457C18" w:rsidRPr="003A3091" w:rsidRDefault="001A00A2" w:rsidP="009E3B64">
      <w:pPr>
        <w:pStyle w:val="Odstavekseznama"/>
        <w:numPr>
          <w:ilvl w:val="0"/>
          <w:numId w:val="48"/>
        </w:numPr>
        <w:ind w:left="426"/>
        <w:jc w:val="both"/>
        <w:rPr>
          <w:rFonts w:ascii="Arial" w:eastAsiaTheme="minorHAnsi" w:hAnsi="Arial" w:cs="Arial"/>
          <w:b/>
          <w:sz w:val="22"/>
        </w:rPr>
      </w:pPr>
      <w:r w:rsidRPr="003A3091">
        <w:rPr>
          <w:rFonts w:ascii="Arial" w:eastAsiaTheme="minorHAnsi" w:hAnsi="Arial" w:cs="Arial"/>
          <w:b/>
          <w:sz w:val="22"/>
        </w:rPr>
        <w:t>Zahteve za odpadke s klas. št. 18 01 04</w:t>
      </w:r>
    </w:p>
    <w:p w14:paraId="2CC7AD46" w14:textId="77777777" w:rsidR="001A00A2" w:rsidRPr="0051237F" w:rsidRDefault="001A00A2" w:rsidP="0081196D">
      <w:pPr>
        <w:contextualSpacing/>
        <w:jc w:val="both"/>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63"/>
        <w:gridCol w:w="5216"/>
        <w:gridCol w:w="2126"/>
      </w:tblGrid>
      <w:tr w:rsidR="00457C18" w:rsidRPr="0051237F" w14:paraId="6308514A" w14:textId="77777777" w:rsidTr="00CB7C21">
        <w:tc>
          <w:tcPr>
            <w:tcW w:w="675" w:type="dxa"/>
          </w:tcPr>
          <w:p w14:paraId="4D22D96F" w14:textId="77777777" w:rsidR="00457C18" w:rsidRPr="0051237F" w:rsidRDefault="00457C18" w:rsidP="00ED7E5D">
            <w:pPr>
              <w:rPr>
                <w:rFonts w:ascii="Arial" w:eastAsia="Times New Roman" w:hAnsi="Arial" w:cs="Arial"/>
                <w:sz w:val="22"/>
                <w:lang w:eastAsia="sl-SI"/>
              </w:rPr>
            </w:pPr>
            <w:r w:rsidRPr="0051237F">
              <w:rPr>
                <w:rFonts w:ascii="Arial" w:eastAsia="Times New Roman" w:hAnsi="Arial" w:cs="Arial"/>
                <w:sz w:val="22"/>
                <w:lang w:eastAsia="sl-SI"/>
              </w:rPr>
              <w:t>Zap. št.</w:t>
            </w:r>
          </w:p>
        </w:tc>
        <w:tc>
          <w:tcPr>
            <w:tcW w:w="1163" w:type="dxa"/>
          </w:tcPr>
          <w:p w14:paraId="4CFC68C4" w14:textId="048A7F75" w:rsidR="00457C18" w:rsidRPr="0051237F" w:rsidRDefault="004F44C3" w:rsidP="004F44C3">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216" w:type="dxa"/>
          </w:tcPr>
          <w:p w14:paraId="0A4C0132" w14:textId="77777777" w:rsidR="00457C18" w:rsidRPr="0051237F" w:rsidRDefault="00457C18" w:rsidP="004F44C3">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2126" w:type="dxa"/>
          </w:tcPr>
          <w:p w14:paraId="20D69469" w14:textId="77777777" w:rsidR="00457C18" w:rsidRPr="0051237F" w:rsidRDefault="00457C18" w:rsidP="004F44C3">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Predvidena</w:t>
            </w:r>
            <w:r w:rsidR="007D79AF">
              <w:rPr>
                <w:rFonts w:ascii="Arial" w:eastAsia="Times New Roman" w:hAnsi="Arial" w:cs="Arial"/>
                <w:sz w:val="22"/>
                <w:lang w:eastAsia="sl-SI"/>
              </w:rPr>
              <w:t xml:space="preserve"> okvirna</w:t>
            </w:r>
            <w:r w:rsidRPr="0051237F">
              <w:rPr>
                <w:rFonts w:ascii="Arial" w:eastAsia="Times New Roman" w:hAnsi="Arial" w:cs="Arial"/>
                <w:sz w:val="22"/>
                <w:lang w:eastAsia="sl-SI"/>
              </w:rPr>
              <w:t xml:space="preserve"> količina</w:t>
            </w:r>
            <w:r w:rsidR="00CF13B2">
              <w:rPr>
                <w:rFonts w:ascii="Arial" w:eastAsia="Times New Roman" w:hAnsi="Arial" w:cs="Arial"/>
                <w:sz w:val="22"/>
                <w:lang w:eastAsia="sl-SI"/>
              </w:rPr>
              <w:t xml:space="preserve"> za 2 leti</w:t>
            </w:r>
          </w:p>
        </w:tc>
      </w:tr>
      <w:tr w:rsidR="00457C18" w:rsidRPr="0051237F" w14:paraId="051E0229" w14:textId="77777777" w:rsidTr="00CB7C21">
        <w:tc>
          <w:tcPr>
            <w:tcW w:w="675" w:type="dxa"/>
            <w:vAlign w:val="center"/>
          </w:tcPr>
          <w:p w14:paraId="51237938" w14:textId="77777777" w:rsidR="00457C18" w:rsidRPr="0051237F" w:rsidRDefault="000466BA" w:rsidP="00ED7E5D">
            <w:pPr>
              <w:numPr>
                <w:ilvl w:val="12"/>
                <w:numId w:val="0"/>
              </w:numPr>
              <w:rPr>
                <w:rFonts w:ascii="Arial" w:eastAsia="Times New Roman" w:hAnsi="Arial" w:cs="Arial"/>
                <w:sz w:val="22"/>
                <w:lang w:eastAsia="sl-SI"/>
              </w:rPr>
            </w:pPr>
            <w:r>
              <w:rPr>
                <w:rFonts w:ascii="Arial" w:eastAsia="Times New Roman" w:hAnsi="Arial" w:cs="Arial"/>
                <w:sz w:val="22"/>
                <w:lang w:eastAsia="sl-SI"/>
              </w:rPr>
              <w:t>1.</w:t>
            </w:r>
          </w:p>
        </w:tc>
        <w:tc>
          <w:tcPr>
            <w:tcW w:w="1163" w:type="dxa"/>
            <w:vAlign w:val="center"/>
          </w:tcPr>
          <w:p w14:paraId="58EE446A" w14:textId="77777777" w:rsidR="00457C18" w:rsidRPr="0051237F" w:rsidRDefault="00457C18" w:rsidP="0081196D">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w:t>
            </w:r>
            <w:r>
              <w:rPr>
                <w:rFonts w:ascii="Arial" w:eastAsia="Times New Roman" w:hAnsi="Arial" w:cs="Arial"/>
                <w:sz w:val="22"/>
                <w:lang w:eastAsia="sl-SI"/>
              </w:rPr>
              <w:t>4</w:t>
            </w:r>
          </w:p>
        </w:tc>
        <w:tc>
          <w:tcPr>
            <w:tcW w:w="5216" w:type="dxa"/>
          </w:tcPr>
          <w:p w14:paraId="47C38600" w14:textId="43E2FCD9" w:rsidR="00457C18" w:rsidRPr="0051237F" w:rsidRDefault="00457C18" w:rsidP="00ED7E5D">
            <w:pPr>
              <w:jc w:val="center"/>
              <w:rPr>
                <w:rFonts w:ascii="Arial" w:eastAsia="Times New Roman" w:hAnsi="Arial" w:cs="Arial"/>
                <w:sz w:val="22"/>
                <w:lang w:eastAsia="sl-SI"/>
              </w:rPr>
            </w:pPr>
            <w:r w:rsidRPr="00457C18">
              <w:rPr>
                <w:rFonts w:ascii="Arial" w:eastAsia="Times New Roman" w:hAnsi="Arial" w:cs="Arial"/>
                <w:sz w:val="22"/>
                <w:lang w:eastAsia="sl-SI"/>
              </w:rPr>
              <w:t>Odpadki, ki z vidika preventive pred okužbo ne zahtevajo posebnega ravnanja pri zbiranju in odstranjevanju (na primer povoji, mavčne obloge, perilo, oblačila za enkratno uporabo, plenice)</w:t>
            </w:r>
            <w:r w:rsidR="004F44C3">
              <w:rPr>
                <w:rFonts w:ascii="Arial" w:eastAsia="Times New Roman" w:hAnsi="Arial" w:cs="Arial"/>
                <w:sz w:val="22"/>
                <w:lang w:eastAsia="sl-SI"/>
              </w:rPr>
              <w:t>.</w:t>
            </w:r>
          </w:p>
        </w:tc>
        <w:tc>
          <w:tcPr>
            <w:tcW w:w="2126" w:type="dxa"/>
            <w:vAlign w:val="center"/>
          </w:tcPr>
          <w:p w14:paraId="32F892A1" w14:textId="77777777" w:rsidR="00457C18" w:rsidRPr="0051237F" w:rsidRDefault="003F64F1" w:rsidP="00ED7E5D">
            <w:pPr>
              <w:jc w:val="center"/>
              <w:rPr>
                <w:rFonts w:ascii="Arial" w:eastAsia="Times New Roman" w:hAnsi="Arial" w:cs="Arial"/>
                <w:sz w:val="22"/>
                <w:lang w:eastAsia="sl-SI"/>
              </w:rPr>
            </w:pPr>
            <w:r w:rsidRPr="003F64F1">
              <w:rPr>
                <w:rFonts w:ascii="Arial" w:eastAsia="Times New Roman" w:hAnsi="Arial" w:cs="Arial"/>
                <w:sz w:val="22"/>
                <w:lang w:eastAsia="sl-SI"/>
              </w:rPr>
              <w:t xml:space="preserve">300.000,00 </w:t>
            </w:r>
            <w:r w:rsidR="00457C18" w:rsidRPr="0051237F">
              <w:rPr>
                <w:rFonts w:ascii="Arial" w:eastAsia="Times New Roman" w:hAnsi="Arial" w:cs="Arial"/>
                <w:sz w:val="22"/>
                <w:lang w:eastAsia="sl-SI"/>
              </w:rPr>
              <w:t>kg</w:t>
            </w:r>
          </w:p>
        </w:tc>
      </w:tr>
    </w:tbl>
    <w:p w14:paraId="6B457FF0" w14:textId="77777777" w:rsidR="007E0235" w:rsidRPr="00CB73FF" w:rsidRDefault="007E0235" w:rsidP="0081196D">
      <w:pPr>
        <w:jc w:val="both"/>
        <w:rPr>
          <w:rFonts w:ascii="Arial" w:hAnsi="Arial" w:cs="Arial"/>
          <w:sz w:val="22"/>
        </w:rPr>
      </w:pPr>
    </w:p>
    <w:p w14:paraId="1D992C71" w14:textId="01E1EA0E" w:rsidR="00CB7444" w:rsidRPr="003A3091" w:rsidRDefault="003A3091" w:rsidP="0081196D">
      <w:pPr>
        <w:jc w:val="both"/>
        <w:rPr>
          <w:rFonts w:ascii="Arial" w:eastAsia="Times New Roman" w:hAnsi="Arial" w:cs="Arial"/>
          <w:sz w:val="22"/>
          <w:lang w:eastAsia="sl-SI"/>
        </w:rPr>
      </w:pPr>
      <w:r w:rsidRPr="003A3091">
        <w:rPr>
          <w:rFonts w:ascii="Arial" w:eastAsia="Times New Roman" w:hAnsi="Arial" w:cs="Arial"/>
          <w:sz w:val="22"/>
          <w:lang w:eastAsia="sl-SI"/>
        </w:rPr>
        <w:t>PREVZEMNO MESTO ZA VSE ODPADKE:</w:t>
      </w:r>
    </w:p>
    <w:p w14:paraId="0428D644" w14:textId="20B01121" w:rsidR="00CB7444" w:rsidRDefault="00CB7444" w:rsidP="0081196D">
      <w:pPr>
        <w:jc w:val="both"/>
        <w:rPr>
          <w:rFonts w:ascii="Arial" w:eastAsia="Times New Roman" w:hAnsi="Arial" w:cs="Arial"/>
          <w:sz w:val="22"/>
          <w:lang w:eastAsia="sl-SI"/>
        </w:rPr>
      </w:pPr>
      <w:r w:rsidRPr="003A3091">
        <w:rPr>
          <w:rFonts w:ascii="Arial" w:eastAsia="Times New Roman" w:hAnsi="Arial" w:cs="Arial"/>
          <w:sz w:val="22"/>
          <w:lang w:eastAsia="sl-SI"/>
        </w:rPr>
        <w:t xml:space="preserve">Splošna Bolnišnica Izola, Polje 40, 6310 Izola - skupna zbiralnica odpadkov. </w:t>
      </w:r>
    </w:p>
    <w:p w14:paraId="211DB81D" w14:textId="27FC829C" w:rsidR="00495C88" w:rsidRDefault="00495C88" w:rsidP="0081196D">
      <w:pPr>
        <w:jc w:val="both"/>
        <w:rPr>
          <w:rFonts w:ascii="Arial" w:hAnsi="Arial" w:cs="Arial"/>
          <w:sz w:val="22"/>
        </w:rPr>
      </w:pPr>
    </w:p>
    <w:p w14:paraId="007A56BB" w14:textId="77777777" w:rsidR="004F44C3" w:rsidRPr="00DF4781" w:rsidRDefault="004F44C3" w:rsidP="004F44C3">
      <w:pPr>
        <w:rPr>
          <w:rFonts w:ascii="Arial" w:eastAsia="Times New Roman" w:hAnsi="Arial" w:cs="Arial"/>
          <w:sz w:val="22"/>
          <w:lang w:eastAsia="sl-SI"/>
        </w:rPr>
      </w:pPr>
      <w:r w:rsidRPr="00DF4781">
        <w:rPr>
          <w:rFonts w:ascii="Arial" w:eastAsia="Times New Roman" w:hAnsi="Arial" w:cs="Arial"/>
          <w:sz w:val="22"/>
          <w:lang w:eastAsia="sl-SI"/>
        </w:rPr>
        <w:t>Embalažna enota na prevzemnem mestu:</w:t>
      </w:r>
    </w:p>
    <w:p w14:paraId="1D2B6D78" w14:textId="77777777" w:rsidR="004F44C3" w:rsidRDefault="004F44C3" w:rsidP="0081196D">
      <w:pPr>
        <w:jc w:val="both"/>
        <w:rPr>
          <w:rFonts w:ascii="Arial" w:hAnsi="Arial" w:cs="Arial"/>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63"/>
        <w:gridCol w:w="5074"/>
        <w:gridCol w:w="2268"/>
      </w:tblGrid>
      <w:tr w:rsidR="00457C18" w:rsidRPr="0051237F" w14:paraId="450696F1" w14:textId="77777777" w:rsidTr="004F44C3">
        <w:tc>
          <w:tcPr>
            <w:tcW w:w="675" w:type="dxa"/>
          </w:tcPr>
          <w:p w14:paraId="0C2CF94B" w14:textId="77777777" w:rsidR="00457C18" w:rsidRPr="0051237F" w:rsidRDefault="00457C18" w:rsidP="004F44C3">
            <w:pPr>
              <w:jc w:val="center"/>
              <w:rPr>
                <w:rFonts w:ascii="Arial" w:eastAsia="Times New Roman" w:hAnsi="Arial" w:cs="Arial"/>
                <w:sz w:val="22"/>
                <w:lang w:eastAsia="sl-SI"/>
              </w:rPr>
            </w:pPr>
            <w:r w:rsidRPr="0051237F">
              <w:rPr>
                <w:rFonts w:ascii="Arial" w:eastAsia="Times New Roman" w:hAnsi="Arial" w:cs="Arial"/>
                <w:sz w:val="22"/>
                <w:lang w:eastAsia="sl-SI"/>
              </w:rPr>
              <w:t>Zap. št.</w:t>
            </w:r>
          </w:p>
        </w:tc>
        <w:tc>
          <w:tcPr>
            <w:tcW w:w="1163" w:type="dxa"/>
          </w:tcPr>
          <w:p w14:paraId="34647409" w14:textId="657F5B7A" w:rsidR="00457C18" w:rsidRPr="0051237F" w:rsidRDefault="00CB7444" w:rsidP="004F44C3">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074" w:type="dxa"/>
          </w:tcPr>
          <w:p w14:paraId="0CC4432E" w14:textId="77777777" w:rsidR="00457C18" w:rsidRPr="0051237F" w:rsidRDefault="00457C18" w:rsidP="004F44C3">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Odpadna snov</w:t>
            </w:r>
          </w:p>
        </w:tc>
        <w:tc>
          <w:tcPr>
            <w:tcW w:w="2268" w:type="dxa"/>
          </w:tcPr>
          <w:p w14:paraId="6052013E" w14:textId="77777777" w:rsidR="00457C18" w:rsidRPr="0051237F" w:rsidRDefault="00457C18" w:rsidP="004F44C3">
            <w:pPr>
              <w:numPr>
                <w:ilvl w:val="12"/>
                <w:numId w:val="0"/>
              </w:numPr>
              <w:jc w:val="center"/>
              <w:rPr>
                <w:rFonts w:ascii="Arial" w:eastAsia="Times New Roman" w:hAnsi="Arial" w:cs="Arial"/>
                <w:sz w:val="22"/>
                <w:lang w:eastAsia="sl-SI"/>
              </w:rPr>
            </w:pPr>
            <w:r w:rsidRPr="0051237F">
              <w:rPr>
                <w:rFonts w:ascii="Arial" w:eastAsia="Times New Roman" w:hAnsi="Arial" w:cs="Arial"/>
                <w:sz w:val="22"/>
                <w:lang w:eastAsia="sl-SI"/>
              </w:rPr>
              <w:t>Embalažna enota na mestu prevzema</w:t>
            </w:r>
          </w:p>
        </w:tc>
      </w:tr>
      <w:tr w:rsidR="00457C18" w:rsidRPr="0051237F" w14:paraId="08A3493C" w14:textId="77777777" w:rsidTr="004F44C3">
        <w:tc>
          <w:tcPr>
            <w:tcW w:w="675" w:type="dxa"/>
            <w:vAlign w:val="center"/>
          </w:tcPr>
          <w:p w14:paraId="28D97936" w14:textId="77777777" w:rsidR="00457C18" w:rsidRPr="0051237F" w:rsidRDefault="000466BA" w:rsidP="0081196D">
            <w:pPr>
              <w:numPr>
                <w:ilvl w:val="12"/>
                <w:numId w:val="0"/>
              </w:numPr>
              <w:jc w:val="both"/>
              <w:rPr>
                <w:rFonts w:ascii="Arial" w:eastAsia="Times New Roman" w:hAnsi="Arial" w:cs="Arial"/>
                <w:sz w:val="22"/>
                <w:lang w:eastAsia="sl-SI"/>
              </w:rPr>
            </w:pPr>
            <w:r>
              <w:rPr>
                <w:rFonts w:ascii="Arial" w:eastAsia="Times New Roman" w:hAnsi="Arial" w:cs="Arial"/>
                <w:sz w:val="22"/>
                <w:lang w:eastAsia="sl-SI"/>
              </w:rPr>
              <w:t>1.</w:t>
            </w:r>
          </w:p>
        </w:tc>
        <w:tc>
          <w:tcPr>
            <w:tcW w:w="1163" w:type="dxa"/>
            <w:vAlign w:val="center"/>
          </w:tcPr>
          <w:p w14:paraId="3A0BE868" w14:textId="77777777" w:rsidR="00457C18" w:rsidRPr="0051237F" w:rsidRDefault="00457C18" w:rsidP="0081196D">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18 01 0</w:t>
            </w:r>
            <w:r>
              <w:rPr>
                <w:rFonts w:ascii="Arial" w:eastAsia="Times New Roman" w:hAnsi="Arial" w:cs="Arial"/>
                <w:sz w:val="22"/>
                <w:lang w:eastAsia="sl-SI"/>
              </w:rPr>
              <w:t>4</w:t>
            </w:r>
          </w:p>
        </w:tc>
        <w:tc>
          <w:tcPr>
            <w:tcW w:w="5074" w:type="dxa"/>
            <w:vAlign w:val="center"/>
          </w:tcPr>
          <w:p w14:paraId="75DFA4CF" w14:textId="77777777" w:rsidR="00457C18" w:rsidRPr="0051237F" w:rsidRDefault="00457C18" w:rsidP="0081196D">
            <w:pPr>
              <w:numPr>
                <w:ilvl w:val="12"/>
                <w:numId w:val="0"/>
              </w:numPr>
              <w:jc w:val="both"/>
              <w:rPr>
                <w:rFonts w:ascii="Arial" w:eastAsia="Times New Roman" w:hAnsi="Arial" w:cs="Arial"/>
                <w:sz w:val="22"/>
                <w:lang w:eastAsia="sl-SI"/>
              </w:rPr>
            </w:pPr>
            <w:r w:rsidRPr="0051237F">
              <w:rPr>
                <w:rFonts w:ascii="Arial" w:eastAsia="Times New Roman" w:hAnsi="Arial" w:cs="Arial"/>
                <w:sz w:val="22"/>
                <w:lang w:eastAsia="sl-SI"/>
              </w:rPr>
              <w:t xml:space="preserve">Odpadki, ki z vidika preventive pred </w:t>
            </w:r>
            <w:r>
              <w:rPr>
                <w:rFonts w:ascii="Arial" w:eastAsia="Times New Roman" w:hAnsi="Arial" w:cs="Arial"/>
                <w:sz w:val="22"/>
                <w:lang w:eastAsia="sl-SI"/>
              </w:rPr>
              <w:t xml:space="preserve">okužbo ne zahtevajo posebnega ravnanja pri zbiranju in </w:t>
            </w:r>
            <w:r>
              <w:rPr>
                <w:rFonts w:ascii="Arial" w:eastAsia="Times New Roman" w:hAnsi="Arial" w:cs="Arial"/>
                <w:sz w:val="22"/>
                <w:lang w:eastAsia="sl-SI"/>
              </w:rPr>
              <w:lastRenderedPageBreak/>
              <w:t>odstranjevanju (na primer povoji, mavčne obloge, perilo, oblačila za enkratno uporabo, plenice)</w:t>
            </w:r>
          </w:p>
        </w:tc>
        <w:tc>
          <w:tcPr>
            <w:tcW w:w="2268" w:type="dxa"/>
            <w:vAlign w:val="center"/>
          </w:tcPr>
          <w:p w14:paraId="1FC2A0E6" w14:textId="77777777" w:rsidR="00457C18" w:rsidRPr="0051237F" w:rsidRDefault="00457C18" w:rsidP="003A3091">
            <w:pPr>
              <w:jc w:val="center"/>
              <w:rPr>
                <w:rFonts w:ascii="Arial" w:eastAsia="Times New Roman" w:hAnsi="Arial" w:cs="Arial"/>
                <w:sz w:val="22"/>
                <w:lang w:eastAsia="sl-SI"/>
              </w:rPr>
            </w:pPr>
            <w:r>
              <w:rPr>
                <w:rFonts w:ascii="Arial" w:eastAsia="Times New Roman" w:hAnsi="Arial" w:cs="Arial"/>
                <w:sz w:val="22"/>
                <w:lang w:eastAsia="sl-SI"/>
              </w:rPr>
              <w:lastRenderedPageBreak/>
              <w:t>Dva press k</w:t>
            </w:r>
            <w:r w:rsidRPr="00457C18">
              <w:rPr>
                <w:rFonts w:ascii="Arial" w:eastAsia="Times New Roman" w:hAnsi="Arial" w:cs="Arial"/>
                <w:sz w:val="22"/>
                <w:lang w:eastAsia="sl-SI"/>
              </w:rPr>
              <w:t>ontejner</w:t>
            </w:r>
            <w:r>
              <w:rPr>
                <w:rFonts w:ascii="Arial" w:eastAsia="Times New Roman" w:hAnsi="Arial" w:cs="Arial"/>
                <w:sz w:val="22"/>
                <w:lang w:eastAsia="sl-SI"/>
              </w:rPr>
              <w:t>ja</w:t>
            </w:r>
            <w:r w:rsidRPr="00457C18">
              <w:rPr>
                <w:rFonts w:ascii="Arial" w:eastAsia="Times New Roman" w:hAnsi="Arial" w:cs="Arial"/>
                <w:sz w:val="22"/>
                <w:lang w:eastAsia="sl-SI"/>
              </w:rPr>
              <w:t xml:space="preserve"> cca. </w:t>
            </w:r>
            <w:r>
              <w:rPr>
                <w:rFonts w:ascii="Arial" w:eastAsia="Times New Roman" w:hAnsi="Arial" w:cs="Arial"/>
                <w:sz w:val="22"/>
                <w:lang w:eastAsia="sl-SI"/>
              </w:rPr>
              <w:lastRenderedPageBreak/>
              <w:t>8m3</w:t>
            </w:r>
            <w:r w:rsidRPr="00457C18">
              <w:rPr>
                <w:rFonts w:ascii="Arial" w:eastAsia="Times New Roman" w:hAnsi="Arial" w:cs="Arial"/>
                <w:sz w:val="22"/>
                <w:lang w:eastAsia="sl-SI"/>
              </w:rPr>
              <w:t xml:space="preserve">, </w:t>
            </w:r>
            <w:r>
              <w:rPr>
                <w:rFonts w:ascii="Arial" w:eastAsia="Times New Roman" w:hAnsi="Arial" w:cs="Arial"/>
                <w:sz w:val="22"/>
                <w:lang w:eastAsia="sl-SI"/>
              </w:rPr>
              <w:t>ki sta v lasti SB Izola</w:t>
            </w:r>
            <w:r w:rsidRPr="00457C18">
              <w:rPr>
                <w:rFonts w:ascii="Arial" w:eastAsia="Times New Roman" w:hAnsi="Arial" w:cs="Arial"/>
                <w:sz w:val="22"/>
                <w:lang w:eastAsia="sl-SI"/>
              </w:rPr>
              <w:t>.</w:t>
            </w:r>
          </w:p>
        </w:tc>
      </w:tr>
    </w:tbl>
    <w:p w14:paraId="7C6C6DF6" w14:textId="77777777" w:rsidR="000466BA" w:rsidRDefault="000466BA" w:rsidP="0081196D">
      <w:pPr>
        <w:jc w:val="both"/>
        <w:rPr>
          <w:rFonts w:ascii="Arial" w:hAnsi="Arial" w:cs="Arial"/>
          <w:sz w:val="22"/>
        </w:rPr>
      </w:pPr>
    </w:p>
    <w:p w14:paraId="66C37751" w14:textId="4E1E812E" w:rsidR="00457C18" w:rsidRPr="003A3091" w:rsidRDefault="003A3091" w:rsidP="0081196D">
      <w:pPr>
        <w:jc w:val="both"/>
        <w:rPr>
          <w:rFonts w:ascii="Arial" w:eastAsia="Times New Roman" w:hAnsi="Arial" w:cs="Arial"/>
          <w:sz w:val="22"/>
          <w:lang w:eastAsia="sl-SI"/>
        </w:rPr>
      </w:pPr>
      <w:r w:rsidRPr="003A3091">
        <w:rPr>
          <w:rFonts w:ascii="Arial" w:eastAsia="Times New Roman" w:hAnsi="Arial" w:cs="Arial"/>
          <w:sz w:val="22"/>
          <w:lang w:eastAsia="sl-SI"/>
        </w:rPr>
        <w:t xml:space="preserve">DINAMIKA ODVOZOV: </w:t>
      </w:r>
    </w:p>
    <w:p w14:paraId="73877248" w14:textId="77777777" w:rsidR="008D2AEA" w:rsidRDefault="003F64F1" w:rsidP="0081196D">
      <w:pPr>
        <w:jc w:val="both"/>
        <w:rPr>
          <w:rFonts w:ascii="Arial" w:eastAsia="Times New Roman" w:hAnsi="Arial" w:cs="Arial"/>
          <w:sz w:val="22"/>
          <w:lang w:eastAsia="sl-SI"/>
        </w:rPr>
      </w:pPr>
      <w:r w:rsidRPr="003F64F1">
        <w:rPr>
          <w:rFonts w:ascii="Arial" w:eastAsia="Times New Roman" w:hAnsi="Arial" w:cs="Arial"/>
          <w:sz w:val="22"/>
          <w:lang w:eastAsia="sl-SI"/>
        </w:rPr>
        <w:t>Enkrat  tedensko. Naročnik bo oddajal odpadke v embalažnih enotah, kot je navedeno v zgornji tabeli na prevzemnem mestu v zbiralnici odpadkov Splošne bolnišnice Izola. Naročnik ponudi ponudniku 2 press kontejnerja brezplačno v uporabo. Ponudnik se zaveže, da bo s kontejnerjema ravnal po načelu dobrega gospodarja in jih ne bo posojal, oddajal ali uporabljal za druge namene in druge stranke.</w:t>
      </w:r>
    </w:p>
    <w:p w14:paraId="2E38285F" w14:textId="77777777" w:rsidR="003F64F1" w:rsidRDefault="003F64F1" w:rsidP="0081196D">
      <w:pPr>
        <w:jc w:val="both"/>
        <w:rPr>
          <w:rFonts w:ascii="Arial" w:eastAsia="Times New Roman" w:hAnsi="Arial" w:cs="Arial"/>
          <w:sz w:val="22"/>
          <w:lang w:eastAsia="sl-SI"/>
        </w:rPr>
      </w:pPr>
    </w:p>
    <w:p w14:paraId="39150F6D" w14:textId="4CFFF8DB" w:rsidR="008D2AEA" w:rsidRPr="008D2AEA" w:rsidRDefault="001631FE" w:rsidP="0081196D">
      <w:pPr>
        <w:jc w:val="both"/>
        <w:rPr>
          <w:rFonts w:ascii="Arial" w:eastAsia="Times New Roman" w:hAnsi="Arial" w:cs="Arial"/>
          <w:sz w:val="22"/>
          <w:lang w:eastAsia="sl-SI"/>
        </w:rPr>
      </w:pPr>
      <w:r>
        <w:rPr>
          <w:rFonts w:ascii="Arial" w:eastAsia="Times New Roman" w:hAnsi="Arial" w:cs="Arial"/>
          <w:sz w:val="22"/>
          <w:lang w:eastAsia="sl-SI"/>
        </w:rPr>
        <w:t>Ponudnik</w:t>
      </w:r>
      <w:r w:rsidR="008D2AEA" w:rsidRPr="001A00A2">
        <w:rPr>
          <w:rFonts w:ascii="Arial" w:eastAsia="Times New Roman" w:hAnsi="Arial" w:cs="Arial"/>
          <w:sz w:val="22"/>
          <w:lang w:eastAsia="sl-SI"/>
        </w:rPr>
        <w:t xml:space="preserve"> se zavezuje da bo</w:t>
      </w:r>
      <w:r w:rsidR="008D2AEA" w:rsidRPr="008D2AEA">
        <w:rPr>
          <w:rFonts w:ascii="Arial" w:eastAsia="Times New Roman" w:hAnsi="Arial" w:cs="Arial"/>
          <w:sz w:val="22"/>
          <w:lang w:eastAsia="sl-SI"/>
        </w:rPr>
        <w:t>:</w:t>
      </w:r>
    </w:p>
    <w:p w14:paraId="77FD8968" w14:textId="77777777" w:rsidR="008D2AEA" w:rsidRPr="0034744F" w:rsidRDefault="008D2AEA" w:rsidP="009E3B64">
      <w:pPr>
        <w:numPr>
          <w:ilvl w:val="0"/>
          <w:numId w:val="35"/>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Prevzel odpadke 1 x tedensko;</w:t>
      </w:r>
    </w:p>
    <w:p w14:paraId="548D5F8E" w14:textId="2909CA90" w:rsidR="008D2AEA" w:rsidRPr="0034744F" w:rsidRDefault="008D2AEA" w:rsidP="009E3B64">
      <w:pPr>
        <w:numPr>
          <w:ilvl w:val="0"/>
          <w:numId w:val="35"/>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Zagotovil obdelavo/predelavo odpadk</w:t>
      </w:r>
      <w:r w:rsidR="001A00A2">
        <w:rPr>
          <w:rFonts w:ascii="Arial" w:eastAsiaTheme="minorHAnsi" w:hAnsi="Arial" w:cs="Arial"/>
          <w:sz w:val="22"/>
        </w:rPr>
        <w:t>ov</w:t>
      </w:r>
      <w:r w:rsidRPr="0034744F">
        <w:rPr>
          <w:rFonts w:ascii="Arial" w:eastAsiaTheme="minorHAnsi" w:hAnsi="Arial" w:cs="Arial"/>
          <w:sz w:val="22"/>
        </w:rPr>
        <w:t xml:space="preserve"> v skladu z veljavno zakonodajo;</w:t>
      </w:r>
    </w:p>
    <w:p w14:paraId="4E979F54" w14:textId="77777777" w:rsidR="008D2AEA" w:rsidRPr="0034744F" w:rsidRDefault="008D2AEA" w:rsidP="009E3B64">
      <w:pPr>
        <w:numPr>
          <w:ilvl w:val="0"/>
          <w:numId w:val="35"/>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Prevoznik zagotovil tehtanje količine odpadkov;</w:t>
      </w:r>
    </w:p>
    <w:p w14:paraId="29C84411" w14:textId="77777777" w:rsidR="008D2AEA" w:rsidRPr="0034744F" w:rsidRDefault="008D2AEA" w:rsidP="009E3B64">
      <w:pPr>
        <w:numPr>
          <w:ilvl w:val="0"/>
          <w:numId w:val="35"/>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Podatke o količini odpadka evidentiral v elektronskem evidenčnem listu;</w:t>
      </w:r>
    </w:p>
    <w:p w14:paraId="02E7FEE5" w14:textId="77777777" w:rsidR="008D2AEA" w:rsidRPr="0034744F" w:rsidRDefault="008D2AEA" w:rsidP="009E3B64">
      <w:pPr>
        <w:numPr>
          <w:ilvl w:val="0"/>
          <w:numId w:val="35"/>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Naročniku posredoval tehtalni list za vsak odvoz odpadka;</w:t>
      </w:r>
    </w:p>
    <w:p w14:paraId="192A4BF2" w14:textId="48C9440C" w:rsidR="008D2AEA" w:rsidRDefault="005D681C" w:rsidP="009E3B64">
      <w:pPr>
        <w:numPr>
          <w:ilvl w:val="0"/>
          <w:numId w:val="35"/>
        </w:numPr>
        <w:spacing w:after="160" w:line="259" w:lineRule="auto"/>
        <w:contextualSpacing/>
        <w:jc w:val="both"/>
        <w:rPr>
          <w:rFonts w:ascii="Arial" w:eastAsiaTheme="minorHAnsi" w:hAnsi="Arial" w:cs="Arial"/>
          <w:sz w:val="22"/>
        </w:rPr>
      </w:pPr>
      <w:r w:rsidRPr="0034744F">
        <w:rPr>
          <w:rFonts w:ascii="Arial" w:eastAsiaTheme="minorHAnsi" w:hAnsi="Arial" w:cs="Arial"/>
          <w:sz w:val="22"/>
        </w:rPr>
        <w:t>I</w:t>
      </w:r>
      <w:r w:rsidR="008D2AEA" w:rsidRPr="0034744F">
        <w:rPr>
          <w:rFonts w:ascii="Arial" w:eastAsiaTheme="minorHAnsi" w:hAnsi="Arial" w:cs="Arial"/>
          <w:sz w:val="22"/>
        </w:rPr>
        <w:t>zvajal storitev v skladu z dogovorom med naročnikom in</w:t>
      </w:r>
      <w:r w:rsidR="001631FE">
        <w:rPr>
          <w:rFonts w:ascii="Arial" w:eastAsiaTheme="minorHAnsi" w:hAnsi="Arial" w:cs="Arial"/>
          <w:sz w:val="22"/>
        </w:rPr>
        <w:t xml:space="preserve"> ponudnikom</w:t>
      </w:r>
      <w:r w:rsidR="008D2AEA" w:rsidRPr="0034744F">
        <w:rPr>
          <w:rFonts w:ascii="Arial" w:eastAsiaTheme="minorHAnsi" w:hAnsi="Arial" w:cs="Arial"/>
          <w:sz w:val="22"/>
        </w:rPr>
        <w:t>.</w:t>
      </w:r>
    </w:p>
    <w:p w14:paraId="5F5DAB1C" w14:textId="2298FFB1" w:rsidR="00F97DC7" w:rsidRDefault="00F97DC7" w:rsidP="00A526A0">
      <w:pPr>
        <w:spacing w:after="160" w:line="259" w:lineRule="auto"/>
        <w:contextualSpacing/>
        <w:jc w:val="both"/>
        <w:rPr>
          <w:rFonts w:ascii="Arial" w:eastAsiaTheme="minorHAnsi" w:hAnsi="Arial" w:cs="Arial"/>
          <w:sz w:val="22"/>
        </w:rPr>
      </w:pPr>
    </w:p>
    <w:p w14:paraId="41E6219F" w14:textId="1D5A6036" w:rsidR="00FD5CE4" w:rsidRPr="00C445C0" w:rsidRDefault="00FD0974" w:rsidP="003A3091">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C445C0">
        <w:rPr>
          <w:rFonts w:ascii="Arial" w:eastAsia="Times New Roman" w:hAnsi="Arial" w:cs="Arial"/>
          <w:b/>
          <w:sz w:val="22"/>
          <w:lang w:eastAsia="sl-SI"/>
        </w:rPr>
        <w:t xml:space="preserve">SKLOP </w:t>
      </w:r>
      <w:r w:rsidR="0019125D" w:rsidRPr="00C445C0">
        <w:rPr>
          <w:rFonts w:ascii="Arial" w:eastAsia="Times New Roman" w:hAnsi="Arial" w:cs="Arial"/>
          <w:b/>
          <w:sz w:val="22"/>
          <w:lang w:eastAsia="sl-SI"/>
        </w:rPr>
        <w:t>6</w:t>
      </w:r>
      <w:r w:rsidRPr="00C445C0">
        <w:rPr>
          <w:rFonts w:ascii="Arial" w:eastAsia="Times New Roman" w:hAnsi="Arial" w:cs="Arial"/>
          <w:b/>
          <w:sz w:val="22"/>
          <w:lang w:eastAsia="sl-SI"/>
        </w:rPr>
        <w:t>: ZBIRANJE</w:t>
      </w:r>
      <w:r w:rsidR="001A00A2" w:rsidRPr="00C445C0">
        <w:rPr>
          <w:rFonts w:ascii="Arial" w:eastAsia="Times New Roman" w:hAnsi="Arial" w:cs="Arial"/>
          <w:b/>
          <w:sz w:val="22"/>
          <w:lang w:eastAsia="sl-SI"/>
        </w:rPr>
        <w:t xml:space="preserve"> ODPADKOV S KLAS. ŠT. </w:t>
      </w:r>
      <w:r w:rsidR="00B71C7F" w:rsidRPr="00C445C0">
        <w:rPr>
          <w:rFonts w:ascii="Arial" w:eastAsia="Times New Roman" w:hAnsi="Arial" w:cs="Arial"/>
          <w:b/>
          <w:sz w:val="22"/>
          <w:lang w:eastAsia="sl-SI"/>
        </w:rPr>
        <w:t xml:space="preserve"> 20</w:t>
      </w:r>
      <w:r w:rsidR="00F5433B" w:rsidRPr="00C445C0">
        <w:rPr>
          <w:rFonts w:ascii="Arial" w:eastAsia="Times New Roman" w:hAnsi="Arial" w:cs="Arial"/>
          <w:b/>
          <w:sz w:val="22"/>
          <w:lang w:eastAsia="sl-SI"/>
        </w:rPr>
        <w:t xml:space="preserve"> </w:t>
      </w:r>
      <w:r w:rsidR="00B71C7F" w:rsidRPr="00C445C0">
        <w:rPr>
          <w:rFonts w:ascii="Arial" w:eastAsia="Times New Roman" w:hAnsi="Arial" w:cs="Arial"/>
          <w:b/>
          <w:sz w:val="22"/>
          <w:lang w:eastAsia="sl-SI"/>
        </w:rPr>
        <w:t>01</w:t>
      </w:r>
      <w:r w:rsidR="00F5433B" w:rsidRPr="00C445C0">
        <w:rPr>
          <w:rFonts w:ascii="Arial" w:eastAsia="Times New Roman" w:hAnsi="Arial" w:cs="Arial"/>
          <w:b/>
          <w:sz w:val="22"/>
          <w:lang w:eastAsia="sl-SI"/>
        </w:rPr>
        <w:t xml:space="preserve"> </w:t>
      </w:r>
      <w:r w:rsidR="00B71C7F" w:rsidRPr="00C445C0">
        <w:rPr>
          <w:rFonts w:ascii="Arial" w:eastAsia="Times New Roman" w:hAnsi="Arial" w:cs="Arial"/>
          <w:b/>
          <w:sz w:val="22"/>
          <w:lang w:eastAsia="sl-SI"/>
        </w:rPr>
        <w:t xml:space="preserve">08: </w:t>
      </w:r>
      <w:r w:rsidR="00C445C0" w:rsidRPr="00C445C0">
        <w:rPr>
          <w:rFonts w:ascii="Arial" w:eastAsia="Times New Roman" w:hAnsi="Arial" w:cs="Arial"/>
          <w:b/>
          <w:sz w:val="22"/>
          <w:lang w:eastAsia="sl-SI"/>
        </w:rPr>
        <w:t xml:space="preserve">Biorazgradljivi kuhinjski odpadki </w:t>
      </w:r>
      <w:r w:rsidR="00B71C7F" w:rsidRPr="00C445C0">
        <w:rPr>
          <w:rFonts w:ascii="Arial" w:eastAsia="Times New Roman" w:hAnsi="Arial" w:cs="Arial"/>
          <w:b/>
          <w:sz w:val="22"/>
          <w:lang w:eastAsia="sl-SI"/>
        </w:rPr>
        <w:t xml:space="preserve"> </w:t>
      </w:r>
      <w:r w:rsidR="00F5433B" w:rsidRPr="00C445C0">
        <w:rPr>
          <w:rFonts w:ascii="Arial" w:eastAsia="Times New Roman" w:hAnsi="Arial" w:cs="Arial"/>
          <w:b/>
          <w:sz w:val="22"/>
          <w:lang w:eastAsia="sl-SI"/>
        </w:rPr>
        <w:t xml:space="preserve">in </w:t>
      </w:r>
      <w:r w:rsidR="00B71C7F" w:rsidRPr="00C445C0">
        <w:rPr>
          <w:rFonts w:ascii="Arial" w:eastAsia="Times New Roman" w:hAnsi="Arial" w:cs="Arial"/>
          <w:b/>
          <w:sz w:val="22"/>
          <w:lang w:eastAsia="sl-SI"/>
        </w:rPr>
        <w:t>20</w:t>
      </w:r>
      <w:r w:rsidR="00F5433B" w:rsidRPr="00C445C0">
        <w:rPr>
          <w:rFonts w:ascii="Arial" w:eastAsia="Times New Roman" w:hAnsi="Arial" w:cs="Arial"/>
          <w:b/>
          <w:sz w:val="22"/>
          <w:lang w:eastAsia="sl-SI"/>
        </w:rPr>
        <w:t xml:space="preserve"> </w:t>
      </w:r>
      <w:r w:rsidR="00B71C7F" w:rsidRPr="00C445C0">
        <w:rPr>
          <w:rFonts w:ascii="Arial" w:eastAsia="Times New Roman" w:hAnsi="Arial" w:cs="Arial"/>
          <w:b/>
          <w:sz w:val="22"/>
          <w:lang w:eastAsia="sl-SI"/>
        </w:rPr>
        <w:t>01</w:t>
      </w:r>
      <w:r w:rsidR="00F5433B" w:rsidRPr="00C445C0">
        <w:rPr>
          <w:rFonts w:ascii="Arial" w:eastAsia="Times New Roman" w:hAnsi="Arial" w:cs="Arial"/>
          <w:b/>
          <w:sz w:val="22"/>
          <w:lang w:eastAsia="sl-SI"/>
        </w:rPr>
        <w:t xml:space="preserve"> </w:t>
      </w:r>
      <w:r w:rsidR="00B71C7F" w:rsidRPr="00C445C0">
        <w:rPr>
          <w:rFonts w:ascii="Arial" w:eastAsia="Times New Roman" w:hAnsi="Arial" w:cs="Arial"/>
          <w:b/>
          <w:sz w:val="22"/>
          <w:lang w:eastAsia="sl-SI"/>
        </w:rPr>
        <w:t>25: jedilno olje in maščobe</w:t>
      </w:r>
      <w:r w:rsidR="00B71C7F" w:rsidRPr="00C445C0" w:rsidDel="00B71C7F">
        <w:rPr>
          <w:rFonts w:ascii="Arial" w:eastAsia="Times New Roman" w:hAnsi="Arial" w:cs="Arial"/>
          <w:b/>
          <w:sz w:val="22"/>
          <w:lang w:eastAsia="sl-SI"/>
        </w:rPr>
        <w:t xml:space="preserve"> </w:t>
      </w:r>
    </w:p>
    <w:p w14:paraId="3BFA081D" w14:textId="77777777" w:rsidR="001A00A2" w:rsidRPr="003A1A49" w:rsidRDefault="001A00A2" w:rsidP="00FD5CE4">
      <w:pPr>
        <w:rPr>
          <w:rFonts w:ascii="Arial" w:hAnsi="Arial" w:cs="Arial"/>
          <w:b/>
          <w:sz w:val="22"/>
        </w:rPr>
      </w:pPr>
    </w:p>
    <w:p w14:paraId="380D9B28" w14:textId="6D99F6E9" w:rsidR="001A00A2" w:rsidRPr="00ED7E5D" w:rsidRDefault="001A00A2" w:rsidP="009E3B64">
      <w:pPr>
        <w:pStyle w:val="Odstavekseznama"/>
        <w:numPr>
          <w:ilvl w:val="0"/>
          <w:numId w:val="49"/>
        </w:numPr>
        <w:ind w:left="426"/>
        <w:jc w:val="both"/>
        <w:rPr>
          <w:rFonts w:ascii="Arial" w:eastAsia="Times New Roman" w:hAnsi="Arial" w:cs="Arial"/>
          <w:b/>
          <w:sz w:val="22"/>
          <w:lang w:eastAsia="sl-SI" w:bidi="en-US"/>
        </w:rPr>
      </w:pPr>
      <w:r w:rsidRPr="00ED7E5D">
        <w:rPr>
          <w:rFonts w:ascii="Arial" w:eastAsia="Times New Roman" w:hAnsi="Arial" w:cs="Arial"/>
          <w:b/>
          <w:sz w:val="22"/>
          <w:lang w:eastAsia="sl-SI" w:bidi="en-US"/>
        </w:rPr>
        <w:t>Zahteve za odpadke s klas. št. 20</w:t>
      </w:r>
      <w:r w:rsidR="00F5433B">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01</w:t>
      </w:r>
      <w:r w:rsidR="00F5433B">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80 in 20</w:t>
      </w:r>
      <w:r w:rsidR="00F5433B">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01</w:t>
      </w:r>
      <w:r w:rsidR="00F5433B">
        <w:rPr>
          <w:rFonts w:ascii="Arial" w:eastAsia="Times New Roman" w:hAnsi="Arial" w:cs="Arial"/>
          <w:b/>
          <w:sz w:val="22"/>
          <w:lang w:eastAsia="sl-SI" w:bidi="en-US"/>
        </w:rPr>
        <w:t xml:space="preserve"> </w:t>
      </w:r>
      <w:r w:rsidRPr="00ED7E5D">
        <w:rPr>
          <w:rFonts w:ascii="Arial" w:eastAsia="Times New Roman" w:hAnsi="Arial" w:cs="Arial"/>
          <w:b/>
          <w:sz w:val="22"/>
          <w:lang w:eastAsia="sl-SI" w:bidi="en-US"/>
        </w:rPr>
        <w:t>25</w:t>
      </w:r>
    </w:p>
    <w:p w14:paraId="34A4B697" w14:textId="77777777" w:rsidR="00FD5CE4" w:rsidRPr="003A1A49" w:rsidRDefault="00FD5CE4" w:rsidP="003A1A49">
      <w:pPr>
        <w:ind w:left="360"/>
        <w:contextualSpacing/>
        <w:rPr>
          <w:rFonts w:ascii="Arial" w:eastAsia="Times New Roman" w:hAnsi="Arial" w:cs="Arial"/>
          <w:sz w:val="22"/>
          <w:lang w:eastAsia="sl-SI" w:bidi="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3006"/>
        <w:gridCol w:w="3656"/>
      </w:tblGrid>
      <w:tr w:rsidR="003F64F1" w:rsidRPr="003F64F1" w14:paraId="617EE9FF" w14:textId="77777777" w:rsidTr="00012318">
        <w:tc>
          <w:tcPr>
            <w:tcW w:w="675" w:type="dxa"/>
          </w:tcPr>
          <w:p w14:paraId="73FA604B" w14:textId="77777777" w:rsidR="003F64F1" w:rsidRPr="003F64F1" w:rsidRDefault="003F64F1" w:rsidP="00ED7E5D">
            <w:pPr>
              <w:rPr>
                <w:rFonts w:ascii="Arial" w:eastAsia="Times New Roman" w:hAnsi="Arial" w:cs="Arial"/>
                <w:sz w:val="22"/>
                <w:lang w:eastAsia="sl-SI"/>
              </w:rPr>
            </w:pPr>
            <w:r w:rsidRPr="003F64F1">
              <w:rPr>
                <w:rFonts w:ascii="Arial" w:eastAsia="Times New Roman" w:hAnsi="Arial" w:cs="Arial"/>
                <w:sz w:val="22"/>
                <w:lang w:eastAsia="sl-SI"/>
              </w:rPr>
              <w:t>Zap. št.</w:t>
            </w:r>
          </w:p>
        </w:tc>
        <w:tc>
          <w:tcPr>
            <w:tcW w:w="1843" w:type="dxa"/>
          </w:tcPr>
          <w:p w14:paraId="674D010C" w14:textId="2CC9A968" w:rsidR="003F64F1" w:rsidRPr="003F64F1" w:rsidRDefault="00D851BB" w:rsidP="003F64F1">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3006" w:type="dxa"/>
          </w:tcPr>
          <w:p w14:paraId="102E2778" w14:textId="77777777" w:rsidR="003F64F1" w:rsidRPr="003F64F1" w:rsidRDefault="003F64F1" w:rsidP="003F64F1">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Odpadna snov</w:t>
            </w:r>
          </w:p>
        </w:tc>
        <w:tc>
          <w:tcPr>
            <w:tcW w:w="3656" w:type="dxa"/>
            <w:shd w:val="clear" w:color="auto" w:fill="auto"/>
          </w:tcPr>
          <w:p w14:paraId="55ACCE9B" w14:textId="77777777" w:rsidR="003F64F1" w:rsidRPr="003F64F1" w:rsidRDefault="003F64F1" w:rsidP="003F64F1">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Predvidena okvirna količina sodov za prevzem za obdobje 2 let</w:t>
            </w:r>
          </w:p>
        </w:tc>
      </w:tr>
      <w:tr w:rsidR="003F64F1" w:rsidRPr="003F64F1" w14:paraId="0ED61C60" w14:textId="77777777" w:rsidTr="00C445C0">
        <w:trPr>
          <w:trHeight w:val="490"/>
        </w:trPr>
        <w:tc>
          <w:tcPr>
            <w:tcW w:w="675" w:type="dxa"/>
            <w:vAlign w:val="center"/>
          </w:tcPr>
          <w:p w14:paraId="5CE3C5BC" w14:textId="77777777" w:rsidR="003F64F1" w:rsidRPr="003F64F1" w:rsidRDefault="003F64F1" w:rsidP="003F64F1">
            <w:pPr>
              <w:numPr>
                <w:ilvl w:val="12"/>
                <w:numId w:val="0"/>
              </w:numPr>
              <w:jc w:val="both"/>
              <w:rPr>
                <w:rFonts w:ascii="Arial" w:eastAsia="Times New Roman" w:hAnsi="Arial" w:cs="Arial"/>
                <w:sz w:val="22"/>
                <w:lang w:eastAsia="sl-SI"/>
              </w:rPr>
            </w:pPr>
            <w:r w:rsidRPr="003F64F1">
              <w:rPr>
                <w:rFonts w:ascii="Arial" w:eastAsia="Times New Roman" w:hAnsi="Arial" w:cs="Arial"/>
                <w:sz w:val="22"/>
                <w:lang w:eastAsia="sl-SI"/>
              </w:rPr>
              <w:t>1.</w:t>
            </w:r>
          </w:p>
        </w:tc>
        <w:tc>
          <w:tcPr>
            <w:tcW w:w="1843" w:type="dxa"/>
            <w:vAlign w:val="center"/>
          </w:tcPr>
          <w:p w14:paraId="29259EEE" w14:textId="77777777" w:rsidR="003F64F1" w:rsidRPr="003F64F1" w:rsidRDefault="003F64F1" w:rsidP="00ED7E5D">
            <w:pPr>
              <w:numPr>
                <w:ilvl w:val="12"/>
                <w:numId w:val="0"/>
              </w:numPr>
              <w:jc w:val="center"/>
              <w:rPr>
                <w:rFonts w:ascii="Arial" w:eastAsia="Times New Roman" w:hAnsi="Arial" w:cs="Arial"/>
                <w:sz w:val="22"/>
                <w:lang w:eastAsia="sl-SI"/>
              </w:rPr>
            </w:pPr>
            <w:r w:rsidRPr="003F64F1">
              <w:rPr>
                <w:rFonts w:ascii="Arial" w:hAnsi="Arial" w:cs="Arial"/>
                <w:sz w:val="22"/>
              </w:rPr>
              <w:t>20 01 08</w:t>
            </w:r>
          </w:p>
        </w:tc>
        <w:tc>
          <w:tcPr>
            <w:tcW w:w="3006" w:type="dxa"/>
            <w:vAlign w:val="center"/>
          </w:tcPr>
          <w:p w14:paraId="234EDDF0" w14:textId="72CD83F7" w:rsidR="003F64F1" w:rsidRPr="003F64F1" w:rsidRDefault="00C445C0" w:rsidP="00ED7E5D">
            <w:pPr>
              <w:numPr>
                <w:ilvl w:val="12"/>
                <w:numId w:val="0"/>
              </w:numPr>
              <w:jc w:val="center"/>
              <w:rPr>
                <w:rFonts w:ascii="Arial" w:eastAsia="Times New Roman" w:hAnsi="Arial" w:cs="Arial"/>
                <w:sz w:val="22"/>
                <w:lang w:eastAsia="sl-SI"/>
              </w:rPr>
            </w:pPr>
            <w:r w:rsidRPr="00C445C0">
              <w:rPr>
                <w:rFonts w:ascii="Arial" w:eastAsia="Times New Roman" w:hAnsi="Arial" w:cs="Arial"/>
                <w:sz w:val="22"/>
                <w:lang w:eastAsia="sl-SI"/>
              </w:rPr>
              <w:t>Biorazgradljivi kuhinjski odpadki</w:t>
            </w:r>
          </w:p>
        </w:tc>
        <w:tc>
          <w:tcPr>
            <w:tcW w:w="3656" w:type="dxa"/>
            <w:shd w:val="clear" w:color="auto" w:fill="auto"/>
            <w:vAlign w:val="center"/>
          </w:tcPr>
          <w:p w14:paraId="23A512FC" w14:textId="77777777" w:rsidR="003F64F1" w:rsidRPr="003F64F1" w:rsidRDefault="003F64F1" w:rsidP="00ED7E5D">
            <w:pPr>
              <w:numPr>
                <w:ilvl w:val="12"/>
                <w:numId w:val="0"/>
              </w:numPr>
              <w:jc w:val="center"/>
              <w:rPr>
                <w:rFonts w:ascii="Arial" w:hAnsi="Arial" w:cs="Arial"/>
                <w:sz w:val="22"/>
              </w:rPr>
            </w:pPr>
            <w:r w:rsidRPr="003F64F1">
              <w:rPr>
                <w:rFonts w:ascii="Arial" w:hAnsi="Arial" w:cs="Arial"/>
                <w:sz w:val="22"/>
              </w:rPr>
              <w:t>4.500 sodov</w:t>
            </w:r>
          </w:p>
        </w:tc>
      </w:tr>
    </w:tbl>
    <w:p w14:paraId="5A64437E" w14:textId="77777777" w:rsidR="00F5433B" w:rsidRDefault="00F5433B" w:rsidP="00FD5CE4">
      <w:pPr>
        <w:pStyle w:val="Telobesedila"/>
        <w:rPr>
          <w:rFonts w:ascii="Arial" w:hAnsi="Arial" w:cs="Arial"/>
          <w:sz w:val="22"/>
        </w:rPr>
      </w:pPr>
    </w:p>
    <w:p w14:paraId="4C41FA48" w14:textId="71B95622" w:rsidR="00FD5CE4" w:rsidRDefault="00DC4438" w:rsidP="00FD5CE4">
      <w:pPr>
        <w:pStyle w:val="Telobesedila"/>
        <w:rPr>
          <w:rFonts w:ascii="Arial" w:hAnsi="Arial" w:cs="Arial"/>
          <w:sz w:val="22"/>
        </w:rPr>
      </w:pPr>
      <w:r w:rsidRPr="00F5433B">
        <w:rPr>
          <w:rFonts w:ascii="Arial" w:hAnsi="Arial" w:cs="Arial"/>
          <w:b/>
          <w:bCs/>
          <w:sz w:val="22"/>
          <w:u w:val="single"/>
        </w:rPr>
        <w:t>Poleg teg</w:t>
      </w:r>
      <w:r w:rsidR="00CB7C21" w:rsidRPr="00F5433B">
        <w:rPr>
          <w:rFonts w:ascii="Arial" w:hAnsi="Arial" w:cs="Arial"/>
          <w:b/>
          <w:bCs/>
          <w:sz w:val="22"/>
          <w:u w:val="single"/>
        </w:rPr>
        <w:t>a mora ponudnik zagotoviti</w:t>
      </w:r>
      <w:r w:rsidR="00C445C0">
        <w:rPr>
          <w:rFonts w:ascii="Arial" w:hAnsi="Arial" w:cs="Arial"/>
          <w:b/>
          <w:bCs/>
          <w:sz w:val="22"/>
          <w:u w:val="single"/>
        </w:rPr>
        <w:t xml:space="preserve"> </w:t>
      </w:r>
      <w:r w:rsidR="00C445C0" w:rsidRPr="00C445C0">
        <w:rPr>
          <w:rFonts w:ascii="Arial" w:hAnsi="Arial" w:cs="Arial"/>
          <w:b/>
          <w:bCs/>
          <w:sz w:val="22"/>
          <w:u w:val="single"/>
        </w:rPr>
        <w:t xml:space="preserve">brezplačen </w:t>
      </w:r>
      <w:r w:rsidR="00CB7C21" w:rsidRPr="00F5433B">
        <w:rPr>
          <w:rFonts w:ascii="Arial" w:hAnsi="Arial" w:cs="Arial"/>
          <w:b/>
          <w:bCs/>
          <w:sz w:val="22"/>
          <w:u w:val="single"/>
        </w:rPr>
        <w:t xml:space="preserve"> odvoz tudi odpadkov s klas. št. 20 01 25 jedilno olje in maščobe</w:t>
      </w:r>
      <w:r w:rsidR="00CB7C21">
        <w:rPr>
          <w:rFonts w:ascii="Arial" w:hAnsi="Arial" w:cs="Arial"/>
          <w:sz w:val="22"/>
        </w:rPr>
        <w:t>.</w:t>
      </w:r>
    </w:p>
    <w:p w14:paraId="122730D3" w14:textId="77777777" w:rsidR="00CB7C21" w:rsidRDefault="00CB7C21" w:rsidP="00FD5CE4">
      <w:pPr>
        <w:pStyle w:val="Telobesedila"/>
        <w:rPr>
          <w:rFonts w:ascii="Tahoma" w:hAnsi="Tahoma" w:cs="Tahoma"/>
          <w:b/>
          <w:bCs/>
        </w:rPr>
      </w:pPr>
    </w:p>
    <w:p w14:paraId="1A2B89B4" w14:textId="07330E79" w:rsidR="00111567" w:rsidRPr="003A3091" w:rsidRDefault="003A3091" w:rsidP="0081196D">
      <w:pPr>
        <w:jc w:val="both"/>
        <w:rPr>
          <w:rFonts w:ascii="Arial" w:hAnsi="Arial" w:cs="Arial"/>
          <w:sz w:val="22"/>
        </w:rPr>
      </w:pPr>
      <w:r w:rsidRPr="003A3091">
        <w:rPr>
          <w:rFonts w:ascii="Arial" w:hAnsi="Arial" w:cs="Arial"/>
          <w:sz w:val="22"/>
        </w:rPr>
        <w:t xml:space="preserve">DINAMIKA ODVOZOV: </w:t>
      </w:r>
    </w:p>
    <w:p w14:paraId="78CA0BEE" w14:textId="77777777" w:rsidR="00CB7C21" w:rsidRPr="00CB7C21" w:rsidRDefault="00CB7C21" w:rsidP="00CB7C21">
      <w:pPr>
        <w:spacing w:after="160" w:line="259" w:lineRule="auto"/>
        <w:jc w:val="both"/>
        <w:rPr>
          <w:rFonts w:ascii="Arial" w:eastAsiaTheme="minorHAnsi" w:hAnsi="Arial" w:cs="Arial"/>
          <w:sz w:val="22"/>
        </w:rPr>
      </w:pPr>
      <w:r w:rsidRPr="00CB7C21">
        <w:rPr>
          <w:rFonts w:ascii="Arial" w:eastAsiaTheme="minorHAnsi" w:hAnsi="Arial" w:cs="Arial"/>
          <w:sz w:val="22"/>
        </w:rPr>
        <w:t>Odvoz dnevno oz. najmanj 2 krat tedensko. Naročnik bo oddajal odpadke v embalažnih enotah (sodih) na prevzemnem mestu v enoti prehrane z dietoterapijo Splošne bolnišnice Izola.</w:t>
      </w:r>
    </w:p>
    <w:p w14:paraId="65C926E8" w14:textId="559690FD" w:rsidR="003F64F1" w:rsidRDefault="003F64F1" w:rsidP="0081196D">
      <w:pPr>
        <w:jc w:val="both"/>
        <w:rPr>
          <w:rFonts w:ascii="Arial" w:hAnsi="Arial" w:cs="Arial"/>
          <w:sz w:val="22"/>
        </w:rPr>
      </w:pPr>
      <w:r w:rsidRPr="003F64F1">
        <w:rPr>
          <w:rFonts w:ascii="Arial" w:hAnsi="Arial" w:cs="Arial"/>
          <w:sz w:val="22"/>
        </w:rPr>
        <w:t>Ponudnik bo evidentiral podatke o količini odpadka v elektronskem evidenčnem listu.</w:t>
      </w:r>
    </w:p>
    <w:p w14:paraId="70E67EED" w14:textId="77777777" w:rsidR="00111567" w:rsidRDefault="00111567" w:rsidP="0081196D">
      <w:pPr>
        <w:jc w:val="both"/>
        <w:rPr>
          <w:rFonts w:ascii="Arial" w:hAnsi="Arial" w:cs="Arial"/>
          <w:sz w:val="22"/>
        </w:rPr>
      </w:pPr>
    </w:p>
    <w:p w14:paraId="20BDF41D" w14:textId="77777777" w:rsidR="006B4D90" w:rsidRDefault="006B4D90" w:rsidP="009E3B64">
      <w:pPr>
        <w:pStyle w:val="Odstavekseznama"/>
        <w:numPr>
          <w:ilvl w:val="0"/>
          <w:numId w:val="49"/>
        </w:numPr>
        <w:ind w:left="426"/>
        <w:jc w:val="both"/>
        <w:rPr>
          <w:rFonts w:ascii="Arial" w:eastAsia="Times New Roman" w:hAnsi="Arial" w:cs="Arial"/>
          <w:b/>
          <w:sz w:val="22"/>
          <w:u w:val="single"/>
          <w:lang w:eastAsia="sl-SI" w:bidi="en-US"/>
        </w:rPr>
      </w:pPr>
      <w:r>
        <w:rPr>
          <w:rFonts w:ascii="Arial" w:eastAsia="Times New Roman" w:hAnsi="Arial" w:cs="Arial"/>
          <w:b/>
          <w:sz w:val="22"/>
          <w:u w:val="single"/>
          <w:lang w:eastAsia="sl-SI" w:bidi="en-US"/>
        </w:rPr>
        <w:t>Zahteve za embalažo</w:t>
      </w:r>
    </w:p>
    <w:p w14:paraId="6B88D45F" w14:textId="77777777" w:rsidR="006B4D90" w:rsidRDefault="006B4D90" w:rsidP="006B4D90">
      <w:pPr>
        <w:ind w:left="66"/>
        <w:jc w:val="both"/>
        <w:rPr>
          <w:rFonts w:ascii="Arial" w:eastAsia="Times New Roman" w:hAnsi="Arial" w:cs="Arial"/>
          <w:b/>
          <w:sz w:val="22"/>
          <w:u w:val="single"/>
          <w:lang w:eastAsia="sl-SI" w:bidi="en-US"/>
        </w:rPr>
      </w:pPr>
    </w:p>
    <w:p w14:paraId="55A03279" w14:textId="3F3B9325" w:rsidR="00111567" w:rsidRPr="006B4D90" w:rsidRDefault="00D851BB" w:rsidP="006B4D90">
      <w:pPr>
        <w:jc w:val="both"/>
        <w:rPr>
          <w:rFonts w:ascii="Arial" w:eastAsia="Times New Roman" w:hAnsi="Arial" w:cs="Arial"/>
          <w:sz w:val="22"/>
          <w:lang w:eastAsia="sl-SI" w:bidi="en-US"/>
        </w:rPr>
      </w:pPr>
      <w:r w:rsidRPr="006B4D90">
        <w:rPr>
          <w:rFonts w:ascii="Arial" w:eastAsia="Times New Roman" w:hAnsi="Arial" w:cs="Arial"/>
          <w:sz w:val="22"/>
          <w:lang w:eastAsia="sl-SI" w:bidi="en-US"/>
        </w:rPr>
        <w:t>Ponudnik mora  hkrati zagotoviti  sukcesivno dobavo  ustrezne embalaže:</w:t>
      </w:r>
    </w:p>
    <w:p w14:paraId="7DBD26D7" w14:textId="77777777" w:rsidR="00111567" w:rsidRPr="00D851BB" w:rsidRDefault="00111567" w:rsidP="0081196D">
      <w:pPr>
        <w:jc w:val="both"/>
        <w:rPr>
          <w:rFonts w:ascii="Arial" w:hAnsi="Arial" w:cs="Arial"/>
          <w:sz w:val="22"/>
          <w:u w:val="single"/>
        </w:rPr>
      </w:pPr>
    </w:p>
    <w:p w14:paraId="5C8812F8" w14:textId="19A1E0FD" w:rsidR="00FD5CE4" w:rsidRDefault="00E07B46" w:rsidP="0081196D">
      <w:pPr>
        <w:jc w:val="both"/>
        <w:rPr>
          <w:rFonts w:ascii="Arial" w:eastAsia="Times New Roman" w:hAnsi="Arial" w:cs="Arial"/>
          <w:sz w:val="22"/>
          <w:lang w:eastAsia="sl-SI"/>
        </w:rPr>
      </w:pPr>
      <w:r>
        <w:rPr>
          <w:rFonts w:ascii="Arial" w:hAnsi="Arial" w:cs="Arial"/>
          <w:sz w:val="22"/>
        </w:rPr>
        <w:t>Ponudnik mora brezplačno z</w:t>
      </w:r>
      <w:r w:rsidR="00FD5CE4" w:rsidRPr="003A1A49">
        <w:rPr>
          <w:rFonts w:ascii="Arial" w:hAnsi="Arial" w:cs="Arial"/>
          <w:sz w:val="22"/>
        </w:rPr>
        <w:t>agotavljati čisto in zadostno količino posod za odvoz zgoraj navedenega materiala.</w:t>
      </w:r>
      <w:r w:rsidR="00383887">
        <w:rPr>
          <w:rFonts w:ascii="Arial" w:hAnsi="Arial" w:cs="Arial"/>
          <w:sz w:val="22"/>
        </w:rPr>
        <w:t xml:space="preserve"> Volumen posode: </w:t>
      </w:r>
      <w:r w:rsidR="00251D74">
        <w:rPr>
          <w:rFonts w:ascii="Arial" w:hAnsi="Arial" w:cs="Arial"/>
          <w:sz w:val="22"/>
        </w:rPr>
        <w:t xml:space="preserve">najmanj </w:t>
      </w:r>
      <w:r w:rsidR="00383887">
        <w:rPr>
          <w:rFonts w:ascii="Arial" w:hAnsi="Arial" w:cs="Arial"/>
          <w:sz w:val="22"/>
        </w:rPr>
        <w:t>50 l.</w:t>
      </w:r>
      <w:r w:rsidR="00D43BC1">
        <w:rPr>
          <w:rFonts w:ascii="Arial" w:hAnsi="Arial" w:cs="Arial"/>
          <w:sz w:val="22"/>
        </w:rPr>
        <w:t xml:space="preserve"> </w:t>
      </w:r>
      <w:r w:rsidR="00D43BC1">
        <w:rPr>
          <w:rFonts w:ascii="Arial" w:eastAsia="Times New Roman" w:hAnsi="Arial" w:cs="Arial"/>
          <w:sz w:val="22"/>
          <w:lang w:eastAsia="sl-SI"/>
        </w:rPr>
        <w:t>Ob prevzemu se odpadke tehta in izpolni evidenčni list.</w:t>
      </w:r>
      <w:r w:rsidR="00251D74">
        <w:rPr>
          <w:rFonts w:ascii="Arial" w:eastAsia="Times New Roman" w:hAnsi="Arial" w:cs="Arial"/>
          <w:sz w:val="22"/>
          <w:lang w:eastAsia="sl-SI"/>
        </w:rPr>
        <w:t xml:space="preserve"> Zaželeno je, da ima posoda za zbiranje odpadov kolesa zaradi lažjega transporta na mestu nastanka. </w:t>
      </w:r>
    </w:p>
    <w:p w14:paraId="12AD5A43" w14:textId="37507E96" w:rsidR="00A526A0" w:rsidRDefault="00A526A0" w:rsidP="0081196D">
      <w:pPr>
        <w:jc w:val="both"/>
        <w:rPr>
          <w:rFonts w:ascii="Arial" w:eastAsia="Times New Roman" w:hAnsi="Arial" w:cs="Arial"/>
          <w:sz w:val="22"/>
          <w:lang w:eastAsia="sl-SI"/>
        </w:rPr>
      </w:pPr>
    </w:p>
    <w:p w14:paraId="26152007" w14:textId="542C4113" w:rsidR="00A022EC" w:rsidRDefault="00A022EC" w:rsidP="0081196D">
      <w:pPr>
        <w:jc w:val="both"/>
        <w:rPr>
          <w:rFonts w:ascii="Arial" w:eastAsia="Times New Roman" w:hAnsi="Arial" w:cs="Arial"/>
          <w:sz w:val="22"/>
          <w:lang w:eastAsia="sl-SI"/>
        </w:rPr>
      </w:pPr>
    </w:p>
    <w:p w14:paraId="40C9586F" w14:textId="616B4A5E" w:rsidR="00A022EC" w:rsidRDefault="00A022EC" w:rsidP="0081196D">
      <w:pPr>
        <w:jc w:val="both"/>
        <w:rPr>
          <w:rFonts w:ascii="Arial" w:eastAsia="Times New Roman" w:hAnsi="Arial" w:cs="Arial"/>
          <w:sz w:val="22"/>
          <w:lang w:eastAsia="sl-SI"/>
        </w:rPr>
      </w:pPr>
    </w:p>
    <w:p w14:paraId="6C10E52B" w14:textId="7D9B3336" w:rsidR="00A022EC" w:rsidRDefault="00A022EC" w:rsidP="0081196D">
      <w:pPr>
        <w:jc w:val="both"/>
        <w:rPr>
          <w:rFonts w:ascii="Arial" w:eastAsia="Times New Roman" w:hAnsi="Arial" w:cs="Arial"/>
          <w:sz w:val="22"/>
          <w:lang w:eastAsia="sl-SI"/>
        </w:rPr>
      </w:pPr>
    </w:p>
    <w:p w14:paraId="4608996D" w14:textId="088885EA" w:rsidR="00A022EC" w:rsidRDefault="00A022EC" w:rsidP="0081196D">
      <w:pPr>
        <w:jc w:val="both"/>
        <w:rPr>
          <w:rFonts w:ascii="Arial" w:eastAsia="Times New Roman" w:hAnsi="Arial" w:cs="Arial"/>
          <w:sz w:val="22"/>
          <w:lang w:eastAsia="sl-SI"/>
        </w:rPr>
      </w:pPr>
    </w:p>
    <w:p w14:paraId="78862690" w14:textId="1F7ABC5D" w:rsidR="00A022EC" w:rsidRDefault="00A022EC" w:rsidP="0081196D">
      <w:pPr>
        <w:jc w:val="both"/>
        <w:rPr>
          <w:rFonts w:ascii="Arial" w:eastAsia="Times New Roman" w:hAnsi="Arial" w:cs="Arial"/>
          <w:sz w:val="22"/>
          <w:lang w:eastAsia="sl-SI"/>
        </w:rPr>
      </w:pPr>
    </w:p>
    <w:p w14:paraId="4299048A" w14:textId="3C84EDB7" w:rsidR="00A022EC" w:rsidRDefault="00A022EC" w:rsidP="0081196D">
      <w:pPr>
        <w:jc w:val="both"/>
        <w:rPr>
          <w:rFonts w:ascii="Arial" w:eastAsia="Times New Roman" w:hAnsi="Arial" w:cs="Arial"/>
          <w:sz w:val="22"/>
          <w:lang w:eastAsia="sl-SI"/>
        </w:rPr>
      </w:pPr>
    </w:p>
    <w:p w14:paraId="52A049BD" w14:textId="77777777" w:rsidR="00A022EC" w:rsidRDefault="00A022EC" w:rsidP="0081196D">
      <w:pPr>
        <w:jc w:val="both"/>
        <w:rPr>
          <w:rFonts w:ascii="Arial" w:eastAsia="Times New Roman" w:hAnsi="Arial" w:cs="Arial"/>
          <w:sz w:val="22"/>
          <w:lang w:eastAsia="sl-SI"/>
        </w:rPr>
      </w:pPr>
    </w:p>
    <w:p w14:paraId="78BBED3B" w14:textId="50A0D6DF" w:rsidR="001454BF" w:rsidRPr="003A3091" w:rsidRDefault="0019125D" w:rsidP="003A3091">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lastRenderedPageBreak/>
        <w:t>SKLOP 7</w:t>
      </w:r>
      <w:r w:rsidR="001454BF" w:rsidRPr="003A3091">
        <w:rPr>
          <w:rFonts w:ascii="Arial" w:eastAsia="Times New Roman" w:hAnsi="Arial" w:cs="Arial"/>
          <w:b/>
          <w:sz w:val="22"/>
          <w:lang w:eastAsia="sl-SI"/>
        </w:rPr>
        <w:t>: ODPADNA EMBALAŽA</w:t>
      </w:r>
      <w:r w:rsidR="00D851BB" w:rsidRPr="003A3091">
        <w:rPr>
          <w:rFonts w:ascii="Arial" w:eastAsia="Times New Roman" w:hAnsi="Arial" w:cs="Arial"/>
          <w:b/>
          <w:sz w:val="22"/>
          <w:lang w:eastAsia="sl-SI"/>
        </w:rPr>
        <w:t xml:space="preserve"> S KLAS. ŠT. 15 01 01, 15 01 02, 15 01 07</w:t>
      </w:r>
    </w:p>
    <w:p w14:paraId="5C88F26F" w14:textId="77777777" w:rsidR="001454BF" w:rsidRPr="001454BF" w:rsidRDefault="001454BF" w:rsidP="00D851BB">
      <w:pPr>
        <w:jc w:val="both"/>
        <w:rPr>
          <w:rFonts w:ascii="Arial" w:hAnsi="Arial" w:cs="Arial"/>
          <w:sz w:val="22"/>
        </w:rPr>
      </w:pPr>
    </w:p>
    <w:p w14:paraId="0CC96BDC" w14:textId="2F9B85BB" w:rsidR="001454BF" w:rsidRPr="003A3091" w:rsidRDefault="00D851BB" w:rsidP="009E3B64">
      <w:pPr>
        <w:pStyle w:val="Odstavekseznama"/>
        <w:numPr>
          <w:ilvl w:val="0"/>
          <w:numId w:val="50"/>
        </w:numPr>
        <w:tabs>
          <w:tab w:val="left" w:pos="567"/>
        </w:tabs>
        <w:ind w:left="426"/>
        <w:jc w:val="both"/>
        <w:rPr>
          <w:rFonts w:ascii="Arial" w:hAnsi="Arial" w:cs="Arial"/>
          <w:b/>
          <w:sz w:val="22"/>
        </w:rPr>
      </w:pPr>
      <w:r w:rsidRPr="003A3091">
        <w:rPr>
          <w:rFonts w:ascii="Arial" w:hAnsi="Arial" w:cs="Arial"/>
          <w:b/>
          <w:sz w:val="22"/>
        </w:rPr>
        <w:t>Zahteve za odpadke s klas. št.</w:t>
      </w:r>
      <w:r w:rsidR="001454BF" w:rsidRPr="003A3091">
        <w:rPr>
          <w:rFonts w:ascii="Arial" w:hAnsi="Arial" w:cs="Arial"/>
          <w:b/>
          <w:sz w:val="22"/>
        </w:rPr>
        <w:t xml:space="preserve"> 15 01 01, 15 01 02, 15 01 07</w:t>
      </w:r>
    </w:p>
    <w:p w14:paraId="263BA11A" w14:textId="77777777" w:rsidR="001454BF" w:rsidRDefault="001454BF" w:rsidP="001454BF">
      <w:pPr>
        <w:rPr>
          <w:rFonts w:ascii="Arial" w:hAnsi="Arial" w:cs="Arial"/>
          <w:sz w:val="22"/>
          <w:u w:val="single"/>
        </w:rPr>
      </w:pPr>
    </w:p>
    <w:tbl>
      <w:tblPr>
        <w:tblStyle w:val="Tabelamrea"/>
        <w:tblW w:w="9209" w:type="dxa"/>
        <w:jc w:val="center"/>
        <w:tblLook w:val="04A0" w:firstRow="1" w:lastRow="0" w:firstColumn="1" w:lastColumn="0" w:noHBand="0" w:noVBand="1"/>
      </w:tblPr>
      <w:tblGrid>
        <w:gridCol w:w="704"/>
        <w:gridCol w:w="1276"/>
        <w:gridCol w:w="2268"/>
        <w:gridCol w:w="2126"/>
        <w:gridCol w:w="2835"/>
      </w:tblGrid>
      <w:tr w:rsidR="005924C1" w14:paraId="2D5DB528" w14:textId="77777777" w:rsidTr="006B4D90">
        <w:trPr>
          <w:trHeight w:val="586"/>
          <w:jc w:val="center"/>
        </w:trPr>
        <w:tc>
          <w:tcPr>
            <w:tcW w:w="704" w:type="dxa"/>
          </w:tcPr>
          <w:p w14:paraId="5F87916E" w14:textId="5D9335FA" w:rsidR="005924C1" w:rsidRPr="005924C1" w:rsidRDefault="005924C1" w:rsidP="00ED7E5D">
            <w:pPr>
              <w:rPr>
                <w:rFonts w:ascii="Arial" w:hAnsi="Arial" w:cs="Arial"/>
                <w:sz w:val="22"/>
              </w:rPr>
            </w:pPr>
            <w:r w:rsidRPr="005924C1">
              <w:rPr>
                <w:rFonts w:ascii="Arial" w:hAnsi="Arial" w:cs="Arial"/>
                <w:sz w:val="22"/>
              </w:rPr>
              <w:t>Zap. št.</w:t>
            </w:r>
          </w:p>
        </w:tc>
        <w:tc>
          <w:tcPr>
            <w:tcW w:w="1276" w:type="dxa"/>
          </w:tcPr>
          <w:p w14:paraId="6EE31754" w14:textId="1E9C47BF" w:rsidR="005924C1" w:rsidRPr="005924C1" w:rsidRDefault="005924C1" w:rsidP="005924C1">
            <w:pPr>
              <w:jc w:val="center"/>
              <w:rPr>
                <w:rFonts w:ascii="Arial" w:hAnsi="Arial" w:cs="Arial"/>
                <w:sz w:val="22"/>
              </w:rPr>
            </w:pPr>
            <w:r w:rsidRPr="005924C1">
              <w:rPr>
                <w:rFonts w:ascii="Arial" w:hAnsi="Arial" w:cs="Arial"/>
                <w:sz w:val="22"/>
              </w:rPr>
              <w:t>Klas. št.</w:t>
            </w:r>
          </w:p>
        </w:tc>
        <w:tc>
          <w:tcPr>
            <w:tcW w:w="2268" w:type="dxa"/>
          </w:tcPr>
          <w:p w14:paraId="1902E0B6" w14:textId="3FC077EF" w:rsidR="005924C1" w:rsidRPr="005924C1" w:rsidRDefault="005924C1" w:rsidP="005924C1">
            <w:pPr>
              <w:jc w:val="center"/>
              <w:rPr>
                <w:rFonts w:ascii="Arial" w:hAnsi="Arial" w:cs="Arial"/>
                <w:sz w:val="22"/>
              </w:rPr>
            </w:pPr>
            <w:r w:rsidRPr="005924C1">
              <w:rPr>
                <w:rFonts w:ascii="Arial" w:hAnsi="Arial" w:cs="Arial"/>
                <w:sz w:val="22"/>
              </w:rPr>
              <w:t>Odpadna snov</w:t>
            </w:r>
          </w:p>
        </w:tc>
        <w:tc>
          <w:tcPr>
            <w:tcW w:w="2126" w:type="dxa"/>
          </w:tcPr>
          <w:p w14:paraId="1E736EE0" w14:textId="3222CE64" w:rsidR="005924C1" w:rsidRPr="005924C1" w:rsidRDefault="006B4D90" w:rsidP="005924C1">
            <w:pPr>
              <w:jc w:val="center"/>
              <w:rPr>
                <w:rFonts w:ascii="Arial" w:hAnsi="Arial" w:cs="Arial"/>
                <w:sz w:val="22"/>
              </w:rPr>
            </w:pPr>
            <w:r w:rsidRPr="0051237F">
              <w:rPr>
                <w:rFonts w:ascii="Arial" w:eastAsia="Times New Roman" w:hAnsi="Arial" w:cs="Arial"/>
                <w:sz w:val="22"/>
                <w:lang w:eastAsia="sl-SI"/>
              </w:rPr>
              <w:t>Predvidena</w:t>
            </w:r>
            <w:r>
              <w:rPr>
                <w:rFonts w:ascii="Arial" w:eastAsia="Times New Roman" w:hAnsi="Arial" w:cs="Arial"/>
                <w:sz w:val="22"/>
                <w:lang w:eastAsia="sl-SI"/>
              </w:rPr>
              <w:t xml:space="preserve"> okvirna </w:t>
            </w:r>
            <w:r w:rsidRPr="0051237F">
              <w:rPr>
                <w:rFonts w:ascii="Arial" w:eastAsia="Times New Roman" w:hAnsi="Arial" w:cs="Arial"/>
                <w:sz w:val="22"/>
                <w:lang w:eastAsia="sl-SI"/>
              </w:rPr>
              <w:t xml:space="preserve">količina </w:t>
            </w:r>
            <w:r>
              <w:rPr>
                <w:rFonts w:ascii="Arial" w:eastAsia="Times New Roman" w:hAnsi="Arial" w:cs="Arial"/>
                <w:sz w:val="22"/>
                <w:lang w:eastAsia="sl-SI"/>
              </w:rPr>
              <w:t>za 2 leti</w:t>
            </w:r>
          </w:p>
        </w:tc>
        <w:tc>
          <w:tcPr>
            <w:tcW w:w="2835" w:type="dxa"/>
          </w:tcPr>
          <w:p w14:paraId="4D714929" w14:textId="03D9C616" w:rsidR="005924C1" w:rsidRPr="005924C1" w:rsidRDefault="006B4D90" w:rsidP="005924C1">
            <w:pPr>
              <w:jc w:val="center"/>
              <w:rPr>
                <w:rFonts w:ascii="Arial" w:hAnsi="Arial" w:cs="Arial"/>
                <w:sz w:val="22"/>
              </w:rPr>
            </w:pPr>
            <w:r>
              <w:rPr>
                <w:rFonts w:ascii="Arial" w:eastAsia="Times New Roman" w:hAnsi="Arial" w:cs="Arial"/>
                <w:sz w:val="22"/>
                <w:lang w:eastAsia="sl-SI"/>
              </w:rPr>
              <w:t>Predvideno okvirno število prevzemov</w:t>
            </w:r>
            <w:r w:rsidRPr="0051237F">
              <w:rPr>
                <w:rFonts w:ascii="Arial" w:eastAsia="Times New Roman" w:hAnsi="Arial" w:cs="Arial"/>
                <w:sz w:val="22"/>
                <w:lang w:eastAsia="sl-SI"/>
              </w:rPr>
              <w:t xml:space="preserve"> </w:t>
            </w:r>
            <w:r>
              <w:rPr>
                <w:rFonts w:ascii="Arial" w:eastAsia="Times New Roman" w:hAnsi="Arial" w:cs="Arial"/>
                <w:sz w:val="22"/>
                <w:lang w:eastAsia="sl-SI"/>
              </w:rPr>
              <w:t>za 2 leti</w:t>
            </w:r>
          </w:p>
        </w:tc>
      </w:tr>
      <w:tr w:rsidR="005924C1" w14:paraId="3C76BEAA" w14:textId="77777777" w:rsidTr="006B4D90">
        <w:trPr>
          <w:jc w:val="center"/>
        </w:trPr>
        <w:tc>
          <w:tcPr>
            <w:tcW w:w="704" w:type="dxa"/>
            <w:vAlign w:val="center"/>
          </w:tcPr>
          <w:p w14:paraId="7EFB8895" w14:textId="63C4033C" w:rsidR="005924C1" w:rsidRPr="005924C1" w:rsidRDefault="005924C1" w:rsidP="00ED7E5D">
            <w:pPr>
              <w:rPr>
                <w:rFonts w:ascii="Arial" w:hAnsi="Arial" w:cs="Arial"/>
                <w:sz w:val="22"/>
              </w:rPr>
            </w:pPr>
            <w:r>
              <w:rPr>
                <w:rFonts w:ascii="Arial" w:hAnsi="Arial" w:cs="Arial"/>
                <w:sz w:val="22"/>
              </w:rPr>
              <w:t>1.</w:t>
            </w:r>
          </w:p>
        </w:tc>
        <w:tc>
          <w:tcPr>
            <w:tcW w:w="1276" w:type="dxa"/>
            <w:vAlign w:val="center"/>
          </w:tcPr>
          <w:p w14:paraId="12B3C028" w14:textId="55BF2269" w:rsidR="005924C1" w:rsidRPr="005924C1" w:rsidRDefault="005924C1" w:rsidP="00AD1A31">
            <w:pPr>
              <w:jc w:val="center"/>
              <w:rPr>
                <w:rFonts w:ascii="Arial" w:hAnsi="Arial" w:cs="Arial"/>
                <w:sz w:val="22"/>
              </w:rPr>
            </w:pPr>
            <w:r w:rsidRPr="005924C1">
              <w:rPr>
                <w:rFonts w:ascii="Arial" w:hAnsi="Arial" w:cs="Arial"/>
                <w:sz w:val="22"/>
              </w:rPr>
              <w:t>15 01 01</w:t>
            </w:r>
          </w:p>
        </w:tc>
        <w:tc>
          <w:tcPr>
            <w:tcW w:w="2268" w:type="dxa"/>
            <w:vAlign w:val="center"/>
          </w:tcPr>
          <w:p w14:paraId="14DF741C" w14:textId="6B8F93F1" w:rsidR="005924C1" w:rsidRPr="005924C1" w:rsidRDefault="00AD1A31" w:rsidP="00AD1A31">
            <w:pPr>
              <w:rPr>
                <w:rFonts w:ascii="Arial" w:hAnsi="Arial" w:cs="Arial"/>
                <w:sz w:val="22"/>
              </w:rPr>
            </w:pPr>
            <w:r>
              <w:rPr>
                <w:rFonts w:ascii="Arial" w:hAnsi="Arial" w:cs="Arial"/>
                <w:sz w:val="22"/>
              </w:rPr>
              <w:t>O</w:t>
            </w:r>
            <w:r w:rsidR="005924C1" w:rsidRPr="005924C1">
              <w:rPr>
                <w:rFonts w:ascii="Arial" w:hAnsi="Arial" w:cs="Arial"/>
                <w:sz w:val="22"/>
              </w:rPr>
              <w:t>dpadna papirna in kartonska embalaža</w:t>
            </w:r>
          </w:p>
        </w:tc>
        <w:tc>
          <w:tcPr>
            <w:tcW w:w="2126" w:type="dxa"/>
            <w:vAlign w:val="center"/>
          </w:tcPr>
          <w:p w14:paraId="5B7604C7" w14:textId="57234D9C" w:rsidR="005924C1" w:rsidRPr="005924C1" w:rsidRDefault="00607B7F" w:rsidP="00AD1A31">
            <w:pPr>
              <w:jc w:val="center"/>
              <w:rPr>
                <w:rFonts w:ascii="Arial" w:hAnsi="Arial" w:cs="Arial"/>
                <w:sz w:val="22"/>
              </w:rPr>
            </w:pPr>
            <w:r>
              <w:rPr>
                <w:rFonts w:ascii="Arial" w:hAnsi="Arial" w:cs="Arial"/>
                <w:sz w:val="22"/>
              </w:rPr>
              <w:t>6</w:t>
            </w:r>
            <w:r w:rsidR="005924C1">
              <w:rPr>
                <w:rFonts w:ascii="Arial" w:hAnsi="Arial" w:cs="Arial"/>
                <w:sz w:val="22"/>
              </w:rPr>
              <w:t>0.000</w:t>
            </w:r>
            <w:r w:rsidR="006B4D90">
              <w:rPr>
                <w:rFonts w:ascii="Arial" w:hAnsi="Arial" w:cs="Arial"/>
                <w:sz w:val="22"/>
              </w:rPr>
              <w:t xml:space="preserve"> kg</w:t>
            </w:r>
          </w:p>
        </w:tc>
        <w:tc>
          <w:tcPr>
            <w:tcW w:w="2835" w:type="dxa"/>
            <w:vAlign w:val="center"/>
          </w:tcPr>
          <w:p w14:paraId="59A21F62" w14:textId="00DCA3AF" w:rsidR="005924C1" w:rsidRPr="005924C1" w:rsidRDefault="00AD1A31" w:rsidP="00AD1A31">
            <w:pPr>
              <w:jc w:val="center"/>
              <w:rPr>
                <w:rFonts w:ascii="Arial" w:hAnsi="Arial" w:cs="Arial"/>
                <w:sz w:val="22"/>
              </w:rPr>
            </w:pPr>
            <w:r>
              <w:rPr>
                <w:rFonts w:ascii="Arial" w:hAnsi="Arial" w:cs="Arial"/>
                <w:sz w:val="22"/>
              </w:rPr>
              <w:t>3 x mesečno</w:t>
            </w:r>
          </w:p>
        </w:tc>
      </w:tr>
      <w:tr w:rsidR="005924C1" w14:paraId="5BBC3886" w14:textId="77777777" w:rsidTr="006B4D90">
        <w:trPr>
          <w:jc w:val="center"/>
        </w:trPr>
        <w:tc>
          <w:tcPr>
            <w:tcW w:w="704" w:type="dxa"/>
            <w:vAlign w:val="center"/>
          </w:tcPr>
          <w:p w14:paraId="327D4A3D" w14:textId="62FBDFEC" w:rsidR="005924C1" w:rsidRPr="005924C1" w:rsidRDefault="005924C1" w:rsidP="00ED7E5D">
            <w:pPr>
              <w:rPr>
                <w:rFonts w:ascii="Arial" w:hAnsi="Arial" w:cs="Arial"/>
                <w:sz w:val="22"/>
              </w:rPr>
            </w:pPr>
            <w:r>
              <w:rPr>
                <w:rFonts w:ascii="Arial" w:hAnsi="Arial" w:cs="Arial"/>
                <w:sz w:val="22"/>
              </w:rPr>
              <w:t>2.</w:t>
            </w:r>
          </w:p>
        </w:tc>
        <w:tc>
          <w:tcPr>
            <w:tcW w:w="1276" w:type="dxa"/>
            <w:vAlign w:val="center"/>
          </w:tcPr>
          <w:p w14:paraId="0B95CEC5" w14:textId="0166ABD4" w:rsidR="005924C1" w:rsidRPr="005924C1" w:rsidRDefault="005924C1" w:rsidP="00AD1A31">
            <w:pPr>
              <w:jc w:val="center"/>
              <w:rPr>
                <w:rFonts w:ascii="Arial" w:hAnsi="Arial" w:cs="Arial"/>
                <w:sz w:val="22"/>
              </w:rPr>
            </w:pPr>
            <w:r w:rsidRPr="005924C1">
              <w:rPr>
                <w:rFonts w:ascii="Arial" w:hAnsi="Arial" w:cs="Arial"/>
                <w:sz w:val="22"/>
              </w:rPr>
              <w:t>15 01 02</w:t>
            </w:r>
          </w:p>
        </w:tc>
        <w:tc>
          <w:tcPr>
            <w:tcW w:w="2268" w:type="dxa"/>
            <w:vAlign w:val="center"/>
          </w:tcPr>
          <w:p w14:paraId="0D2A0F6C" w14:textId="61C998D9" w:rsidR="005924C1" w:rsidRPr="005924C1" w:rsidRDefault="00AD1A31" w:rsidP="00AD1A31">
            <w:pPr>
              <w:rPr>
                <w:rFonts w:ascii="Arial" w:hAnsi="Arial" w:cs="Arial"/>
                <w:sz w:val="22"/>
              </w:rPr>
            </w:pPr>
            <w:r>
              <w:rPr>
                <w:rFonts w:ascii="Arial" w:hAnsi="Arial" w:cs="Arial"/>
                <w:sz w:val="22"/>
              </w:rPr>
              <w:t>O</w:t>
            </w:r>
            <w:r w:rsidR="005924C1" w:rsidRPr="005924C1">
              <w:rPr>
                <w:rFonts w:ascii="Arial" w:hAnsi="Arial" w:cs="Arial"/>
                <w:sz w:val="22"/>
              </w:rPr>
              <w:t>dpadna plastična embalaža</w:t>
            </w:r>
          </w:p>
        </w:tc>
        <w:tc>
          <w:tcPr>
            <w:tcW w:w="2126" w:type="dxa"/>
            <w:vAlign w:val="center"/>
          </w:tcPr>
          <w:p w14:paraId="219E4A06" w14:textId="58C7CAED" w:rsidR="005924C1" w:rsidRPr="005924C1" w:rsidRDefault="00607B7F" w:rsidP="00AD1A31">
            <w:pPr>
              <w:jc w:val="center"/>
              <w:rPr>
                <w:rFonts w:ascii="Arial" w:hAnsi="Arial" w:cs="Arial"/>
                <w:sz w:val="22"/>
              </w:rPr>
            </w:pPr>
            <w:r>
              <w:rPr>
                <w:rFonts w:ascii="Arial" w:hAnsi="Arial" w:cs="Arial"/>
                <w:sz w:val="22"/>
              </w:rPr>
              <w:t>25</w:t>
            </w:r>
            <w:r w:rsidR="006B4D90">
              <w:rPr>
                <w:rFonts w:ascii="Arial" w:hAnsi="Arial" w:cs="Arial"/>
                <w:sz w:val="22"/>
              </w:rPr>
              <w:t>.000 kg</w:t>
            </w:r>
          </w:p>
        </w:tc>
        <w:tc>
          <w:tcPr>
            <w:tcW w:w="2835" w:type="dxa"/>
            <w:vAlign w:val="center"/>
          </w:tcPr>
          <w:p w14:paraId="508A8CF7" w14:textId="33B7767F" w:rsidR="005924C1" w:rsidRPr="005924C1" w:rsidRDefault="005924C1" w:rsidP="00AD1A31">
            <w:pPr>
              <w:jc w:val="center"/>
              <w:rPr>
                <w:rFonts w:ascii="Arial" w:hAnsi="Arial" w:cs="Arial"/>
                <w:sz w:val="22"/>
              </w:rPr>
            </w:pPr>
            <w:r w:rsidRPr="005924C1">
              <w:rPr>
                <w:rFonts w:ascii="Arial" w:hAnsi="Arial" w:cs="Arial"/>
                <w:sz w:val="22"/>
              </w:rPr>
              <w:t>4x mesečno</w:t>
            </w:r>
          </w:p>
        </w:tc>
      </w:tr>
      <w:tr w:rsidR="005924C1" w14:paraId="0CB5F788" w14:textId="77777777" w:rsidTr="006B4D90">
        <w:trPr>
          <w:jc w:val="center"/>
        </w:trPr>
        <w:tc>
          <w:tcPr>
            <w:tcW w:w="704" w:type="dxa"/>
            <w:vAlign w:val="center"/>
          </w:tcPr>
          <w:p w14:paraId="5ED144B8" w14:textId="32F90B43" w:rsidR="005924C1" w:rsidRPr="005924C1" w:rsidRDefault="005924C1" w:rsidP="00ED7E5D">
            <w:pPr>
              <w:rPr>
                <w:rFonts w:ascii="Arial" w:hAnsi="Arial" w:cs="Arial"/>
                <w:sz w:val="22"/>
              </w:rPr>
            </w:pPr>
            <w:r>
              <w:rPr>
                <w:rFonts w:ascii="Arial" w:hAnsi="Arial" w:cs="Arial"/>
                <w:sz w:val="22"/>
              </w:rPr>
              <w:t>3.</w:t>
            </w:r>
          </w:p>
        </w:tc>
        <w:tc>
          <w:tcPr>
            <w:tcW w:w="1276" w:type="dxa"/>
            <w:vAlign w:val="center"/>
          </w:tcPr>
          <w:p w14:paraId="1D463118" w14:textId="5ADA844F" w:rsidR="005924C1" w:rsidRPr="005924C1" w:rsidRDefault="005924C1" w:rsidP="00AD1A31">
            <w:pPr>
              <w:jc w:val="center"/>
              <w:rPr>
                <w:rFonts w:ascii="Arial" w:hAnsi="Arial" w:cs="Arial"/>
                <w:sz w:val="22"/>
              </w:rPr>
            </w:pPr>
            <w:r w:rsidRPr="005924C1">
              <w:rPr>
                <w:rFonts w:ascii="Arial" w:hAnsi="Arial" w:cs="Arial"/>
                <w:sz w:val="22"/>
              </w:rPr>
              <w:t>15 01 07</w:t>
            </w:r>
          </w:p>
        </w:tc>
        <w:tc>
          <w:tcPr>
            <w:tcW w:w="2268" w:type="dxa"/>
            <w:vAlign w:val="center"/>
          </w:tcPr>
          <w:p w14:paraId="28D62EED" w14:textId="3F9F61E9" w:rsidR="005924C1" w:rsidRPr="005924C1" w:rsidRDefault="00AD1A31" w:rsidP="00AD1A31">
            <w:pPr>
              <w:rPr>
                <w:rFonts w:ascii="Arial" w:hAnsi="Arial" w:cs="Arial"/>
                <w:sz w:val="22"/>
              </w:rPr>
            </w:pPr>
            <w:r>
              <w:rPr>
                <w:rFonts w:ascii="Arial" w:hAnsi="Arial" w:cs="Arial"/>
                <w:sz w:val="22"/>
              </w:rPr>
              <w:t>O</w:t>
            </w:r>
            <w:r w:rsidR="005924C1" w:rsidRPr="005924C1">
              <w:rPr>
                <w:rFonts w:ascii="Arial" w:hAnsi="Arial" w:cs="Arial"/>
                <w:sz w:val="22"/>
              </w:rPr>
              <w:t>dpadna steklena embalaža</w:t>
            </w:r>
          </w:p>
        </w:tc>
        <w:tc>
          <w:tcPr>
            <w:tcW w:w="2126" w:type="dxa"/>
            <w:vAlign w:val="center"/>
          </w:tcPr>
          <w:p w14:paraId="3BD2FF55" w14:textId="45B99734" w:rsidR="005924C1" w:rsidRPr="005924C1" w:rsidRDefault="005924C1" w:rsidP="00AD1A31">
            <w:pPr>
              <w:jc w:val="center"/>
              <w:rPr>
                <w:rFonts w:ascii="Arial" w:hAnsi="Arial" w:cs="Arial"/>
                <w:sz w:val="22"/>
              </w:rPr>
            </w:pPr>
            <w:r>
              <w:rPr>
                <w:rFonts w:ascii="Arial" w:hAnsi="Arial" w:cs="Arial"/>
                <w:sz w:val="22"/>
              </w:rPr>
              <w:t>18.000</w:t>
            </w:r>
            <w:r w:rsidR="006B4D90">
              <w:rPr>
                <w:rFonts w:ascii="Arial" w:hAnsi="Arial" w:cs="Arial"/>
                <w:sz w:val="22"/>
              </w:rPr>
              <w:t xml:space="preserve"> kg</w:t>
            </w:r>
          </w:p>
        </w:tc>
        <w:tc>
          <w:tcPr>
            <w:tcW w:w="2835" w:type="dxa"/>
            <w:vAlign w:val="center"/>
          </w:tcPr>
          <w:p w14:paraId="289A336D" w14:textId="29257D05" w:rsidR="005924C1" w:rsidRPr="005924C1" w:rsidRDefault="005924C1" w:rsidP="00AD1A31">
            <w:pPr>
              <w:jc w:val="center"/>
              <w:rPr>
                <w:rFonts w:ascii="Arial" w:hAnsi="Arial" w:cs="Arial"/>
                <w:sz w:val="22"/>
              </w:rPr>
            </w:pPr>
            <w:r w:rsidRPr="005924C1">
              <w:rPr>
                <w:rFonts w:ascii="Arial" w:hAnsi="Arial" w:cs="Arial"/>
                <w:sz w:val="22"/>
              </w:rPr>
              <w:t>1x na 2 meseca</w:t>
            </w:r>
          </w:p>
        </w:tc>
      </w:tr>
    </w:tbl>
    <w:p w14:paraId="4755E997" w14:textId="77777777" w:rsidR="00987CD5" w:rsidRPr="00D851BB" w:rsidRDefault="00987CD5" w:rsidP="005924C1">
      <w:pPr>
        <w:jc w:val="center"/>
        <w:rPr>
          <w:rFonts w:ascii="Arial" w:hAnsi="Arial" w:cs="Arial"/>
          <w:sz w:val="22"/>
          <w:u w:val="single"/>
        </w:rPr>
      </w:pPr>
    </w:p>
    <w:p w14:paraId="11831E38" w14:textId="5E92B9C3" w:rsidR="001454BF" w:rsidRPr="003A3091" w:rsidRDefault="003A3091" w:rsidP="0081196D">
      <w:pPr>
        <w:jc w:val="both"/>
        <w:rPr>
          <w:rFonts w:ascii="Arial" w:eastAsia="Times New Roman" w:hAnsi="Arial" w:cs="Arial"/>
          <w:sz w:val="22"/>
          <w:lang w:eastAsia="sl-SI"/>
        </w:rPr>
      </w:pPr>
      <w:r w:rsidRPr="003A3091">
        <w:rPr>
          <w:rFonts w:ascii="Arial" w:eastAsia="Times New Roman" w:hAnsi="Arial" w:cs="Arial"/>
          <w:sz w:val="22"/>
          <w:lang w:eastAsia="sl-SI"/>
        </w:rPr>
        <w:t>PREVZEMNO MESTO ZA VSE ODPADKE:</w:t>
      </w:r>
    </w:p>
    <w:p w14:paraId="6E2B01DD" w14:textId="69BA6F35" w:rsidR="001454BF" w:rsidRPr="003A3091" w:rsidRDefault="001454BF" w:rsidP="0081196D">
      <w:pPr>
        <w:jc w:val="both"/>
        <w:rPr>
          <w:rFonts w:ascii="Arial" w:eastAsia="Times New Roman" w:hAnsi="Arial" w:cs="Arial"/>
          <w:sz w:val="22"/>
          <w:lang w:eastAsia="sl-SI"/>
        </w:rPr>
      </w:pPr>
      <w:r w:rsidRPr="003A3091">
        <w:rPr>
          <w:rFonts w:ascii="Arial" w:eastAsia="Times New Roman" w:hAnsi="Arial" w:cs="Arial"/>
          <w:sz w:val="22"/>
          <w:lang w:eastAsia="sl-SI"/>
        </w:rPr>
        <w:t>Splošna Bolnišni</w:t>
      </w:r>
      <w:r w:rsidR="002D2306" w:rsidRPr="003A3091">
        <w:rPr>
          <w:rFonts w:ascii="Arial" w:eastAsia="Times New Roman" w:hAnsi="Arial" w:cs="Arial"/>
          <w:sz w:val="22"/>
          <w:lang w:eastAsia="sl-SI"/>
        </w:rPr>
        <w:t xml:space="preserve">ca Izola, Polje 40, 6310 Izola - </w:t>
      </w:r>
      <w:r w:rsidRPr="003A3091">
        <w:rPr>
          <w:rFonts w:ascii="Arial" w:eastAsia="Times New Roman" w:hAnsi="Arial" w:cs="Arial"/>
          <w:sz w:val="22"/>
          <w:lang w:eastAsia="sl-SI"/>
        </w:rPr>
        <w:t xml:space="preserve">skupna zbiralnica odpadkov. </w:t>
      </w:r>
    </w:p>
    <w:p w14:paraId="2B6ED7A3" w14:textId="77777777" w:rsidR="0029420D" w:rsidRPr="0029420D" w:rsidRDefault="0029420D" w:rsidP="0081196D">
      <w:pPr>
        <w:jc w:val="both"/>
        <w:rPr>
          <w:rFonts w:ascii="Arial" w:hAnsi="Arial" w:cs="Arial"/>
          <w:sz w:val="22"/>
        </w:rPr>
      </w:pPr>
    </w:p>
    <w:p w14:paraId="02F36BFB" w14:textId="64FB43DF" w:rsidR="001454BF" w:rsidRPr="001454BF" w:rsidRDefault="001631FE" w:rsidP="0081196D">
      <w:pPr>
        <w:jc w:val="both"/>
        <w:rPr>
          <w:rFonts w:ascii="Arial" w:hAnsi="Arial" w:cs="Arial"/>
          <w:sz w:val="22"/>
        </w:rPr>
      </w:pPr>
      <w:r>
        <w:rPr>
          <w:rFonts w:ascii="Arial" w:hAnsi="Arial" w:cs="Arial"/>
          <w:sz w:val="22"/>
        </w:rPr>
        <w:t>Ponudnik</w:t>
      </w:r>
      <w:r w:rsidR="0029420D" w:rsidRPr="0029420D">
        <w:rPr>
          <w:rFonts w:ascii="Arial" w:hAnsi="Arial" w:cs="Arial"/>
          <w:sz w:val="22"/>
        </w:rPr>
        <w:t xml:space="preserve"> se zavezuje da bo:</w:t>
      </w:r>
    </w:p>
    <w:p w14:paraId="472BF687" w14:textId="39EF365A" w:rsidR="001454BF" w:rsidRPr="0009083C" w:rsidRDefault="001454BF" w:rsidP="009E3B64">
      <w:pPr>
        <w:numPr>
          <w:ilvl w:val="0"/>
          <w:numId w:val="37"/>
        </w:numPr>
        <w:spacing w:line="259" w:lineRule="auto"/>
        <w:contextualSpacing/>
        <w:jc w:val="both"/>
        <w:rPr>
          <w:rFonts w:ascii="Arial" w:hAnsi="Arial" w:cs="Arial"/>
          <w:sz w:val="22"/>
        </w:rPr>
      </w:pPr>
      <w:r w:rsidRPr="0009083C">
        <w:rPr>
          <w:rFonts w:ascii="Arial" w:hAnsi="Arial" w:cs="Arial"/>
          <w:sz w:val="22"/>
        </w:rPr>
        <w:t xml:space="preserve">evidentiral podatke o količini odpadka </w:t>
      </w:r>
      <w:r w:rsidR="0029420D" w:rsidRPr="0009083C">
        <w:rPr>
          <w:rFonts w:ascii="Arial" w:hAnsi="Arial" w:cs="Arial"/>
          <w:sz w:val="22"/>
        </w:rPr>
        <w:t>v elektronskem evidenčnem listu;</w:t>
      </w:r>
    </w:p>
    <w:p w14:paraId="7C9D75BA" w14:textId="3AF2C24D" w:rsidR="001454BF" w:rsidRPr="0009083C" w:rsidRDefault="0029420D" w:rsidP="009E3B64">
      <w:pPr>
        <w:pStyle w:val="Odstavekseznama"/>
        <w:numPr>
          <w:ilvl w:val="0"/>
          <w:numId w:val="37"/>
        </w:numPr>
        <w:spacing w:line="259" w:lineRule="auto"/>
        <w:jc w:val="both"/>
        <w:rPr>
          <w:rFonts w:ascii="Arial" w:hAnsi="Arial" w:cs="Arial"/>
          <w:sz w:val="22"/>
        </w:rPr>
      </w:pPr>
      <w:r w:rsidRPr="0009083C">
        <w:rPr>
          <w:rFonts w:ascii="Arial" w:hAnsi="Arial" w:cs="Arial"/>
          <w:sz w:val="22"/>
        </w:rPr>
        <w:t>s</w:t>
      </w:r>
      <w:r w:rsidR="001454BF" w:rsidRPr="0009083C">
        <w:rPr>
          <w:rFonts w:ascii="Arial" w:hAnsi="Arial" w:cs="Arial"/>
          <w:sz w:val="22"/>
        </w:rPr>
        <w:t>talno postavitev kontejnerja v pogodbenem obdobju za plastično embalažo (kontejner ponudi prev</w:t>
      </w:r>
      <w:r w:rsidRPr="0009083C">
        <w:rPr>
          <w:rFonts w:ascii="Arial" w:hAnsi="Arial" w:cs="Arial"/>
          <w:sz w:val="22"/>
        </w:rPr>
        <w:t>zemnik volumen približno 15 m3 -</w:t>
      </w:r>
      <w:r w:rsidRPr="0009083C">
        <w:t xml:space="preserve"> </w:t>
      </w:r>
      <w:r w:rsidRPr="0009083C">
        <w:rPr>
          <w:rFonts w:ascii="Arial" w:hAnsi="Arial" w:cs="Arial"/>
          <w:sz w:val="22"/>
        </w:rPr>
        <w:t>brezplačno oziroma zajeto v ponudbeni ceni;</w:t>
      </w:r>
    </w:p>
    <w:p w14:paraId="3FBA54DC" w14:textId="0B37C06B" w:rsidR="001454BF" w:rsidRPr="0009083C" w:rsidRDefault="00DC4438" w:rsidP="009E3B64">
      <w:pPr>
        <w:numPr>
          <w:ilvl w:val="0"/>
          <w:numId w:val="37"/>
        </w:numPr>
        <w:spacing w:line="259" w:lineRule="auto"/>
        <w:contextualSpacing/>
        <w:jc w:val="both"/>
        <w:rPr>
          <w:rFonts w:ascii="Arial" w:hAnsi="Arial" w:cs="Arial"/>
          <w:sz w:val="22"/>
        </w:rPr>
      </w:pPr>
      <w:r>
        <w:rPr>
          <w:rFonts w:ascii="Arial" w:hAnsi="Arial" w:cs="Arial"/>
          <w:sz w:val="22"/>
        </w:rPr>
        <w:t>zagoto</w:t>
      </w:r>
      <w:r w:rsidR="00782986" w:rsidRPr="0009083C">
        <w:rPr>
          <w:rFonts w:ascii="Arial" w:hAnsi="Arial" w:cs="Arial"/>
          <w:sz w:val="22"/>
        </w:rPr>
        <w:t>vi 1x kontejner z volumnom</w:t>
      </w:r>
      <w:r w:rsidR="0029420D" w:rsidRPr="0009083C">
        <w:rPr>
          <w:rFonts w:ascii="Arial" w:hAnsi="Arial" w:cs="Arial"/>
          <w:sz w:val="22"/>
        </w:rPr>
        <w:t xml:space="preserve">  8 m</w:t>
      </w:r>
      <w:r w:rsidR="004579C4" w:rsidRPr="0009083C">
        <w:rPr>
          <w:rFonts w:ascii="Arial" w:hAnsi="Arial" w:cs="Arial"/>
          <w:sz w:val="22"/>
          <w:vertAlign w:val="superscript"/>
        </w:rPr>
        <w:t>3</w:t>
      </w:r>
      <w:r w:rsidR="0029420D" w:rsidRPr="0009083C">
        <w:rPr>
          <w:rFonts w:ascii="Arial" w:hAnsi="Arial" w:cs="Arial"/>
          <w:sz w:val="22"/>
          <w:vertAlign w:val="superscript"/>
        </w:rPr>
        <w:t xml:space="preserve"> </w:t>
      </w:r>
      <w:r w:rsidR="0029420D" w:rsidRPr="0009083C">
        <w:rPr>
          <w:rFonts w:ascii="Arial" w:hAnsi="Arial" w:cs="Arial"/>
          <w:sz w:val="22"/>
        </w:rPr>
        <w:t>- z</w:t>
      </w:r>
      <w:r w:rsidR="001454BF" w:rsidRPr="0009083C">
        <w:rPr>
          <w:rFonts w:ascii="Arial" w:hAnsi="Arial" w:cs="Arial"/>
          <w:sz w:val="22"/>
        </w:rPr>
        <w:t>a pap</w:t>
      </w:r>
      <w:r w:rsidR="004579C4" w:rsidRPr="0009083C">
        <w:rPr>
          <w:rFonts w:ascii="Arial" w:hAnsi="Arial" w:cs="Arial"/>
          <w:sz w:val="22"/>
        </w:rPr>
        <w:t>irn</w:t>
      </w:r>
      <w:r w:rsidR="00782986" w:rsidRPr="0009083C">
        <w:rPr>
          <w:rFonts w:ascii="Arial" w:hAnsi="Arial" w:cs="Arial"/>
          <w:sz w:val="22"/>
        </w:rPr>
        <w:t xml:space="preserve">o in kartonsko embalažo ter </w:t>
      </w:r>
      <w:r w:rsidR="001454BF" w:rsidRPr="0009083C">
        <w:rPr>
          <w:rFonts w:ascii="Arial" w:hAnsi="Arial" w:cs="Arial"/>
          <w:sz w:val="22"/>
        </w:rPr>
        <w:t xml:space="preserve">1 </w:t>
      </w:r>
      <w:r w:rsidR="0029420D" w:rsidRPr="0009083C">
        <w:rPr>
          <w:rFonts w:ascii="Arial" w:hAnsi="Arial" w:cs="Arial"/>
          <w:sz w:val="22"/>
        </w:rPr>
        <w:t xml:space="preserve">x </w:t>
      </w:r>
      <w:r w:rsidR="001454BF" w:rsidRPr="0009083C">
        <w:rPr>
          <w:rFonts w:ascii="Arial" w:hAnsi="Arial" w:cs="Arial"/>
          <w:sz w:val="22"/>
        </w:rPr>
        <w:t xml:space="preserve">kontejner ponudi naročnik </w:t>
      </w:r>
      <w:r w:rsidR="00782986" w:rsidRPr="0009083C">
        <w:rPr>
          <w:rFonts w:ascii="Arial" w:hAnsi="Arial" w:cs="Arial"/>
          <w:sz w:val="22"/>
        </w:rPr>
        <w:t>z volumnom</w:t>
      </w:r>
      <w:r w:rsidR="00987CD5" w:rsidRPr="0009083C">
        <w:rPr>
          <w:rFonts w:ascii="Arial" w:hAnsi="Arial" w:cs="Arial"/>
          <w:sz w:val="22"/>
        </w:rPr>
        <w:t xml:space="preserve"> </w:t>
      </w:r>
      <w:r w:rsidR="004579C4" w:rsidRPr="0009083C">
        <w:rPr>
          <w:rFonts w:ascii="Arial" w:hAnsi="Arial" w:cs="Arial"/>
          <w:sz w:val="22"/>
        </w:rPr>
        <w:t>15 m</w:t>
      </w:r>
      <w:r w:rsidR="004579C4" w:rsidRPr="0009083C">
        <w:rPr>
          <w:rFonts w:ascii="Arial" w:hAnsi="Arial" w:cs="Arial"/>
          <w:sz w:val="22"/>
          <w:vertAlign w:val="superscript"/>
        </w:rPr>
        <w:t>3</w:t>
      </w:r>
      <w:r w:rsidR="001454BF" w:rsidRPr="0009083C">
        <w:rPr>
          <w:rFonts w:ascii="Arial" w:hAnsi="Arial" w:cs="Arial"/>
          <w:sz w:val="22"/>
        </w:rPr>
        <w:t xml:space="preserve"> </w:t>
      </w:r>
      <w:r w:rsidR="004579C4" w:rsidRPr="0009083C">
        <w:rPr>
          <w:rFonts w:ascii="Arial" w:hAnsi="Arial" w:cs="Arial"/>
          <w:sz w:val="22"/>
        </w:rPr>
        <w:t>(</w:t>
      </w:r>
      <w:r w:rsidR="001454BF" w:rsidRPr="0009083C">
        <w:rPr>
          <w:rFonts w:ascii="Arial" w:hAnsi="Arial" w:cs="Arial"/>
          <w:sz w:val="22"/>
        </w:rPr>
        <w:t>zaradi specifičn</w:t>
      </w:r>
      <w:r w:rsidR="004579C4" w:rsidRPr="0009083C">
        <w:rPr>
          <w:rFonts w:ascii="Arial" w:hAnsi="Arial" w:cs="Arial"/>
          <w:sz w:val="22"/>
        </w:rPr>
        <w:t>e dejavnosti na oddelkih, kjer se zbira</w:t>
      </w:r>
      <w:r w:rsidR="001454BF" w:rsidRPr="0009083C">
        <w:rPr>
          <w:rFonts w:ascii="Arial" w:hAnsi="Arial" w:cs="Arial"/>
          <w:sz w:val="22"/>
        </w:rPr>
        <w:t xml:space="preserve"> papir v </w:t>
      </w:r>
      <w:r w:rsidR="004579C4" w:rsidRPr="0009083C">
        <w:rPr>
          <w:rFonts w:ascii="Arial" w:hAnsi="Arial" w:cs="Arial"/>
          <w:sz w:val="22"/>
        </w:rPr>
        <w:t xml:space="preserve">PE vrečkah). V kolikor </w:t>
      </w:r>
      <w:r w:rsidR="001631FE">
        <w:rPr>
          <w:rFonts w:ascii="Arial" w:hAnsi="Arial" w:cs="Arial"/>
          <w:sz w:val="22"/>
        </w:rPr>
        <w:t xml:space="preserve">ponudnik </w:t>
      </w:r>
      <w:r w:rsidR="004579C4" w:rsidRPr="0009083C">
        <w:rPr>
          <w:rFonts w:ascii="Arial" w:hAnsi="Arial" w:cs="Arial"/>
          <w:sz w:val="22"/>
        </w:rPr>
        <w:t xml:space="preserve">želi, da v kontejner oddajamo </w:t>
      </w:r>
      <w:r w:rsidR="001454BF" w:rsidRPr="0009083C">
        <w:rPr>
          <w:rFonts w:ascii="Arial" w:hAnsi="Arial" w:cs="Arial"/>
          <w:sz w:val="22"/>
        </w:rPr>
        <w:t>papir brez</w:t>
      </w:r>
      <w:r w:rsidR="004579C4" w:rsidRPr="0009083C">
        <w:rPr>
          <w:rFonts w:ascii="Arial" w:hAnsi="Arial" w:cs="Arial"/>
          <w:sz w:val="22"/>
        </w:rPr>
        <w:t xml:space="preserve"> PE</w:t>
      </w:r>
      <w:r w:rsidR="00782986" w:rsidRPr="0009083C">
        <w:rPr>
          <w:rFonts w:ascii="Arial" w:hAnsi="Arial" w:cs="Arial"/>
          <w:sz w:val="22"/>
        </w:rPr>
        <w:t xml:space="preserve"> vrečk, naj </w:t>
      </w:r>
      <w:r w:rsidR="004579C4" w:rsidRPr="0009083C">
        <w:rPr>
          <w:rFonts w:ascii="Arial" w:hAnsi="Arial" w:cs="Arial"/>
          <w:sz w:val="22"/>
        </w:rPr>
        <w:t xml:space="preserve"> ponudni </w:t>
      </w:r>
      <w:r w:rsidR="00782986" w:rsidRPr="0009083C">
        <w:rPr>
          <w:rFonts w:ascii="Arial" w:hAnsi="Arial" w:cs="Arial"/>
          <w:sz w:val="22"/>
        </w:rPr>
        <w:t xml:space="preserve">dodaten </w:t>
      </w:r>
      <w:r w:rsidR="004579C4" w:rsidRPr="0009083C">
        <w:rPr>
          <w:rFonts w:ascii="Arial" w:hAnsi="Arial" w:cs="Arial"/>
          <w:sz w:val="22"/>
        </w:rPr>
        <w:t>zaprt kontejner</w:t>
      </w:r>
      <w:r w:rsidR="001454BF" w:rsidRPr="0009083C">
        <w:rPr>
          <w:rFonts w:ascii="Arial" w:hAnsi="Arial" w:cs="Arial"/>
          <w:sz w:val="22"/>
        </w:rPr>
        <w:t xml:space="preserve"> s stiskalnico).</w:t>
      </w:r>
    </w:p>
    <w:p w14:paraId="5297354C" w14:textId="477942E7" w:rsidR="00607B7F" w:rsidRPr="002F65EE" w:rsidRDefault="001454BF" w:rsidP="002F65EE">
      <w:pPr>
        <w:numPr>
          <w:ilvl w:val="0"/>
          <w:numId w:val="36"/>
        </w:numPr>
        <w:spacing w:line="259" w:lineRule="auto"/>
        <w:contextualSpacing/>
        <w:jc w:val="both"/>
        <w:rPr>
          <w:rFonts w:ascii="Arial" w:hAnsi="Arial" w:cs="Arial"/>
          <w:sz w:val="22"/>
        </w:rPr>
      </w:pPr>
      <w:r w:rsidRPr="0009083C">
        <w:rPr>
          <w:rFonts w:ascii="Arial" w:hAnsi="Arial" w:cs="Arial"/>
          <w:sz w:val="22"/>
        </w:rPr>
        <w:t xml:space="preserve">Za stekleno embalažo </w:t>
      </w:r>
      <w:r w:rsidR="00782986" w:rsidRPr="0009083C">
        <w:rPr>
          <w:rFonts w:ascii="Arial" w:hAnsi="Arial" w:cs="Arial"/>
          <w:sz w:val="22"/>
        </w:rPr>
        <w:t xml:space="preserve">1 x kontejner  z </w:t>
      </w:r>
      <w:r w:rsidRPr="0009083C">
        <w:rPr>
          <w:rFonts w:ascii="Arial" w:hAnsi="Arial" w:cs="Arial"/>
          <w:sz w:val="22"/>
        </w:rPr>
        <w:t>volumn</w:t>
      </w:r>
      <w:r w:rsidR="00782986" w:rsidRPr="0009083C">
        <w:rPr>
          <w:rFonts w:ascii="Arial" w:hAnsi="Arial" w:cs="Arial"/>
          <w:sz w:val="22"/>
        </w:rPr>
        <w:t>om 8</w:t>
      </w:r>
      <w:r w:rsidR="00782986" w:rsidRPr="0009083C">
        <w:t xml:space="preserve"> </w:t>
      </w:r>
      <w:r w:rsidR="00782986" w:rsidRPr="0009083C">
        <w:rPr>
          <w:rFonts w:ascii="Arial" w:hAnsi="Arial" w:cs="Arial"/>
          <w:sz w:val="22"/>
        </w:rPr>
        <w:t>m</w:t>
      </w:r>
      <w:r w:rsidR="00782986" w:rsidRPr="0009083C">
        <w:rPr>
          <w:rFonts w:ascii="Arial" w:hAnsi="Arial" w:cs="Arial"/>
          <w:sz w:val="22"/>
          <w:vertAlign w:val="superscript"/>
        </w:rPr>
        <w:t>3</w:t>
      </w:r>
      <w:r w:rsidR="0009083C" w:rsidRPr="0009083C">
        <w:rPr>
          <w:rFonts w:ascii="Arial" w:hAnsi="Arial" w:cs="Arial"/>
          <w:sz w:val="22"/>
          <w:vertAlign w:val="superscript"/>
        </w:rPr>
        <w:t xml:space="preserve"> </w:t>
      </w:r>
      <w:r w:rsidR="00DC4438">
        <w:rPr>
          <w:rFonts w:ascii="Arial" w:hAnsi="Arial" w:cs="Arial"/>
          <w:sz w:val="22"/>
        </w:rPr>
        <w:t>zagoto</w:t>
      </w:r>
      <w:r w:rsidR="0009083C" w:rsidRPr="0009083C">
        <w:rPr>
          <w:rFonts w:ascii="Arial" w:hAnsi="Arial" w:cs="Arial"/>
          <w:sz w:val="22"/>
        </w:rPr>
        <w:t>vi naročnik</w:t>
      </w:r>
      <w:r w:rsidR="0081196D">
        <w:rPr>
          <w:rFonts w:ascii="Arial" w:hAnsi="Arial" w:cs="Arial"/>
          <w:sz w:val="22"/>
        </w:rPr>
        <w:t>.</w:t>
      </w:r>
    </w:p>
    <w:p w14:paraId="18B69DFF" w14:textId="77777777" w:rsidR="00607B7F" w:rsidRPr="0009083C" w:rsidRDefault="00607B7F" w:rsidP="00E114F5">
      <w:pPr>
        <w:spacing w:line="259" w:lineRule="auto"/>
        <w:ind w:left="720"/>
        <w:contextualSpacing/>
        <w:jc w:val="both"/>
        <w:rPr>
          <w:rFonts w:ascii="Arial" w:hAnsi="Arial" w:cs="Arial"/>
          <w:sz w:val="22"/>
        </w:rPr>
      </w:pPr>
    </w:p>
    <w:p w14:paraId="2F0170BD" w14:textId="77777777" w:rsidR="00A022EC" w:rsidRDefault="00A022EC" w:rsidP="003A1A49">
      <w:pPr>
        <w:jc w:val="both"/>
        <w:rPr>
          <w:rFonts w:ascii="Arial" w:eastAsia="Times New Roman" w:hAnsi="Arial" w:cs="Arial"/>
          <w:sz w:val="22"/>
          <w:lang w:eastAsia="sl-SI"/>
        </w:rPr>
      </w:pPr>
    </w:p>
    <w:p w14:paraId="1CF322D4" w14:textId="72AAB811" w:rsidR="001454BF" w:rsidRPr="003A3091" w:rsidRDefault="0019125D" w:rsidP="003A3091">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t xml:space="preserve">SKLOP </w:t>
      </w:r>
      <w:r w:rsidR="00D15E17">
        <w:rPr>
          <w:rFonts w:ascii="Arial" w:eastAsia="Times New Roman" w:hAnsi="Arial" w:cs="Arial"/>
          <w:b/>
          <w:sz w:val="22"/>
          <w:lang w:eastAsia="sl-SI"/>
        </w:rPr>
        <w:t>8</w:t>
      </w:r>
      <w:r w:rsidR="001454BF" w:rsidRPr="003A3091">
        <w:rPr>
          <w:rFonts w:ascii="Arial" w:eastAsia="Times New Roman" w:hAnsi="Arial" w:cs="Arial"/>
          <w:b/>
          <w:sz w:val="22"/>
          <w:lang w:eastAsia="sl-SI"/>
        </w:rPr>
        <w:t xml:space="preserve">: ZBIRANJE ODPADKOV S ŠTEVILKO ODPADKA 20 03 07 </w:t>
      </w:r>
    </w:p>
    <w:p w14:paraId="368BF017" w14:textId="77777777" w:rsidR="001454BF" w:rsidRDefault="001454BF" w:rsidP="001454BF">
      <w:pPr>
        <w:rPr>
          <w:rFonts w:ascii="Arial" w:hAnsi="Arial" w:cs="Arial"/>
          <w:sz w:val="22"/>
        </w:rPr>
      </w:pPr>
    </w:p>
    <w:p w14:paraId="385EE186" w14:textId="42C22852" w:rsidR="00360C7D" w:rsidRPr="003A3091" w:rsidRDefault="00360C7D" w:rsidP="001454BF">
      <w:pPr>
        <w:rPr>
          <w:rFonts w:ascii="Arial" w:hAnsi="Arial" w:cs="Arial"/>
          <w:b/>
          <w:sz w:val="22"/>
        </w:rPr>
      </w:pPr>
      <w:r w:rsidRPr="003A3091">
        <w:rPr>
          <w:rFonts w:ascii="Arial" w:hAnsi="Arial" w:cs="Arial"/>
          <w:b/>
          <w:sz w:val="22"/>
        </w:rPr>
        <w:t>Zahteve za odpadke s klas. št. 20 03 07</w:t>
      </w:r>
    </w:p>
    <w:p w14:paraId="029BF131" w14:textId="77777777" w:rsidR="00360C7D" w:rsidRDefault="00360C7D" w:rsidP="001454BF">
      <w:pPr>
        <w:rPr>
          <w:rFonts w:ascii="Arial" w:hAnsi="Arial" w:cs="Arial"/>
          <w:sz w:val="22"/>
        </w:rPr>
      </w:pPr>
    </w:p>
    <w:tbl>
      <w:tblPr>
        <w:tblStyle w:val="Tabelamrea"/>
        <w:tblW w:w="9209" w:type="dxa"/>
        <w:jc w:val="center"/>
        <w:tblLook w:val="04A0" w:firstRow="1" w:lastRow="0" w:firstColumn="1" w:lastColumn="0" w:noHBand="0" w:noVBand="1"/>
      </w:tblPr>
      <w:tblGrid>
        <w:gridCol w:w="704"/>
        <w:gridCol w:w="1418"/>
        <w:gridCol w:w="1842"/>
        <w:gridCol w:w="2410"/>
        <w:gridCol w:w="2835"/>
      </w:tblGrid>
      <w:tr w:rsidR="00AD679C" w:rsidRPr="005924C1" w14:paraId="7578E26E" w14:textId="77777777" w:rsidTr="00AD679C">
        <w:trPr>
          <w:trHeight w:val="586"/>
          <w:jc w:val="center"/>
        </w:trPr>
        <w:tc>
          <w:tcPr>
            <w:tcW w:w="704" w:type="dxa"/>
          </w:tcPr>
          <w:p w14:paraId="58B27FDD" w14:textId="77777777" w:rsidR="00AD679C" w:rsidRPr="005924C1" w:rsidRDefault="00AD679C" w:rsidP="00ED7E5D">
            <w:pPr>
              <w:rPr>
                <w:rFonts w:ascii="Arial" w:hAnsi="Arial" w:cs="Arial"/>
                <w:sz w:val="22"/>
              </w:rPr>
            </w:pPr>
            <w:r w:rsidRPr="005924C1">
              <w:rPr>
                <w:rFonts w:ascii="Arial" w:hAnsi="Arial" w:cs="Arial"/>
                <w:sz w:val="22"/>
              </w:rPr>
              <w:t>Zap. št.</w:t>
            </w:r>
          </w:p>
        </w:tc>
        <w:tc>
          <w:tcPr>
            <w:tcW w:w="1418" w:type="dxa"/>
          </w:tcPr>
          <w:p w14:paraId="52E01B46" w14:textId="77777777" w:rsidR="00AD679C" w:rsidRPr="005924C1" w:rsidRDefault="00AD679C" w:rsidP="00AD679C">
            <w:pPr>
              <w:jc w:val="center"/>
              <w:rPr>
                <w:rFonts w:ascii="Arial" w:hAnsi="Arial" w:cs="Arial"/>
                <w:sz w:val="22"/>
              </w:rPr>
            </w:pPr>
            <w:r w:rsidRPr="005924C1">
              <w:rPr>
                <w:rFonts w:ascii="Arial" w:hAnsi="Arial" w:cs="Arial"/>
                <w:sz w:val="22"/>
              </w:rPr>
              <w:t>Klas. št.</w:t>
            </w:r>
          </w:p>
        </w:tc>
        <w:tc>
          <w:tcPr>
            <w:tcW w:w="1842" w:type="dxa"/>
          </w:tcPr>
          <w:p w14:paraId="7A832C09" w14:textId="77777777" w:rsidR="00AD679C" w:rsidRPr="005924C1" w:rsidRDefault="00AD679C" w:rsidP="00AD679C">
            <w:pPr>
              <w:jc w:val="center"/>
              <w:rPr>
                <w:rFonts w:ascii="Arial" w:hAnsi="Arial" w:cs="Arial"/>
                <w:sz w:val="22"/>
              </w:rPr>
            </w:pPr>
            <w:r w:rsidRPr="005924C1">
              <w:rPr>
                <w:rFonts w:ascii="Arial" w:hAnsi="Arial" w:cs="Arial"/>
                <w:sz w:val="22"/>
              </w:rPr>
              <w:t>Odpadna snov</w:t>
            </w:r>
          </w:p>
        </w:tc>
        <w:tc>
          <w:tcPr>
            <w:tcW w:w="2410" w:type="dxa"/>
          </w:tcPr>
          <w:p w14:paraId="153D4CC8" w14:textId="03689DF5" w:rsidR="00AD679C" w:rsidRPr="005924C1" w:rsidRDefault="00AD679C" w:rsidP="00AD679C">
            <w:pPr>
              <w:jc w:val="center"/>
              <w:rPr>
                <w:rFonts w:ascii="Arial" w:hAnsi="Arial" w:cs="Arial"/>
                <w:sz w:val="22"/>
              </w:rPr>
            </w:pPr>
            <w:r w:rsidRPr="00AD679C">
              <w:rPr>
                <w:rFonts w:ascii="Arial" w:hAnsi="Arial" w:cs="Arial"/>
                <w:sz w:val="22"/>
              </w:rPr>
              <w:t>Predvidena okvirna količina za 2 leti</w:t>
            </w:r>
          </w:p>
        </w:tc>
        <w:tc>
          <w:tcPr>
            <w:tcW w:w="2835" w:type="dxa"/>
          </w:tcPr>
          <w:p w14:paraId="6BB763B4" w14:textId="5B03C813" w:rsidR="00AD679C" w:rsidRPr="005924C1" w:rsidRDefault="00AD679C" w:rsidP="00AD679C">
            <w:pPr>
              <w:jc w:val="center"/>
              <w:rPr>
                <w:rFonts w:ascii="Arial" w:hAnsi="Arial" w:cs="Arial"/>
                <w:sz w:val="22"/>
              </w:rPr>
            </w:pPr>
            <w:r w:rsidRPr="00AD679C">
              <w:rPr>
                <w:rFonts w:ascii="Arial" w:hAnsi="Arial" w:cs="Arial"/>
                <w:sz w:val="22"/>
              </w:rPr>
              <w:t>Predvideno okvirno število prevzemov za 2 leti</w:t>
            </w:r>
          </w:p>
        </w:tc>
      </w:tr>
      <w:tr w:rsidR="00360C7D" w:rsidRPr="005924C1" w14:paraId="1CC13ABC" w14:textId="77777777" w:rsidTr="00AD679C">
        <w:trPr>
          <w:trHeight w:val="479"/>
          <w:jc w:val="center"/>
        </w:trPr>
        <w:tc>
          <w:tcPr>
            <w:tcW w:w="704" w:type="dxa"/>
            <w:vAlign w:val="center"/>
          </w:tcPr>
          <w:p w14:paraId="3993817C" w14:textId="77777777" w:rsidR="00360C7D" w:rsidRPr="005924C1" w:rsidRDefault="00360C7D" w:rsidP="00ED7E5D">
            <w:pPr>
              <w:rPr>
                <w:rFonts w:ascii="Arial" w:hAnsi="Arial" w:cs="Arial"/>
                <w:sz w:val="22"/>
              </w:rPr>
            </w:pPr>
            <w:r>
              <w:rPr>
                <w:rFonts w:ascii="Arial" w:hAnsi="Arial" w:cs="Arial"/>
                <w:sz w:val="22"/>
              </w:rPr>
              <w:t>1.</w:t>
            </w:r>
          </w:p>
        </w:tc>
        <w:tc>
          <w:tcPr>
            <w:tcW w:w="1418" w:type="dxa"/>
            <w:vAlign w:val="center"/>
          </w:tcPr>
          <w:p w14:paraId="6ADB3EB2" w14:textId="0C1EC52C" w:rsidR="00360C7D" w:rsidRPr="005924C1" w:rsidRDefault="00360C7D" w:rsidP="0081196D">
            <w:pPr>
              <w:jc w:val="center"/>
              <w:rPr>
                <w:rFonts w:ascii="Arial" w:hAnsi="Arial" w:cs="Arial"/>
                <w:sz w:val="22"/>
              </w:rPr>
            </w:pPr>
            <w:r>
              <w:rPr>
                <w:rFonts w:ascii="Arial" w:hAnsi="Arial" w:cs="Arial"/>
                <w:sz w:val="22"/>
              </w:rPr>
              <w:t>20 03 07</w:t>
            </w:r>
          </w:p>
        </w:tc>
        <w:tc>
          <w:tcPr>
            <w:tcW w:w="1842" w:type="dxa"/>
            <w:vAlign w:val="center"/>
          </w:tcPr>
          <w:p w14:paraId="78012BE5" w14:textId="0799CCFD" w:rsidR="00360C7D" w:rsidRPr="005924C1" w:rsidRDefault="00360C7D" w:rsidP="0081196D">
            <w:pPr>
              <w:rPr>
                <w:rFonts w:ascii="Arial" w:hAnsi="Arial" w:cs="Arial"/>
                <w:sz w:val="22"/>
              </w:rPr>
            </w:pPr>
            <w:r>
              <w:rPr>
                <w:rFonts w:ascii="Arial" w:hAnsi="Arial" w:cs="Arial"/>
                <w:sz w:val="22"/>
              </w:rPr>
              <w:t>Kosovni odpadki</w:t>
            </w:r>
          </w:p>
        </w:tc>
        <w:tc>
          <w:tcPr>
            <w:tcW w:w="2410" w:type="dxa"/>
            <w:vAlign w:val="center"/>
          </w:tcPr>
          <w:p w14:paraId="5FFDEC7F" w14:textId="5E52A334" w:rsidR="00360C7D" w:rsidRPr="005924C1" w:rsidRDefault="00607B7F" w:rsidP="0081196D">
            <w:pPr>
              <w:jc w:val="center"/>
              <w:rPr>
                <w:rFonts w:ascii="Arial" w:hAnsi="Arial" w:cs="Arial"/>
                <w:sz w:val="22"/>
              </w:rPr>
            </w:pPr>
            <w:r>
              <w:rPr>
                <w:rFonts w:ascii="Arial" w:hAnsi="Arial" w:cs="Arial"/>
                <w:sz w:val="22"/>
              </w:rPr>
              <w:t>5</w:t>
            </w:r>
            <w:r w:rsidR="00360C7D">
              <w:rPr>
                <w:rFonts w:ascii="Arial" w:hAnsi="Arial" w:cs="Arial"/>
                <w:sz w:val="22"/>
              </w:rPr>
              <w:t>0.000</w:t>
            </w:r>
            <w:r w:rsidR="00AD679C">
              <w:rPr>
                <w:rFonts w:ascii="Arial" w:hAnsi="Arial" w:cs="Arial"/>
                <w:sz w:val="22"/>
              </w:rPr>
              <w:t xml:space="preserve"> kg</w:t>
            </w:r>
          </w:p>
        </w:tc>
        <w:tc>
          <w:tcPr>
            <w:tcW w:w="2835" w:type="dxa"/>
            <w:vAlign w:val="center"/>
          </w:tcPr>
          <w:p w14:paraId="2B66AB2A" w14:textId="000B3334" w:rsidR="00360C7D" w:rsidRPr="005924C1" w:rsidRDefault="00607B7F" w:rsidP="0081196D">
            <w:pPr>
              <w:jc w:val="center"/>
              <w:rPr>
                <w:rFonts w:ascii="Arial" w:hAnsi="Arial" w:cs="Arial"/>
                <w:sz w:val="22"/>
              </w:rPr>
            </w:pPr>
            <w:r>
              <w:rPr>
                <w:rFonts w:ascii="Arial" w:hAnsi="Arial" w:cs="Arial"/>
                <w:sz w:val="22"/>
              </w:rPr>
              <w:t>10</w:t>
            </w:r>
          </w:p>
        </w:tc>
      </w:tr>
    </w:tbl>
    <w:p w14:paraId="6A2D67A7" w14:textId="77777777" w:rsidR="003A3091" w:rsidRDefault="003A3091" w:rsidP="0081196D">
      <w:pPr>
        <w:jc w:val="both"/>
        <w:rPr>
          <w:rFonts w:ascii="Arial" w:eastAsia="Times New Roman" w:hAnsi="Arial" w:cs="Arial"/>
          <w:sz w:val="22"/>
          <w:u w:val="single"/>
          <w:lang w:eastAsia="sl-SI"/>
        </w:rPr>
      </w:pPr>
    </w:p>
    <w:p w14:paraId="076B9576" w14:textId="4D78D7C0" w:rsidR="00360C7D" w:rsidRPr="003A3091" w:rsidRDefault="003A3091" w:rsidP="0081196D">
      <w:pPr>
        <w:jc w:val="both"/>
        <w:rPr>
          <w:rFonts w:ascii="Arial" w:eastAsia="Times New Roman" w:hAnsi="Arial" w:cs="Arial"/>
          <w:sz w:val="22"/>
          <w:lang w:eastAsia="sl-SI"/>
        </w:rPr>
      </w:pPr>
      <w:r w:rsidRPr="003A3091">
        <w:rPr>
          <w:rFonts w:ascii="Arial" w:eastAsia="Times New Roman" w:hAnsi="Arial" w:cs="Arial"/>
          <w:sz w:val="22"/>
          <w:lang w:eastAsia="sl-SI"/>
        </w:rPr>
        <w:t>PREVZEMNO MESTO ZA VSE ODPADKE:</w:t>
      </w:r>
    </w:p>
    <w:p w14:paraId="04A21E93" w14:textId="77777777" w:rsidR="001454BF" w:rsidRPr="00216B87" w:rsidRDefault="001454BF" w:rsidP="0081196D">
      <w:pPr>
        <w:jc w:val="both"/>
        <w:rPr>
          <w:rFonts w:ascii="Arial" w:eastAsia="Times New Roman" w:hAnsi="Arial" w:cs="Arial"/>
          <w:sz w:val="22"/>
          <w:lang w:eastAsia="sl-SI"/>
        </w:rPr>
      </w:pPr>
      <w:r w:rsidRPr="00216B87">
        <w:rPr>
          <w:rFonts w:ascii="Arial" w:eastAsia="Times New Roman" w:hAnsi="Arial" w:cs="Arial"/>
          <w:sz w:val="22"/>
          <w:lang w:eastAsia="sl-SI"/>
        </w:rPr>
        <w:t xml:space="preserve">Splošna Bolnišnica Izola, Polje 40, 6310 Izola, skupna zbiralnica odpadkov. </w:t>
      </w:r>
    </w:p>
    <w:p w14:paraId="5A7B93F4" w14:textId="77777777" w:rsidR="001454BF" w:rsidRDefault="001454BF" w:rsidP="0081196D">
      <w:pPr>
        <w:jc w:val="both"/>
        <w:rPr>
          <w:rFonts w:ascii="Arial" w:hAnsi="Arial" w:cs="Arial"/>
          <w:b/>
          <w:sz w:val="22"/>
        </w:rPr>
      </w:pPr>
    </w:p>
    <w:p w14:paraId="6268014E" w14:textId="21D17201" w:rsidR="00360C7D" w:rsidRDefault="00216B87" w:rsidP="0081196D">
      <w:pPr>
        <w:jc w:val="both"/>
        <w:rPr>
          <w:rFonts w:ascii="Arial" w:hAnsi="Arial" w:cs="Arial"/>
          <w:sz w:val="22"/>
        </w:rPr>
      </w:pPr>
      <w:r w:rsidRPr="00360C7D">
        <w:rPr>
          <w:rFonts w:ascii="Arial" w:hAnsi="Arial" w:cs="Arial"/>
          <w:sz w:val="22"/>
        </w:rPr>
        <w:t xml:space="preserve">DINAMIKA ODVOZOV: </w:t>
      </w:r>
      <w:r w:rsidR="001454BF" w:rsidRPr="00216B87">
        <w:rPr>
          <w:rFonts w:ascii="Arial" w:hAnsi="Arial" w:cs="Arial"/>
          <w:sz w:val="22"/>
        </w:rPr>
        <w:t>Odvoz občasno, 3 × letno po naročilu.</w:t>
      </w:r>
      <w:r w:rsidR="001454BF" w:rsidRPr="001454BF">
        <w:rPr>
          <w:rFonts w:ascii="Arial" w:hAnsi="Arial" w:cs="Arial"/>
          <w:sz w:val="22"/>
        </w:rPr>
        <w:t xml:space="preserve"> </w:t>
      </w:r>
    </w:p>
    <w:p w14:paraId="63F08EBB" w14:textId="77777777" w:rsidR="00360C7D" w:rsidRDefault="00360C7D" w:rsidP="0081196D">
      <w:pPr>
        <w:jc w:val="both"/>
        <w:rPr>
          <w:rFonts w:ascii="Arial" w:hAnsi="Arial" w:cs="Arial"/>
          <w:sz w:val="22"/>
        </w:rPr>
      </w:pPr>
    </w:p>
    <w:p w14:paraId="515D7FDA" w14:textId="79823C42" w:rsidR="00360C7D" w:rsidRDefault="001631FE" w:rsidP="0081196D">
      <w:pPr>
        <w:jc w:val="both"/>
        <w:rPr>
          <w:rFonts w:ascii="Arial" w:hAnsi="Arial" w:cs="Arial"/>
          <w:sz w:val="22"/>
        </w:rPr>
      </w:pPr>
      <w:r>
        <w:rPr>
          <w:rFonts w:ascii="Arial" w:hAnsi="Arial" w:cs="Arial"/>
          <w:sz w:val="22"/>
        </w:rPr>
        <w:t xml:space="preserve">Ponudnik </w:t>
      </w:r>
      <w:r w:rsidR="00360C7D" w:rsidRPr="00965F24">
        <w:rPr>
          <w:rFonts w:ascii="Arial" w:hAnsi="Arial" w:cs="Arial"/>
          <w:sz w:val="22"/>
        </w:rPr>
        <w:t>se zavezuje da bo:</w:t>
      </w:r>
    </w:p>
    <w:p w14:paraId="42AF9E63" w14:textId="74D0E0F1" w:rsidR="00360C7D" w:rsidRPr="00360C7D" w:rsidRDefault="00360C7D" w:rsidP="009E3B64">
      <w:pPr>
        <w:pStyle w:val="Odstavekseznama"/>
        <w:numPr>
          <w:ilvl w:val="0"/>
          <w:numId w:val="38"/>
        </w:numPr>
        <w:jc w:val="both"/>
        <w:rPr>
          <w:rFonts w:ascii="Arial" w:hAnsi="Arial" w:cs="Arial"/>
          <w:sz w:val="22"/>
        </w:rPr>
      </w:pPr>
      <w:r w:rsidRPr="00360C7D">
        <w:rPr>
          <w:rFonts w:ascii="Arial" w:hAnsi="Arial" w:cs="Arial"/>
          <w:sz w:val="22"/>
        </w:rPr>
        <w:t>izda</w:t>
      </w:r>
      <w:r>
        <w:rPr>
          <w:rFonts w:ascii="Arial" w:hAnsi="Arial" w:cs="Arial"/>
          <w:sz w:val="22"/>
        </w:rPr>
        <w:t>l</w:t>
      </w:r>
      <w:r w:rsidRPr="00360C7D">
        <w:rPr>
          <w:rFonts w:ascii="Arial" w:hAnsi="Arial" w:cs="Arial"/>
          <w:sz w:val="22"/>
        </w:rPr>
        <w:t xml:space="preserve"> potrdil</w:t>
      </w:r>
      <w:r>
        <w:rPr>
          <w:rFonts w:ascii="Arial" w:hAnsi="Arial" w:cs="Arial"/>
          <w:sz w:val="22"/>
        </w:rPr>
        <w:t>o o uničenju osnovnih sredstev;</w:t>
      </w:r>
    </w:p>
    <w:p w14:paraId="665C0C10" w14:textId="77777777" w:rsidR="00360C7D" w:rsidRPr="00965F24" w:rsidRDefault="00360C7D" w:rsidP="009E3B64">
      <w:pPr>
        <w:pStyle w:val="Odstavekseznama"/>
        <w:numPr>
          <w:ilvl w:val="0"/>
          <w:numId w:val="36"/>
        </w:numPr>
        <w:jc w:val="both"/>
        <w:rPr>
          <w:rFonts w:ascii="Arial" w:hAnsi="Arial" w:cs="Arial"/>
          <w:sz w:val="22"/>
        </w:rPr>
      </w:pPr>
      <w:r w:rsidRPr="00965F24">
        <w:rPr>
          <w:rFonts w:ascii="Arial" w:hAnsi="Arial" w:cs="Arial"/>
          <w:sz w:val="22"/>
        </w:rPr>
        <w:t xml:space="preserve">evidentiral podatke o količini odpadka </w:t>
      </w:r>
      <w:r>
        <w:rPr>
          <w:rFonts w:ascii="Arial" w:hAnsi="Arial" w:cs="Arial"/>
          <w:sz w:val="22"/>
        </w:rPr>
        <w:t>v elektronskem evidenčnem listu;</w:t>
      </w:r>
    </w:p>
    <w:p w14:paraId="7B2AFBD4" w14:textId="17C7509B" w:rsidR="00360C7D" w:rsidRPr="0009083C" w:rsidRDefault="00360C7D" w:rsidP="009E3B64">
      <w:pPr>
        <w:pStyle w:val="Odstavekseznama"/>
        <w:numPr>
          <w:ilvl w:val="0"/>
          <w:numId w:val="36"/>
        </w:numPr>
        <w:jc w:val="both"/>
        <w:rPr>
          <w:rFonts w:ascii="Arial" w:hAnsi="Arial" w:cs="Arial"/>
          <w:sz w:val="22"/>
        </w:rPr>
      </w:pPr>
      <w:r w:rsidRPr="0009083C">
        <w:rPr>
          <w:rFonts w:ascii="Arial" w:hAnsi="Arial" w:cs="Arial"/>
          <w:sz w:val="22"/>
        </w:rPr>
        <w:t>občasna postavitev kontejnerjev v pogodbenem obdobju za odpadke s klas. št. 20 03 07;</w:t>
      </w:r>
    </w:p>
    <w:p w14:paraId="3963AD68" w14:textId="0421B0A4" w:rsidR="003F64F1" w:rsidRPr="000B0A63" w:rsidRDefault="00360C7D" w:rsidP="003A1A49">
      <w:pPr>
        <w:pStyle w:val="Odstavekseznama"/>
        <w:numPr>
          <w:ilvl w:val="0"/>
          <w:numId w:val="36"/>
        </w:numPr>
        <w:jc w:val="both"/>
        <w:rPr>
          <w:rFonts w:ascii="Arial" w:hAnsi="Arial" w:cs="Arial"/>
          <w:sz w:val="22"/>
        </w:rPr>
      </w:pPr>
      <w:r w:rsidRPr="00965F24">
        <w:rPr>
          <w:rFonts w:ascii="Arial" w:hAnsi="Arial" w:cs="Arial"/>
          <w:sz w:val="22"/>
        </w:rPr>
        <w:t xml:space="preserve">rok </w:t>
      </w:r>
      <w:r>
        <w:rPr>
          <w:rFonts w:ascii="Arial" w:hAnsi="Arial" w:cs="Arial"/>
          <w:sz w:val="22"/>
        </w:rPr>
        <w:t xml:space="preserve">prevzema odpadkov s klas. št. </w:t>
      </w:r>
      <w:r w:rsidRPr="00360C7D">
        <w:rPr>
          <w:rFonts w:ascii="Arial" w:hAnsi="Arial" w:cs="Arial"/>
          <w:sz w:val="22"/>
        </w:rPr>
        <w:t>20 03 07</w:t>
      </w:r>
      <w:r>
        <w:rPr>
          <w:rFonts w:ascii="Arial" w:hAnsi="Arial" w:cs="Arial"/>
          <w:sz w:val="22"/>
        </w:rPr>
        <w:t xml:space="preserve">- </w:t>
      </w:r>
      <w:r w:rsidRPr="00965F24">
        <w:rPr>
          <w:rFonts w:ascii="Arial" w:hAnsi="Arial" w:cs="Arial"/>
          <w:sz w:val="22"/>
        </w:rPr>
        <w:t>1 teden</w:t>
      </w:r>
      <w:r>
        <w:rPr>
          <w:rFonts w:ascii="Arial" w:hAnsi="Arial" w:cs="Arial"/>
          <w:sz w:val="22"/>
        </w:rPr>
        <w:t>,</w:t>
      </w:r>
      <w:r w:rsidRPr="00965F24">
        <w:rPr>
          <w:rFonts w:ascii="Arial" w:hAnsi="Arial" w:cs="Arial"/>
          <w:sz w:val="22"/>
        </w:rPr>
        <w:t xml:space="preserve"> od telefonskega ali pisnega naročila (e-mail).</w:t>
      </w:r>
    </w:p>
    <w:p w14:paraId="6E1823EC" w14:textId="1A646C19" w:rsidR="00A022EC" w:rsidRDefault="00A022EC" w:rsidP="00574AF9">
      <w:pPr>
        <w:pStyle w:val="Odstavekseznama"/>
        <w:jc w:val="both"/>
        <w:rPr>
          <w:rFonts w:ascii="Arial" w:hAnsi="Arial" w:cs="Arial"/>
          <w:sz w:val="22"/>
        </w:rPr>
      </w:pPr>
    </w:p>
    <w:p w14:paraId="1993C1BE" w14:textId="547C5483" w:rsidR="00D15E17" w:rsidRDefault="00D15E17" w:rsidP="00574AF9">
      <w:pPr>
        <w:pStyle w:val="Odstavekseznama"/>
        <w:jc w:val="both"/>
        <w:rPr>
          <w:rFonts w:ascii="Arial" w:hAnsi="Arial" w:cs="Arial"/>
          <w:sz w:val="22"/>
        </w:rPr>
      </w:pPr>
    </w:p>
    <w:p w14:paraId="40C31229" w14:textId="77777777" w:rsidR="00D15E17" w:rsidRDefault="00D15E17" w:rsidP="00574AF9">
      <w:pPr>
        <w:pStyle w:val="Odstavekseznama"/>
        <w:jc w:val="both"/>
        <w:rPr>
          <w:rFonts w:ascii="Arial" w:hAnsi="Arial" w:cs="Arial"/>
          <w:sz w:val="22"/>
        </w:rPr>
      </w:pPr>
    </w:p>
    <w:p w14:paraId="4090DCF0" w14:textId="59BA7B70" w:rsidR="001C060F" w:rsidRPr="001C060F" w:rsidRDefault="0019125D" w:rsidP="001C060F">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Pr>
          <w:rFonts w:ascii="Arial" w:eastAsia="Times New Roman" w:hAnsi="Arial" w:cs="Arial"/>
          <w:b/>
          <w:sz w:val="22"/>
          <w:lang w:eastAsia="sl-SI"/>
        </w:rPr>
        <w:lastRenderedPageBreak/>
        <w:t xml:space="preserve">SKLOP </w:t>
      </w:r>
      <w:r w:rsidR="00D15E17">
        <w:rPr>
          <w:rFonts w:ascii="Arial" w:eastAsia="Times New Roman" w:hAnsi="Arial" w:cs="Arial"/>
          <w:b/>
          <w:sz w:val="22"/>
          <w:lang w:eastAsia="sl-SI"/>
        </w:rPr>
        <w:t>9</w:t>
      </w:r>
      <w:r w:rsidR="001C060F" w:rsidRPr="001C060F">
        <w:rPr>
          <w:rFonts w:ascii="Arial" w:eastAsia="Times New Roman" w:hAnsi="Arial" w:cs="Arial"/>
          <w:b/>
          <w:sz w:val="22"/>
          <w:lang w:eastAsia="sl-SI"/>
        </w:rPr>
        <w:t>: ZBIRANJE ODPADKOV S ŠTEVILKO ODPADKA 20 01 01</w:t>
      </w:r>
    </w:p>
    <w:p w14:paraId="1078B0D1" w14:textId="128B6AC5" w:rsidR="001C060F" w:rsidRDefault="001C060F" w:rsidP="001C060F">
      <w:pPr>
        <w:rPr>
          <w:rFonts w:ascii="Arial" w:hAnsi="Arial" w:cs="Arial"/>
          <w:b/>
          <w:color w:val="1F4E79" w:themeColor="accent1" w:themeShade="80"/>
          <w:sz w:val="22"/>
        </w:rPr>
      </w:pPr>
    </w:p>
    <w:p w14:paraId="06036755" w14:textId="482D46A8" w:rsidR="001774A3" w:rsidRPr="00173DC8" w:rsidRDefault="001774A3" w:rsidP="001774A3">
      <w:pPr>
        <w:rPr>
          <w:rFonts w:ascii="Arial" w:hAnsi="Arial" w:cs="Arial"/>
          <w:b/>
          <w:sz w:val="22"/>
        </w:rPr>
      </w:pPr>
      <w:r w:rsidRPr="00173DC8">
        <w:rPr>
          <w:rFonts w:ascii="Arial" w:hAnsi="Arial" w:cs="Arial"/>
          <w:b/>
          <w:sz w:val="22"/>
        </w:rPr>
        <w:t>Zahteve za odpadke s klas. št. 20 0</w:t>
      </w:r>
      <w:r>
        <w:rPr>
          <w:rFonts w:ascii="Arial" w:hAnsi="Arial" w:cs="Arial"/>
          <w:b/>
          <w:sz w:val="22"/>
        </w:rPr>
        <w:t>1</w:t>
      </w:r>
      <w:r w:rsidRPr="00173DC8">
        <w:rPr>
          <w:rFonts w:ascii="Arial" w:hAnsi="Arial" w:cs="Arial"/>
          <w:b/>
          <w:sz w:val="22"/>
        </w:rPr>
        <w:t xml:space="preserve"> 01</w:t>
      </w:r>
    </w:p>
    <w:p w14:paraId="098BB4AD" w14:textId="77777777" w:rsidR="001774A3" w:rsidRPr="001C060F" w:rsidRDefault="001774A3" w:rsidP="001C060F">
      <w:pPr>
        <w:rPr>
          <w:rFonts w:ascii="Arial" w:hAnsi="Arial" w:cs="Arial"/>
          <w:b/>
          <w:color w:val="1F4E79" w:themeColor="accent1" w:themeShade="80"/>
          <w:sz w:val="22"/>
        </w:rPr>
      </w:pPr>
    </w:p>
    <w:tbl>
      <w:tblPr>
        <w:tblStyle w:val="Tabelamrea"/>
        <w:tblW w:w="9067" w:type="dxa"/>
        <w:tblLook w:val="04A0" w:firstRow="1" w:lastRow="0" w:firstColumn="1" w:lastColumn="0" w:noHBand="0" w:noVBand="1"/>
      </w:tblPr>
      <w:tblGrid>
        <w:gridCol w:w="704"/>
        <w:gridCol w:w="2693"/>
        <w:gridCol w:w="2835"/>
        <w:gridCol w:w="2835"/>
      </w:tblGrid>
      <w:tr w:rsidR="00AD679C" w:rsidRPr="001C060F" w14:paraId="72514AF2" w14:textId="77777777" w:rsidTr="00AD679C">
        <w:tc>
          <w:tcPr>
            <w:tcW w:w="704" w:type="dxa"/>
          </w:tcPr>
          <w:p w14:paraId="0123FC4D" w14:textId="77777777" w:rsidR="00AD679C" w:rsidRPr="001C060F" w:rsidRDefault="00AD679C" w:rsidP="00AD679C">
            <w:pPr>
              <w:jc w:val="center"/>
              <w:rPr>
                <w:rFonts w:ascii="Arial" w:hAnsi="Arial" w:cs="Arial"/>
                <w:sz w:val="22"/>
              </w:rPr>
            </w:pPr>
            <w:r w:rsidRPr="001C060F">
              <w:rPr>
                <w:rFonts w:ascii="Arial" w:hAnsi="Arial" w:cs="Arial"/>
                <w:sz w:val="22"/>
              </w:rPr>
              <w:t>Zap. št.</w:t>
            </w:r>
          </w:p>
        </w:tc>
        <w:tc>
          <w:tcPr>
            <w:tcW w:w="2693" w:type="dxa"/>
          </w:tcPr>
          <w:p w14:paraId="5C92B631" w14:textId="2927694D" w:rsidR="00AD679C" w:rsidRPr="001C060F" w:rsidRDefault="00AD679C" w:rsidP="00AD679C">
            <w:pPr>
              <w:jc w:val="center"/>
              <w:rPr>
                <w:rFonts w:ascii="Arial" w:hAnsi="Arial" w:cs="Arial"/>
                <w:sz w:val="22"/>
              </w:rPr>
            </w:pPr>
            <w:r w:rsidRPr="00AD679C">
              <w:rPr>
                <w:rFonts w:ascii="Arial" w:hAnsi="Arial" w:cs="Arial"/>
                <w:sz w:val="22"/>
              </w:rPr>
              <w:t>Klas. št.</w:t>
            </w:r>
          </w:p>
        </w:tc>
        <w:tc>
          <w:tcPr>
            <w:tcW w:w="2835" w:type="dxa"/>
          </w:tcPr>
          <w:p w14:paraId="036453B1" w14:textId="057C2198" w:rsidR="00AD679C" w:rsidRPr="001C060F" w:rsidRDefault="00AD679C" w:rsidP="00AD679C">
            <w:pPr>
              <w:jc w:val="center"/>
              <w:rPr>
                <w:rFonts w:ascii="Arial" w:hAnsi="Arial" w:cs="Arial"/>
                <w:sz w:val="22"/>
              </w:rPr>
            </w:pPr>
            <w:r w:rsidRPr="00AD679C">
              <w:rPr>
                <w:rFonts w:ascii="Arial" w:hAnsi="Arial" w:cs="Arial"/>
                <w:sz w:val="22"/>
              </w:rPr>
              <w:t>Predvidena okvirna količina za 2 leti</w:t>
            </w:r>
          </w:p>
        </w:tc>
        <w:tc>
          <w:tcPr>
            <w:tcW w:w="2835" w:type="dxa"/>
          </w:tcPr>
          <w:p w14:paraId="3AEB5CBB" w14:textId="4B5EABD4" w:rsidR="00AD679C" w:rsidRPr="001C060F" w:rsidRDefault="00AD679C" w:rsidP="00AD679C">
            <w:pPr>
              <w:jc w:val="center"/>
              <w:rPr>
                <w:rFonts w:ascii="Arial" w:hAnsi="Arial" w:cs="Arial"/>
                <w:sz w:val="22"/>
              </w:rPr>
            </w:pPr>
            <w:r w:rsidRPr="00AD679C">
              <w:rPr>
                <w:rFonts w:ascii="Arial" w:hAnsi="Arial" w:cs="Arial"/>
                <w:sz w:val="22"/>
              </w:rPr>
              <w:t>Predvideno okvirno število prevzemov za 2 leti</w:t>
            </w:r>
          </w:p>
        </w:tc>
      </w:tr>
      <w:tr w:rsidR="001C060F" w:rsidRPr="001C060F" w14:paraId="45EEE440" w14:textId="77777777" w:rsidTr="00AD679C">
        <w:trPr>
          <w:trHeight w:val="451"/>
        </w:trPr>
        <w:tc>
          <w:tcPr>
            <w:tcW w:w="704" w:type="dxa"/>
            <w:vAlign w:val="center"/>
          </w:tcPr>
          <w:p w14:paraId="464DAC9D" w14:textId="63B70D2B" w:rsidR="001774A3" w:rsidRPr="001C060F" w:rsidRDefault="001C060F" w:rsidP="00AD679C">
            <w:pPr>
              <w:jc w:val="center"/>
              <w:rPr>
                <w:rFonts w:ascii="Arial" w:hAnsi="Arial" w:cs="Arial"/>
                <w:sz w:val="22"/>
              </w:rPr>
            </w:pPr>
            <w:r w:rsidRPr="001C060F">
              <w:rPr>
                <w:rFonts w:ascii="Arial" w:hAnsi="Arial" w:cs="Arial"/>
                <w:sz w:val="22"/>
              </w:rPr>
              <w:t>1</w:t>
            </w:r>
          </w:p>
        </w:tc>
        <w:tc>
          <w:tcPr>
            <w:tcW w:w="2693" w:type="dxa"/>
            <w:vAlign w:val="center"/>
          </w:tcPr>
          <w:p w14:paraId="116A6543" w14:textId="77777777" w:rsidR="00AD679C" w:rsidRDefault="001C060F" w:rsidP="00AD679C">
            <w:pPr>
              <w:rPr>
                <w:rFonts w:ascii="Arial" w:hAnsi="Arial" w:cs="Arial"/>
                <w:sz w:val="22"/>
              </w:rPr>
            </w:pPr>
            <w:r w:rsidRPr="001C060F">
              <w:rPr>
                <w:rFonts w:ascii="Arial" w:hAnsi="Arial" w:cs="Arial"/>
                <w:sz w:val="22"/>
              </w:rPr>
              <w:t xml:space="preserve">20 01 01 – papir </w:t>
            </w:r>
          </w:p>
          <w:p w14:paraId="2CE3D41C" w14:textId="1418AB25" w:rsidR="001C060F" w:rsidRPr="001C060F" w:rsidRDefault="001C060F" w:rsidP="00AD679C">
            <w:pPr>
              <w:rPr>
                <w:rFonts w:ascii="Arial" w:hAnsi="Arial" w:cs="Arial"/>
                <w:sz w:val="22"/>
              </w:rPr>
            </w:pPr>
            <w:r w:rsidRPr="001C060F">
              <w:rPr>
                <w:rFonts w:ascii="Arial" w:hAnsi="Arial" w:cs="Arial"/>
                <w:sz w:val="22"/>
              </w:rPr>
              <w:t>(arhivska dokumentacija)</w:t>
            </w:r>
          </w:p>
        </w:tc>
        <w:tc>
          <w:tcPr>
            <w:tcW w:w="2835" w:type="dxa"/>
            <w:vAlign w:val="center"/>
          </w:tcPr>
          <w:p w14:paraId="3B4CFE2E" w14:textId="4D9EFAE5" w:rsidR="001C060F" w:rsidRPr="001C060F" w:rsidRDefault="00607B7F" w:rsidP="00AD679C">
            <w:pPr>
              <w:jc w:val="center"/>
              <w:rPr>
                <w:rFonts w:ascii="Arial" w:hAnsi="Arial" w:cs="Arial"/>
                <w:sz w:val="22"/>
              </w:rPr>
            </w:pPr>
            <w:r>
              <w:rPr>
                <w:rFonts w:ascii="Arial" w:hAnsi="Arial" w:cs="Arial"/>
                <w:sz w:val="22"/>
              </w:rPr>
              <w:t>10</w:t>
            </w:r>
            <w:r w:rsidR="001C060F" w:rsidRPr="001C060F">
              <w:rPr>
                <w:rFonts w:ascii="Arial" w:hAnsi="Arial" w:cs="Arial"/>
                <w:sz w:val="22"/>
              </w:rPr>
              <w:t>.000 kg</w:t>
            </w:r>
          </w:p>
        </w:tc>
        <w:tc>
          <w:tcPr>
            <w:tcW w:w="2835" w:type="dxa"/>
            <w:vAlign w:val="center"/>
          </w:tcPr>
          <w:p w14:paraId="13BFF38B" w14:textId="77777777" w:rsidR="001C060F" w:rsidRPr="001C060F" w:rsidRDefault="001C060F" w:rsidP="00AD679C">
            <w:pPr>
              <w:jc w:val="center"/>
              <w:rPr>
                <w:rFonts w:ascii="Arial" w:hAnsi="Arial" w:cs="Arial"/>
                <w:sz w:val="22"/>
              </w:rPr>
            </w:pPr>
            <w:r w:rsidRPr="001C060F">
              <w:rPr>
                <w:rFonts w:ascii="Arial" w:hAnsi="Arial" w:cs="Arial"/>
                <w:sz w:val="22"/>
              </w:rPr>
              <w:t>2x letno</w:t>
            </w:r>
          </w:p>
        </w:tc>
      </w:tr>
    </w:tbl>
    <w:p w14:paraId="2C075C54" w14:textId="77777777" w:rsidR="001C060F" w:rsidRPr="001C060F" w:rsidRDefault="001C060F" w:rsidP="001C060F">
      <w:pPr>
        <w:rPr>
          <w:rFonts w:ascii="Arial" w:eastAsia="Times New Roman" w:hAnsi="Arial" w:cs="Arial"/>
          <w:sz w:val="22"/>
          <w:lang w:eastAsia="sl-SI"/>
        </w:rPr>
      </w:pPr>
      <w:r w:rsidRPr="001C060F">
        <w:rPr>
          <w:rFonts w:ascii="Arial" w:eastAsia="Times New Roman" w:hAnsi="Arial" w:cs="Arial"/>
          <w:sz w:val="22"/>
          <w:lang w:eastAsia="sl-SI"/>
        </w:rPr>
        <w:t>PODATKI  ZA ZBIRANJE:</w:t>
      </w:r>
    </w:p>
    <w:p w14:paraId="316DC820" w14:textId="77777777" w:rsidR="001C060F" w:rsidRPr="001C060F" w:rsidRDefault="001C060F" w:rsidP="001C060F">
      <w:pPr>
        <w:rPr>
          <w:rFonts w:ascii="Arial" w:eastAsia="Times New Roman" w:hAnsi="Arial" w:cs="Arial"/>
          <w:sz w:val="22"/>
          <w:lang w:eastAsia="sl-SI"/>
        </w:rPr>
      </w:pPr>
    </w:p>
    <w:p w14:paraId="5BA343A6" w14:textId="77777777" w:rsidR="001C060F" w:rsidRPr="001C060F" w:rsidRDefault="001C060F" w:rsidP="00ED7E5D">
      <w:pPr>
        <w:jc w:val="both"/>
        <w:rPr>
          <w:rFonts w:ascii="Arial" w:eastAsia="Times New Roman" w:hAnsi="Arial" w:cs="Arial"/>
          <w:sz w:val="22"/>
          <w:lang w:eastAsia="sl-SI"/>
        </w:rPr>
      </w:pPr>
      <w:r w:rsidRPr="001C060F">
        <w:rPr>
          <w:rFonts w:ascii="Arial" w:eastAsia="Times New Roman" w:hAnsi="Arial" w:cs="Arial"/>
          <w:sz w:val="22"/>
          <w:lang w:eastAsia="sl-SI"/>
        </w:rPr>
        <w:t>Prevzemno mesto za vse odpadke:</w:t>
      </w:r>
    </w:p>
    <w:p w14:paraId="216710D9" w14:textId="77777777" w:rsidR="001C060F" w:rsidRPr="001C060F" w:rsidRDefault="001C060F" w:rsidP="00ED7E5D">
      <w:pPr>
        <w:jc w:val="both"/>
        <w:rPr>
          <w:rFonts w:ascii="Arial" w:eastAsia="Times New Roman" w:hAnsi="Arial" w:cs="Arial"/>
          <w:sz w:val="22"/>
          <w:lang w:eastAsia="sl-SI"/>
        </w:rPr>
      </w:pPr>
      <w:r w:rsidRPr="001C060F">
        <w:rPr>
          <w:rFonts w:ascii="Arial" w:eastAsia="Times New Roman" w:hAnsi="Arial" w:cs="Arial"/>
          <w:sz w:val="22"/>
          <w:lang w:eastAsia="sl-SI"/>
        </w:rPr>
        <w:t xml:space="preserve">Splošna Bolnišnica Izola, Polje 40, 6310 Izola, skupna zbiralnica odpadkov. </w:t>
      </w:r>
    </w:p>
    <w:p w14:paraId="09FE0AA2" w14:textId="77777777" w:rsidR="001C060F" w:rsidRPr="001C060F" w:rsidRDefault="001C060F" w:rsidP="00ED7E5D">
      <w:pPr>
        <w:jc w:val="both"/>
        <w:rPr>
          <w:rFonts w:ascii="Arial" w:hAnsi="Arial" w:cs="Arial"/>
          <w:sz w:val="22"/>
        </w:rPr>
      </w:pPr>
    </w:p>
    <w:p w14:paraId="71EAAC5C" w14:textId="614D8CBF" w:rsidR="001C060F" w:rsidRPr="001C060F" w:rsidRDefault="001774A3" w:rsidP="00ED7E5D">
      <w:pPr>
        <w:jc w:val="both"/>
        <w:rPr>
          <w:rFonts w:ascii="Arial" w:hAnsi="Arial" w:cs="Arial"/>
          <w:sz w:val="22"/>
        </w:rPr>
      </w:pPr>
      <w:r w:rsidRPr="00ED7E5D">
        <w:rPr>
          <w:rFonts w:ascii="Arial" w:hAnsi="Arial" w:cs="Arial"/>
          <w:sz w:val="22"/>
        </w:rPr>
        <w:t>DINAMIKA ODVOZOV:</w:t>
      </w:r>
    </w:p>
    <w:p w14:paraId="71FBD36D" w14:textId="6B8FDD1C" w:rsidR="001C060F" w:rsidRPr="001C060F" w:rsidRDefault="001C060F" w:rsidP="00ED7E5D">
      <w:pPr>
        <w:jc w:val="both"/>
        <w:rPr>
          <w:rFonts w:ascii="Arial" w:hAnsi="Arial" w:cs="Arial"/>
          <w:sz w:val="22"/>
        </w:rPr>
      </w:pPr>
      <w:r w:rsidRPr="001C060F">
        <w:rPr>
          <w:rFonts w:ascii="Arial" w:hAnsi="Arial" w:cs="Arial"/>
          <w:sz w:val="22"/>
        </w:rPr>
        <w:t>Odvoz občasno, 2 krat letno po naročilu. Ponudnik mora zagotoviti dostavo zaprtega zabojnika za odlaganje arhivske dokumentacije na zbirno mesto.</w:t>
      </w:r>
      <w:r w:rsidR="001774A3" w:rsidRPr="00ED7E5D">
        <w:rPr>
          <w:rFonts w:ascii="Arial" w:hAnsi="Arial" w:cs="Arial"/>
          <w:sz w:val="22"/>
        </w:rPr>
        <w:t xml:space="preserve"> </w:t>
      </w:r>
      <w:r w:rsidRPr="001C060F">
        <w:rPr>
          <w:rFonts w:ascii="Arial" w:hAnsi="Arial" w:cs="Arial"/>
          <w:sz w:val="22"/>
        </w:rPr>
        <w:t>Za vsak odvoz prevzemnik izda potrdilo o uničenju arhivske dokumentacije.</w:t>
      </w:r>
    </w:p>
    <w:p w14:paraId="64EAF4A2" w14:textId="77777777" w:rsidR="001C060F" w:rsidRPr="001C060F" w:rsidRDefault="001C060F" w:rsidP="00ED7E5D">
      <w:pPr>
        <w:jc w:val="both"/>
        <w:rPr>
          <w:rFonts w:ascii="Arial" w:hAnsi="Arial" w:cs="Arial"/>
          <w:sz w:val="22"/>
        </w:rPr>
      </w:pPr>
    </w:p>
    <w:p w14:paraId="24B7C465" w14:textId="77777777" w:rsidR="001C060F" w:rsidRPr="001C060F" w:rsidRDefault="001C060F" w:rsidP="00ED7E5D">
      <w:pPr>
        <w:jc w:val="both"/>
        <w:rPr>
          <w:rFonts w:ascii="Arial" w:hAnsi="Arial" w:cs="Arial"/>
          <w:sz w:val="22"/>
        </w:rPr>
      </w:pPr>
      <w:r w:rsidRPr="001C060F">
        <w:rPr>
          <w:rFonts w:ascii="Arial" w:hAnsi="Arial" w:cs="Arial"/>
          <w:sz w:val="22"/>
        </w:rPr>
        <w:t>Ponudnik bo evidentiral podatke o količini odpadka v elektronskem evidenčnem listu.</w:t>
      </w:r>
    </w:p>
    <w:p w14:paraId="2777DAA0" w14:textId="77777777" w:rsidR="000B0A63" w:rsidRPr="001C060F" w:rsidRDefault="000B0A63" w:rsidP="00ED7E5D">
      <w:pPr>
        <w:jc w:val="both"/>
      </w:pPr>
    </w:p>
    <w:p w14:paraId="4FA3FD51" w14:textId="61706B38" w:rsidR="001C060F" w:rsidRDefault="001C060F" w:rsidP="00ED7E5D">
      <w:pPr>
        <w:jc w:val="both"/>
        <w:rPr>
          <w:rFonts w:ascii="Arial" w:hAnsi="Arial" w:cs="Arial"/>
          <w:sz w:val="22"/>
        </w:rPr>
      </w:pPr>
      <w:r w:rsidRPr="001C060F">
        <w:rPr>
          <w:rFonts w:ascii="Arial" w:hAnsi="Arial" w:cs="Arial"/>
          <w:sz w:val="22"/>
        </w:rPr>
        <w:t>Rok od telefonskega ali pisnega naročila (mail) do prevzema naj bo max. 1 teden.</w:t>
      </w:r>
    </w:p>
    <w:p w14:paraId="30CE3CBB" w14:textId="72FC8F4C" w:rsidR="005A018C" w:rsidRDefault="005A018C" w:rsidP="00ED7E5D">
      <w:pPr>
        <w:jc w:val="both"/>
        <w:rPr>
          <w:rFonts w:ascii="Arial" w:hAnsi="Arial" w:cs="Arial"/>
          <w:sz w:val="22"/>
        </w:rPr>
      </w:pPr>
    </w:p>
    <w:p w14:paraId="7E8FFFD6" w14:textId="621E6BC0" w:rsidR="005A018C" w:rsidRPr="005A018C" w:rsidRDefault="005A018C" w:rsidP="005A018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5A018C">
        <w:rPr>
          <w:rFonts w:ascii="Arial" w:eastAsia="Times New Roman" w:hAnsi="Arial" w:cs="Arial"/>
          <w:b/>
          <w:sz w:val="22"/>
          <w:lang w:eastAsia="sl-SI"/>
        </w:rPr>
        <w:t>SKLOP 1</w:t>
      </w:r>
      <w:r w:rsidR="00D15E17">
        <w:rPr>
          <w:rFonts w:ascii="Arial" w:eastAsia="Times New Roman" w:hAnsi="Arial" w:cs="Arial"/>
          <w:b/>
          <w:sz w:val="22"/>
          <w:lang w:eastAsia="sl-SI"/>
        </w:rPr>
        <w:t>0</w:t>
      </w:r>
      <w:r w:rsidRPr="005A018C">
        <w:rPr>
          <w:rFonts w:ascii="Arial" w:eastAsia="Times New Roman" w:hAnsi="Arial" w:cs="Arial"/>
          <w:b/>
          <w:sz w:val="22"/>
          <w:lang w:eastAsia="sl-SI"/>
        </w:rPr>
        <w:t>: ZBIRANJE ODPADKOV S ŠTEVILKO ODPADKA 15 02 02*</w:t>
      </w:r>
    </w:p>
    <w:p w14:paraId="7556AA74" w14:textId="77777777" w:rsidR="005A018C" w:rsidRPr="005A018C" w:rsidRDefault="005A018C" w:rsidP="005A018C">
      <w:pPr>
        <w:rPr>
          <w:rFonts w:ascii="Arial" w:hAnsi="Arial" w:cs="Arial"/>
          <w:sz w:val="22"/>
        </w:rPr>
      </w:pPr>
    </w:p>
    <w:p w14:paraId="18D60BC5" w14:textId="77777777" w:rsidR="005A018C" w:rsidRPr="005A018C" w:rsidRDefault="005A018C" w:rsidP="005A018C">
      <w:pPr>
        <w:rPr>
          <w:rFonts w:ascii="Arial" w:hAnsi="Arial" w:cs="Arial"/>
          <w:b/>
          <w:sz w:val="22"/>
        </w:rPr>
      </w:pPr>
      <w:r w:rsidRPr="005A018C">
        <w:rPr>
          <w:rFonts w:ascii="Arial" w:hAnsi="Arial" w:cs="Arial"/>
          <w:b/>
          <w:sz w:val="22"/>
        </w:rPr>
        <w:t>Zahteve za odpadke s klas. št. 15 02 02*</w:t>
      </w:r>
    </w:p>
    <w:p w14:paraId="668E4022" w14:textId="77777777" w:rsidR="005A018C" w:rsidRPr="005A018C" w:rsidRDefault="005A018C" w:rsidP="005A018C">
      <w:pPr>
        <w:rPr>
          <w:rFonts w:ascii="Arial" w:hAnsi="Arial" w:cs="Arial"/>
          <w:sz w:val="22"/>
        </w:rPr>
      </w:pPr>
    </w:p>
    <w:tbl>
      <w:tblPr>
        <w:tblStyle w:val="Tabelamrea1"/>
        <w:tblW w:w="9209" w:type="dxa"/>
        <w:jc w:val="center"/>
        <w:tblLook w:val="04A0" w:firstRow="1" w:lastRow="0" w:firstColumn="1" w:lastColumn="0" w:noHBand="0" w:noVBand="1"/>
      </w:tblPr>
      <w:tblGrid>
        <w:gridCol w:w="704"/>
        <w:gridCol w:w="1418"/>
        <w:gridCol w:w="1842"/>
        <w:gridCol w:w="2410"/>
        <w:gridCol w:w="2835"/>
      </w:tblGrid>
      <w:tr w:rsidR="005A018C" w:rsidRPr="005A018C" w14:paraId="0F03D248" w14:textId="77777777" w:rsidTr="00651C1E">
        <w:trPr>
          <w:trHeight w:val="586"/>
          <w:jc w:val="center"/>
        </w:trPr>
        <w:tc>
          <w:tcPr>
            <w:tcW w:w="704" w:type="dxa"/>
          </w:tcPr>
          <w:p w14:paraId="7A3F41B3" w14:textId="77777777" w:rsidR="005A018C" w:rsidRPr="005A018C" w:rsidRDefault="005A018C" w:rsidP="005A018C">
            <w:pPr>
              <w:rPr>
                <w:rFonts w:ascii="Arial" w:hAnsi="Arial" w:cs="Arial"/>
                <w:sz w:val="22"/>
              </w:rPr>
            </w:pPr>
            <w:r w:rsidRPr="005A018C">
              <w:rPr>
                <w:rFonts w:ascii="Arial" w:hAnsi="Arial" w:cs="Arial"/>
                <w:sz w:val="22"/>
              </w:rPr>
              <w:t>Zap. št.</w:t>
            </w:r>
          </w:p>
        </w:tc>
        <w:tc>
          <w:tcPr>
            <w:tcW w:w="1418" w:type="dxa"/>
          </w:tcPr>
          <w:p w14:paraId="67C858B3" w14:textId="77777777" w:rsidR="005A018C" w:rsidRPr="005A018C" w:rsidRDefault="005A018C" w:rsidP="005A018C">
            <w:pPr>
              <w:jc w:val="center"/>
              <w:rPr>
                <w:rFonts w:ascii="Arial" w:hAnsi="Arial" w:cs="Arial"/>
                <w:sz w:val="22"/>
              </w:rPr>
            </w:pPr>
            <w:r w:rsidRPr="005A018C">
              <w:rPr>
                <w:rFonts w:ascii="Arial" w:hAnsi="Arial" w:cs="Arial"/>
                <w:sz w:val="22"/>
              </w:rPr>
              <w:t>Klas. št.</w:t>
            </w:r>
          </w:p>
        </w:tc>
        <w:tc>
          <w:tcPr>
            <w:tcW w:w="1842" w:type="dxa"/>
          </w:tcPr>
          <w:p w14:paraId="0BFFC1CB" w14:textId="77777777" w:rsidR="005A018C" w:rsidRPr="005A018C" w:rsidRDefault="005A018C" w:rsidP="005A018C">
            <w:pPr>
              <w:jc w:val="center"/>
              <w:rPr>
                <w:rFonts w:ascii="Arial" w:hAnsi="Arial" w:cs="Arial"/>
                <w:sz w:val="22"/>
              </w:rPr>
            </w:pPr>
            <w:r w:rsidRPr="005A018C">
              <w:rPr>
                <w:rFonts w:ascii="Arial" w:hAnsi="Arial" w:cs="Arial"/>
                <w:sz w:val="22"/>
              </w:rPr>
              <w:t>Odpadna snov</w:t>
            </w:r>
          </w:p>
        </w:tc>
        <w:tc>
          <w:tcPr>
            <w:tcW w:w="2410" w:type="dxa"/>
          </w:tcPr>
          <w:p w14:paraId="6DBA3866" w14:textId="77777777" w:rsidR="005A018C" w:rsidRPr="005A018C" w:rsidRDefault="005A018C" w:rsidP="005A018C">
            <w:pPr>
              <w:jc w:val="center"/>
              <w:rPr>
                <w:rFonts w:ascii="Arial" w:hAnsi="Arial" w:cs="Arial"/>
                <w:sz w:val="22"/>
              </w:rPr>
            </w:pPr>
            <w:r w:rsidRPr="005A018C">
              <w:rPr>
                <w:rFonts w:ascii="Arial" w:hAnsi="Arial" w:cs="Arial"/>
                <w:sz w:val="22"/>
              </w:rPr>
              <w:t>Predvidena okvirna količina za 2 leti</w:t>
            </w:r>
          </w:p>
        </w:tc>
        <w:tc>
          <w:tcPr>
            <w:tcW w:w="2835" w:type="dxa"/>
          </w:tcPr>
          <w:p w14:paraId="1C128EFA" w14:textId="77777777" w:rsidR="005A018C" w:rsidRPr="005A018C" w:rsidRDefault="005A018C" w:rsidP="005A018C">
            <w:pPr>
              <w:jc w:val="center"/>
              <w:rPr>
                <w:rFonts w:ascii="Arial" w:hAnsi="Arial" w:cs="Arial"/>
                <w:sz w:val="22"/>
              </w:rPr>
            </w:pPr>
            <w:r w:rsidRPr="005A018C">
              <w:rPr>
                <w:rFonts w:ascii="Arial" w:hAnsi="Arial" w:cs="Arial"/>
                <w:sz w:val="22"/>
              </w:rPr>
              <w:t>Predvideno okvirno število prevzemov za 2 leti</w:t>
            </w:r>
          </w:p>
        </w:tc>
      </w:tr>
      <w:tr w:rsidR="005A018C" w:rsidRPr="005A018C" w14:paraId="0A5EB4E4" w14:textId="77777777" w:rsidTr="00651C1E">
        <w:trPr>
          <w:trHeight w:val="479"/>
          <w:jc w:val="center"/>
        </w:trPr>
        <w:tc>
          <w:tcPr>
            <w:tcW w:w="704" w:type="dxa"/>
            <w:vAlign w:val="center"/>
          </w:tcPr>
          <w:p w14:paraId="20A6D63F" w14:textId="77777777" w:rsidR="005A018C" w:rsidRPr="005A018C" w:rsidRDefault="005A018C" w:rsidP="005A018C">
            <w:pPr>
              <w:rPr>
                <w:rFonts w:ascii="Arial" w:hAnsi="Arial" w:cs="Arial"/>
                <w:sz w:val="22"/>
              </w:rPr>
            </w:pPr>
            <w:r w:rsidRPr="005A018C">
              <w:rPr>
                <w:rFonts w:ascii="Arial" w:hAnsi="Arial" w:cs="Arial"/>
                <w:sz w:val="22"/>
              </w:rPr>
              <w:t>1.</w:t>
            </w:r>
          </w:p>
        </w:tc>
        <w:tc>
          <w:tcPr>
            <w:tcW w:w="1418" w:type="dxa"/>
            <w:vAlign w:val="center"/>
          </w:tcPr>
          <w:p w14:paraId="3B75EA4E" w14:textId="77777777" w:rsidR="005A018C" w:rsidRPr="005A018C" w:rsidRDefault="005A018C" w:rsidP="005A018C">
            <w:pPr>
              <w:jc w:val="center"/>
              <w:rPr>
                <w:rFonts w:ascii="Arial" w:hAnsi="Arial" w:cs="Arial"/>
                <w:sz w:val="22"/>
              </w:rPr>
            </w:pPr>
            <w:r w:rsidRPr="005A018C">
              <w:rPr>
                <w:rFonts w:ascii="Arial" w:hAnsi="Arial" w:cs="Arial"/>
                <w:sz w:val="22"/>
              </w:rPr>
              <w:t>15 02 02*</w:t>
            </w:r>
          </w:p>
        </w:tc>
        <w:tc>
          <w:tcPr>
            <w:tcW w:w="1842" w:type="dxa"/>
            <w:vAlign w:val="center"/>
          </w:tcPr>
          <w:p w14:paraId="35AA8DC0" w14:textId="77777777" w:rsidR="005A018C" w:rsidRPr="005A018C" w:rsidRDefault="005A018C" w:rsidP="005A018C">
            <w:pPr>
              <w:rPr>
                <w:rFonts w:ascii="Arial" w:hAnsi="Arial" w:cs="Arial"/>
                <w:sz w:val="22"/>
              </w:rPr>
            </w:pPr>
            <w:r w:rsidRPr="005A018C">
              <w:rPr>
                <w:rFonts w:ascii="Arial" w:hAnsi="Arial" w:cs="Arial"/>
                <w:sz w:val="22"/>
              </w:rPr>
              <w:t>Absorbenti, filtrirna sredstva, čistilne krpe, zaščitna oblačila, oneznaženi z nevarnimi stvarmi</w:t>
            </w:r>
          </w:p>
        </w:tc>
        <w:tc>
          <w:tcPr>
            <w:tcW w:w="2410" w:type="dxa"/>
            <w:vAlign w:val="center"/>
          </w:tcPr>
          <w:p w14:paraId="6B0CC94D" w14:textId="77777777" w:rsidR="005A018C" w:rsidRPr="005A018C" w:rsidRDefault="005A018C" w:rsidP="005A018C">
            <w:pPr>
              <w:jc w:val="center"/>
              <w:rPr>
                <w:rFonts w:ascii="Arial" w:hAnsi="Arial" w:cs="Arial"/>
                <w:sz w:val="22"/>
              </w:rPr>
            </w:pPr>
            <w:r w:rsidRPr="005A018C">
              <w:rPr>
                <w:rFonts w:ascii="Arial" w:hAnsi="Arial" w:cs="Arial"/>
                <w:sz w:val="22"/>
              </w:rPr>
              <w:t>2.000 kg</w:t>
            </w:r>
          </w:p>
        </w:tc>
        <w:tc>
          <w:tcPr>
            <w:tcW w:w="2835" w:type="dxa"/>
            <w:vAlign w:val="center"/>
          </w:tcPr>
          <w:p w14:paraId="649384E8" w14:textId="77777777" w:rsidR="005A018C" w:rsidRPr="005A018C" w:rsidRDefault="005A018C" w:rsidP="005A018C">
            <w:pPr>
              <w:jc w:val="center"/>
              <w:rPr>
                <w:rFonts w:ascii="Arial" w:hAnsi="Arial" w:cs="Arial"/>
                <w:sz w:val="22"/>
              </w:rPr>
            </w:pPr>
            <w:r w:rsidRPr="005A018C">
              <w:rPr>
                <w:rFonts w:ascii="Arial" w:hAnsi="Arial" w:cs="Arial"/>
                <w:sz w:val="22"/>
              </w:rPr>
              <w:t>6</w:t>
            </w:r>
          </w:p>
        </w:tc>
      </w:tr>
    </w:tbl>
    <w:p w14:paraId="6E4E44ED" w14:textId="77777777" w:rsidR="005A018C" w:rsidRPr="005A018C" w:rsidRDefault="005A018C" w:rsidP="005A018C">
      <w:pPr>
        <w:jc w:val="both"/>
        <w:rPr>
          <w:rFonts w:ascii="Arial" w:eastAsia="Times New Roman" w:hAnsi="Arial" w:cs="Arial"/>
          <w:sz w:val="22"/>
          <w:u w:val="single"/>
          <w:lang w:eastAsia="sl-SI"/>
        </w:rPr>
      </w:pPr>
    </w:p>
    <w:p w14:paraId="4BB7177B" w14:textId="77777777" w:rsidR="005A018C" w:rsidRPr="005A018C" w:rsidRDefault="005A018C" w:rsidP="005A018C">
      <w:pPr>
        <w:jc w:val="both"/>
        <w:rPr>
          <w:rFonts w:ascii="Arial" w:eastAsia="Times New Roman" w:hAnsi="Arial" w:cs="Arial"/>
          <w:sz w:val="22"/>
          <w:lang w:eastAsia="sl-SI"/>
        </w:rPr>
      </w:pPr>
      <w:r w:rsidRPr="005A018C">
        <w:rPr>
          <w:rFonts w:ascii="Arial" w:eastAsia="Times New Roman" w:hAnsi="Arial" w:cs="Arial"/>
          <w:sz w:val="22"/>
          <w:lang w:eastAsia="sl-SI"/>
        </w:rPr>
        <w:t>PREVZEMNO MESTO ZA VSE ODPADKE:</w:t>
      </w:r>
    </w:p>
    <w:p w14:paraId="4A0CAC5D" w14:textId="77777777" w:rsidR="005A018C" w:rsidRPr="005A018C" w:rsidRDefault="005A018C" w:rsidP="005A018C">
      <w:pPr>
        <w:jc w:val="both"/>
        <w:rPr>
          <w:rFonts w:ascii="Arial" w:eastAsia="Times New Roman" w:hAnsi="Arial" w:cs="Arial"/>
          <w:sz w:val="22"/>
          <w:lang w:eastAsia="sl-SI"/>
        </w:rPr>
      </w:pPr>
      <w:r w:rsidRPr="005A018C">
        <w:rPr>
          <w:rFonts w:ascii="Arial" w:eastAsia="Times New Roman" w:hAnsi="Arial" w:cs="Arial"/>
          <w:sz w:val="22"/>
          <w:lang w:eastAsia="sl-SI"/>
        </w:rPr>
        <w:t xml:space="preserve">Splošna Bolnišnica Izola, Polje 40, 6310 Izola, skupna zbiralnica odpadkov. </w:t>
      </w:r>
    </w:p>
    <w:p w14:paraId="633D4E17" w14:textId="77777777" w:rsidR="005A018C" w:rsidRPr="005A018C" w:rsidRDefault="005A018C" w:rsidP="005A018C">
      <w:pPr>
        <w:jc w:val="both"/>
        <w:rPr>
          <w:rFonts w:ascii="Arial" w:hAnsi="Arial" w:cs="Arial"/>
          <w:b/>
          <w:sz w:val="22"/>
        </w:rPr>
      </w:pPr>
    </w:p>
    <w:p w14:paraId="41E9AE2F" w14:textId="77777777" w:rsidR="005A018C" w:rsidRPr="005A018C" w:rsidRDefault="005A018C" w:rsidP="005A018C">
      <w:pPr>
        <w:jc w:val="both"/>
        <w:rPr>
          <w:rFonts w:ascii="Arial" w:hAnsi="Arial" w:cs="Arial"/>
          <w:sz w:val="22"/>
        </w:rPr>
      </w:pPr>
      <w:r w:rsidRPr="005A018C">
        <w:rPr>
          <w:rFonts w:ascii="Arial" w:hAnsi="Arial" w:cs="Arial"/>
          <w:sz w:val="22"/>
        </w:rPr>
        <w:t xml:space="preserve">DINAMIKA ODVOZOV: Odvoz občasno, 3 × letno po naročilu. </w:t>
      </w:r>
    </w:p>
    <w:p w14:paraId="3CCC1525" w14:textId="77777777" w:rsidR="005A018C" w:rsidRPr="005A018C" w:rsidRDefault="005A018C" w:rsidP="005A018C">
      <w:pPr>
        <w:jc w:val="both"/>
        <w:rPr>
          <w:rFonts w:ascii="Arial" w:hAnsi="Arial" w:cs="Arial"/>
          <w:sz w:val="22"/>
        </w:rPr>
      </w:pPr>
    </w:p>
    <w:p w14:paraId="7C53FEA2" w14:textId="77777777" w:rsidR="005A018C" w:rsidRPr="005A018C" w:rsidRDefault="005A018C" w:rsidP="005A018C">
      <w:pPr>
        <w:jc w:val="both"/>
        <w:rPr>
          <w:rFonts w:ascii="Arial" w:hAnsi="Arial" w:cs="Arial"/>
          <w:sz w:val="22"/>
        </w:rPr>
      </w:pPr>
      <w:r w:rsidRPr="005A018C">
        <w:rPr>
          <w:rFonts w:ascii="Arial" w:hAnsi="Arial" w:cs="Arial"/>
          <w:sz w:val="22"/>
        </w:rPr>
        <w:t>Ponudnik se zavezuje da bo:</w:t>
      </w:r>
    </w:p>
    <w:p w14:paraId="3D5C9705" w14:textId="77777777" w:rsidR="005A018C" w:rsidRPr="005A018C" w:rsidRDefault="005A018C" w:rsidP="009E3B64">
      <w:pPr>
        <w:numPr>
          <w:ilvl w:val="0"/>
          <w:numId w:val="36"/>
        </w:numPr>
        <w:contextualSpacing/>
        <w:jc w:val="both"/>
        <w:rPr>
          <w:rFonts w:ascii="Arial" w:hAnsi="Arial" w:cs="Arial"/>
          <w:sz w:val="22"/>
        </w:rPr>
      </w:pPr>
      <w:r w:rsidRPr="005A018C">
        <w:rPr>
          <w:rFonts w:ascii="Arial" w:hAnsi="Arial" w:cs="Arial"/>
          <w:sz w:val="22"/>
        </w:rPr>
        <w:t>evidentiral podatke o količini odpadka v elektronskem evidenčnem listu;</w:t>
      </w:r>
    </w:p>
    <w:p w14:paraId="241A728F" w14:textId="77777777" w:rsidR="005A018C" w:rsidRPr="005A018C" w:rsidRDefault="005A018C" w:rsidP="009E3B64">
      <w:pPr>
        <w:numPr>
          <w:ilvl w:val="0"/>
          <w:numId w:val="36"/>
        </w:numPr>
        <w:contextualSpacing/>
        <w:jc w:val="both"/>
        <w:rPr>
          <w:rFonts w:ascii="Arial" w:hAnsi="Arial" w:cs="Arial"/>
          <w:sz w:val="22"/>
        </w:rPr>
      </w:pPr>
      <w:r w:rsidRPr="005A018C">
        <w:rPr>
          <w:rFonts w:ascii="Arial" w:hAnsi="Arial" w:cs="Arial"/>
          <w:sz w:val="22"/>
        </w:rPr>
        <w:t>občasna postavitev kontejnerjev v pogodbenem obdobju za odpadke s klas. št. 15 02 02;</w:t>
      </w:r>
    </w:p>
    <w:p w14:paraId="25A9A653" w14:textId="1464EC42" w:rsidR="005A018C" w:rsidRPr="005A018C" w:rsidRDefault="005A018C" w:rsidP="009E3B64">
      <w:pPr>
        <w:numPr>
          <w:ilvl w:val="0"/>
          <w:numId w:val="36"/>
        </w:numPr>
        <w:contextualSpacing/>
        <w:jc w:val="both"/>
        <w:rPr>
          <w:rFonts w:ascii="Arial" w:hAnsi="Arial" w:cs="Arial"/>
          <w:sz w:val="22"/>
        </w:rPr>
      </w:pPr>
      <w:r w:rsidRPr="005A018C">
        <w:rPr>
          <w:rFonts w:ascii="Arial" w:hAnsi="Arial" w:cs="Arial"/>
          <w:sz w:val="22"/>
        </w:rPr>
        <w:t>rok</w:t>
      </w:r>
      <w:r>
        <w:rPr>
          <w:rFonts w:ascii="Arial" w:hAnsi="Arial" w:cs="Arial"/>
          <w:sz w:val="22"/>
        </w:rPr>
        <w:t xml:space="preserve"> </w:t>
      </w:r>
      <w:r w:rsidRPr="005A018C">
        <w:rPr>
          <w:rFonts w:ascii="Arial" w:hAnsi="Arial" w:cs="Arial"/>
          <w:sz w:val="22"/>
        </w:rPr>
        <w:t xml:space="preserve"> od telefonskega ali pisnega naročila (mail) do prevzema odpadkov s klas. št. 15 02 02 naj bo max. 1 teden.</w:t>
      </w:r>
    </w:p>
    <w:p w14:paraId="67922B29" w14:textId="77777777" w:rsidR="005A018C" w:rsidRDefault="005A018C" w:rsidP="00574AF9">
      <w:pPr>
        <w:pStyle w:val="Odstavekseznama"/>
        <w:jc w:val="both"/>
        <w:rPr>
          <w:rFonts w:ascii="Arial" w:hAnsi="Arial" w:cs="Arial"/>
          <w:sz w:val="22"/>
        </w:rPr>
      </w:pPr>
    </w:p>
    <w:p w14:paraId="5A7947F3" w14:textId="77777777" w:rsidR="00A022EC" w:rsidRDefault="00A022EC" w:rsidP="007A071B">
      <w:pPr>
        <w:jc w:val="both"/>
        <w:rPr>
          <w:rFonts w:ascii="Arial" w:hAnsi="Arial" w:cs="Arial"/>
          <w:b/>
          <w:szCs w:val="24"/>
        </w:rPr>
      </w:pPr>
    </w:p>
    <w:p w14:paraId="04FF2FA6" w14:textId="23E3CC0F" w:rsidR="00A022EC" w:rsidRDefault="00A022EC" w:rsidP="007A071B">
      <w:pPr>
        <w:jc w:val="both"/>
        <w:rPr>
          <w:rFonts w:ascii="Arial" w:hAnsi="Arial" w:cs="Arial"/>
          <w:b/>
          <w:szCs w:val="24"/>
        </w:rPr>
      </w:pPr>
    </w:p>
    <w:p w14:paraId="75181823" w14:textId="77777777" w:rsidR="00101A28" w:rsidRDefault="00101A28" w:rsidP="007A071B">
      <w:pPr>
        <w:jc w:val="both"/>
        <w:rPr>
          <w:rFonts w:ascii="Arial" w:hAnsi="Arial" w:cs="Arial"/>
          <w:b/>
          <w:szCs w:val="24"/>
        </w:rPr>
      </w:pPr>
    </w:p>
    <w:p w14:paraId="301596DC" w14:textId="77777777" w:rsidR="00A022EC" w:rsidRDefault="00A022EC" w:rsidP="007A071B">
      <w:pPr>
        <w:jc w:val="both"/>
        <w:rPr>
          <w:rFonts w:ascii="Arial" w:hAnsi="Arial" w:cs="Arial"/>
          <w:b/>
          <w:szCs w:val="24"/>
        </w:rPr>
      </w:pPr>
    </w:p>
    <w:p w14:paraId="61F58C7C" w14:textId="1E61FC37" w:rsidR="007A071B" w:rsidRPr="00574AF9" w:rsidRDefault="007A071B" w:rsidP="007A071B">
      <w:pPr>
        <w:jc w:val="both"/>
        <w:rPr>
          <w:szCs w:val="24"/>
        </w:rPr>
      </w:pPr>
      <w:r w:rsidRPr="00574AF9">
        <w:rPr>
          <w:rFonts w:ascii="Arial" w:hAnsi="Arial" w:cs="Arial"/>
          <w:b/>
          <w:szCs w:val="24"/>
        </w:rPr>
        <w:lastRenderedPageBreak/>
        <w:t xml:space="preserve">OPOZORILO: </w:t>
      </w:r>
    </w:p>
    <w:p w14:paraId="241B4D49" w14:textId="77777777" w:rsidR="007A071B" w:rsidRDefault="007A071B" w:rsidP="007A071B">
      <w:pPr>
        <w:rPr>
          <w:rFonts w:ascii="Arial" w:hAnsi="Arial" w:cs="Arial"/>
          <w:sz w:val="22"/>
        </w:rPr>
      </w:pPr>
    </w:p>
    <w:p w14:paraId="6AB0297D" w14:textId="1B822FDD" w:rsidR="005A018C" w:rsidRDefault="007A071B" w:rsidP="00574AF9">
      <w:pPr>
        <w:jc w:val="both"/>
        <w:rPr>
          <w:rFonts w:ascii="Arial" w:hAnsi="Arial" w:cs="Arial"/>
          <w:sz w:val="22"/>
        </w:rPr>
      </w:pPr>
      <w:r>
        <w:rPr>
          <w:rFonts w:ascii="Arial" w:hAnsi="Arial" w:cs="Arial"/>
          <w:sz w:val="22"/>
        </w:rPr>
        <w:t xml:space="preserve">Naročnik si pridržuje pravico od ponudnikov zahtevati predložitev vseh dokazil za dokazovanje ustreznosti oziroma o izpolnjevanju zahtev iz poglavja 3. Tehnične, strokovne in ostale zahteve naročnika, obrazca OBR-3: Specifikacija s ponudbenimi cenami,. Dokazila (potrdila, certifikati…) bodo ponudniki predložili v roku </w:t>
      </w:r>
      <w:r w:rsidR="007548FF">
        <w:rPr>
          <w:rFonts w:ascii="Arial" w:hAnsi="Arial" w:cs="Arial"/>
          <w:sz w:val="22"/>
        </w:rPr>
        <w:t>osem (</w:t>
      </w:r>
      <w:r>
        <w:rPr>
          <w:rFonts w:ascii="Arial" w:hAnsi="Arial" w:cs="Arial"/>
          <w:sz w:val="22"/>
        </w:rPr>
        <w:t>8</w:t>
      </w:r>
      <w:r w:rsidR="007548FF">
        <w:rPr>
          <w:rFonts w:ascii="Arial" w:hAnsi="Arial" w:cs="Arial"/>
          <w:sz w:val="22"/>
        </w:rPr>
        <w:t>) delovnih</w:t>
      </w:r>
      <w:r>
        <w:rPr>
          <w:rFonts w:ascii="Arial" w:hAnsi="Arial" w:cs="Arial"/>
          <w:sz w:val="22"/>
        </w:rPr>
        <w:t xml:space="preserve"> dni od morebitnega poziva naročnika.</w:t>
      </w:r>
    </w:p>
    <w:p w14:paraId="6C72F22C" w14:textId="10C1675E" w:rsidR="000B0A63" w:rsidRDefault="000B0A63" w:rsidP="00574AF9">
      <w:pPr>
        <w:jc w:val="both"/>
        <w:rPr>
          <w:rFonts w:ascii="Arial" w:hAnsi="Arial" w:cs="Arial"/>
          <w:sz w:val="22"/>
        </w:rPr>
      </w:pPr>
    </w:p>
    <w:p w14:paraId="66A72B7B" w14:textId="461009FD" w:rsidR="000B0A63" w:rsidRDefault="000B0A63" w:rsidP="00574AF9">
      <w:pPr>
        <w:jc w:val="both"/>
        <w:rPr>
          <w:rFonts w:ascii="Arial" w:hAnsi="Arial" w:cs="Arial"/>
          <w:sz w:val="22"/>
        </w:rPr>
      </w:pPr>
    </w:p>
    <w:p w14:paraId="705C024D" w14:textId="096C75EA" w:rsidR="000B0A63" w:rsidRDefault="000B0A63" w:rsidP="00574AF9">
      <w:pPr>
        <w:jc w:val="both"/>
        <w:rPr>
          <w:rFonts w:ascii="Arial" w:hAnsi="Arial" w:cs="Arial"/>
          <w:sz w:val="22"/>
        </w:rPr>
      </w:pPr>
    </w:p>
    <w:p w14:paraId="20F459B7" w14:textId="60EC0DC4" w:rsidR="000B0A63" w:rsidRDefault="000B0A63" w:rsidP="00574AF9">
      <w:pPr>
        <w:jc w:val="both"/>
        <w:rPr>
          <w:rFonts w:ascii="Arial" w:hAnsi="Arial" w:cs="Arial"/>
          <w:sz w:val="22"/>
        </w:rPr>
      </w:pPr>
    </w:p>
    <w:p w14:paraId="5AD9128F" w14:textId="33F385D1" w:rsidR="000B0A63" w:rsidRDefault="000B0A63" w:rsidP="00574AF9">
      <w:pPr>
        <w:jc w:val="both"/>
        <w:rPr>
          <w:rFonts w:ascii="Arial" w:hAnsi="Arial" w:cs="Arial"/>
          <w:sz w:val="22"/>
        </w:rPr>
      </w:pPr>
    </w:p>
    <w:p w14:paraId="206174D3" w14:textId="498095EF" w:rsidR="000B0A63" w:rsidRDefault="000B0A63" w:rsidP="00574AF9">
      <w:pPr>
        <w:jc w:val="both"/>
        <w:rPr>
          <w:rFonts w:ascii="Arial" w:hAnsi="Arial" w:cs="Arial"/>
          <w:sz w:val="22"/>
        </w:rPr>
      </w:pPr>
    </w:p>
    <w:p w14:paraId="6504D9BF" w14:textId="4F8AEC0A" w:rsidR="000B0A63" w:rsidRDefault="000B0A63" w:rsidP="00574AF9">
      <w:pPr>
        <w:jc w:val="both"/>
        <w:rPr>
          <w:rFonts w:ascii="Arial" w:hAnsi="Arial" w:cs="Arial"/>
          <w:sz w:val="22"/>
        </w:rPr>
      </w:pPr>
    </w:p>
    <w:p w14:paraId="1F8E23DC" w14:textId="4CB155E5" w:rsidR="000B0A63" w:rsidRDefault="000B0A63" w:rsidP="00574AF9">
      <w:pPr>
        <w:jc w:val="both"/>
        <w:rPr>
          <w:rFonts w:ascii="Arial" w:hAnsi="Arial" w:cs="Arial"/>
          <w:sz w:val="22"/>
        </w:rPr>
      </w:pPr>
    </w:p>
    <w:p w14:paraId="4A390C54" w14:textId="3279F892" w:rsidR="000B0A63" w:rsidRDefault="000B0A63" w:rsidP="00574AF9">
      <w:pPr>
        <w:jc w:val="both"/>
        <w:rPr>
          <w:rFonts w:ascii="Arial" w:hAnsi="Arial" w:cs="Arial"/>
          <w:sz w:val="22"/>
        </w:rPr>
      </w:pPr>
    </w:p>
    <w:p w14:paraId="0C41B6B5" w14:textId="039355C2" w:rsidR="000B0A63" w:rsidRDefault="000B0A63" w:rsidP="00574AF9">
      <w:pPr>
        <w:jc w:val="both"/>
        <w:rPr>
          <w:rFonts w:ascii="Arial" w:hAnsi="Arial" w:cs="Arial"/>
          <w:sz w:val="22"/>
        </w:rPr>
      </w:pPr>
    </w:p>
    <w:p w14:paraId="464DACA6" w14:textId="65E3EDC6" w:rsidR="000B0A63" w:rsidRDefault="000B0A63" w:rsidP="00574AF9">
      <w:pPr>
        <w:jc w:val="both"/>
        <w:rPr>
          <w:rFonts w:ascii="Arial" w:hAnsi="Arial" w:cs="Arial"/>
          <w:sz w:val="22"/>
        </w:rPr>
      </w:pPr>
    </w:p>
    <w:p w14:paraId="7425B7F1" w14:textId="6B814151" w:rsidR="000B0A63" w:rsidRDefault="000B0A63" w:rsidP="00574AF9">
      <w:pPr>
        <w:jc w:val="both"/>
        <w:rPr>
          <w:rFonts w:ascii="Arial" w:hAnsi="Arial" w:cs="Arial"/>
          <w:sz w:val="22"/>
        </w:rPr>
      </w:pPr>
    </w:p>
    <w:p w14:paraId="58B3B04B" w14:textId="702AE46E" w:rsidR="000B0A63" w:rsidRDefault="000B0A63" w:rsidP="00574AF9">
      <w:pPr>
        <w:jc w:val="both"/>
        <w:rPr>
          <w:rFonts w:ascii="Arial" w:hAnsi="Arial" w:cs="Arial"/>
          <w:sz w:val="22"/>
        </w:rPr>
      </w:pPr>
    </w:p>
    <w:p w14:paraId="388A4E67" w14:textId="33C1749A" w:rsidR="000B0A63" w:rsidRDefault="000B0A63" w:rsidP="00574AF9">
      <w:pPr>
        <w:jc w:val="both"/>
        <w:rPr>
          <w:rFonts w:ascii="Arial" w:hAnsi="Arial" w:cs="Arial"/>
          <w:sz w:val="22"/>
        </w:rPr>
      </w:pPr>
    </w:p>
    <w:p w14:paraId="1FA309EB" w14:textId="149FB73D" w:rsidR="000B0A63" w:rsidRDefault="000B0A63" w:rsidP="00574AF9">
      <w:pPr>
        <w:jc w:val="both"/>
        <w:rPr>
          <w:rFonts w:ascii="Arial" w:hAnsi="Arial" w:cs="Arial"/>
          <w:sz w:val="22"/>
        </w:rPr>
      </w:pPr>
    </w:p>
    <w:p w14:paraId="4E455D0D" w14:textId="10DFBCF9" w:rsidR="000B0A63" w:rsidRDefault="000B0A63" w:rsidP="00574AF9">
      <w:pPr>
        <w:jc w:val="both"/>
        <w:rPr>
          <w:rFonts w:ascii="Arial" w:hAnsi="Arial" w:cs="Arial"/>
          <w:sz w:val="22"/>
        </w:rPr>
      </w:pPr>
    </w:p>
    <w:p w14:paraId="72614B0F" w14:textId="582605F5" w:rsidR="000B0A63" w:rsidRDefault="000B0A63" w:rsidP="00574AF9">
      <w:pPr>
        <w:jc w:val="both"/>
        <w:rPr>
          <w:rFonts w:ascii="Arial" w:hAnsi="Arial" w:cs="Arial"/>
          <w:sz w:val="22"/>
        </w:rPr>
      </w:pPr>
    </w:p>
    <w:p w14:paraId="45BF74BA" w14:textId="3B81D7EB" w:rsidR="000B0A63" w:rsidRDefault="000B0A63" w:rsidP="00574AF9">
      <w:pPr>
        <w:jc w:val="both"/>
        <w:rPr>
          <w:rFonts w:ascii="Arial" w:hAnsi="Arial" w:cs="Arial"/>
          <w:sz w:val="22"/>
        </w:rPr>
      </w:pPr>
    </w:p>
    <w:p w14:paraId="7F451906" w14:textId="0948D47E" w:rsidR="000B0A63" w:rsidRDefault="000B0A63" w:rsidP="00574AF9">
      <w:pPr>
        <w:jc w:val="both"/>
        <w:rPr>
          <w:rFonts w:ascii="Arial" w:hAnsi="Arial" w:cs="Arial"/>
          <w:sz w:val="22"/>
        </w:rPr>
      </w:pPr>
    </w:p>
    <w:p w14:paraId="4A0C961A" w14:textId="65611155" w:rsidR="000B0A63" w:rsidRDefault="000B0A63" w:rsidP="00574AF9">
      <w:pPr>
        <w:jc w:val="both"/>
        <w:rPr>
          <w:rFonts w:ascii="Arial" w:hAnsi="Arial" w:cs="Arial"/>
          <w:sz w:val="22"/>
        </w:rPr>
      </w:pPr>
    </w:p>
    <w:p w14:paraId="57E2D673" w14:textId="5FB120E2" w:rsidR="000B0A63" w:rsidRDefault="000B0A63" w:rsidP="00574AF9">
      <w:pPr>
        <w:jc w:val="both"/>
        <w:rPr>
          <w:rFonts w:ascii="Arial" w:hAnsi="Arial" w:cs="Arial"/>
          <w:sz w:val="22"/>
        </w:rPr>
      </w:pPr>
    </w:p>
    <w:p w14:paraId="2947722B" w14:textId="2B3EE247" w:rsidR="000B0A63" w:rsidRDefault="000B0A63" w:rsidP="00574AF9">
      <w:pPr>
        <w:jc w:val="both"/>
        <w:rPr>
          <w:rFonts w:ascii="Arial" w:hAnsi="Arial" w:cs="Arial"/>
          <w:sz w:val="22"/>
        </w:rPr>
      </w:pPr>
    </w:p>
    <w:p w14:paraId="267B849A" w14:textId="3862FBDD" w:rsidR="000B0A63" w:rsidRDefault="000B0A63" w:rsidP="00574AF9">
      <w:pPr>
        <w:jc w:val="both"/>
        <w:rPr>
          <w:rFonts w:ascii="Arial" w:hAnsi="Arial" w:cs="Arial"/>
          <w:sz w:val="22"/>
        </w:rPr>
      </w:pPr>
    </w:p>
    <w:p w14:paraId="48651E95" w14:textId="6A53170A" w:rsidR="00101A28" w:rsidRDefault="00101A28" w:rsidP="00574AF9">
      <w:pPr>
        <w:jc w:val="both"/>
        <w:rPr>
          <w:rFonts w:ascii="Arial" w:hAnsi="Arial" w:cs="Arial"/>
          <w:sz w:val="22"/>
        </w:rPr>
      </w:pPr>
    </w:p>
    <w:p w14:paraId="10A7BD77" w14:textId="0E1C481D" w:rsidR="00101A28" w:rsidRDefault="00101A28" w:rsidP="00574AF9">
      <w:pPr>
        <w:jc w:val="both"/>
        <w:rPr>
          <w:rFonts w:ascii="Arial" w:hAnsi="Arial" w:cs="Arial"/>
          <w:sz w:val="22"/>
        </w:rPr>
      </w:pPr>
    </w:p>
    <w:p w14:paraId="6E0737C1" w14:textId="25F2E24C" w:rsidR="00101A28" w:rsidRDefault="00101A28" w:rsidP="00574AF9">
      <w:pPr>
        <w:jc w:val="both"/>
        <w:rPr>
          <w:rFonts w:ascii="Arial" w:hAnsi="Arial" w:cs="Arial"/>
          <w:sz w:val="22"/>
        </w:rPr>
      </w:pPr>
    </w:p>
    <w:p w14:paraId="71E048C2" w14:textId="445441CC" w:rsidR="00101A28" w:rsidRDefault="00101A28" w:rsidP="00574AF9">
      <w:pPr>
        <w:jc w:val="both"/>
        <w:rPr>
          <w:rFonts w:ascii="Arial" w:hAnsi="Arial" w:cs="Arial"/>
          <w:sz w:val="22"/>
        </w:rPr>
      </w:pPr>
    </w:p>
    <w:p w14:paraId="6F6D0ABE" w14:textId="454220D8" w:rsidR="00101A28" w:rsidRDefault="00101A28" w:rsidP="00574AF9">
      <w:pPr>
        <w:jc w:val="both"/>
        <w:rPr>
          <w:rFonts w:ascii="Arial" w:hAnsi="Arial" w:cs="Arial"/>
          <w:sz w:val="22"/>
        </w:rPr>
      </w:pPr>
    </w:p>
    <w:p w14:paraId="14F2E832" w14:textId="45C284F4" w:rsidR="00101A28" w:rsidRDefault="00101A28" w:rsidP="00574AF9">
      <w:pPr>
        <w:jc w:val="both"/>
        <w:rPr>
          <w:rFonts w:ascii="Arial" w:hAnsi="Arial" w:cs="Arial"/>
          <w:sz w:val="22"/>
        </w:rPr>
      </w:pPr>
    </w:p>
    <w:p w14:paraId="527366B9" w14:textId="30389822" w:rsidR="00101A28" w:rsidRDefault="00101A28" w:rsidP="00574AF9">
      <w:pPr>
        <w:jc w:val="both"/>
        <w:rPr>
          <w:rFonts w:ascii="Arial" w:hAnsi="Arial" w:cs="Arial"/>
          <w:sz w:val="22"/>
        </w:rPr>
      </w:pPr>
    </w:p>
    <w:p w14:paraId="06310A6D" w14:textId="2269A24F" w:rsidR="00101A28" w:rsidRDefault="00101A28" w:rsidP="00574AF9">
      <w:pPr>
        <w:jc w:val="both"/>
        <w:rPr>
          <w:rFonts w:ascii="Arial" w:hAnsi="Arial" w:cs="Arial"/>
          <w:sz w:val="22"/>
        </w:rPr>
      </w:pPr>
    </w:p>
    <w:p w14:paraId="498478B4" w14:textId="7A178095" w:rsidR="00101A28" w:rsidRDefault="00101A28" w:rsidP="00574AF9">
      <w:pPr>
        <w:jc w:val="both"/>
        <w:rPr>
          <w:rFonts w:ascii="Arial" w:hAnsi="Arial" w:cs="Arial"/>
          <w:sz w:val="22"/>
        </w:rPr>
      </w:pPr>
    </w:p>
    <w:p w14:paraId="72ACC33F" w14:textId="68CB301C" w:rsidR="00101A28" w:rsidRDefault="00101A28" w:rsidP="00574AF9">
      <w:pPr>
        <w:jc w:val="both"/>
        <w:rPr>
          <w:rFonts w:ascii="Arial" w:hAnsi="Arial" w:cs="Arial"/>
          <w:sz w:val="22"/>
        </w:rPr>
      </w:pPr>
    </w:p>
    <w:p w14:paraId="5601957C" w14:textId="15D0A4CB" w:rsidR="00101A28" w:rsidRDefault="00101A28" w:rsidP="00574AF9">
      <w:pPr>
        <w:jc w:val="both"/>
        <w:rPr>
          <w:rFonts w:ascii="Arial" w:hAnsi="Arial" w:cs="Arial"/>
          <w:sz w:val="22"/>
        </w:rPr>
      </w:pPr>
    </w:p>
    <w:p w14:paraId="004EC50F" w14:textId="68EA8499" w:rsidR="00101A28" w:rsidRDefault="00101A28" w:rsidP="00574AF9">
      <w:pPr>
        <w:jc w:val="both"/>
        <w:rPr>
          <w:rFonts w:ascii="Arial" w:hAnsi="Arial" w:cs="Arial"/>
          <w:sz w:val="22"/>
        </w:rPr>
      </w:pPr>
    </w:p>
    <w:p w14:paraId="07EDCB9C" w14:textId="48A8E25C" w:rsidR="00101A28" w:rsidRDefault="00101A28" w:rsidP="00574AF9">
      <w:pPr>
        <w:jc w:val="both"/>
        <w:rPr>
          <w:rFonts w:ascii="Arial" w:hAnsi="Arial" w:cs="Arial"/>
          <w:sz w:val="22"/>
        </w:rPr>
      </w:pPr>
    </w:p>
    <w:p w14:paraId="1200B03A" w14:textId="3F755B84" w:rsidR="00101A28" w:rsidRDefault="00101A28" w:rsidP="00574AF9">
      <w:pPr>
        <w:jc w:val="both"/>
        <w:rPr>
          <w:rFonts w:ascii="Arial" w:hAnsi="Arial" w:cs="Arial"/>
          <w:sz w:val="22"/>
        </w:rPr>
      </w:pPr>
    </w:p>
    <w:p w14:paraId="1444A482" w14:textId="2867C2A1" w:rsidR="00101A28" w:rsidRDefault="00101A28" w:rsidP="00574AF9">
      <w:pPr>
        <w:jc w:val="both"/>
        <w:rPr>
          <w:rFonts w:ascii="Arial" w:hAnsi="Arial" w:cs="Arial"/>
          <w:sz w:val="22"/>
        </w:rPr>
      </w:pPr>
    </w:p>
    <w:p w14:paraId="2FA26531" w14:textId="0410E651" w:rsidR="00101A28" w:rsidRDefault="00101A28" w:rsidP="00574AF9">
      <w:pPr>
        <w:jc w:val="both"/>
        <w:rPr>
          <w:rFonts w:ascii="Arial" w:hAnsi="Arial" w:cs="Arial"/>
          <w:sz w:val="22"/>
        </w:rPr>
      </w:pPr>
    </w:p>
    <w:p w14:paraId="176058EA" w14:textId="663FD848" w:rsidR="00101A28" w:rsidRDefault="00101A28" w:rsidP="00574AF9">
      <w:pPr>
        <w:jc w:val="both"/>
        <w:rPr>
          <w:rFonts w:ascii="Arial" w:hAnsi="Arial" w:cs="Arial"/>
          <w:sz w:val="22"/>
        </w:rPr>
      </w:pPr>
    </w:p>
    <w:p w14:paraId="3A5922BD" w14:textId="08968BAC" w:rsidR="00101A28" w:rsidRDefault="00101A28" w:rsidP="00574AF9">
      <w:pPr>
        <w:jc w:val="both"/>
        <w:rPr>
          <w:rFonts w:ascii="Arial" w:hAnsi="Arial" w:cs="Arial"/>
          <w:sz w:val="22"/>
        </w:rPr>
      </w:pPr>
    </w:p>
    <w:p w14:paraId="12790540" w14:textId="47CB31D4" w:rsidR="00101A28" w:rsidRDefault="00101A28" w:rsidP="00574AF9">
      <w:pPr>
        <w:jc w:val="both"/>
        <w:rPr>
          <w:rFonts w:ascii="Arial" w:hAnsi="Arial" w:cs="Arial"/>
          <w:sz w:val="22"/>
        </w:rPr>
      </w:pPr>
    </w:p>
    <w:p w14:paraId="59437A17" w14:textId="0CAFA9A9" w:rsidR="00101A28" w:rsidRDefault="00101A28" w:rsidP="00574AF9">
      <w:pPr>
        <w:jc w:val="both"/>
        <w:rPr>
          <w:rFonts w:ascii="Arial" w:hAnsi="Arial" w:cs="Arial"/>
          <w:sz w:val="22"/>
        </w:rPr>
      </w:pPr>
    </w:p>
    <w:p w14:paraId="4A0C820C" w14:textId="77777777" w:rsidR="00101A28" w:rsidRDefault="00101A28" w:rsidP="00574AF9">
      <w:pPr>
        <w:jc w:val="both"/>
        <w:rPr>
          <w:rFonts w:ascii="Arial" w:hAnsi="Arial" w:cs="Arial"/>
          <w:sz w:val="22"/>
        </w:rPr>
      </w:pPr>
    </w:p>
    <w:p w14:paraId="612DFF29" w14:textId="463383FD" w:rsidR="000B0A63" w:rsidRDefault="000B0A63" w:rsidP="00574AF9">
      <w:pPr>
        <w:jc w:val="both"/>
        <w:rPr>
          <w:rFonts w:ascii="Arial" w:hAnsi="Arial" w:cs="Arial"/>
          <w:sz w:val="22"/>
        </w:rPr>
      </w:pPr>
    </w:p>
    <w:p w14:paraId="3AA7E9C7" w14:textId="54DAAD43" w:rsidR="000B0A63" w:rsidRDefault="000B0A63" w:rsidP="00574AF9">
      <w:pPr>
        <w:jc w:val="both"/>
        <w:rPr>
          <w:rFonts w:ascii="Arial" w:hAnsi="Arial" w:cs="Arial"/>
          <w:sz w:val="22"/>
        </w:rPr>
      </w:pPr>
    </w:p>
    <w:p w14:paraId="6435B4A3" w14:textId="77777777" w:rsidR="000B0A63" w:rsidRDefault="000B0A63" w:rsidP="00574AF9">
      <w:pPr>
        <w:jc w:val="both"/>
        <w:rPr>
          <w:rFonts w:ascii="Arial" w:hAnsi="Arial" w:cs="Arial"/>
          <w:sz w:val="22"/>
        </w:rPr>
      </w:pPr>
    </w:p>
    <w:p w14:paraId="29AA74D2" w14:textId="77777777" w:rsidR="00630E80" w:rsidRPr="008C580E" w:rsidRDefault="00E97E4A" w:rsidP="00E97E4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sectPr w:rsidR="00630E80" w:rsidRPr="008C580E" w:rsidSect="00177A09">
          <w:headerReference w:type="default"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pPr>
      <w:bookmarkStart w:id="34" w:name="_Toc286396264"/>
      <w:bookmarkStart w:id="35" w:name="_Toc286402561"/>
      <w:bookmarkStart w:id="36" w:name="_Toc391967477"/>
      <w:r w:rsidRPr="00F46A51">
        <w:rPr>
          <w:rFonts w:ascii="Arial" w:hAnsi="Arial" w:cs="Arial"/>
          <w:sz w:val="22"/>
        </w:rPr>
        <w:lastRenderedPageBreak/>
        <w:t>OBRAZCI ZA PRIPRAVO PONUDB</w:t>
      </w:r>
      <w:bookmarkStart w:id="37" w:name="_Toc286402562"/>
      <w:bookmarkEnd w:id="34"/>
      <w:bookmarkEnd w:id="35"/>
      <w:bookmarkEnd w:id="36"/>
      <w:bookmarkEnd w:id="37"/>
      <w:r w:rsidR="008C580E">
        <w:rPr>
          <w:rFonts w:ascii="Arial" w:hAnsi="Arial" w:cs="Arial"/>
          <w:sz w:val="22"/>
        </w:rPr>
        <w:t>E</w:t>
      </w:r>
    </w:p>
    <w:p w14:paraId="0B5067D2" w14:textId="77777777" w:rsidR="008303E5" w:rsidRDefault="008303E5" w:rsidP="008303E5">
      <w:pPr>
        <w:autoSpaceDE w:val="0"/>
      </w:pPr>
      <w:r>
        <w:rPr>
          <w:rFonts w:ascii="Arial" w:hAnsi="Arial" w:cs="Arial"/>
          <w:b/>
          <w:bCs/>
          <w:sz w:val="22"/>
          <w:lang w:eastAsia="sl-SI"/>
        </w:rPr>
        <w:lastRenderedPageBreak/>
        <w:t>OBR-1: PREDRAČUN</w:t>
      </w:r>
    </w:p>
    <w:p w14:paraId="26AB9A5D" w14:textId="77777777" w:rsidR="008303E5" w:rsidRDefault="008303E5" w:rsidP="008303E5">
      <w:pPr>
        <w:autoSpaceDE w:val="0"/>
        <w:rPr>
          <w:rFonts w:ascii="Arial" w:hAnsi="Arial" w:cs="Arial"/>
          <w:b/>
          <w:bCs/>
          <w:sz w:val="22"/>
          <w:lang w:eastAsia="sl-SI"/>
        </w:rPr>
      </w:pPr>
    </w:p>
    <w:p w14:paraId="204DA8AB" w14:textId="611699B5" w:rsidR="008303E5" w:rsidRDefault="008303E5"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017</w:t>
      </w:r>
      <w:r w:rsidR="002C5309" w:rsidRPr="002C5309">
        <w:rPr>
          <w:rFonts w:ascii="Arial" w:hAnsi="Arial" w:cs="Arial"/>
          <w:sz w:val="22"/>
          <w:lang w:eastAsia="sl-SI"/>
        </w:rPr>
        <w:t>/RN-2</w:t>
      </w:r>
      <w:r w:rsidR="005A317F">
        <w:rPr>
          <w:rFonts w:ascii="Arial" w:hAnsi="Arial" w:cs="Arial"/>
          <w:sz w:val="22"/>
          <w:lang w:eastAsia="sl-SI"/>
        </w:rPr>
        <w:t>2</w:t>
      </w:r>
      <w:r>
        <w:rPr>
          <w:rFonts w:ascii="Arial" w:hAnsi="Arial" w:cs="Arial"/>
          <w:sz w:val="22"/>
          <w:lang w:eastAsia="sl-SI"/>
        </w:rPr>
        <w:t>–</w:t>
      </w:r>
      <w:r>
        <w:rPr>
          <w:rFonts w:ascii="Arial" w:hAnsi="Arial" w:cs="Arial"/>
          <w:sz w:val="22"/>
        </w:rPr>
        <w:t xml:space="preserve"> </w:t>
      </w:r>
      <w:r w:rsidRPr="008303E5">
        <w:rPr>
          <w:rFonts w:ascii="Arial" w:hAnsi="Arial" w:cs="Arial"/>
          <w:sz w:val="22"/>
          <w:lang w:eastAsia="sl-SI"/>
        </w:rPr>
        <w:t>Zbiranje odpadkov ter dobava embalaže za odpadke</w:t>
      </w:r>
      <w:r>
        <w:rPr>
          <w:rFonts w:ascii="Arial" w:hAnsi="Arial" w:cs="Arial"/>
          <w:sz w:val="22"/>
          <w:lang w:eastAsia="sl-SI"/>
        </w:rPr>
        <w:t>.</w:t>
      </w:r>
    </w:p>
    <w:p w14:paraId="5E4C7B84" w14:textId="77777777" w:rsidR="008303E5" w:rsidRDefault="008303E5" w:rsidP="0081196D">
      <w:pPr>
        <w:autoSpaceDE w:val="0"/>
        <w:jc w:val="both"/>
        <w:rPr>
          <w:rFonts w:ascii="Arial" w:hAnsi="Arial" w:cs="Arial"/>
          <w:b/>
          <w:bCs/>
          <w:sz w:val="22"/>
          <w:lang w:eastAsia="sl-SI"/>
        </w:rPr>
      </w:pPr>
    </w:p>
    <w:p w14:paraId="372B5729" w14:textId="77777777" w:rsidR="008303E5" w:rsidRDefault="008303E5" w:rsidP="0081196D">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14BBA26E" w14:textId="77777777" w:rsidR="008303E5" w:rsidRDefault="008303E5" w:rsidP="0081196D">
      <w:pPr>
        <w:autoSpaceDE w:val="0"/>
        <w:jc w:val="both"/>
        <w:rPr>
          <w:rFonts w:ascii="Arial" w:hAnsi="Arial" w:cs="Arial"/>
          <w:b/>
          <w:bCs/>
          <w:sz w:val="22"/>
          <w:lang w:eastAsia="sl-SI"/>
        </w:rPr>
      </w:pPr>
    </w:p>
    <w:p w14:paraId="7D5303F7" w14:textId="77777777" w:rsidR="008303E5" w:rsidRDefault="008303E5" w:rsidP="0081196D">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.pdf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74CC08CC" w14:textId="77777777" w:rsidR="008303E5" w:rsidRDefault="008303E5" w:rsidP="008303E5">
      <w:pPr>
        <w:rPr>
          <w:rFonts w:ascii="Arial" w:hAnsi="Arial" w:cs="Arial"/>
          <w:b/>
          <w:bCs/>
          <w:sz w:val="22"/>
          <w:lang w:eastAsia="sl-SI"/>
        </w:rPr>
      </w:pPr>
    </w:p>
    <w:p w14:paraId="527A73DE" w14:textId="77777777" w:rsidR="008C580E" w:rsidRDefault="008C580E" w:rsidP="008C580E">
      <w:pPr>
        <w:tabs>
          <w:tab w:val="center" w:pos="7001"/>
        </w:tabs>
        <w:rPr>
          <w:rFonts w:ascii="Arial" w:hAnsi="Arial" w:cs="Arial"/>
          <w:b/>
          <w:sz w:val="22"/>
        </w:rPr>
      </w:pPr>
    </w:p>
    <w:p w14:paraId="3EBBEBEF" w14:textId="77777777" w:rsidR="008303E5" w:rsidRDefault="008303E5" w:rsidP="008C580E">
      <w:pPr>
        <w:tabs>
          <w:tab w:val="center" w:pos="7001"/>
        </w:tabs>
        <w:rPr>
          <w:rFonts w:ascii="Arial" w:hAnsi="Arial" w:cs="Arial"/>
          <w:b/>
          <w:sz w:val="22"/>
        </w:rPr>
      </w:pPr>
    </w:p>
    <w:p w14:paraId="4A56F2F6" w14:textId="77777777" w:rsidR="008303E5" w:rsidRDefault="008303E5" w:rsidP="008C580E">
      <w:pPr>
        <w:tabs>
          <w:tab w:val="center" w:pos="7001"/>
        </w:tabs>
        <w:rPr>
          <w:rFonts w:ascii="Arial" w:hAnsi="Arial" w:cs="Arial"/>
          <w:b/>
          <w:sz w:val="22"/>
        </w:rPr>
      </w:pPr>
    </w:p>
    <w:p w14:paraId="04B3979F" w14:textId="77777777" w:rsidR="008303E5" w:rsidRDefault="008303E5" w:rsidP="008C580E">
      <w:pPr>
        <w:tabs>
          <w:tab w:val="center" w:pos="7001"/>
        </w:tabs>
        <w:rPr>
          <w:rFonts w:ascii="Arial" w:hAnsi="Arial" w:cs="Arial"/>
          <w:b/>
          <w:sz w:val="22"/>
        </w:rPr>
      </w:pPr>
    </w:p>
    <w:p w14:paraId="78CC507A" w14:textId="77777777" w:rsidR="008303E5" w:rsidRDefault="008303E5" w:rsidP="008C580E">
      <w:pPr>
        <w:tabs>
          <w:tab w:val="center" w:pos="7001"/>
        </w:tabs>
        <w:rPr>
          <w:rFonts w:ascii="Arial" w:hAnsi="Arial" w:cs="Arial"/>
          <w:b/>
          <w:sz w:val="22"/>
        </w:rPr>
      </w:pPr>
    </w:p>
    <w:p w14:paraId="51384E7B" w14:textId="77777777" w:rsidR="008303E5" w:rsidRDefault="008303E5" w:rsidP="008C580E">
      <w:pPr>
        <w:tabs>
          <w:tab w:val="center" w:pos="7001"/>
        </w:tabs>
        <w:rPr>
          <w:rFonts w:ascii="Arial" w:hAnsi="Arial" w:cs="Arial"/>
          <w:b/>
          <w:sz w:val="22"/>
        </w:rPr>
      </w:pPr>
    </w:p>
    <w:p w14:paraId="7827AFC1" w14:textId="77777777" w:rsidR="008303E5" w:rsidRDefault="008303E5" w:rsidP="008C580E">
      <w:pPr>
        <w:tabs>
          <w:tab w:val="center" w:pos="7001"/>
        </w:tabs>
        <w:rPr>
          <w:rFonts w:ascii="Arial" w:hAnsi="Arial" w:cs="Arial"/>
          <w:b/>
          <w:sz w:val="22"/>
        </w:rPr>
      </w:pPr>
    </w:p>
    <w:p w14:paraId="258E6E9C" w14:textId="77777777" w:rsidR="008303E5" w:rsidRDefault="008303E5" w:rsidP="008C580E">
      <w:pPr>
        <w:tabs>
          <w:tab w:val="center" w:pos="7001"/>
        </w:tabs>
        <w:rPr>
          <w:rFonts w:ascii="Arial" w:hAnsi="Arial" w:cs="Arial"/>
          <w:b/>
          <w:sz w:val="22"/>
        </w:rPr>
      </w:pPr>
    </w:p>
    <w:p w14:paraId="643614EF" w14:textId="77777777" w:rsidR="008303E5" w:rsidRDefault="008303E5" w:rsidP="008C580E">
      <w:pPr>
        <w:tabs>
          <w:tab w:val="center" w:pos="7001"/>
        </w:tabs>
        <w:rPr>
          <w:rFonts w:ascii="Arial" w:hAnsi="Arial" w:cs="Arial"/>
          <w:b/>
          <w:sz w:val="22"/>
        </w:rPr>
      </w:pPr>
    </w:p>
    <w:p w14:paraId="09CE12DB" w14:textId="77777777" w:rsidR="008303E5" w:rsidRDefault="008303E5" w:rsidP="008C580E">
      <w:pPr>
        <w:tabs>
          <w:tab w:val="center" w:pos="7001"/>
        </w:tabs>
        <w:rPr>
          <w:rFonts w:ascii="Arial" w:hAnsi="Arial" w:cs="Arial"/>
          <w:b/>
          <w:sz w:val="22"/>
        </w:rPr>
      </w:pPr>
    </w:p>
    <w:p w14:paraId="41B622F7" w14:textId="77777777" w:rsidR="008303E5" w:rsidRDefault="008303E5" w:rsidP="008C580E">
      <w:pPr>
        <w:tabs>
          <w:tab w:val="center" w:pos="7001"/>
        </w:tabs>
        <w:rPr>
          <w:rFonts w:ascii="Arial" w:hAnsi="Arial" w:cs="Arial"/>
          <w:b/>
          <w:sz w:val="22"/>
        </w:rPr>
      </w:pPr>
    </w:p>
    <w:p w14:paraId="03683B8B" w14:textId="77777777" w:rsidR="008303E5" w:rsidRDefault="008303E5" w:rsidP="008C580E">
      <w:pPr>
        <w:tabs>
          <w:tab w:val="center" w:pos="7001"/>
        </w:tabs>
        <w:rPr>
          <w:rFonts w:ascii="Arial" w:hAnsi="Arial" w:cs="Arial"/>
          <w:b/>
          <w:sz w:val="22"/>
        </w:rPr>
      </w:pPr>
    </w:p>
    <w:p w14:paraId="50C106DB" w14:textId="77777777" w:rsidR="008303E5" w:rsidRDefault="008303E5" w:rsidP="008C580E">
      <w:pPr>
        <w:tabs>
          <w:tab w:val="center" w:pos="7001"/>
        </w:tabs>
        <w:rPr>
          <w:rFonts w:ascii="Arial" w:hAnsi="Arial" w:cs="Arial"/>
          <w:b/>
          <w:sz w:val="22"/>
        </w:rPr>
      </w:pPr>
    </w:p>
    <w:p w14:paraId="1830E4B7" w14:textId="77777777" w:rsidR="008303E5" w:rsidRDefault="008303E5" w:rsidP="008C580E">
      <w:pPr>
        <w:tabs>
          <w:tab w:val="center" w:pos="7001"/>
        </w:tabs>
        <w:rPr>
          <w:rFonts w:ascii="Arial" w:hAnsi="Arial" w:cs="Arial"/>
          <w:b/>
          <w:sz w:val="22"/>
        </w:rPr>
      </w:pPr>
    </w:p>
    <w:p w14:paraId="26C2FC33" w14:textId="77777777" w:rsidR="008303E5" w:rsidRDefault="008303E5" w:rsidP="008C580E">
      <w:pPr>
        <w:tabs>
          <w:tab w:val="center" w:pos="7001"/>
        </w:tabs>
        <w:rPr>
          <w:rFonts w:ascii="Arial" w:hAnsi="Arial" w:cs="Arial"/>
          <w:b/>
          <w:sz w:val="22"/>
        </w:rPr>
      </w:pPr>
    </w:p>
    <w:p w14:paraId="21520174" w14:textId="77777777" w:rsidR="008303E5" w:rsidRDefault="008303E5" w:rsidP="008C580E">
      <w:pPr>
        <w:tabs>
          <w:tab w:val="center" w:pos="7001"/>
        </w:tabs>
        <w:rPr>
          <w:rFonts w:ascii="Arial" w:hAnsi="Arial" w:cs="Arial"/>
          <w:b/>
          <w:sz w:val="22"/>
        </w:rPr>
      </w:pPr>
    </w:p>
    <w:p w14:paraId="620E7935" w14:textId="77777777" w:rsidR="008303E5" w:rsidRDefault="008303E5" w:rsidP="008C580E">
      <w:pPr>
        <w:tabs>
          <w:tab w:val="center" w:pos="7001"/>
        </w:tabs>
        <w:rPr>
          <w:rFonts w:ascii="Arial" w:hAnsi="Arial" w:cs="Arial"/>
          <w:b/>
          <w:sz w:val="22"/>
        </w:rPr>
      </w:pPr>
    </w:p>
    <w:p w14:paraId="604CDDB0" w14:textId="77777777" w:rsidR="008303E5" w:rsidRDefault="008303E5" w:rsidP="008C580E">
      <w:pPr>
        <w:tabs>
          <w:tab w:val="center" w:pos="7001"/>
        </w:tabs>
        <w:rPr>
          <w:rFonts w:ascii="Arial" w:hAnsi="Arial" w:cs="Arial"/>
          <w:b/>
          <w:sz w:val="22"/>
        </w:rPr>
      </w:pPr>
    </w:p>
    <w:p w14:paraId="7FE1974E" w14:textId="77777777" w:rsidR="008303E5" w:rsidRDefault="008303E5" w:rsidP="008C580E">
      <w:pPr>
        <w:tabs>
          <w:tab w:val="center" w:pos="7001"/>
        </w:tabs>
        <w:rPr>
          <w:rFonts w:ascii="Arial" w:hAnsi="Arial" w:cs="Arial"/>
          <w:b/>
          <w:sz w:val="22"/>
        </w:rPr>
      </w:pPr>
    </w:p>
    <w:p w14:paraId="0C767A88" w14:textId="77777777" w:rsidR="008303E5" w:rsidRDefault="008303E5" w:rsidP="008C580E">
      <w:pPr>
        <w:tabs>
          <w:tab w:val="center" w:pos="7001"/>
        </w:tabs>
        <w:rPr>
          <w:rFonts w:ascii="Arial" w:hAnsi="Arial" w:cs="Arial"/>
          <w:b/>
          <w:sz w:val="22"/>
        </w:rPr>
      </w:pPr>
    </w:p>
    <w:p w14:paraId="38477C2A" w14:textId="77777777" w:rsidR="008303E5" w:rsidRDefault="008303E5" w:rsidP="008C580E">
      <w:pPr>
        <w:tabs>
          <w:tab w:val="center" w:pos="7001"/>
        </w:tabs>
        <w:rPr>
          <w:rFonts w:ascii="Arial" w:hAnsi="Arial" w:cs="Arial"/>
          <w:b/>
          <w:sz w:val="22"/>
        </w:rPr>
      </w:pPr>
    </w:p>
    <w:p w14:paraId="2973190C" w14:textId="77777777" w:rsidR="008303E5" w:rsidRDefault="008303E5" w:rsidP="008C580E">
      <w:pPr>
        <w:tabs>
          <w:tab w:val="center" w:pos="7001"/>
        </w:tabs>
        <w:rPr>
          <w:rFonts w:ascii="Arial" w:hAnsi="Arial" w:cs="Arial"/>
          <w:b/>
          <w:sz w:val="22"/>
        </w:rPr>
      </w:pPr>
    </w:p>
    <w:p w14:paraId="3F94A745" w14:textId="77777777" w:rsidR="008303E5" w:rsidRDefault="008303E5" w:rsidP="008C580E">
      <w:pPr>
        <w:tabs>
          <w:tab w:val="center" w:pos="7001"/>
        </w:tabs>
        <w:rPr>
          <w:rFonts w:ascii="Arial" w:hAnsi="Arial" w:cs="Arial"/>
          <w:b/>
          <w:sz w:val="22"/>
        </w:rPr>
      </w:pPr>
    </w:p>
    <w:p w14:paraId="44E1C79A" w14:textId="77777777" w:rsidR="008303E5" w:rsidRDefault="008303E5" w:rsidP="008C580E">
      <w:pPr>
        <w:tabs>
          <w:tab w:val="center" w:pos="7001"/>
        </w:tabs>
        <w:rPr>
          <w:rFonts w:ascii="Arial" w:hAnsi="Arial" w:cs="Arial"/>
          <w:b/>
          <w:sz w:val="22"/>
        </w:rPr>
      </w:pPr>
    </w:p>
    <w:p w14:paraId="24B32801" w14:textId="77777777" w:rsidR="008303E5" w:rsidRDefault="008303E5" w:rsidP="008C580E">
      <w:pPr>
        <w:tabs>
          <w:tab w:val="center" w:pos="7001"/>
        </w:tabs>
        <w:rPr>
          <w:rFonts w:ascii="Arial" w:hAnsi="Arial" w:cs="Arial"/>
          <w:b/>
          <w:sz w:val="22"/>
        </w:rPr>
      </w:pPr>
    </w:p>
    <w:p w14:paraId="081265AA" w14:textId="77777777" w:rsidR="008303E5" w:rsidRDefault="008303E5" w:rsidP="008C580E">
      <w:pPr>
        <w:tabs>
          <w:tab w:val="center" w:pos="7001"/>
        </w:tabs>
        <w:rPr>
          <w:rFonts w:ascii="Arial" w:hAnsi="Arial" w:cs="Arial"/>
          <w:b/>
          <w:sz w:val="22"/>
        </w:rPr>
      </w:pPr>
    </w:p>
    <w:p w14:paraId="44D2E02F" w14:textId="77777777" w:rsidR="008303E5" w:rsidRDefault="008303E5" w:rsidP="008C580E">
      <w:pPr>
        <w:tabs>
          <w:tab w:val="center" w:pos="7001"/>
        </w:tabs>
        <w:rPr>
          <w:rFonts w:ascii="Arial" w:hAnsi="Arial" w:cs="Arial"/>
          <w:b/>
          <w:sz w:val="22"/>
        </w:rPr>
      </w:pPr>
    </w:p>
    <w:p w14:paraId="68EF321B" w14:textId="77777777" w:rsidR="008303E5" w:rsidRDefault="008303E5" w:rsidP="008C580E">
      <w:pPr>
        <w:tabs>
          <w:tab w:val="center" w:pos="7001"/>
        </w:tabs>
        <w:rPr>
          <w:rFonts w:ascii="Arial" w:hAnsi="Arial" w:cs="Arial"/>
          <w:b/>
          <w:sz w:val="22"/>
        </w:rPr>
      </w:pPr>
    </w:p>
    <w:p w14:paraId="3B621724" w14:textId="77777777" w:rsidR="008303E5" w:rsidRDefault="008303E5" w:rsidP="008C580E">
      <w:pPr>
        <w:tabs>
          <w:tab w:val="center" w:pos="7001"/>
        </w:tabs>
        <w:rPr>
          <w:rFonts w:ascii="Arial" w:hAnsi="Arial" w:cs="Arial"/>
          <w:b/>
          <w:sz w:val="22"/>
        </w:rPr>
      </w:pPr>
    </w:p>
    <w:p w14:paraId="3D1E980B" w14:textId="77777777" w:rsidR="008303E5" w:rsidRDefault="008303E5" w:rsidP="008C580E">
      <w:pPr>
        <w:tabs>
          <w:tab w:val="center" w:pos="7001"/>
        </w:tabs>
        <w:rPr>
          <w:rFonts w:ascii="Arial" w:hAnsi="Arial" w:cs="Arial"/>
          <w:b/>
          <w:sz w:val="22"/>
        </w:rPr>
      </w:pPr>
    </w:p>
    <w:p w14:paraId="59BBC146" w14:textId="77777777" w:rsidR="008303E5" w:rsidRDefault="008303E5" w:rsidP="008C580E">
      <w:pPr>
        <w:tabs>
          <w:tab w:val="center" w:pos="7001"/>
        </w:tabs>
        <w:rPr>
          <w:rFonts w:ascii="Arial" w:hAnsi="Arial" w:cs="Arial"/>
          <w:b/>
          <w:sz w:val="22"/>
        </w:rPr>
      </w:pPr>
    </w:p>
    <w:p w14:paraId="12F28E1F" w14:textId="77777777" w:rsidR="008303E5" w:rsidRDefault="008303E5" w:rsidP="008C580E">
      <w:pPr>
        <w:tabs>
          <w:tab w:val="center" w:pos="7001"/>
        </w:tabs>
        <w:rPr>
          <w:rFonts w:ascii="Arial" w:hAnsi="Arial" w:cs="Arial"/>
          <w:b/>
          <w:sz w:val="22"/>
        </w:rPr>
      </w:pPr>
    </w:p>
    <w:p w14:paraId="7E43001E" w14:textId="77777777" w:rsidR="008303E5" w:rsidRDefault="008303E5" w:rsidP="008C580E">
      <w:pPr>
        <w:tabs>
          <w:tab w:val="center" w:pos="7001"/>
        </w:tabs>
        <w:rPr>
          <w:rFonts w:ascii="Arial" w:hAnsi="Arial" w:cs="Arial"/>
          <w:b/>
          <w:sz w:val="22"/>
        </w:rPr>
      </w:pPr>
    </w:p>
    <w:p w14:paraId="6B687C53" w14:textId="77777777" w:rsidR="008303E5" w:rsidRDefault="008303E5" w:rsidP="008C580E">
      <w:pPr>
        <w:tabs>
          <w:tab w:val="center" w:pos="7001"/>
        </w:tabs>
        <w:rPr>
          <w:rFonts w:ascii="Arial" w:hAnsi="Arial" w:cs="Arial"/>
          <w:b/>
          <w:sz w:val="22"/>
        </w:rPr>
      </w:pPr>
    </w:p>
    <w:p w14:paraId="22767F0E" w14:textId="77777777" w:rsidR="008303E5" w:rsidRDefault="008303E5" w:rsidP="008C580E">
      <w:pPr>
        <w:tabs>
          <w:tab w:val="center" w:pos="7001"/>
        </w:tabs>
        <w:rPr>
          <w:rFonts w:ascii="Arial" w:hAnsi="Arial" w:cs="Arial"/>
          <w:b/>
          <w:sz w:val="22"/>
        </w:rPr>
      </w:pPr>
    </w:p>
    <w:p w14:paraId="36F4FC27" w14:textId="77777777" w:rsidR="008303E5" w:rsidRDefault="008303E5" w:rsidP="008C580E">
      <w:pPr>
        <w:tabs>
          <w:tab w:val="center" w:pos="7001"/>
        </w:tabs>
        <w:rPr>
          <w:rFonts w:ascii="Arial" w:hAnsi="Arial" w:cs="Arial"/>
          <w:b/>
          <w:sz w:val="22"/>
        </w:rPr>
      </w:pPr>
    </w:p>
    <w:p w14:paraId="6F7A2341" w14:textId="77777777" w:rsidR="008303E5" w:rsidRDefault="008303E5" w:rsidP="008C580E">
      <w:pPr>
        <w:tabs>
          <w:tab w:val="center" w:pos="7001"/>
        </w:tabs>
        <w:rPr>
          <w:rFonts w:ascii="Arial" w:hAnsi="Arial" w:cs="Arial"/>
          <w:b/>
          <w:sz w:val="22"/>
        </w:rPr>
      </w:pPr>
    </w:p>
    <w:p w14:paraId="3BA77291" w14:textId="77777777" w:rsidR="008303E5" w:rsidRDefault="008303E5" w:rsidP="008C580E">
      <w:pPr>
        <w:tabs>
          <w:tab w:val="center" w:pos="7001"/>
        </w:tabs>
        <w:rPr>
          <w:rFonts w:ascii="Arial" w:hAnsi="Arial" w:cs="Arial"/>
          <w:b/>
          <w:sz w:val="22"/>
        </w:rPr>
      </w:pPr>
    </w:p>
    <w:p w14:paraId="21E30B8E" w14:textId="77777777" w:rsidR="008303E5" w:rsidRDefault="008303E5" w:rsidP="008C580E">
      <w:pPr>
        <w:tabs>
          <w:tab w:val="center" w:pos="7001"/>
        </w:tabs>
        <w:rPr>
          <w:rFonts w:ascii="Arial" w:hAnsi="Arial" w:cs="Arial"/>
          <w:b/>
          <w:sz w:val="22"/>
        </w:rPr>
      </w:pPr>
    </w:p>
    <w:p w14:paraId="1E3F0920" w14:textId="77777777" w:rsidR="008303E5" w:rsidRDefault="008303E5" w:rsidP="008C580E">
      <w:pPr>
        <w:tabs>
          <w:tab w:val="center" w:pos="7001"/>
        </w:tabs>
        <w:rPr>
          <w:rFonts w:ascii="Arial" w:hAnsi="Arial" w:cs="Arial"/>
          <w:b/>
          <w:sz w:val="22"/>
        </w:rPr>
      </w:pPr>
    </w:p>
    <w:p w14:paraId="734DCF7D" w14:textId="77777777" w:rsidR="008303E5" w:rsidRDefault="008303E5" w:rsidP="008C580E">
      <w:pPr>
        <w:tabs>
          <w:tab w:val="center" w:pos="7001"/>
        </w:tabs>
        <w:rPr>
          <w:rFonts w:ascii="Arial" w:hAnsi="Arial" w:cs="Arial"/>
          <w:b/>
          <w:sz w:val="22"/>
        </w:rPr>
      </w:pPr>
    </w:p>
    <w:p w14:paraId="0B1DD777" w14:textId="77777777" w:rsidR="008303E5" w:rsidRDefault="008303E5" w:rsidP="008C580E">
      <w:pPr>
        <w:tabs>
          <w:tab w:val="center" w:pos="7001"/>
        </w:tabs>
        <w:rPr>
          <w:rFonts w:ascii="Arial" w:hAnsi="Arial" w:cs="Arial"/>
          <w:b/>
          <w:sz w:val="22"/>
        </w:rPr>
      </w:pPr>
    </w:p>
    <w:p w14:paraId="12DF96D2" w14:textId="77777777" w:rsidR="008C580E" w:rsidRDefault="008C580E" w:rsidP="008C580E">
      <w:pPr>
        <w:tabs>
          <w:tab w:val="center" w:pos="7001"/>
        </w:tabs>
        <w:rPr>
          <w:rFonts w:ascii="Arial" w:hAnsi="Arial" w:cs="Arial"/>
          <w:b/>
          <w:sz w:val="22"/>
        </w:rPr>
      </w:pPr>
    </w:p>
    <w:p w14:paraId="590491CB" w14:textId="55453738" w:rsidR="00504C18" w:rsidRPr="0081196D" w:rsidRDefault="00504C18" w:rsidP="0081196D">
      <w:pPr>
        <w:tabs>
          <w:tab w:val="center" w:pos="7001"/>
        </w:tabs>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OBR-2</w:t>
      </w:r>
    </w:p>
    <w:p w14:paraId="1F59F343" w14:textId="77777777" w:rsidR="00E97E4A" w:rsidRPr="00F46A51" w:rsidRDefault="00E97E4A" w:rsidP="00E97E4A">
      <w:pPr>
        <w:rPr>
          <w:rFonts w:ascii="Arial" w:hAnsi="Arial" w:cs="Arial"/>
          <w:b/>
          <w:sz w:val="22"/>
        </w:rPr>
      </w:pPr>
      <w:r w:rsidRPr="00F46A51">
        <w:rPr>
          <w:rFonts w:ascii="Arial" w:hAnsi="Arial" w:cs="Arial"/>
          <w:b/>
          <w:sz w:val="22"/>
        </w:rPr>
        <w:t xml:space="preserve">Podatki o </w:t>
      </w:r>
      <w:r w:rsidR="00CE449D">
        <w:rPr>
          <w:rFonts w:ascii="Arial" w:hAnsi="Arial" w:cs="Arial"/>
          <w:b/>
          <w:sz w:val="22"/>
        </w:rPr>
        <w:t>ponudniku</w:t>
      </w:r>
      <w:r w:rsidRPr="00F46A51">
        <w:rPr>
          <w:rFonts w:ascii="Arial" w:hAnsi="Arial" w:cs="Arial"/>
          <w:b/>
          <w:sz w:val="22"/>
        </w:rPr>
        <w:t>:</w:t>
      </w:r>
    </w:p>
    <w:p w14:paraId="58D61500" w14:textId="77777777" w:rsidR="00E97E4A" w:rsidRPr="00F46A51" w:rsidRDefault="00E97E4A" w:rsidP="00E97E4A">
      <w:pPr>
        <w:rPr>
          <w:rFonts w:ascii="Arial" w:hAnsi="Arial" w:cs="Arial"/>
          <w:sz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67D65" w:rsidRPr="00867D65" w14:paraId="75540C07" w14:textId="77777777" w:rsidTr="009444C9">
        <w:tc>
          <w:tcPr>
            <w:tcW w:w="4248" w:type="dxa"/>
            <w:tcBorders>
              <w:top w:val="single" w:sz="4" w:space="0" w:color="auto"/>
              <w:left w:val="single" w:sz="4" w:space="0" w:color="auto"/>
              <w:bottom w:val="single" w:sz="4" w:space="0" w:color="auto"/>
              <w:right w:val="single" w:sz="4" w:space="0" w:color="auto"/>
            </w:tcBorders>
          </w:tcPr>
          <w:p w14:paraId="27F07BAA" w14:textId="77777777" w:rsidR="00867D65" w:rsidRPr="00867D65" w:rsidRDefault="00867D65" w:rsidP="00867D65">
            <w:pPr>
              <w:rPr>
                <w:rFonts w:ascii="Arial" w:hAnsi="Arial" w:cs="Arial"/>
                <w:sz w:val="22"/>
              </w:rPr>
            </w:pPr>
            <w:r w:rsidRPr="00867D65">
              <w:rPr>
                <w:rFonts w:ascii="Arial" w:hAnsi="Arial" w:cs="Arial"/>
                <w:sz w:val="22"/>
              </w:rPr>
              <w:t>POLNI NAZIV IN FIRMA PONUDNIKA:</w:t>
            </w:r>
          </w:p>
          <w:p w14:paraId="4FC4FA5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52C5477B" w14:textId="77777777" w:rsidR="00867D65" w:rsidRPr="00867D65" w:rsidRDefault="00867D65" w:rsidP="00867D65">
            <w:pPr>
              <w:rPr>
                <w:rFonts w:ascii="Arial" w:hAnsi="Arial" w:cs="Arial"/>
                <w:sz w:val="22"/>
              </w:rPr>
            </w:pPr>
          </w:p>
        </w:tc>
      </w:tr>
      <w:tr w:rsidR="00867D65" w:rsidRPr="00867D65" w14:paraId="474BDBFA" w14:textId="77777777" w:rsidTr="009444C9">
        <w:tc>
          <w:tcPr>
            <w:tcW w:w="4248" w:type="dxa"/>
            <w:tcBorders>
              <w:top w:val="single" w:sz="4" w:space="0" w:color="auto"/>
              <w:left w:val="single" w:sz="4" w:space="0" w:color="auto"/>
              <w:bottom w:val="single" w:sz="4" w:space="0" w:color="auto"/>
              <w:right w:val="single" w:sz="4" w:space="0" w:color="auto"/>
            </w:tcBorders>
          </w:tcPr>
          <w:p w14:paraId="345E5A49" w14:textId="77777777" w:rsidR="00867D65" w:rsidRPr="00867D65" w:rsidRDefault="00867D65" w:rsidP="00867D65">
            <w:pPr>
              <w:rPr>
                <w:rFonts w:ascii="Arial" w:hAnsi="Arial" w:cs="Arial"/>
                <w:sz w:val="22"/>
              </w:rPr>
            </w:pPr>
            <w:r w:rsidRPr="00867D65">
              <w:rPr>
                <w:rFonts w:ascii="Arial" w:hAnsi="Arial" w:cs="Arial"/>
                <w:sz w:val="22"/>
              </w:rPr>
              <w:t>NASLOV PONUDNIKA:</w:t>
            </w:r>
          </w:p>
          <w:p w14:paraId="22BA722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5BAB8AE" w14:textId="77777777" w:rsidR="00867D65" w:rsidRPr="00867D65" w:rsidRDefault="00867D65" w:rsidP="00867D65">
            <w:pPr>
              <w:rPr>
                <w:rFonts w:ascii="Arial" w:hAnsi="Arial" w:cs="Arial"/>
                <w:sz w:val="22"/>
              </w:rPr>
            </w:pPr>
          </w:p>
        </w:tc>
      </w:tr>
      <w:tr w:rsidR="00867D65" w:rsidRPr="00867D65" w14:paraId="1DD9D83A" w14:textId="77777777" w:rsidTr="009444C9">
        <w:tc>
          <w:tcPr>
            <w:tcW w:w="4248" w:type="dxa"/>
            <w:tcBorders>
              <w:top w:val="single" w:sz="4" w:space="0" w:color="auto"/>
              <w:left w:val="single" w:sz="4" w:space="0" w:color="auto"/>
              <w:bottom w:val="single" w:sz="4" w:space="0" w:color="auto"/>
              <w:right w:val="single" w:sz="4" w:space="0" w:color="auto"/>
            </w:tcBorders>
          </w:tcPr>
          <w:p w14:paraId="4442EDD2" w14:textId="77777777" w:rsidR="00867D65" w:rsidRPr="00867D65" w:rsidRDefault="00867D65" w:rsidP="00867D65">
            <w:pPr>
              <w:rPr>
                <w:rFonts w:ascii="Arial" w:hAnsi="Arial" w:cs="Arial"/>
                <w:sz w:val="22"/>
              </w:rPr>
            </w:pPr>
            <w:r w:rsidRPr="00867D65">
              <w:rPr>
                <w:rFonts w:ascii="Arial" w:hAnsi="Arial" w:cs="Arial"/>
                <w:sz w:val="22"/>
              </w:rPr>
              <w:t>KONTAKTNA OSEBA:</w:t>
            </w:r>
          </w:p>
          <w:p w14:paraId="56AA6F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3891AE6" w14:textId="77777777" w:rsidR="00867D65" w:rsidRPr="00867D65" w:rsidRDefault="00867D65" w:rsidP="00867D65">
            <w:pPr>
              <w:rPr>
                <w:rFonts w:ascii="Arial" w:hAnsi="Arial" w:cs="Arial"/>
                <w:sz w:val="22"/>
              </w:rPr>
            </w:pPr>
          </w:p>
        </w:tc>
      </w:tr>
      <w:tr w:rsidR="00867D65" w:rsidRPr="00867D65" w14:paraId="69330CF1"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4948E769" w14:textId="77777777" w:rsidR="00867D65" w:rsidRPr="00867D65" w:rsidRDefault="00867D65" w:rsidP="00867D65">
            <w:pPr>
              <w:rPr>
                <w:rFonts w:ascii="Arial" w:hAnsi="Arial" w:cs="Arial"/>
                <w:sz w:val="22"/>
              </w:rPr>
            </w:pPr>
            <w:r w:rsidRPr="00867D65">
              <w:rPr>
                <w:rFonts w:ascii="Arial" w:hAnsi="Arial" w:cs="Arial"/>
                <w:sz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0CE285C8" w14:textId="77777777" w:rsidR="00867D65" w:rsidRPr="00867D65" w:rsidRDefault="00867D65" w:rsidP="00867D65">
            <w:pPr>
              <w:rPr>
                <w:rFonts w:ascii="Arial" w:hAnsi="Arial" w:cs="Arial"/>
                <w:sz w:val="22"/>
              </w:rPr>
            </w:pPr>
          </w:p>
        </w:tc>
      </w:tr>
      <w:tr w:rsidR="00867D65" w:rsidRPr="00867D65" w14:paraId="629F2863" w14:textId="77777777" w:rsidTr="009444C9">
        <w:tc>
          <w:tcPr>
            <w:tcW w:w="4248" w:type="dxa"/>
            <w:tcBorders>
              <w:top w:val="single" w:sz="4" w:space="0" w:color="auto"/>
              <w:left w:val="single" w:sz="4" w:space="0" w:color="auto"/>
              <w:bottom w:val="single" w:sz="4" w:space="0" w:color="auto"/>
              <w:right w:val="single" w:sz="4" w:space="0" w:color="auto"/>
            </w:tcBorders>
          </w:tcPr>
          <w:p w14:paraId="668457BC" w14:textId="77777777" w:rsidR="00867D65" w:rsidRPr="00867D65" w:rsidRDefault="00867D65" w:rsidP="00867D65">
            <w:pPr>
              <w:rPr>
                <w:rFonts w:ascii="Arial" w:hAnsi="Arial" w:cs="Arial"/>
                <w:sz w:val="22"/>
              </w:rPr>
            </w:pPr>
            <w:r w:rsidRPr="00867D65">
              <w:rPr>
                <w:rFonts w:ascii="Arial" w:hAnsi="Arial" w:cs="Arial"/>
                <w:sz w:val="22"/>
              </w:rPr>
              <w:t>TELEFON:</w:t>
            </w:r>
          </w:p>
          <w:p w14:paraId="7E26AD7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CDAD80D" w14:textId="77777777" w:rsidR="00867D65" w:rsidRPr="00867D65" w:rsidRDefault="00867D65" w:rsidP="00867D65">
            <w:pPr>
              <w:rPr>
                <w:rFonts w:ascii="Arial" w:hAnsi="Arial" w:cs="Arial"/>
                <w:sz w:val="22"/>
              </w:rPr>
            </w:pPr>
          </w:p>
        </w:tc>
      </w:tr>
      <w:tr w:rsidR="00867D65" w:rsidRPr="00867D65" w14:paraId="56B4E584" w14:textId="77777777" w:rsidTr="009444C9">
        <w:tc>
          <w:tcPr>
            <w:tcW w:w="4248" w:type="dxa"/>
            <w:tcBorders>
              <w:top w:val="single" w:sz="4" w:space="0" w:color="auto"/>
              <w:left w:val="single" w:sz="4" w:space="0" w:color="auto"/>
              <w:bottom w:val="single" w:sz="4" w:space="0" w:color="auto"/>
              <w:right w:val="single" w:sz="4" w:space="0" w:color="auto"/>
            </w:tcBorders>
          </w:tcPr>
          <w:p w14:paraId="0EDD4A9D" w14:textId="77777777" w:rsidR="00867D65" w:rsidRPr="00867D65" w:rsidRDefault="00867D65" w:rsidP="00867D65">
            <w:pPr>
              <w:rPr>
                <w:rFonts w:ascii="Arial" w:hAnsi="Arial" w:cs="Arial"/>
                <w:sz w:val="22"/>
              </w:rPr>
            </w:pPr>
            <w:r w:rsidRPr="00867D65">
              <w:rPr>
                <w:rFonts w:ascii="Arial" w:hAnsi="Arial" w:cs="Arial"/>
                <w:sz w:val="22"/>
              </w:rPr>
              <w:t>TELEFAX:</w:t>
            </w:r>
          </w:p>
          <w:p w14:paraId="5A842B0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1B74462D" w14:textId="77777777" w:rsidR="00867D65" w:rsidRPr="00867D65" w:rsidRDefault="00867D65" w:rsidP="00867D65">
            <w:pPr>
              <w:rPr>
                <w:rFonts w:ascii="Arial" w:hAnsi="Arial" w:cs="Arial"/>
                <w:sz w:val="22"/>
              </w:rPr>
            </w:pPr>
          </w:p>
        </w:tc>
      </w:tr>
      <w:tr w:rsidR="00867D65" w:rsidRPr="00867D65" w14:paraId="53AFBEDF" w14:textId="77777777" w:rsidTr="009444C9">
        <w:tc>
          <w:tcPr>
            <w:tcW w:w="4248" w:type="dxa"/>
            <w:tcBorders>
              <w:top w:val="single" w:sz="4" w:space="0" w:color="auto"/>
              <w:left w:val="single" w:sz="4" w:space="0" w:color="auto"/>
              <w:bottom w:val="single" w:sz="4" w:space="0" w:color="auto"/>
              <w:right w:val="single" w:sz="4" w:space="0" w:color="auto"/>
            </w:tcBorders>
          </w:tcPr>
          <w:p w14:paraId="74D5E97E" w14:textId="77777777" w:rsidR="00867D65" w:rsidRPr="00867D65" w:rsidRDefault="00867D65" w:rsidP="00867D65">
            <w:pPr>
              <w:rPr>
                <w:rFonts w:ascii="Arial" w:hAnsi="Arial" w:cs="Arial"/>
                <w:sz w:val="22"/>
              </w:rPr>
            </w:pPr>
            <w:r w:rsidRPr="00867D65">
              <w:rPr>
                <w:rFonts w:ascii="Arial" w:hAnsi="Arial" w:cs="Arial"/>
                <w:sz w:val="22"/>
              </w:rPr>
              <w:t>IDENTIFIKACIJSKA ŠTEVILKA ZA DDV:</w:t>
            </w:r>
          </w:p>
          <w:p w14:paraId="4D6B803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30234235" w14:textId="77777777" w:rsidR="00867D65" w:rsidRPr="00867D65" w:rsidRDefault="00867D65" w:rsidP="00867D65">
            <w:pPr>
              <w:rPr>
                <w:rFonts w:ascii="Arial" w:hAnsi="Arial" w:cs="Arial"/>
                <w:sz w:val="22"/>
              </w:rPr>
            </w:pPr>
          </w:p>
        </w:tc>
      </w:tr>
      <w:tr w:rsidR="00867D65" w:rsidRPr="00867D65" w14:paraId="73FB0BA9" w14:textId="77777777" w:rsidTr="009444C9">
        <w:tc>
          <w:tcPr>
            <w:tcW w:w="4248" w:type="dxa"/>
            <w:tcBorders>
              <w:top w:val="single" w:sz="4" w:space="0" w:color="auto"/>
              <w:left w:val="single" w:sz="4" w:space="0" w:color="auto"/>
              <w:bottom w:val="single" w:sz="4" w:space="0" w:color="auto"/>
              <w:right w:val="single" w:sz="4" w:space="0" w:color="auto"/>
            </w:tcBorders>
          </w:tcPr>
          <w:p w14:paraId="183A6621" w14:textId="77777777" w:rsidR="00867D65" w:rsidRPr="00867D65" w:rsidRDefault="00867D65" w:rsidP="00867D65">
            <w:pPr>
              <w:rPr>
                <w:rFonts w:ascii="Arial" w:hAnsi="Arial" w:cs="Arial"/>
                <w:sz w:val="22"/>
              </w:rPr>
            </w:pPr>
            <w:r w:rsidRPr="00867D65">
              <w:rPr>
                <w:rFonts w:ascii="Arial" w:hAnsi="Arial" w:cs="Arial"/>
                <w:sz w:val="22"/>
              </w:rPr>
              <w:t>MATIČNA ŠTEVILKA:</w:t>
            </w:r>
          </w:p>
          <w:p w14:paraId="136CAFC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4BA0D43D" w14:textId="77777777" w:rsidR="00867D65" w:rsidRPr="00867D65" w:rsidRDefault="00867D65" w:rsidP="00867D65">
            <w:pPr>
              <w:rPr>
                <w:rFonts w:ascii="Arial" w:hAnsi="Arial" w:cs="Arial"/>
                <w:sz w:val="22"/>
              </w:rPr>
            </w:pPr>
          </w:p>
        </w:tc>
      </w:tr>
      <w:tr w:rsidR="00867D65" w:rsidRPr="00867D65" w14:paraId="5361ECA7" w14:textId="77777777" w:rsidTr="009444C9">
        <w:tc>
          <w:tcPr>
            <w:tcW w:w="4248" w:type="dxa"/>
            <w:tcBorders>
              <w:top w:val="single" w:sz="4" w:space="0" w:color="auto"/>
              <w:left w:val="single" w:sz="4" w:space="0" w:color="auto"/>
              <w:bottom w:val="single" w:sz="4" w:space="0" w:color="auto"/>
              <w:right w:val="single" w:sz="4" w:space="0" w:color="auto"/>
            </w:tcBorders>
          </w:tcPr>
          <w:p w14:paraId="00FB5AFE" w14:textId="77777777" w:rsidR="00867D65" w:rsidRPr="00867D65" w:rsidRDefault="00867D65" w:rsidP="00867D65">
            <w:pPr>
              <w:rPr>
                <w:rFonts w:ascii="Arial" w:hAnsi="Arial" w:cs="Arial"/>
                <w:sz w:val="22"/>
              </w:rPr>
            </w:pPr>
            <w:r w:rsidRPr="00867D65">
              <w:rPr>
                <w:rFonts w:ascii="Arial" w:hAnsi="Arial" w:cs="Arial"/>
                <w:sz w:val="22"/>
              </w:rPr>
              <w:t>ŠT. TRR-ja IN BANKA:</w:t>
            </w:r>
          </w:p>
          <w:p w14:paraId="45DE7AD8"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031B8FA2" w14:textId="77777777" w:rsidR="00867D65" w:rsidRPr="00867D65" w:rsidRDefault="00867D65" w:rsidP="00867D65">
            <w:pPr>
              <w:rPr>
                <w:rFonts w:ascii="Arial" w:hAnsi="Arial" w:cs="Arial"/>
                <w:sz w:val="22"/>
              </w:rPr>
            </w:pPr>
          </w:p>
        </w:tc>
      </w:tr>
      <w:tr w:rsidR="00867D65" w:rsidRPr="00867D65" w14:paraId="6A8024C9"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6EC0A25A" w14:textId="77777777" w:rsidR="00867D65" w:rsidRPr="00867D65" w:rsidRDefault="00867D65" w:rsidP="00867D65">
            <w:pPr>
              <w:rPr>
                <w:rFonts w:ascii="Arial" w:hAnsi="Arial" w:cs="Arial"/>
                <w:sz w:val="22"/>
              </w:rPr>
            </w:pPr>
            <w:r w:rsidRPr="00867D65">
              <w:rPr>
                <w:rFonts w:ascii="Arial" w:hAnsi="Arial" w:cs="Arial"/>
                <w:sz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F2145D0" w14:textId="77777777" w:rsidR="00867D65" w:rsidRPr="00867D65" w:rsidRDefault="00867D65" w:rsidP="00867D65">
            <w:pPr>
              <w:rPr>
                <w:rFonts w:ascii="Arial" w:hAnsi="Arial" w:cs="Arial"/>
                <w:sz w:val="22"/>
              </w:rPr>
            </w:pPr>
          </w:p>
        </w:tc>
      </w:tr>
      <w:tr w:rsidR="00867D65" w:rsidRPr="00867D65" w14:paraId="4037E0EA" w14:textId="77777777" w:rsidTr="009444C9">
        <w:tc>
          <w:tcPr>
            <w:tcW w:w="4248" w:type="dxa"/>
            <w:tcBorders>
              <w:top w:val="single" w:sz="4" w:space="0" w:color="auto"/>
              <w:left w:val="single" w:sz="4" w:space="0" w:color="auto"/>
              <w:bottom w:val="single" w:sz="4" w:space="0" w:color="auto"/>
              <w:right w:val="single" w:sz="4" w:space="0" w:color="auto"/>
            </w:tcBorders>
          </w:tcPr>
          <w:p w14:paraId="51102655" w14:textId="77777777" w:rsidR="00867D65" w:rsidRPr="00867D65" w:rsidRDefault="00867D65" w:rsidP="00867D65">
            <w:pPr>
              <w:rPr>
                <w:rFonts w:ascii="Arial" w:hAnsi="Arial" w:cs="Arial"/>
                <w:sz w:val="22"/>
              </w:rPr>
            </w:pPr>
            <w:r w:rsidRPr="00867D65">
              <w:rPr>
                <w:rFonts w:ascii="Arial" w:hAnsi="Arial" w:cs="Arial"/>
                <w:sz w:val="22"/>
              </w:rPr>
              <w:t>ZAKONITI ZASTOPNIKI PONUDNIKA:</w:t>
            </w:r>
          </w:p>
          <w:p w14:paraId="739B79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E95B46F" w14:textId="77777777" w:rsidR="00867D65" w:rsidRPr="00867D65" w:rsidRDefault="00867D65" w:rsidP="00867D65">
            <w:pPr>
              <w:rPr>
                <w:rFonts w:ascii="Arial" w:hAnsi="Arial" w:cs="Arial"/>
                <w:sz w:val="22"/>
              </w:rPr>
            </w:pPr>
          </w:p>
        </w:tc>
      </w:tr>
    </w:tbl>
    <w:p w14:paraId="3ABC3BA3" w14:textId="77777777" w:rsidR="00E97E4A" w:rsidRPr="00F46A51" w:rsidRDefault="00E97E4A" w:rsidP="00E97E4A">
      <w:pPr>
        <w:rPr>
          <w:rFonts w:ascii="Arial" w:hAnsi="Arial" w:cs="Arial"/>
          <w:sz w:val="22"/>
        </w:rPr>
      </w:pPr>
    </w:p>
    <w:p w14:paraId="6248B2C1" w14:textId="77777777" w:rsidR="001260B5" w:rsidRDefault="001260B5" w:rsidP="00E97E4A">
      <w:pPr>
        <w:rPr>
          <w:rFonts w:ascii="Arial" w:hAnsi="Arial" w:cs="Arial"/>
          <w:sz w:val="22"/>
        </w:rPr>
      </w:pPr>
    </w:p>
    <w:p w14:paraId="19FE8E73" w14:textId="77777777" w:rsidR="001260B5" w:rsidRDefault="001260B5" w:rsidP="00E97E4A">
      <w:pPr>
        <w:rPr>
          <w:rFonts w:ascii="Arial" w:hAnsi="Arial" w:cs="Arial"/>
          <w:sz w:val="22"/>
        </w:rPr>
      </w:pPr>
    </w:p>
    <w:p w14:paraId="5B644253" w14:textId="77777777" w:rsidR="0081196D" w:rsidRDefault="0081196D" w:rsidP="00E97E4A">
      <w:pPr>
        <w:rPr>
          <w:rFonts w:ascii="Arial" w:hAnsi="Arial" w:cs="Arial"/>
          <w:sz w:val="22"/>
        </w:rPr>
      </w:pPr>
    </w:p>
    <w:p w14:paraId="55ABA0AD" w14:textId="77777777" w:rsidR="001260B5" w:rsidRDefault="001260B5" w:rsidP="00E97E4A">
      <w:pPr>
        <w:rPr>
          <w:rFonts w:ascii="Arial" w:hAnsi="Arial" w:cs="Arial"/>
          <w:sz w:val="22"/>
        </w:rPr>
      </w:pPr>
    </w:p>
    <w:p w14:paraId="343FF0F4" w14:textId="77777777" w:rsidR="006B4B0E" w:rsidRDefault="006B4B0E" w:rsidP="00EE2DD2">
      <w:pPr>
        <w:tabs>
          <w:tab w:val="left" w:pos="4860"/>
        </w:tabs>
        <w:rPr>
          <w:rFonts w:ascii="Tahoma" w:hAnsi="Tahoma" w:cs="Tahoma"/>
          <w:sz w:val="20"/>
          <w:szCs w:val="20"/>
        </w:rPr>
      </w:pPr>
    </w:p>
    <w:p w14:paraId="140B8DE5"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1A4F4816" w14:textId="77777777" w:rsidR="00EE2DD2" w:rsidRPr="00021098" w:rsidRDefault="00EE2DD2" w:rsidP="00EE2DD2">
      <w:pPr>
        <w:rPr>
          <w:rFonts w:ascii="Tahoma" w:hAnsi="Tahoma" w:cs="Tahoma"/>
          <w:sz w:val="20"/>
          <w:szCs w:val="20"/>
        </w:rPr>
      </w:pPr>
    </w:p>
    <w:p w14:paraId="6E8D28D0"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863B5F0" w14:textId="77777777" w:rsidR="008106EE" w:rsidRDefault="008106EE" w:rsidP="00E97E4A">
      <w:pPr>
        <w:rPr>
          <w:rFonts w:ascii="Arial" w:hAnsi="Arial" w:cs="Arial"/>
          <w:sz w:val="22"/>
        </w:rPr>
      </w:pPr>
    </w:p>
    <w:p w14:paraId="6447941F" w14:textId="77777777" w:rsidR="00867D65" w:rsidRDefault="00867D65" w:rsidP="00E97E4A">
      <w:pPr>
        <w:rPr>
          <w:rFonts w:ascii="Arial" w:hAnsi="Arial" w:cs="Arial"/>
          <w:sz w:val="22"/>
        </w:rPr>
      </w:pPr>
    </w:p>
    <w:p w14:paraId="290A6498" w14:textId="77777777" w:rsidR="006B4B0E" w:rsidRDefault="006B4B0E" w:rsidP="00867D65">
      <w:pPr>
        <w:rPr>
          <w:rFonts w:ascii="Arial" w:hAnsi="Arial" w:cs="Arial"/>
          <w:b/>
          <w:sz w:val="16"/>
          <w:szCs w:val="16"/>
        </w:rPr>
      </w:pPr>
    </w:p>
    <w:p w14:paraId="0EC1F450" w14:textId="77777777" w:rsidR="006B4B0E" w:rsidRDefault="006B4B0E" w:rsidP="00867D65">
      <w:pPr>
        <w:rPr>
          <w:rFonts w:ascii="Arial" w:hAnsi="Arial" w:cs="Arial"/>
          <w:b/>
          <w:sz w:val="16"/>
          <w:szCs w:val="16"/>
        </w:rPr>
      </w:pPr>
    </w:p>
    <w:p w14:paraId="41C6536A" w14:textId="77777777" w:rsidR="006B4B0E" w:rsidRDefault="006B4B0E" w:rsidP="00867D65">
      <w:pPr>
        <w:rPr>
          <w:rFonts w:ascii="Arial" w:hAnsi="Arial" w:cs="Arial"/>
          <w:b/>
          <w:sz w:val="16"/>
          <w:szCs w:val="16"/>
        </w:rPr>
      </w:pPr>
    </w:p>
    <w:p w14:paraId="707AE5BE" w14:textId="77777777" w:rsidR="006B4B0E" w:rsidRDefault="006B4B0E" w:rsidP="00867D65">
      <w:pPr>
        <w:rPr>
          <w:rFonts w:ascii="Arial" w:hAnsi="Arial" w:cs="Arial"/>
          <w:b/>
          <w:sz w:val="16"/>
          <w:szCs w:val="16"/>
        </w:rPr>
      </w:pPr>
    </w:p>
    <w:p w14:paraId="35CC9ADE" w14:textId="77777777" w:rsidR="006B4B0E" w:rsidRDefault="006B4B0E" w:rsidP="00867D65">
      <w:pPr>
        <w:rPr>
          <w:rFonts w:ascii="Arial" w:hAnsi="Arial" w:cs="Arial"/>
          <w:b/>
          <w:sz w:val="16"/>
          <w:szCs w:val="16"/>
        </w:rPr>
      </w:pPr>
    </w:p>
    <w:p w14:paraId="055DFF68" w14:textId="77777777" w:rsidR="006B4B0E" w:rsidRDefault="006B4B0E" w:rsidP="00867D65">
      <w:pPr>
        <w:rPr>
          <w:rFonts w:ascii="Arial" w:hAnsi="Arial" w:cs="Arial"/>
          <w:b/>
          <w:sz w:val="16"/>
          <w:szCs w:val="16"/>
        </w:rPr>
      </w:pPr>
    </w:p>
    <w:p w14:paraId="021BFA93" w14:textId="77777777" w:rsidR="006B4B0E" w:rsidRDefault="006B4B0E" w:rsidP="00867D65">
      <w:pPr>
        <w:rPr>
          <w:rFonts w:ascii="Arial" w:hAnsi="Arial" w:cs="Arial"/>
          <w:b/>
          <w:sz w:val="16"/>
          <w:szCs w:val="16"/>
        </w:rPr>
      </w:pPr>
    </w:p>
    <w:p w14:paraId="066878F3" w14:textId="77777777" w:rsidR="006B4B0E" w:rsidRDefault="006B4B0E" w:rsidP="00867D65">
      <w:pPr>
        <w:rPr>
          <w:rFonts w:ascii="Arial" w:hAnsi="Arial" w:cs="Arial"/>
          <w:b/>
          <w:sz w:val="16"/>
          <w:szCs w:val="16"/>
        </w:rPr>
      </w:pPr>
    </w:p>
    <w:p w14:paraId="70F4C7CF" w14:textId="77777777" w:rsidR="006B4B0E" w:rsidRDefault="006B4B0E" w:rsidP="00867D65">
      <w:pPr>
        <w:rPr>
          <w:rFonts w:ascii="Arial" w:hAnsi="Arial" w:cs="Arial"/>
          <w:b/>
          <w:sz w:val="16"/>
          <w:szCs w:val="16"/>
        </w:rPr>
      </w:pPr>
    </w:p>
    <w:p w14:paraId="79A2569C" w14:textId="77777777" w:rsidR="006B4B0E" w:rsidRDefault="006B4B0E" w:rsidP="00867D65">
      <w:pPr>
        <w:rPr>
          <w:rFonts w:ascii="Arial" w:hAnsi="Arial" w:cs="Arial"/>
          <w:b/>
          <w:sz w:val="16"/>
          <w:szCs w:val="16"/>
        </w:rPr>
      </w:pPr>
    </w:p>
    <w:p w14:paraId="63E18A7E" w14:textId="77777777" w:rsidR="006B4B0E" w:rsidRDefault="006B4B0E" w:rsidP="00867D65">
      <w:pPr>
        <w:rPr>
          <w:rFonts w:ascii="Arial" w:hAnsi="Arial" w:cs="Arial"/>
          <w:b/>
          <w:sz w:val="16"/>
          <w:szCs w:val="16"/>
        </w:rPr>
      </w:pPr>
    </w:p>
    <w:p w14:paraId="5E8AEC4C" w14:textId="77777777" w:rsidR="006B4B0E" w:rsidRDefault="006B4B0E" w:rsidP="00867D65">
      <w:pPr>
        <w:rPr>
          <w:rFonts w:ascii="Arial" w:hAnsi="Arial" w:cs="Arial"/>
          <w:b/>
          <w:sz w:val="16"/>
          <w:szCs w:val="16"/>
        </w:rPr>
      </w:pPr>
    </w:p>
    <w:p w14:paraId="1298085D" w14:textId="77777777" w:rsidR="006B4B0E" w:rsidRDefault="006B4B0E" w:rsidP="00867D65">
      <w:pPr>
        <w:rPr>
          <w:rFonts w:ascii="Arial" w:hAnsi="Arial" w:cs="Arial"/>
          <w:b/>
          <w:sz w:val="16"/>
          <w:szCs w:val="16"/>
        </w:rPr>
      </w:pPr>
    </w:p>
    <w:p w14:paraId="6D8588B6" w14:textId="77777777" w:rsidR="006B4B0E" w:rsidRDefault="006B4B0E" w:rsidP="00867D65">
      <w:pPr>
        <w:rPr>
          <w:rFonts w:ascii="Arial" w:hAnsi="Arial" w:cs="Arial"/>
          <w:b/>
          <w:sz w:val="16"/>
          <w:szCs w:val="16"/>
        </w:rPr>
      </w:pPr>
    </w:p>
    <w:p w14:paraId="36DA9F69" w14:textId="77777777" w:rsidR="006B4B0E" w:rsidRDefault="006B4B0E" w:rsidP="00867D65">
      <w:pPr>
        <w:rPr>
          <w:rFonts w:ascii="Arial" w:hAnsi="Arial" w:cs="Arial"/>
          <w:b/>
          <w:sz w:val="16"/>
          <w:szCs w:val="16"/>
        </w:rPr>
      </w:pPr>
    </w:p>
    <w:p w14:paraId="7C224B32" w14:textId="77777777" w:rsidR="006B4B0E" w:rsidRDefault="006B4B0E" w:rsidP="00867D65">
      <w:pPr>
        <w:rPr>
          <w:rFonts w:ascii="Arial" w:hAnsi="Arial" w:cs="Arial"/>
          <w:b/>
          <w:sz w:val="16"/>
          <w:szCs w:val="16"/>
        </w:rPr>
      </w:pPr>
    </w:p>
    <w:p w14:paraId="4AABA504" w14:textId="77777777" w:rsidR="006B4B0E" w:rsidRDefault="006B4B0E" w:rsidP="00867D65">
      <w:pPr>
        <w:rPr>
          <w:rFonts w:ascii="Arial" w:hAnsi="Arial" w:cs="Arial"/>
          <w:b/>
          <w:sz w:val="16"/>
          <w:szCs w:val="16"/>
        </w:rPr>
      </w:pPr>
    </w:p>
    <w:p w14:paraId="35E65B01" w14:textId="77777777" w:rsidR="008303E5" w:rsidRDefault="008303E5" w:rsidP="008303E5">
      <w:r>
        <w:rPr>
          <w:rFonts w:ascii="Arial" w:hAnsi="Arial" w:cs="Arial"/>
          <w:b/>
          <w:i/>
          <w:sz w:val="16"/>
          <w:szCs w:val="16"/>
        </w:rPr>
        <w:t xml:space="preserve">Navodila za izpolnitev: </w:t>
      </w:r>
    </w:p>
    <w:p w14:paraId="613DF2F4" w14:textId="77777777" w:rsidR="008303E5" w:rsidRDefault="008303E5" w:rsidP="009E3B64">
      <w:pPr>
        <w:numPr>
          <w:ilvl w:val="0"/>
          <w:numId w:val="30"/>
        </w:numPr>
        <w:suppressAutoHyphens/>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209E6052" w14:textId="77777777" w:rsidR="008303E5" w:rsidRPr="00AB3435" w:rsidRDefault="008303E5" w:rsidP="009E3B64">
      <w:pPr>
        <w:numPr>
          <w:ilvl w:val="0"/>
          <w:numId w:val="30"/>
        </w:numPr>
        <w:suppressAutoHyphens/>
        <w:autoSpaceDE w:val="0"/>
        <w:ind w:left="284" w:hanging="284"/>
        <w:jc w:val="both"/>
      </w:pPr>
      <w:r w:rsidRPr="00AB3435">
        <w:rPr>
          <w:rFonts w:ascii="Arial" w:hAnsi="Arial" w:cs="Arial"/>
          <w:i/>
          <w:sz w:val="16"/>
          <w:szCs w:val="16"/>
        </w:rPr>
        <w:t>V primeru večjega števila partnerjev se ta obrazec kopira.</w:t>
      </w:r>
    </w:p>
    <w:p w14:paraId="76E1EFEB" w14:textId="00C137ED" w:rsidR="00CF79FB" w:rsidRPr="00CF79FB" w:rsidRDefault="00CF79FB" w:rsidP="00CF79F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3</w:t>
      </w:r>
    </w:p>
    <w:p w14:paraId="54BE0B2C" w14:textId="77777777" w:rsidR="00CF79FB" w:rsidRDefault="00CF79FB" w:rsidP="00CF79FB">
      <w:pPr>
        <w:autoSpaceDE w:val="0"/>
        <w:rPr>
          <w:rFonts w:ascii="Arial" w:hAnsi="Arial" w:cs="Arial"/>
          <w:b/>
          <w:bCs/>
          <w:sz w:val="22"/>
          <w:lang w:eastAsia="sl-SI"/>
        </w:rPr>
      </w:pPr>
    </w:p>
    <w:p w14:paraId="19BF7A1E" w14:textId="77777777" w:rsidR="00CF79FB" w:rsidRDefault="00CF79FB" w:rsidP="00CF79FB">
      <w:pPr>
        <w:autoSpaceDE w:val="0"/>
        <w:rPr>
          <w:rFonts w:ascii="Arial" w:hAnsi="Arial" w:cs="Arial"/>
          <w:b/>
          <w:bCs/>
          <w:sz w:val="22"/>
          <w:lang w:eastAsia="sl-SI"/>
        </w:rPr>
      </w:pPr>
    </w:p>
    <w:p w14:paraId="61BC9049" w14:textId="6473C960" w:rsidR="00CF79FB" w:rsidRDefault="0076415B" w:rsidP="0081196D">
      <w:pPr>
        <w:autoSpaceDE w:val="0"/>
        <w:jc w:val="both"/>
      </w:pPr>
      <w:r>
        <w:rPr>
          <w:rFonts w:ascii="Arial" w:hAnsi="Arial" w:cs="Arial"/>
          <w:b/>
          <w:bCs/>
          <w:sz w:val="22"/>
          <w:lang w:eastAsia="sl-SI"/>
        </w:rPr>
        <w:t>OBR-3</w:t>
      </w:r>
      <w:r w:rsidR="00CF79FB">
        <w:rPr>
          <w:rFonts w:ascii="Arial" w:hAnsi="Arial" w:cs="Arial"/>
          <w:b/>
          <w:bCs/>
          <w:sz w:val="22"/>
          <w:lang w:eastAsia="sl-SI"/>
        </w:rPr>
        <w:t>: SPECIFIKACIJA S PONUDBENIMI CENAMI</w:t>
      </w:r>
    </w:p>
    <w:p w14:paraId="19F833FD" w14:textId="77777777" w:rsidR="00CF79FB" w:rsidRDefault="00CF79FB" w:rsidP="0081196D">
      <w:pPr>
        <w:autoSpaceDE w:val="0"/>
        <w:jc w:val="both"/>
        <w:rPr>
          <w:rFonts w:ascii="Arial" w:hAnsi="Arial" w:cs="Arial"/>
          <w:b/>
          <w:bCs/>
          <w:sz w:val="22"/>
          <w:lang w:eastAsia="sl-SI"/>
        </w:rPr>
      </w:pPr>
    </w:p>
    <w:p w14:paraId="61EF20DD" w14:textId="54B4CE05" w:rsidR="00CF79FB" w:rsidRDefault="00CF79FB"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017</w:t>
      </w:r>
      <w:r w:rsidR="002C5309" w:rsidRPr="002C5309">
        <w:rPr>
          <w:rFonts w:ascii="Arial" w:hAnsi="Arial" w:cs="Arial"/>
          <w:sz w:val="22"/>
          <w:lang w:eastAsia="sl-SI"/>
        </w:rPr>
        <w:t>/RN-2</w:t>
      </w:r>
      <w:r w:rsidR="005A317F">
        <w:rPr>
          <w:rFonts w:ascii="Arial" w:hAnsi="Arial" w:cs="Arial"/>
          <w:sz w:val="22"/>
          <w:lang w:eastAsia="sl-SI"/>
        </w:rPr>
        <w:t>2</w:t>
      </w:r>
      <w:r>
        <w:rPr>
          <w:rFonts w:ascii="Arial" w:hAnsi="Arial" w:cs="Arial"/>
          <w:sz w:val="22"/>
          <w:lang w:eastAsia="sl-SI"/>
        </w:rPr>
        <w:t>–</w:t>
      </w:r>
      <w:r>
        <w:rPr>
          <w:rFonts w:ascii="Arial" w:hAnsi="Arial" w:cs="Arial"/>
          <w:sz w:val="22"/>
        </w:rPr>
        <w:t xml:space="preserve"> </w:t>
      </w:r>
      <w:r w:rsidRPr="00CF79FB">
        <w:rPr>
          <w:rFonts w:ascii="Arial" w:hAnsi="Arial" w:cs="Arial"/>
          <w:sz w:val="22"/>
          <w:lang w:eastAsia="sl-SI"/>
        </w:rPr>
        <w:t>Zbiranje odpadkov ter dobava embalaže za odpadke</w:t>
      </w:r>
      <w:r>
        <w:rPr>
          <w:rFonts w:ascii="Arial" w:hAnsi="Arial" w:cs="Arial"/>
          <w:sz w:val="22"/>
          <w:lang w:eastAsia="sl-SI"/>
        </w:rPr>
        <w:t>.</w:t>
      </w:r>
    </w:p>
    <w:p w14:paraId="2DCCA1B7" w14:textId="77777777" w:rsidR="00CF79FB" w:rsidRDefault="00CF79FB" w:rsidP="0081196D">
      <w:pPr>
        <w:autoSpaceDE w:val="0"/>
        <w:jc w:val="both"/>
        <w:rPr>
          <w:rFonts w:ascii="Arial" w:hAnsi="Arial" w:cs="Arial"/>
          <w:b/>
          <w:bCs/>
          <w:sz w:val="22"/>
          <w:lang w:eastAsia="sl-SI"/>
        </w:rPr>
      </w:pPr>
    </w:p>
    <w:p w14:paraId="1E64C4BF" w14:textId="435EDCE6" w:rsidR="00CF79FB" w:rsidRDefault="00CF79FB" w:rsidP="0081196D">
      <w:pPr>
        <w:autoSpaceDE w:val="0"/>
        <w:jc w:val="both"/>
      </w:pPr>
      <w:r>
        <w:rPr>
          <w:rFonts w:ascii="Arial" w:hAnsi="Arial" w:cs="Arial"/>
          <w:b/>
          <w:bCs/>
          <w:sz w:val="22"/>
          <w:lang w:eastAsia="sl-SI"/>
        </w:rPr>
        <w:t>Sestavni del razpisne dokumentacije je tudi obrazec OBR-3, datoteka »SPECIFIKACIJA S PONUDBENIMI CENAMI« – datoteka je priloga k tej razpisni dokumentaciji.</w:t>
      </w:r>
    </w:p>
    <w:p w14:paraId="1ADC9002" w14:textId="77777777" w:rsidR="00CF79FB" w:rsidRDefault="00CF79FB" w:rsidP="0081196D">
      <w:pPr>
        <w:autoSpaceDE w:val="0"/>
        <w:jc w:val="both"/>
        <w:rPr>
          <w:rFonts w:ascii="Arial" w:hAnsi="Arial" w:cs="Arial"/>
          <w:b/>
          <w:bCs/>
          <w:sz w:val="22"/>
          <w:lang w:eastAsia="sl-SI"/>
        </w:rPr>
      </w:pPr>
    </w:p>
    <w:p w14:paraId="1A8D4E2F" w14:textId="581F46E3" w:rsidR="00CF79FB" w:rsidRDefault="00CF79FB" w:rsidP="0081196D">
      <w:pPr>
        <w:autoSpaceDE w:val="0"/>
        <w:jc w:val="both"/>
      </w:pPr>
      <w:r>
        <w:rPr>
          <w:rFonts w:ascii="Arial" w:hAnsi="Arial" w:cs="Arial"/>
          <w:sz w:val="22"/>
          <w:lang w:eastAsia="sl-SI"/>
        </w:rPr>
        <w:t xml:space="preserve">Ponudnik pri oddaji ponudbe v informacijskem sistemu e-JN v razdelek »Drugi dokumenti« naloži izpolnjen obrazec OBR-3 </w:t>
      </w:r>
      <w:r>
        <w:rPr>
          <w:rFonts w:ascii="Arial" w:hAnsi="Arial" w:cs="Arial"/>
          <w:b/>
          <w:bCs/>
          <w:sz w:val="22"/>
          <w:lang w:eastAsia="sl-SI"/>
        </w:rPr>
        <w:t>»SPECIFIKACIJA S PONUDBENIMI CENAMI«, v .pdf datoteki in v programu Excel.</w:t>
      </w:r>
    </w:p>
    <w:p w14:paraId="39FD100E" w14:textId="77777777" w:rsidR="00CF79FB" w:rsidRDefault="00CF79FB" w:rsidP="0081196D">
      <w:pPr>
        <w:jc w:val="both"/>
        <w:rPr>
          <w:rFonts w:ascii="Arial-BoldMT" w:hAnsi="Arial-BoldMT" w:cs="Arial-BoldMT"/>
          <w:b/>
          <w:bCs/>
          <w:sz w:val="20"/>
          <w:szCs w:val="20"/>
          <w:lang w:eastAsia="sl-SI"/>
        </w:rPr>
      </w:pPr>
    </w:p>
    <w:p w14:paraId="3C5DBEA8" w14:textId="77777777" w:rsidR="00CF79FB" w:rsidRDefault="00CF79FB" w:rsidP="0081196D">
      <w:pPr>
        <w:jc w:val="both"/>
        <w:rPr>
          <w:rFonts w:ascii="Arial" w:hAnsi="Arial" w:cs="Arial"/>
          <w:b/>
          <w:bCs/>
          <w:sz w:val="22"/>
          <w:szCs w:val="20"/>
          <w:lang w:eastAsia="sl-SI"/>
        </w:rPr>
      </w:pPr>
    </w:p>
    <w:p w14:paraId="7367F723" w14:textId="77777777" w:rsidR="00CF79FB" w:rsidRDefault="00CF79FB" w:rsidP="0081196D">
      <w:pPr>
        <w:jc w:val="both"/>
        <w:rPr>
          <w:rFonts w:ascii="Arial" w:hAnsi="Arial" w:cs="Arial"/>
          <w:b/>
          <w:sz w:val="22"/>
          <w:bdr w:val="single" w:sz="4" w:space="0" w:color="000000" w:shadow="1"/>
          <w:shd w:val="clear" w:color="auto" w:fill="DBE5F1"/>
        </w:rPr>
      </w:pPr>
    </w:p>
    <w:p w14:paraId="7680FE2F" w14:textId="77777777" w:rsidR="00CF79FB" w:rsidRDefault="00CF79FB" w:rsidP="00A059E5">
      <w:pPr>
        <w:jc w:val="right"/>
        <w:rPr>
          <w:rFonts w:ascii="Arial" w:hAnsi="Arial" w:cs="Arial"/>
          <w:b/>
          <w:sz w:val="22"/>
          <w:bdr w:val="single" w:sz="4" w:space="0" w:color="000000" w:shadow="1"/>
          <w:shd w:val="clear" w:color="auto" w:fill="DBE5F1"/>
        </w:rPr>
      </w:pPr>
    </w:p>
    <w:p w14:paraId="4DA456AC" w14:textId="77777777" w:rsidR="00CF79FB" w:rsidRDefault="00CF79FB" w:rsidP="00A059E5">
      <w:pPr>
        <w:jc w:val="right"/>
        <w:rPr>
          <w:rFonts w:ascii="Arial" w:hAnsi="Arial" w:cs="Arial"/>
          <w:b/>
          <w:sz w:val="22"/>
          <w:bdr w:val="single" w:sz="4" w:space="0" w:color="000000" w:shadow="1"/>
          <w:shd w:val="clear" w:color="auto" w:fill="DBE5F1"/>
        </w:rPr>
      </w:pPr>
    </w:p>
    <w:p w14:paraId="349DD93B" w14:textId="77777777" w:rsidR="00CF79FB" w:rsidRDefault="00CF79FB" w:rsidP="00A059E5">
      <w:pPr>
        <w:jc w:val="right"/>
        <w:rPr>
          <w:rFonts w:ascii="Arial" w:hAnsi="Arial" w:cs="Arial"/>
          <w:b/>
          <w:sz w:val="22"/>
          <w:bdr w:val="single" w:sz="4" w:space="0" w:color="000000" w:shadow="1"/>
          <w:shd w:val="clear" w:color="auto" w:fill="DBE5F1"/>
        </w:rPr>
      </w:pPr>
    </w:p>
    <w:p w14:paraId="26A3709F" w14:textId="77777777" w:rsidR="00CF79FB" w:rsidRDefault="00CF79FB" w:rsidP="00A059E5">
      <w:pPr>
        <w:jc w:val="right"/>
        <w:rPr>
          <w:rFonts w:ascii="Arial" w:hAnsi="Arial" w:cs="Arial"/>
          <w:b/>
          <w:sz w:val="22"/>
          <w:bdr w:val="single" w:sz="4" w:space="0" w:color="000000" w:shadow="1"/>
          <w:shd w:val="clear" w:color="auto" w:fill="DBE5F1"/>
        </w:rPr>
      </w:pPr>
    </w:p>
    <w:p w14:paraId="6724427A" w14:textId="0628BC62" w:rsidR="00CF79FB" w:rsidRDefault="00CF79FB" w:rsidP="00A059E5">
      <w:pPr>
        <w:jc w:val="right"/>
        <w:rPr>
          <w:rFonts w:ascii="Arial" w:hAnsi="Arial" w:cs="Arial"/>
          <w:b/>
          <w:sz w:val="22"/>
          <w:bdr w:val="single" w:sz="4" w:space="0" w:color="000000" w:shadow="1"/>
          <w:shd w:val="clear" w:color="auto" w:fill="DBE5F1"/>
        </w:rPr>
      </w:pPr>
    </w:p>
    <w:p w14:paraId="63CFAD5A" w14:textId="7572ED62" w:rsidR="00DF4781" w:rsidRDefault="00DF4781" w:rsidP="00A059E5">
      <w:pPr>
        <w:jc w:val="right"/>
        <w:rPr>
          <w:rFonts w:ascii="Arial" w:hAnsi="Arial" w:cs="Arial"/>
          <w:b/>
          <w:sz w:val="22"/>
          <w:bdr w:val="single" w:sz="4" w:space="0" w:color="000000" w:shadow="1"/>
          <w:shd w:val="clear" w:color="auto" w:fill="DBE5F1"/>
        </w:rPr>
      </w:pPr>
    </w:p>
    <w:p w14:paraId="5509C5A8" w14:textId="08A11503" w:rsidR="00DF4781" w:rsidRDefault="00DF4781" w:rsidP="00A059E5">
      <w:pPr>
        <w:jc w:val="right"/>
        <w:rPr>
          <w:rFonts w:ascii="Arial" w:hAnsi="Arial" w:cs="Arial"/>
          <w:b/>
          <w:sz w:val="22"/>
          <w:bdr w:val="single" w:sz="4" w:space="0" w:color="000000" w:shadow="1"/>
          <w:shd w:val="clear" w:color="auto" w:fill="DBE5F1"/>
        </w:rPr>
      </w:pPr>
    </w:p>
    <w:p w14:paraId="26AFC6F8" w14:textId="4EBFAB23" w:rsidR="00DF4781" w:rsidRDefault="00DF4781" w:rsidP="00A059E5">
      <w:pPr>
        <w:jc w:val="right"/>
        <w:rPr>
          <w:rFonts w:ascii="Arial" w:hAnsi="Arial" w:cs="Arial"/>
          <w:b/>
          <w:sz w:val="22"/>
          <w:bdr w:val="single" w:sz="4" w:space="0" w:color="000000" w:shadow="1"/>
          <w:shd w:val="clear" w:color="auto" w:fill="DBE5F1"/>
        </w:rPr>
      </w:pPr>
    </w:p>
    <w:p w14:paraId="2A15499D" w14:textId="75845255" w:rsidR="00DF4781" w:rsidRDefault="00DF4781" w:rsidP="00A059E5">
      <w:pPr>
        <w:jc w:val="right"/>
        <w:rPr>
          <w:rFonts w:ascii="Arial" w:hAnsi="Arial" w:cs="Arial"/>
          <w:b/>
          <w:sz w:val="22"/>
          <w:bdr w:val="single" w:sz="4" w:space="0" w:color="000000" w:shadow="1"/>
          <w:shd w:val="clear" w:color="auto" w:fill="DBE5F1"/>
        </w:rPr>
      </w:pPr>
    </w:p>
    <w:p w14:paraId="705785A8" w14:textId="47CF5BFD" w:rsidR="00DF4781" w:rsidRDefault="00DF4781" w:rsidP="00A059E5">
      <w:pPr>
        <w:jc w:val="right"/>
        <w:rPr>
          <w:rFonts w:ascii="Arial" w:hAnsi="Arial" w:cs="Arial"/>
          <w:b/>
          <w:sz w:val="22"/>
          <w:bdr w:val="single" w:sz="4" w:space="0" w:color="000000" w:shadow="1"/>
          <w:shd w:val="clear" w:color="auto" w:fill="DBE5F1"/>
        </w:rPr>
      </w:pPr>
    </w:p>
    <w:p w14:paraId="7908CC14" w14:textId="7C8DD056" w:rsidR="00DF4781" w:rsidRDefault="00DF4781" w:rsidP="00A059E5">
      <w:pPr>
        <w:jc w:val="right"/>
        <w:rPr>
          <w:rFonts w:ascii="Arial" w:hAnsi="Arial" w:cs="Arial"/>
          <w:b/>
          <w:sz w:val="22"/>
          <w:bdr w:val="single" w:sz="4" w:space="0" w:color="000000" w:shadow="1"/>
          <w:shd w:val="clear" w:color="auto" w:fill="DBE5F1"/>
        </w:rPr>
      </w:pPr>
    </w:p>
    <w:p w14:paraId="677E6D26" w14:textId="76C2CF16" w:rsidR="00DF4781" w:rsidRDefault="00DF4781" w:rsidP="00A059E5">
      <w:pPr>
        <w:jc w:val="right"/>
        <w:rPr>
          <w:rFonts w:ascii="Arial" w:hAnsi="Arial" w:cs="Arial"/>
          <w:b/>
          <w:sz w:val="22"/>
          <w:bdr w:val="single" w:sz="4" w:space="0" w:color="000000" w:shadow="1"/>
          <w:shd w:val="clear" w:color="auto" w:fill="DBE5F1"/>
        </w:rPr>
      </w:pPr>
    </w:p>
    <w:p w14:paraId="2A8F674B" w14:textId="7CAE07A5" w:rsidR="00DF4781" w:rsidRDefault="00DF4781" w:rsidP="00A059E5">
      <w:pPr>
        <w:jc w:val="right"/>
        <w:rPr>
          <w:rFonts w:ascii="Arial" w:hAnsi="Arial" w:cs="Arial"/>
          <w:b/>
          <w:sz w:val="22"/>
          <w:bdr w:val="single" w:sz="4" w:space="0" w:color="000000" w:shadow="1"/>
          <w:shd w:val="clear" w:color="auto" w:fill="DBE5F1"/>
        </w:rPr>
      </w:pPr>
    </w:p>
    <w:p w14:paraId="3B683064" w14:textId="3C2F731C" w:rsidR="00DF4781" w:rsidRDefault="00DF4781" w:rsidP="00A059E5">
      <w:pPr>
        <w:jc w:val="right"/>
        <w:rPr>
          <w:rFonts w:ascii="Arial" w:hAnsi="Arial" w:cs="Arial"/>
          <w:b/>
          <w:sz w:val="22"/>
          <w:bdr w:val="single" w:sz="4" w:space="0" w:color="000000" w:shadow="1"/>
          <w:shd w:val="clear" w:color="auto" w:fill="DBE5F1"/>
        </w:rPr>
      </w:pPr>
    </w:p>
    <w:p w14:paraId="035FC1A2" w14:textId="63B8818C" w:rsidR="00DF4781" w:rsidRDefault="00DF4781" w:rsidP="00A059E5">
      <w:pPr>
        <w:jc w:val="right"/>
        <w:rPr>
          <w:rFonts w:ascii="Arial" w:hAnsi="Arial" w:cs="Arial"/>
          <w:b/>
          <w:sz w:val="22"/>
          <w:bdr w:val="single" w:sz="4" w:space="0" w:color="000000" w:shadow="1"/>
          <w:shd w:val="clear" w:color="auto" w:fill="DBE5F1"/>
        </w:rPr>
      </w:pPr>
    </w:p>
    <w:p w14:paraId="384EB2F9" w14:textId="1A1C419E" w:rsidR="00DF4781" w:rsidRDefault="00DF4781" w:rsidP="00A059E5">
      <w:pPr>
        <w:jc w:val="right"/>
        <w:rPr>
          <w:rFonts w:ascii="Arial" w:hAnsi="Arial" w:cs="Arial"/>
          <w:b/>
          <w:sz w:val="22"/>
          <w:bdr w:val="single" w:sz="4" w:space="0" w:color="000000" w:shadow="1"/>
          <w:shd w:val="clear" w:color="auto" w:fill="DBE5F1"/>
        </w:rPr>
      </w:pPr>
    </w:p>
    <w:p w14:paraId="490E1208" w14:textId="3FA5C6B5" w:rsidR="00DF4781" w:rsidRDefault="00DF4781" w:rsidP="00A059E5">
      <w:pPr>
        <w:jc w:val="right"/>
        <w:rPr>
          <w:rFonts w:ascii="Arial" w:hAnsi="Arial" w:cs="Arial"/>
          <w:b/>
          <w:sz w:val="22"/>
          <w:bdr w:val="single" w:sz="4" w:space="0" w:color="000000" w:shadow="1"/>
          <w:shd w:val="clear" w:color="auto" w:fill="DBE5F1"/>
        </w:rPr>
      </w:pPr>
    </w:p>
    <w:p w14:paraId="55C4D46A" w14:textId="25063C49" w:rsidR="00DF4781" w:rsidRDefault="00DF4781" w:rsidP="00A059E5">
      <w:pPr>
        <w:jc w:val="right"/>
        <w:rPr>
          <w:rFonts w:ascii="Arial" w:hAnsi="Arial" w:cs="Arial"/>
          <w:b/>
          <w:sz w:val="22"/>
          <w:bdr w:val="single" w:sz="4" w:space="0" w:color="000000" w:shadow="1"/>
          <w:shd w:val="clear" w:color="auto" w:fill="DBE5F1"/>
        </w:rPr>
      </w:pPr>
    </w:p>
    <w:p w14:paraId="7B438B31" w14:textId="0D8C0076" w:rsidR="00DF4781" w:rsidRDefault="00DF4781" w:rsidP="00A059E5">
      <w:pPr>
        <w:jc w:val="right"/>
        <w:rPr>
          <w:rFonts w:ascii="Arial" w:hAnsi="Arial" w:cs="Arial"/>
          <w:b/>
          <w:sz w:val="22"/>
          <w:bdr w:val="single" w:sz="4" w:space="0" w:color="000000" w:shadow="1"/>
          <w:shd w:val="clear" w:color="auto" w:fill="DBE5F1"/>
        </w:rPr>
      </w:pPr>
    </w:p>
    <w:p w14:paraId="4EFA5801" w14:textId="14B7DA4A" w:rsidR="00DF4781" w:rsidRDefault="00DF4781" w:rsidP="00A059E5">
      <w:pPr>
        <w:jc w:val="right"/>
        <w:rPr>
          <w:rFonts w:ascii="Arial" w:hAnsi="Arial" w:cs="Arial"/>
          <w:b/>
          <w:sz w:val="22"/>
          <w:bdr w:val="single" w:sz="4" w:space="0" w:color="000000" w:shadow="1"/>
          <w:shd w:val="clear" w:color="auto" w:fill="DBE5F1"/>
        </w:rPr>
      </w:pPr>
    </w:p>
    <w:p w14:paraId="6C3E0293" w14:textId="48C96FBE" w:rsidR="00DF4781" w:rsidRDefault="00DF4781" w:rsidP="00A059E5">
      <w:pPr>
        <w:jc w:val="right"/>
        <w:rPr>
          <w:rFonts w:ascii="Arial" w:hAnsi="Arial" w:cs="Arial"/>
          <w:b/>
          <w:sz w:val="22"/>
          <w:bdr w:val="single" w:sz="4" w:space="0" w:color="000000" w:shadow="1"/>
          <w:shd w:val="clear" w:color="auto" w:fill="DBE5F1"/>
        </w:rPr>
      </w:pPr>
    </w:p>
    <w:p w14:paraId="72D09BF8" w14:textId="7D6D713B" w:rsidR="00DF4781" w:rsidRDefault="00DF4781" w:rsidP="00A059E5">
      <w:pPr>
        <w:jc w:val="right"/>
        <w:rPr>
          <w:rFonts w:ascii="Arial" w:hAnsi="Arial" w:cs="Arial"/>
          <w:b/>
          <w:sz w:val="22"/>
          <w:bdr w:val="single" w:sz="4" w:space="0" w:color="000000" w:shadow="1"/>
          <w:shd w:val="clear" w:color="auto" w:fill="DBE5F1"/>
        </w:rPr>
      </w:pPr>
    </w:p>
    <w:p w14:paraId="6A9DCF21" w14:textId="1A70F149" w:rsidR="00DF4781" w:rsidRDefault="00DF4781" w:rsidP="00A059E5">
      <w:pPr>
        <w:jc w:val="right"/>
        <w:rPr>
          <w:rFonts w:ascii="Arial" w:hAnsi="Arial" w:cs="Arial"/>
          <w:b/>
          <w:sz w:val="22"/>
          <w:bdr w:val="single" w:sz="4" w:space="0" w:color="000000" w:shadow="1"/>
          <w:shd w:val="clear" w:color="auto" w:fill="DBE5F1"/>
        </w:rPr>
      </w:pPr>
    </w:p>
    <w:p w14:paraId="79E54692" w14:textId="4F7E8204" w:rsidR="00DF4781" w:rsidRDefault="00DF4781" w:rsidP="00A059E5">
      <w:pPr>
        <w:jc w:val="right"/>
        <w:rPr>
          <w:rFonts w:ascii="Arial" w:hAnsi="Arial" w:cs="Arial"/>
          <w:b/>
          <w:sz w:val="22"/>
          <w:bdr w:val="single" w:sz="4" w:space="0" w:color="000000" w:shadow="1"/>
          <w:shd w:val="clear" w:color="auto" w:fill="DBE5F1"/>
        </w:rPr>
      </w:pPr>
    </w:p>
    <w:p w14:paraId="434EA5CD" w14:textId="007D54CC" w:rsidR="00DF4781" w:rsidRDefault="00DF4781" w:rsidP="00A059E5">
      <w:pPr>
        <w:jc w:val="right"/>
        <w:rPr>
          <w:rFonts w:ascii="Arial" w:hAnsi="Arial" w:cs="Arial"/>
          <w:b/>
          <w:sz w:val="22"/>
          <w:bdr w:val="single" w:sz="4" w:space="0" w:color="000000" w:shadow="1"/>
          <w:shd w:val="clear" w:color="auto" w:fill="DBE5F1"/>
        </w:rPr>
      </w:pPr>
    </w:p>
    <w:p w14:paraId="632AD546" w14:textId="00DEE13F" w:rsidR="00DF4781" w:rsidRDefault="00DF4781" w:rsidP="00A059E5">
      <w:pPr>
        <w:jc w:val="right"/>
        <w:rPr>
          <w:rFonts w:ascii="Arial" w:hAnsi="Arial" w:cs="Arial"/>
          <w:b/>
          <w:sz w:val="22"/>
          <w:bdr w:val="single" w:sz="4" w:space="0" w:color="000000" w:shadow="1"/>
          <w:shd w:val="clear" w:color="auto" w:fill="DBE5F1"/>
        </w:rPr>
      </w:pPr>
    </w:p>
    <w:p w14:paraId="0173E4E3" w14:textId="4904B143" w:rsidR="00DF4781" w:rsidRDefault="00DF4781" w:rsidP="00A059E5">
      <w:pPr>
        <w:jc w:val="right"/>
        <w:rPr>
          <w:rFonts w:ascii="Arial" w:hAnsi="Arial" w:cs="Arial"/>
          <w:b/>
          <w:sz w:val="22"/>
          <w:bdr w:val="single" w:sz="4" w:space="0" w:color="000000" w:shadow="1"/>
          <w:shd w:val="clear" w:color="auto" w:fill="DBE5F1"/>
        </w:rPr>
      </w:pPr>
    </w:p>
    <w:p w14:paraId="54114209" w14:textId="7E433162" w:rsidR="00DF4781" w:rsidRDefault="00DF4781" w:rsidP="00A059E5">
      <w:pPr>
        <w:jc w:val="right"/>
        <w:rPr>
          <w:rFonts w:ascii="Arial" w:hAnsi="Arial" w:cs="Arial"/>
          <w:b/>
          <w:sz w:val="22"/>
          <w:bdr w:val="single" w:sz="4" w:space="0" w:color="000000" w:shadow="1"/>
          <w:shd w:val="clear" w:color="auto" w:fill="DBE5F1"/>
        </w:rPr>
      </w:pPr>
    </w:p>
    <w:p w14:paraId="72CA66FF" w14:textId="7A942820" w:rsidR="00DF4781" w:rsidRDefault="00DF4781" w:rsidP="00A059E5">
      <w:pPr>
        <w:jc w:val="right"/>
        <w:rPr>
          <w:rFonts w:ascii="Arial" w:hAnsi="Arial" w:cs="Arial"/>
          <w:b/>
          <w:sz w:val="22"/>
          <w:bdr w:val="single" w:sz="4" w:space="0" w:color="000000" w:shadow="1"/>
          <w:shd w:val="clear" w:color="auto" w:fill="DBE5F1"/>
        </w:rPr>
      </w:pPr>
    </w:p>
    <w:p w14:paraId="20D452DB" w14:textId="5DA86918" w:rsidR="00DF4781" w:rsidRDefault="00DF4781" w:rsidP="00A059E5">
      <w:pPr>
        <w:jc w:val="right"/>
        <w:rPr>
          <w:rFonts w:ascii="Arial" w:hAnsi="Arial" w:cs="Arial"/>
          <w:b/>
          <w:sz w:val="22"/>
          <w:bdr w:val="single" w:sz="4" w:space="0" w:color="000000" w:shadow="1"/>
          <w:shd w:val="clear" w:color="auto" w:fill="DBE5F1"/>
        </w:rPr>
      </w:pPr>
    </w:p>
    <w:p w14:paraId="20D4A5A6" w14:textId="3660A945" w:rsidR="00DF4781" w:rsidRDefault="00DF4781" w:rsidP="00A059E5">
      <w:pPr>
        <w:jc w:val="right"/>
        <w:rPr>
          <w:rFonts w:ascii="Arial" w:hAnsi="Arial" w:cs="Arial"/>
          <w:b/>
          <w:sz w:val="22"/>
          <w:bdr w:val="single" w:sz="4" w:space="0" w:color="000000" w:shadow="1"/>
          <w:shd w:val="clear" w:color="auto" w:fill="DBE5F1"/>
        </w:rPr>
      </w:pPr>
    </w:p>
    <w:p w14:paraId="354A99CD" w14:textId="71A94931" w:rsidR="00DF4781" w:rsidRDefault="00DF4781" w:rsidP="00A059E5">
      <w:pPr>
        <w:jc w:val="right"/>
        <w:rPr>
          <w:rFonts w:ascii="Arial" w:hAnsi="Arial" w:cs="Arial"/>
          <w:b/>
          <w:sz w:val="22"/>
          <w:bdr w:val="single" w:sz="4" w:space="0" w:color="000000" w:shadow="1"/>
          <w:shd w:val="clear" w:color="auto" w:fill="DBE5F1"/>
        </w:rPr>
      </w:pPr>
    </w:p>
    <w:p w14:paraId="0669D9E6" w14:textId="4C7D3424" w:rsidR="00DF4781" w:rsidRDefault="00DF4781" w:rsidP="00A059E5">
      <w:pPr>
        <w:jc w:val="right"/>
        <w:rPr>
          <w:rFonts w:ascii="Arial" w:hAnsi="Arial" w:cs="Arial"/>
          <w:b/>
          <w:sz w:val="22"/>
          <w:bdr w:val="single" w:sz="4" w:space="0" w:color="000000" w:shadow="1"/>
          <w:shd w:val="clear" w:color="auto" w:fill="DBE5F1"/>
        </w:rPr>
      </w:pPr>
    </w:p>
    <w:p w14:paraId="7A46253D" w14:textId="530BE04D" w:rsidR="00DF4781" w:rsidRDefault="00DF4781" w:rsidP="00A059E5">
      <w:pPr>
        <w:jc w:val="right"/>
        <w:rPr>
          <w:rFonts w:ascii="Arial" w:hAnsi="Arial" w:cs="Arial"/>
          <w:b/>
          <w:sz w:val="22"/>
          <w:bdr w:val="single" w:sz="4" w:space="0" w:color="000000" w:shadow="1"/>
          <w:shd w:val="clear" w:color="auto" w:fill="DBE5F1"/>
        </w:rPr>
      </w:pPr>
    </w:p>
    <w:p w14:paraId="09A8D6C6" w14:textId="3298E15A" w:rsidR="00DF4781" w:rsidRDefault="00DF4781" w:rsidP="00A059E5">
      <w:pPr>
        <w:jc w:val="right"/>
        <w:rPr>
          <w:rFonts w:ascii="Arial" w:hAnsi="Arial" w:cs="Arial"/>
          <w:b/>
          <w:sz w:val="22"/>
          <w:bdr w:val="single" w:sz="4" w:space="0" w:color="000000" w:shadow="1"/>
          <w:shd w:val="clear" w:color="auto" w:fill="DBE5F1"/>
        </w:rPr>
      </w:pPr>
    </w:p>
    <w:p w14:paraId="2E0A030D" w14:textId="079CBA20" w:rsidR="00DF4781" w:rsidRDefault="00DF4781" w:rsidP="00A059E5">
      <w:pPr>
        <w:jc w:val="right"/>
        <w:rPr>
          <w:rFonts w:ascii="Arial" w:hAnsi="Arial" w:cs="Arial"/>
          <w:b/>
          <w:sz w:val="22"/>
          <w:bdr w:val="single" w:sz="4" w:space="0" w:color="000000" w:shadow="1"/>
          <w:shd w:val="clear" w:color="auto" w:fill="DBE5F1"/>
        </w:rPr>
      </w:pPr>
    </w:p>
    <w:p w14:paraId="229D0603" w14:textId="67901606" w:rsidR="00DF4781" w:rsidRDefault="00DF4781" w:rsidP="00A059E5">
      <w:pPr>
        <w:jc w:val="right"/>
        <w:rPr>
          <w:rFonts w:ascii="Arial" w:hAnsi="Arial" w:cs="Arial"/>
          <w:b/>
          <w:sz w:val="22"/>
          <w:bdr w:val="single" w:sz="4" w:space="0" w:color="000000" w:shadow="1"/>
          <w:shd w:val="clear" w:color="auto" w:fill="DBE5F1"/>
        </w:rPr>
      </w:pPr>
    </w:p>
    <w:p w14:paraId="1DA9DE04" w14:textId="77777777" w:rsidR="00DF4781" w:rsidRDefault="00DF4781" w:rsidP="00A059E5">
      <w:pPr>
        <w:jc w:val="right"/>
        <w:rPr>
          <w:rFonts w:ascii="Arial" w:hAnsi="Arial" w:cs="Arial"/>
          <w:b/>
          <w:sz w:val="22"/>
          <w:bdr w:val="single" w:sz="4" w:space="0" w:color="000000" w:shadow="1"/>
          <w:shd w:val="clear" w:color="auto" w:fill="DBE5F1"/>
        </w:rPr>
      </w:pPr>
    </w:p>
    <w:p w14:paraId="5CFF8C7E" w14:textId="5CB4E6B3" w:rsidR="0076415B" w:rsidRPr="00CF79FB" w:rsidRDefault="0076415B" w:rsidP="0076415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4</w:t>
      </w:r>
    </w:p>
    <w:p w14:paraId="23E84953" w14:textId="77777777" w:rsidR="00DF4781" w:rsidRPr="00B613A1" w:rsidRDefault="00DF4781" w:rsidP="00DF4781">
      <w:pPr>
        <w:rPr>
          <w:rFonts w:ascii="Arial" w:hAnsi="Arial" w:cs="Arial"/>
          <w:sz w:val="22"/>
        </w:rPr>
      </w:pPr>
    </w:p>
    <w:p w14:paraId="2151C75A" w14:textId="77777777" w:rsidR="00DF4781" w:rsidRPr="00B613A1" w:rsidRDefault="00DF4781" w:rsidP="00DF4781">
      <w:pPr>
        <w:rPr>
          <w:rFonts w:ascii="Arial" w:hAnsi="Arial" w:cs="Arial"/>
          <w:sz w:val="22"/>
        </w:rPr>
      </w:pPr>
    </w:p>
    <w:p w14:paraId="5932DE8A" w14:textId="77777777" w:rsidR="0076415B" w:rsidRPr="00F46A51" w:rsidRDefault="0076415B" w:rsidP="0076415B">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0F90426E" w14:textId="77777777" w:rsidR="0076415B" w:rsidRPr="00F46A51" w:rsidRDefault="0076415B" w:rsidP="0076415B">
      <w:pPr>
        <w:jc w:val="both"/>
        <w:rPr>
          <w:rFonts w:ascii="Arial" w:hAnsi="Arial" w:cs="Arial"/>
          <w:sz w:val="22"/>
        </w:rPr>
      </w:pPr>
    </w:p>
    <w:p w14:paraId="2C5137D3" w14:textId="77777777" w:rsidR="0076415B" w:rsidRPr="00F46A51" w:rsidRDefault="0076415B" w:rsidP="0076415B">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5A556774" w14:textId="77777777" w:rsidR="00DF4781" w:rsidRDefault="00DF4781" w:rsidP="00DF4781">
      <w:pPr>
        <w:rPr>
          <w:rFonts w:ascii="Arial" w:hAnsi="Arial" w:cs="Arial"/>
          <w:sz w:val="22"/>
        </w:rPr>
      </w:pPr>
    </w:p>
    <w:p w14:paraId="196EC1E2" w14:textId="77777777" w:rsidR="00DF4781" w:rsidRDefault="00DF4781" w:rsidP="00DF4781">
      <w:pPr>
        <w:jc w:val="center"/>
        <w:rPr>
          <w:rFonts w:ascii="Arial" w:hAnsi="Arial" w:cs="Arial"/>
          <w:b/>
          <w:sz w:val="22"/>
        </w:rPr>
      </w:pPr>
      <w:r>
        <w:rPr>
          <w:rFonts w:ascii="Arial" w:hAnsi="Arial" w:cs="Arial"/>
          <w:b/>
          <w:sz w:val="22"/>
        </w:rPr>
        <w:t>IZJAVA</w:t>
      </w:r>
    </w:p>
    <w:p w14:paraId="4910AE6D" w14:textId="77777777" w:rsidR="00DF4781" w:rsidRPr="00F46A51" w:rsidRDefault="00DF4781" w:rsidP="00DF4781">
      <w:pPr>
        <w:jc w:val="center"/>
        <w:rPr>
          <w:rFonts w:ascii="Arial" w:hAnsi="Arial" w:cs="Arial"/>
          <w:b/>
          <w:sz w:val="22"/>
        </w:rPr>
      </w:pPr>
      <w:r>
        <w:rPr>
          <w:rFonts w:ascii="Arial" w:hAnsi="Arial" w:cs="Arial"/>
          <w:b/>
          <w:sz w:val="22"/>
        </w:rPr>
        <w:t>o izpolnjevanju zahtev naročnika</w:t>
      </w:r>
    </w:p>
    <w:p w14:paraId="200075B3" w14:textId="77777777" w:rsidR="00DF4781" w:rsidRDefault="00DF4781" w:rsidP="00DF4781">
      <w:pPr>
        <w:rPr>
          <w:rFonts w:ascii="Arial" w:hAnsi="Arial" w:cs="Arial"/>
          <w:sz w:val="22"/>
        </w:rPr>
      </w:pPr>
    </w:p>
    <w:p w14:paraId="4CB00F4C" w14:textId="77777777" w:rsidR="00DF4781" w:rsidRDefault="00DF4781" w:rsidP="00DF4781">
      <w:pPr>
        <w:rPr>
          <w:rFonts w:ascii="Arial" w:hAnsi="Arial" w:cs="Arial"/>
          <w:sz w:val="22"/>
        </w:rPr>
      </w:pPr>
    </w:p>
    <w:p w14:paraId="1947A417" w14:textId="3C9EC14B" w:rsidR="00DF4781" w:rsidRDefault="00DF4781" w:rsidP="00DF4781">
      <w:pPr>
        <w:rPr>
          <w:rFonts w:ascii="Arial" w:hAnsi="Arial" w:cs="Arial"/>
          <w:sz w:val="22"/>
        </w:rPr>
      </w:pPr>
      <w:r w:rsidRPr="003A1A49">
        <w:rPr>
          <w:rFonts w:ascii="Arial" w:hAnsi="Arial" w:cs="Arial"/>
          <w:sz w:val="22"/>
        </w:rPr>
        <w:t>Izjavljamo, da</w:t>
      </w:r>
      <w:r w:rsidR="00131E02">
        <w:rPr>
          <w:rFonts w:ascii="Arial" w:hAnsi="Arial" w:cs="Arial"/>
          <w:sz w:val="22"/>
        </w:rPr>
        <w:t>:</w:t>
      </w:r>
    </w:p>
    <w:p w14:paraId="316A22EE" w14:textId="77777777" w:rsidR="00131E02" w:rsidRDefault="00131E02" w:rsidP="00DF4781">
      <w:pPr>
        <w:rPr>
          <w:rFonts w:ascii="Arial" w:hAnsi="Arial" w:cs="Arial"/>
          <w:sz w:val="22"/>
        </w:rPr>
      </w:pPr>
    </w:p>
    <w:p w14:paraId="039DE173" w14:textId="0621E771" w:rsidR="00B06014" w:rsidRPr="00FB0712" w:rsidRDefault="00B06014" w:rsidP="00B06014">
      <w:pPr>
        <w:pStyle w:val="Odstavekseznama"/>
        <w:numPr>
          <w:ilvl w:val="0"/>
          <w:numId w:val="10"/>
        </w:numPr>
        <w:ind w:left="284" w:hanging="142"/>
        <w:jc w:val="both"/>
        <w:rPr>
          <w:rFonts w:ascii="Arial" w:eastAsia="Times New Roman" w:hAnsi="Arial" w:cs="Arial"/>
          <w:sz w:val="22"/>
          <w:lang w:eastAsia="sl-SI"/>
        </w:rPr>
      </w:pPr>
      <w:r w:rsidRPr="00FB0712">
        <w:rPr>
          <w:rFonts w:ascii="Arial" w:hAnsi="Arial" w:cs="Arial"/>
          <w:sz w:val="22"/>
        </w:rPr>
        <w:t>z</w:t>
      </w:r>
      <w:r w:rsidR="001B5AE2" w:rsidRPr="00FB0712">
        <w:rPr>
          <w:rFonts w:ascii="Arial" w:eastAsia="Times New Roman" w:hAnsi="Arial" w:cs="Arial"/>
          <w:sz w:val="22"/>
          <w:lang w:eastAsia="sl-SI"/>
        </w:rPr>
        <w:t>biranje odpadkov zajema: zbiranje, prevoz, predelavo in odstranjevanje</w:t>
      </w:r>
      <w:r w:rsidR="00131E02" w:rsidRPr="00FB0712">
        <w:rPr>
          <w:rFonts w:ascii="Arial" w:eastAsia="Times New Roman" w:hAnsi="Arial" w:cs="Arial"/>
          <w:sz w:val="22"/>
          <w:lang w:eastAsia="sl-SI"/>
        </w:rPr>
        <w:t>;</w:t>
      </w:r>
    </w:p>
    <w:p w14:paraId="3FE8735E" w14:textId="77777777" w:rsidR="00E046B5" w:rsidRPr="00FB0712" w:rsidRDefault="00B06014"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o</w:t>
      </w:r>
      <w:r w:rsidR="001B5AE2" w:rsidRPr="00FB0712">
        <w:rPr>
          <w:rFonts w:ascii="Arial" w:eastAsiaTheme="minorHAnsi" w:hAnsi="Arial" w:cs="Arial"/>
          <w:sz w:val="22"/>
        </w:rPr>
        <w:t>bdelav</w:t>
      </w:r>
      <w:r w:rsidRPr="00FB0712">
        <w:rPr>
          <w:rFonts w:ascii="Arial" w:eastAsiaTheme="minorHAnsi" w:hAnsi="Arial" w:cs="Arial"/>
          <w:sz w:val="22"/>
        </w:rPr>
        <w:t>o</w:t>
      </w:r>
      <w:r w:rsidR="001B5AE2" w:rsidRPr="00FB0712">
        <w:rPr>
          <w:rFonts w:ascii="Arial" w:eastAsiaTheme="minorHAnsi" w:hAnsi="Arial" w:cs="Arial"/>
          <w:sz w:val="22"/>
        </w:rPr>
        <w:t xml:space="preserve"> odpadkov se </w:t>
      </w:r>
      <w:r w:rsidRPr="00FB0712">
        <w:rPr>
          <w:rFonts w:ascii="Arial" w:eastAsiaTheme="minorHAnsi" w:hAnsi="Arial" w:cs="Arial"/>
          <w:sz w:val="22"/>
        </w:rPr>
        <w:t>bomo</w:t>
      </w:r>
      <w:r w:rsidR="001B5AE2" w:rsidRPr="00FB0712">
        <w:rPr>
          <w:rFonts w:ascii="Arial" w:eastAsiaTheme="minorHAnsi" w:hAnsi="Arial" w:cs="Arial"/>
          <w:sz w:val="22"/>
        </w:rPr>
        <w:t xml:space="preserve"> vr</w:t>
      </w:r>
      <w:r w:rsidR="00E046B5" w:rsidRPr="00FB0712">
        <w:rPr>
          <w:rFonts w:ascii="Arial" w:eastAsiaTheme="minorHAnsi" w:hAnsi="Arial" w:cs="Arial"/>
          <w:sz w:val="22"/>
        </w:rPr>
        <w:t>šiti v / na prostorih naročnika;</w:t>
      </w:r>
    </w:p>
    <w:p w14:paraId="582F4D73" w14:textId="7FC701A6" w:rsidR="00E046B5" w:rsidRPr="00FB0712" w:rsidRDefault="00E046B5" w:rsidP="00131E02">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heme="minorHAnsi" w:hAnsi="Arial" w:cs="Arial"/>
          <w:sz w:val="22"/>
        </w:rPr>
        <w:t xml:space="preserve">bomo </w:t>
      </w:r>
      <w:r w:rsidRPr="00FB0712">
        <w:rPr>
          <w:rFonts w:ascii="Arial" w:hAnsi="Arial" w:cs="Arial"/>
          <w:sz w:val="22"/>
        </w:rPr>
        <w:t>z odpadki ravnali v skladu z veljavno zakonodajo v Republiki Sloveniji;</w:t>
      </w:r>
    </w:p>
    <w:p w14:paraId="00F2C7AB" w14:textId="616E7C81" w:rsidR="00B06014" w:rsidRPr="00FB0712" w:rsidRDefault="00B06014" w:rsidP="002E5AF1">
      <w:pPr>
        <w:pStyle w:val="Odstavekseznama"/>
        <w:numPr>
          <w:ilvl w:val="0"/>
          <w:numId w:val="10"/>
        </w:numPr>
        <w:ind w:left="284" w:hanging="142"/>
        <w:jc w:val="both"/>
        <w:rPr>
          <w:rFonts w:ascii="Arial" w:eastAsiaTheme="minorHAnsi" w:hAnsi="Arial" w:cs="Arial"/>
          <w:sz w:val="22"/>
        </w:rPr>
      </w:pPr>
      <w:r w:rsidRPr="00FB0712">
        <w:rPr>
          <w:rFonts w:ascii="Arial" w:eastAsiaTheme="minorHAnsi" w:hAnsi="Arial" w:cs="Arial"/>
          <w:sz w:val="22"/>
        </w:rPr>
        <w:t>zagotavljamo</w:t>
      </w:r>
      <w:r w:rsidR="001B5AE2" w:rsidRPr="00FB0712">
        <w:rPr>
          <w:rFonts w:ascii="Arial" w:eastAsiaTheme="minorHAnsi" w:hAnsi="Arial" w:cs="Arial"/>
          <w:sz w:val="22"/>
        </w:rPr>
        <w:t xml:space="preserve"> nadaljnjo obdelavo odpadkov v skladu z </w:t>
      </w:r>
      <w:r w:rsidR="002E5AF1" w:rsidRPr="00FB0712">
        <w:rPr>
          <w:rFonts w:ascii="Arial" w:eastAsiaTheme="minorHAnsi" w:hAnsi="Arial" w:cs="Arial"/>
          <w:sz w:val="22"/>
        </w:rPr>
        <w:t>Zakonom o varstvu okolja (Uradni list RS, št. 39/06 – uradno prečiščeno besedilo, 49/06 – ZMetD, 66/06 – odl. US, 33/07 – ZPNačrt, 57/08 – ZFO-1A, 70/08, 108/09, 108/09 – ZPNačrt-A, 48/12, 57/12, 92/13, 56/15, 102/15, 30/16, 61/17 – GZ, 21/18 – ZNOrg, 84/18 – ZIURKOE in 158/20 s kasnejšimi spremembami in dopolnitvami), skladno z Uredbo o odpadkih (Uradni list RS, št. 37/15, 69/15 in 129/20 s kasnejšimi spremembami in dopolnitvami) oziroma Uredbo o ravnanju z odpadki, ki nastajajo pri opravljanju zdravstvene in veterinarske dejavnosti ter z njima povezanih raziskavah (Ur.l. RS, št. 89/2008 s kasnejšimi spremembami in dopolnitvami)</w:t>
      </w:r>
      <w:r w:rsidR="00131E02" w:rsidRPr="00FB0712">
        <w:rPr>
          <w:rFonts w:ascii="Arial" w:eastAsiaTheme="minorHAnsi" w:hAnsi="Arial" w:cs="Arial"/>
          <w:sz w:val="22"/>
        </w:rPr>
        <w:t>;</w:t>
      </w:r>
    </w:p>
    <w:p w14:paraId="655A52F5" w14:textId="35179F74" w:rsidR="00D56A86" w:rsidRPr="00FB0712" w:rsidRDefault="00B06014" w:rsidP="001B5AE2">
      <w:pPr>
        <w:pStyle w:val="Odstavekseznama"/>
        <w:numPr>
          <w:ilvl w:val="0"/>
          <w:numId w:val="10"/>
        </w:numPr>
        <w:ind w:left="284" w:hanging="142"/>
        <w:jc w:val="both"/>
        <w:rPr>
          <w:rFonts w:ascii="Arial" w:hAnsi="Arial" w:cs="Arial"/>
          <w:sz w:val="22"/>
        </w:rPr>
      </w:pPr>
      <w:r w:rsidRPr="00FB0712">
        <w:rPr>
          <w:rFonts w:ascii="Arial" w:eastAsia="Times New Roman" w:hAnsi="Arial" w:cs="Arial"/>
          <w:sz w:val="22"/>
          <w:lang w:eastAsia="sl-SI"/>
        </w:rPr>
        <w:t>imamo</w:t>
      </w:r>
      <w:r w:rsidR="001B5AE2" w:rsidRPr="00FB0712">
        <w:rPr>
          <w:rFonts w:ascii="Arial" w:eastAsia="Times New Roman" w:hAnsi="Arial" w:cs="Arial"/>
          <w:sz w:val="22"/>
          <w:lang w:eastAsia="sl-SI"/>
        </w:rPr>
        <w:t xml:space="preserve"> dovoljenje Ministrstva za okolje in prostor in Agencije Republike Slovenije za okolje oziroma pristojnega ministrstva, </w:t>
      </w:r>
      <w:r w:rsidR="001B5AE2" w:rsidRPr="00FB0712">
        <w:rPr>
          <w:rFonts w:ascii="Arial" w:eastAsiaTheme="minorHAnsi" w:hAnsi="Arial" w:cs="Arial"/>
          <w:sz w:val="22"/>
        </w:rPr>
        <w:t xml:space="preserve">za zbiranje odpadkov </w:t>
      </w:r>
      <w:r w:rsidR="00131E02" w:rsidRPr="00FB0712">
        <w:rPr>
          <w:rFonts w:ascii="Arial" w:eastAsiaTheme="minorHAnsi" w:hAnsi="Arial" w:cs="Arial"/>
          <w:sz w:val="22"/>
        </w:rPr>
        <w:t>za</w:t>
      </w:r>
      <w:r w:rsidR="001B5AE2" w:rsidRPr="00FB0712">
        <w:rPr>
          <w:rFonts w:ascii="Arial" w:eastAsiaTheme="minorHAnsi" w:hAnsi="Arial" w:cs="Arial"/>
          <w:sz w:val="22"/>
        </w:rPr>
        <w:t xml:space="preserve"> klasifikacijsko številko</w:t>
      </w:r>
      <w:r w:rsidR="00131E02" w:rsidRPr="00FB0712">
        <w:rPr>
          <w:rFonts w:ascii="Arial" w:eastAsiaTheme="minorHAnsi" w:hAnsi="Arial" w:cs="Arial"/>
          <w:sz w:val="22"/>
        </w:rPr>
        <w:t xml:space="preserve"> za katero oddajamo ponudbo</w:t>
      </w:r>
      <w:r w:rsidR="00131E02" w:rsidRPr="00FB0712">
        <w:rPr>
          <w:rFonts w:ascii="Arial" w:eastAsia="Times New Roman" w:hAnsi="Arial" w:cs="Arial"/>
          <w:sz w:val="22"/>
          <w:lang w:eastAsia="sl-SI"/>
        </w:rPr>
        <w:t>;</w:t>
      </w:r>
      <w:r w:rsidR="00DC4438" w:rsidRPr="00FB0712">
        <w:rPr>
          <w:rFonts w:ascii="Arial" w:eastAsia="Times New Roman" w:hAnsi="Arial" w:cs="Arial"/>
          <w:sz w:val="22"/>
          <w:lang w:eastAsia="sl-SI"/>
        </w:rPr>
        <w:t xml:space="preserve"> </w:t>
      </w:r>
      <w:r w:rsidRPr="00FB0712">
        <w:rPr>
          <w:rFonts w:ascii="Arial" w:hAnsi="Arial" w:cs="Arial"/>
          <w:sz w:val="22"/>
        </w:rPr>
        <w:t xml:space="preserve">Vpisani smo </w:t>
      </w:r>
      <w:r w:rsidR="001B5AE2" w:rsidRPr="00FB0712">
        <w:rPr>
          <w:rFonts w:ascii="Arial" w:hAnsi="Arial" w:cs="Arial"/>
          <w:sz w:val="22"/>
        </w:rPr>
        <w:t>v evidenco pri ARSO za zbiralca ali predelovalca ali obdelovalca odpadkov za sklope za katerega oddaja ponudbo</w:t>
      </w:r>
      <w:r w:rsidR="00131E02" w:rsidRPr="00FB0712">
        <w:rPr>
          <w:rFonts w:ascii="Arial" w:hAnsi="Arial" w:cs="Arial"/>
          <w:sz w:val="22"/>
        </w:rPr>
        <w:t>;</w:t>
      </w:r>
    </w:p>
    <w:p w14:paraId="51A9FED0" w14:textId="52B10928" w:rsidR="00E046B5" w:rsidRPr="00FB0712" w:rsidRDefault="00D56A86" w:rsidP="00730670">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bomo izvajali s</w:t>
      </w:r>
      <w:r w:rsidR="001B5AE2" w:rsidRPr="00FB0712">
        <w:rPr>
          <w:rFonts w:ascii="Arial" w:eastAsia="Times New Roman" w:hAnsi="Arial" w:cs="Arial"/>
          <w:sz w:val="22"/>
          <w:lang w:eastAsia="sl-SI"/>
        </w:rPr>
        <w:t>protni izpis evidenčnih listov (izstavljeno bo pooblastilo)</w:t>
      </w:r>
      <w:r w:rsidR="00131E02" w:rsidRPr="00FB0712">
        <w:rPr>
          <w:rFonts w:ascii="Arial" w:eastAsia="Times New Roman" w:hAnsi="Arial" w:cs="Arial"/>
          <w:sz w:val="22"/>
          <w:lang w:eastAsia="sl-SI"/>
        </w:rPr>
        <w:t>;</w:t>
      </w:r>
      <w:r w:rsidR="001B5AE2" w:rsidRPr="00FB0712">
        <w:rPr>
          <w:rFonts w:ascii="Arial" w:eastAsia="Times New Roman" w:hAnsi="Arial" w:cs="Arial"/>
          <w:sz w:val="22"/>
          <w:lang w:eastAsia="sl-SI"/>
        </w:rPr>
        <w:t xml:space="preserve"> </w:t>
      </w:r>
    </w:p>
    <w:p w14:paraId="33BA6EE3" w14:textId="765A3927" w:rsidR="00FB0712" w:rsidRPr="00FB0712" w:rsidRDefault="00FB0712" w:rsidP="00FB0712">
      <w:pPr>
        <w:pStyle w:val="Odstavekseznama"/>
        <w:numPr>
          <w:ilvl w:val="0"/>
          <w:numId w:val="10"/>
        </w:numPr>
        <w:ind w:left="284" w:hanging="142"/>
        <w:jc w:val="both"/>
        <w:rPr>
          <w:rFonts w:ascii="Arial" w:eastAsiaTheme="minorHAnsi" w:hAnsi="Arial" w:cs="Arial"/>
          <w:sz w:val="22"/>
        </w:rPr>
      </w:pPr>
      <w:r w:rsidRPr="00FB0712">
        <w:rPr>
          <w:rFonts w:ascii="Arial" w:eastAsiaTheme="minorHAnsi" w:hAnsi="Arial" w:cs="Arial"/>
          <w:sz w:val="22"/>
        </w:rPr>
        <w:t>ob izstavitvi računa bomo dodati evidenčne liste izpisane iz informacijskega sistema IS o ravnanju z odpadki;</w:t>
      </w:r>
    </w:p>
    <w:p w14:paraId="6CB920D1" w14:textId="61EB4F87" w:rsidR="00FB0712" w:rsidRPr="00FB0712" w:rsidRDefault="00FB0712" w:rsidP="00FB0712">
      <w:pPr>
        <w:pStyle w:val="Odstavekseznama"/>
        <w:numPr>
          <w:ilvl w:val="0"/>
          <w:numId w:val="10"/>
        </w:numPr>
        <w:ind w:left="284" w:hanging="142"/>
        <w:jc w:val="both"/>
        <w:rPr>
          <w:rFonts w:ascii="Arial" w:eastAsiaTheme="minorHAnsi" w:hAnsi="Arial" w:cs="Arial"/>
          <w:sz w:val="22"/>
        </w:rPr>
      </w:pPr>
      <w:r w:rsidRPr="00FB0712">
        <w:rPr>
          <w:rFonts w:ascii="Arial" w:eastAsiaTheme="minorHAnsi" w:hAnsi="Arial" w:cs="Arial"/>
          <w:sz w:val="22"/>
        </w:rPr>
        <w:t>ob vsakem evidenčnem listu bomo priložili tehtalni list. Tehtalni list se priloži računu. Prevoznik zagotovi tehtanje količine odpadkov na prevzemnem mestu v SBI.</w:t>
      </w:r>
    </w:p>
    <w:p w14:paraId="22B51DA4" w14:textId="49B371CA" w:rsidR="00E046B5" w:rsidRPr="00FB0712" w:rsidRDefault="00E046B5"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ob</w:t>
      </w:r>
      <w:r w:rsidR="001B5AE2" w:rsidRPr="00FB0712">
        <w:rPr>
          <w:rFonts w:ascii="Arial" w:eastAsia="Times New Roman" w:hAnsi="Arial" w:cs="Arial"/>
          <w:sz w:val="22"/>
          <w:lang w:eastAsia="sl-SI"/>
        </w:rPr>
        <w:t xml:space="preserve"> oddaji odpadka in potrditvi evidenčnega lista </w:t>
      </w:r>
      <w:r w:rsidRPr="00FB0712">
        <w:rPr>
          <w:rFonts w:ascii="Arial" w:eastAsia="Times New Roman" w:hAnsi="Arial" w:cs="Arial"/>
          <w:sz w:val="22"/>
          <w:lang w:eastAsia="sl-SI"/>
        </w:rPr>
        <w:t>postanemo</w:t>
      </w:r>
      <w:r w:rsidR="001B5AE2" w:rsidRPr="00FB0712">
        <w:rPr>
          <w:rFonts w:ascii="Arial" w:eastAsia="Times New Roman" w:hAnsi="Arial" w:cs="Arial"/>
          <w:sz w:val="22"/>
          <w:lang w:eastAsia="sl-SI"/>
        </w:rPr>
        <w:t xml:space="preserve"> lastnik odpadka. Za prevzeto količino odpadka </w:t>
      </w:r>
      <w:r w:rsidRPr="00FB0712">
        <w:rPr>
          <w:rFonts w:ascii="Arial" w:eastAsia="Times New Roman" w:hAnsi="Arial" w:cs="Arial"/>
          <w:sz w:val="22"/>
          <w:lang w:eastAsia="sl-SI"/>
        </w:rPr>
        <w:t xml:space="preserve">bomo </w:t>
      </w:r>
      <w:r w:rsidR="001B5AE2" w:rsidRPr="00FB0712">
        <w:rPr>
          <w:rFonts w:ascii="Arial" w:eastAsia="Times New Roman" w:hAnsi="Arial" w:cs="Arial"/>
          <w:sz w:val="22"/>
          <w:lang w:eastAsia="sl-SI"/>
        </w:rPr>
        <w:t>poroča</w:t>
      </w:r>
      <w:r w:rsidRPr="00FB0712">
        <w:rPr>
          <w:rFonts w:ascii="Arial" w:eastAsia="Times New Roman" w:hAnsi="Arial" w:cs="Arial"/>
          <w:sz w:val="22"/>
          <w:lang w:eastAsia="sl-SI"/>
        </w:rPr>
        <w:t>li</w:t>
      </w:r>
      <w:r w:rsidR="001B5AE2" w:rsidRPr="00FB0712">
        <w:rPr>
          <w:rFonts w:ascii="Arial" w:eastAsia="Times New Roman" w:hAnsi="Arial" w:cs="Arial"/>
          <w:sz w:val="22"/>
          <w:lang w:eastAsia="sl-SI"/>
        </w:rPr>
        <w:t xml:space="preserve"> s pooblastilom naročnika na Agencijo RS za okolje za vsak posamezen prevzem in za pravilno poročanje tudi odgovarja</w:t>
      </w:r>
      <w:r w:rsidRPr="00FB0712">
        <w:rPr>
          <w:rFonts w:ascii="Arial" w:eastAsia="Times New Roman" w:hAnsi="Arial" w:cs="Arial"/>
          <w:sz w:val="22"/>
          <w:lang w:eastAsia="sl-SI"/>
        </w:rPr>
        <w:t>li</w:t>
      </w:r>
      <w:r w:rsidR="00131E02" w:rsidRPr="00FB0712">
        <w:rPr>
          <w:rFonts w:ascii="Arial" w:eastAsia="Times New Roman" w:hAnsi="Arial" w:cs="Arial"/>
          <w:sz w:val="22"/>
          <w:lang w:eastAsia="sl-SI"/>
        </w:rPr>
        <w:t>;</w:t>
      </w:r>
    </w:p>
    <w:p w14:paraId="361138D1" w14:textId="6C1B13DC" w:rsidR="00E046B5" w:rsidRPr="00FB0712" w:rsidRDefault="00E046B5"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bomo uporabljali</w:t>
      </w:r>
      <w:r w:rsidR="001B5AE2" w:rsidRPr="00FB0712">
        <w:rPr>
          <w:rFonts w:ascii="Arial" w:eastAsia="Times New Roman" w:hAnsi="Arial" w:cs="Arial"/>
          <w:sz w:val="22"/>
          <w:lang w:eastAsia="sl-SI"/>
        </w:rPr>
        <w:t xml:space="preserve"> prevozna sredstva, namenjena izključno prevozu odpadkov glede na</w:t>
      </w:r>
      <w:r w:rsidR="001B5AE2" w:rsidRPr="00FB0712">
        <w:rPr>
          <w:rFonts w:ascii="Arial" w:hAnsi="Arial" w:cs="Arial"/>
          <w:sz w:val="22"/>
        </w:rPr>
        <w:t xml:space="preserve"> klasifikacijsko številko odpadkov - vrsto odpadka</w:t>
      </w:r>
      <w:r w:rsidR="001B5AE2" w:rsidRPr="00FB0712">
        <w:rPr>
          <w:rFonts w:ascii="Arial" w:eastAsia="Times New Roman" w:hAnsi="Arial" w:cs="Arial"/>
          <w:sz w:val="22"/>
          <w:lang w:eastAsia="sl-SI"/>
        </w:rPr>
        <w:t xml:space="preserve">. Prevozna sredstva </w:t>
      </w:r>
      <w:r w:rsidRPr="00FB0712">
        <w:rPr>
          <w:rFonts w:ascii="Arial" w:eastAsia="Times New Roman" w:hAnsi="Arial" w:cs="Arial"/>
          <w:sz w:val="22"/>
          <w:lang w:eastAsia="sl-SI"/>
        </w:rPr>
        <w:t>so</w:t>
      </w:r>
      <w:r w:rsidR="001B5AE2" w:rsidRPr="00FB0712">
        <w:rPr>
          <w:rFonts w:ascii="Arial" w:eastAsia="Times New Roman" w:hAnsi="Arial" w:cs="Arial"/>
          <w:sz w:val="22"/>
          <w:lang w:eastAsia="sl-SI"/>
        </w:rPr>
        <w:t xml:space="preserve"> skladna z določili zakonoda</w:t>
      </w:r>
      <w:r w:rsidRPr="00FB0712">
        <w:rPr>
          <w:rFonts w:ascii="Arial" w:eastAsia="Times New Roman" w:hAnsi="Arial" w:cs="Arial"/>
          <w:sz w:val="22"/>
          <w:lang w:eastAsia="sl-SI"/>
        </w:rPr>
        <w:t>je in vsemi zahtevami naročnika</w:t>
      </w:r>
      <w:r w:rsidR="00131E02" w:rsidRPr="00FB0712">
        <w:rPr>
          <w:rFonts w:ascii="Arial" w:eastAsia="Times New Roman" w:hAnsi="Arial" w:cs="Arial"/>
          <w:sz w:val="22"/>
          <w:lang w:eastAsia="sl-SI"/>
        </w:rPr>
        <w:t>;</w:t>
      </w:r>
    </w:p>
    <w:p w14:paraId="0906D465" w14:textId="5E9B7FF0" w:rsidR="00DF4781" w:rsidRPr="00FB0712" w:rsidRDefault="00DF4781"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hAnsi="Arial" w:cs="Arial"/>
          <w:sz w:val="22"/>
        </w:rPr>
        <w:t>zagotavljamo, da bo</w:t>
      </w:r>
      <w:r w:rsidR="00E046B5" w:rsidRPr="00FB0712">
        <w:rPr>
          <w:rFonts w:ascii="Arial" w:hAnsi="Arial" w:cs="Arial"/>
          <w:sz w:val="22"/>
        </w:rPr>
        <w:t>mo</w:t>
      </w:r>
      <w:r w:rsidRPr="00FB0712">
        <w:rPr>
          <w:rFonts w:ascii="Arial" w:hAnsi="Arial" w:cs="Arial"/>
          <w:sz w:val="22"/>
        </w:rPr>
        <w:t xml:space="preserve"> pred izdajo odločitve na podlagi morebitnega poziva naročnika v roku </w:t>
      </w:r>
      <w:r w:rsidR="007548FF" w:rsidRPr="00FB0712">
        <w:rPr>
          <w:rFonts w:ascii="Arial" w:hAnsi="Arial" w:cs="Arial"/>
          <w:sz w:val="22"/>
        </w:rPr>
        <w:t>osem (</w:t>
      </w:r>
      <w:r w:rsidR="00E046B5" w:rsidRPr="00FB0712">
        <w:rPr>
          <w:rFonts w:ascii="Arial" w:hAnsi="Arial" w:cs="Arial"/>
          <w:sz w:val="22"/>
        </w:rPr>
        <w:t>8</w:t>
      </w:r>
      <w:r w:rsidR="007548FF" w:rsidRPr="00FB0712">
        <w:rPr>
          <w:rFonts w:ascii="Arial" w:hAnsi="Arial" w:cs="Arial"/>
          <w:sz w:val="22"/>
        </w:rPr>
        <w:t>)</w:t>
      </w:r>
      <w:r w:rsidR="00E046B5" w:rsidRPr="00FB0712">
        <w:rPr>
          <w:rFonts w:ascii="Arial" w:hAnsi="Arial" w:cs="Arial"/>
          <w:sz w:val="22"/>
        </w:rPr>
        <w:t xml:space="preserve"> delovnih dni </w:t>
      </w:r>
      <w:r w:rsidRPr="00FB0712">
        <w:rPr>
          <w:rFonts w:ascii="Arial" w:hAnsi="Arial" w:cs="Arial"/>
          <w:sz w:val="22"/>
        </w:rPr>
        <w:t>od prejema poziva, naročniku v preizkus/testiranje dostavil vzorce ponujene embalaže/zabojnikov na sedež naročnika za obdobje, ki ga bo določil naročnik (v kolikor je bila zahtevana za sklop). Vzorec mora biti enak ponujenemu izdelku</w:t>
      </w:r>
      <w:r w:rsidR="00131E02" w:rsidRPr="00FB0712">
        <w:rPr>
          <w:rFonts w:ascii="Arial" w:hAnsi="Arial" w:cs="Arial"/>
          <w:sz w:val="22"/>
        </w:rPr>
        <w:t xml:space="preserve"> v vseh pogledih-končni izdelek.</w:t>
      </w:r>
    </w:p>
    <w:p w14:paraId="0E88003E" w14:textId="4C9CCCAE" w:rsidR="00FB0712" w:rsidRDefault="00FB0712" w:rsidP="00FB0712">
      <w:pPr>
        <w:jc w:val="both"/>
        <w:rPr>
          <w:rFonts w:ascii="Arial" w:eastAsia="Times New Roman" w:hAnsi="Arial" w:cs="Arial"/>
          <w:sz w:val="22"/>
          <w:lang w:eastAsia="sl-SI"/>
        </w:rPr>
      </w:pPr>
    </w:p>
    <w:p w14:paraId="38A48E5F" w14:textId="2EB1D094" w:rsidR="00FB0712" w:rsidRPr="00FB0712" w:rsidRDefault="00FB0712" w:rsidP="00FB0712">
      <w:pPr>
        <w:jc w:val="both"/>
        <w:rPr>
          <w:rFonts w:ascii="Arial" w:eastAsia="Times New Roman" w:hAnsi="Arial" w:cs="Arial"/>
          <w:sz w:val="22"/>
          <w:lang w:eastAsia="sl-SI"/>
        </w:rPr>
      </w:pPr>
      <w:r>
        <w:rPr>
          <w:rFonts w:ascii="Arial" w:eastAsia="Times New Roman" w:hAnsi="Arial" w:cs="Arial"/>
          <w:sz w:val="22"/>
          <w:lang w:eastAsia="sl-SI"/>
        </w:rPr>
        <w:t>Z</w:t>
      </w:r>
      <w:r w:rsidRPr="00FB0712">
        <w:rPr>
          <w:rFonts w:ascii="Arial" w:eastAsia="Times New Roman" w:hAnsi="Arial" w:cs="Arial"/>
          <w:sz w:val="22"/>
          <w:lang w:eastAsia="sl-SI"/>
        </w:rPr>
        <w:t>avezuje</w:t>
      </w:r>
      <w:r>
        <w:rPr>
          <w:rFonts w:ascii="Arial" w:eastAsia="Times New Roman" w:hAnsi="Arial" w:cs="Arial"/>
          <w:sz w:val="22"/>
          <w:lang w:eastAsia="sl-SI"/>
        </w:rPr>
        <w:t>mo se</w:t>
      </w:r>
      <w:r w:rsidRPr="00FB0712">
        <w:rPr>
          <w:rFonts w:ascii="Arial" w:eastAsia="Times New Roman" w:hAnsi="Arial" w:cs="Arial"/>
          <w:sz w:val="22"/>
          <w:lang w:eastAsia="sl-SI"/>
        </w:rPr>
        <w:t>:</w:t>
      </w:r>
    </w:p>
    <w:p w14:paraId="1BF6AB88" w14:textId="77777777" w:rsidR="00FB0712" w:rsidRPr="00FB0712" w:rsidRDefault="00FB0712" w:rsidP="00FB0712">
      <w:pPr>
        <w:jc w:val="both"/>
        <w:rPr>
          <w:rFonts w:ascii="Arial" w:eastAsia="Times New Roman" w:hAnsi="Arial" w:cs="Arial"/>
          <w:sz w:val="22"/>
          <w:lang w:eastAsia="sl-SI"/>
        </w:rPr>
      </w:pPr>
    </w:p>
    <w:p w14:paraId="611F42CB" w14:textId="48D728C2"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z odpadki ravnati v skladu z veljavno zakonodajo v Republiki Sloveniji;</w:t>
      </w:r>
    </w:p>
    <w:p w14:paraId="07523D0B" w14:textId="3685914E"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vsako pošiljko odpadkov odpremiti z elektronskim evidenčnim listom, ki mora biti izpolnjen v skladu z veljavno zakonodajo v Republiki Sloveniji;</w:t>
      </w:r>
    </w:p>
    <w:p w14:paraId="78FC738F" w14:textId="766BF740"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prevzem odpadkov</w:t>
      </w:r>
      <w:r>
        <w:rPr>
          <w:rFonts w:ascii="Arial" w:hAnsi="Arial" w:cs="Arial"/>
          <w:sz w:val="22"/>
        </w:rPr>
        <w:t xml:space="preserve"> izvesti po specifikaciji iz </w:t>
      </w:r>
      <w:r w:rsidRPr="00FB0712">
        <w:rPr>
          <w:rFonts w:ascii="Arial" w:hAnsi="Arial" w:cs="Arial"/>
          <w:sz w:val="22"/>
        </w:rPr>
        <w:t>dokumentacije</w:t>
      </w:r>
      <w:r>
        <w:rPr>
          <w:rFonts w:ascii="Arial" w:hAnsi="Arial" w:cs="Arial"/>
          <w:sz w:val="22"/>
        </w:rPr>
        <w:t xml:space="preserve"> v zvezi z oddajo javnega naročila</w:t>
      </w:r>
      <w:r w:rsidRPr="00FB0712">
        <w:rPr>
          <w:rFonts w:ascii="Arial" w:hAnsi="Arial" w:cs="Arial"/>
          <w:sz w:val="22"/>
        </w:rPr>
        <w:t>;</w:t>
      </w:r>
    </w:p>
    <w:p w14:paraId="07EA275E" w14:textId="5E4FEF1C"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prevzemati odpadke iz zbirnih mest naročnika;</w:t>
      </w:r>
    </w:p>
    <w:p w14:paraId="3CF502B6" w14:textId="61BDF756"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lastRenderedPageBreak/>
        <w:t>ločeno zbrane prevzete odpadke oddati v nadaljnjo obdelavo pooblaščenemu zbiralcu ali predelovalcu ali obdelovalcu skupaj s pripadajočimi evidenčnimi listi;</w:t>
      </w:r>
    </w:p>
    <w:p w14:paraId="1E75D77C" w14:textId="77E29D92"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podpisovati elektronski evidenčni list v imenu naročnika;</w:t>
      </w:r>
    </w:p>
    <w:p w14:paraId="366508C0" w14:textId="4887E13C"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razpolagati z zadostnim, ustrezno usposobljenim kadrom, ustreznimi transportnimi sredstvi, prostori in opremo za zbiranje (začasno skladiščenje) in odvoz odpadkov, v skladu s tehničnimi standardi in drugimi zakonskimi predpisi;</w:t>
      </w:r>
    </w:p>
    <w:p w14:paraId="4CD643E1" w14:textId="77777777" w:rsidR="00DF4781" w:rsidRDefault="00DF4781" w:rsidP="00DF4781">
      <w:pPr>
        <w:jc w:val="both"/>
        <w:rPr>
          <w:rFonts w:ascii="Arial" w:hAnsi="Arial" w:cs="Arial"/>
          <w:sz w:val="22"/>
        </w:rPr>
      </w:pPr>
    </w:p>
    <w:p w14:paraId="52F6FFBB" w14:textId="77777777" w:rsidR="00DF4781" w:rsidRPr="005A08D0" w:rsidRDefault="00DF4781" w:rsidP="00DF4781">
      <w:pPr>
        <w:rPr>
          <w:rFonts w:ascii="Arial" w:hAnsi="Arial" w:cs="Arial"/>
          <w:sz w:val="22"/>
        </w:rPr>
      </w:pPr>
      <w:r w:rsidRPr="005A08D0">
        <w:rPr>
          <w:rFonts w:ascii="Arial" w:hAnsi="Arial" w:cs="Arial"/>
          <w:sz w:val="22"/>
        </w:rPr>
        <w:t xml:space="preserve">Pod kazensko in materialno odgovornostjo izjavljamo da:  </w:t>
      </w:r>
    </w:p>
    <w:p w14:paraId="68BD7F79" w14:textId="77777777" w:rsidR="00DF4781" w:rsidRPr="00A059E5" w:rsidRDefault="00DF4781" w:rsidP="00DF4781">
      <w:pPr>
        <w:jc w:val="both"/>
        <w:rPr>
          <w:rFonts w:ascii="Arial" w:hAnsi="Arial" w:cs="Arial"/>
          <w:sz w:val="22"/>
        </w:rPr>
      </w:pPr>
    </w:p>
    <w:p w14:paraId="698FB373" w14:textId="5A177EC0" w:rsidR="00131E02" w:rsidRPr="00131E02" w:rsidRDefault="00131E02" w:rsidP="00FB0712">
      <w:pPr>
        <w:pStyle w:val="Odstavekseznama"/>
        <w:numPr>
          <w:ilvl w:val="0"/>
          <w:numId w:val="10"/>
        </w:numPr>
        <w:ind w:left="284" w:hanging="142"/>
        <w:jc w:val="both"/>
        <w:rPr>
          <w:rFonts w:ascii="Arial" w:hAnsi="Arial" w:cs="Arial"/>
          <w:sz w:val="22"/>
        </w:rPr>
      </w:pPr>
      <w:r>
        <w:rPr>
          <w:rFonts w:ascii="Arial" w:hAnsi="Arial" w:cs="Arial"/>
          <w:sz w:val="22"/>
        </w:rPr>
        <w:t xml:space="preserve">ponudba </w:t>
      </w:r>
      <w:r w:rsidR="00DF4781" w:rsidRPr="009264A4">
        <w:rPr>
          <w:rFonts w:ascii="Arial" w:hAnsi="Arial" w:cs="Arial"/>
          <w:sz w:val="22"/>
        </w:rPr>
        <w:t xml:space="preserve">ustreza vsem </w:t>
      </w:r>
      <w:r w:rsidR="00DF4781">
        <w:rPr>
          <w:rFonts w:ascii="Arial" w:hAnsi="Arial" w:cs="Arial"/>
          <w:sz w:val="22"/>
        </w:rPr>
        <w:t>tehničnim, strokovnim in ostalim zahtevam</w:t>
      </w:r>
      <w:r w:rsidR="00DF4781" w:rsidRPr="00732CD0">
        <w:rPr>
          <w:rFonts w:ascii="Arial" w:hAnsi="Arial" w:cs="Arial"/>
          <w:sz w:val="22"/>
        </w:rPr>
        <w:t xml:space="preserve"> naročnika iz poglavja 3 te dokumentacije</w:t>
      </w:r>
      <w:r>
        <w:rPr>
          <w:rFonts w:ascii="Arial" w:hAnsi="Arial" w:cs="Arial"/>
          <w:sz w:val="22"/>
        </w:rPr>
        <w:t>;</w:t>
      </w:r>
    </w:p>
    <w:p w14:paraId="77CC3524" w14:textId="77777777" w:rsidR="00DF4781" w:rsidRPr="00A059E5" w:rsidRDefault="00DF4781" w:rsidP="00FB0712">
      <w:pPr>
        <w:pStyle w:val="Odstavekseznama"/>
        <w:numPr>
          <w:ilvl w:val="0"/>
          <w:numId w:val="10"/>
        </w:numPr>
        <w:ind w:left="284" w:hanging="142"/>
        <w:jc w:val="both"/>
        <w:rPr>
          <w:rFonts w:ascii="Arial" w:hAnsi="Arial" w:cs="Arial"/>
          <w:sz w:val="22"/>
        </w:rPr>
      </w:pPr>
      <w:r w:rsidRPr="009264A4">
        <w:rPr>
          <w:rFonts w:ascii="Arial" w:hAnsi="Arial" w:cs="Arial"/>
          <w:sz w:val="22"/>
        </w:rPr>
        <w:t>potrjuje</w:t>
      </w:r>
      <w:r>
        <w:rPr>
          <w:rFonts w:ascii="Arial" w:hAnsi="Arial" w:cs="Arial"/>
          <w:sz w:val="22"/>
        </w:rPr>
        <w:t>mo</w:t>
      </w:r>
      <w:r w:rsidRPr="009264A4">
        <w:rPr>
          <w:rFonts w:ascii="Arial" w:hAnsi="Arial" w:cs="Arial"/>
          <w:sz w:val="22"/>
        </w:rPr>
        <w:t>, da se strinja</w:t>
      </w:r>
      <w:r>
        <w:rPr>
          <w:rFonts w:ascii="Arial" w:hAnsi="Arial" w:cs="Arial"/>
          <w:sz w:val="22"/>
        </w:rPr>
        <w:t>mo</w:t>
      </w:r>
      <w:r w:rsidRPr="009264A4">
        <w:rPr>
          <w:rFonts w:ascii="Arial" w:hAnsi="Arial" w:cs="Arial"/>
          <w:sz w:val="22"/>
        </w:rPr>
        <w:t xml:space="preserve"> tudi z ostalimi zahtevami in določili iz </w:t>
      </w:r>
      <w:r w:rsidRPr="00A5375F">
        <w:rPr>
          <w:rFonts w:ascii="Arial" w:hAnsi="Arial" w:cs="Arial"/>
          <w:sz w:val="22"/>
        </w:rPr>
        <w:t>dokumentacij</w:t>
      </w:r>
      <w:r>
        <w:rPr>
          <w:rFonts w:ascii="Arial" w:hAnsi="Arial" w:cs="Arial"/>
          <w:sz w:val="22"/>
        </w:rPr>
        <w:t>e</w:t>
      </w:r>
      <w:r w:rsidRPr="00A5375F">
        <w:rPr>
          <w:rFonts w:ascii="Arial" w:hAnsi="Arial" w:cs="Arial"/>
          <w:sz w:val="22"/>
        </w:rPr>
        <w:t xml:space="preserve"> v zvezi z oddajo javnega naročila</w:t>
      </w:r>
      <w:r w:rsidRPr="009264A4">
        <w:rPr>
          <w:rFonts w:ascii="Arial" w:hAnsi="Arial" w:cs="Arial"/>
          <w:sz w:val="22"/>
        </w:rPr>
        <w:t xml:space="preserve"> in vseh prilog.</w:t>
      </w:r>
    </w:p>
    <w:p w14:paraId="0AC4B81D" w14:textId="77777777" w:rsidR="00DF4781" w:rsidRDefault="00DF4781" w:rsidP="00DF4781">
      <w:pPr>
        <w:rPr>
          <w:rFonts w:ascii="Arial" w:hAnsi="Arial" w:cs="Arial"/>
          <w:sz w:val="22"/>
        </w:rPr>
      </w:pPr>
    </w:p>
    <w:p w14:paraId="37D7EE80" w14:textId="6EA27E39" w:rsidR="00DF4781" w:rsidRDefault="00DF4781" w:rsidP="00DF4781">
      <w:pPr>
        <w:rPr>
          <w:rFonts w:ascii="Arial" w:hAnsi="Arial" w:cs="Arial"/>
          <w:sz w:val="22"/>
        </w:rPr>
      </w:pPr>
      <w:r w:rsidRPr="00732CD0">
        <w:rPr>
          <w:rFonts w:ascii="Arial" w:hAnsi="Arial" w:cs="Arial"/>
          <w:b/>
          <w:sz w:val="22"/>
          <w:u w:val="single"/>
        </w:rPr>
        <w:t>Priloge:</w:t>
      </w:r>
      <w:r w:rsidRPr="009264A4">
        <w:rPr>
          <w:rFonts w:ascii="Arial" w:hAnsi="Arial" w:cs="Arial"/>
          <w:sz w:val="22"/>
        </w:rPr>
        <w:t xml:space="preserve"> </w:t>
      </w:r>
    </w:p>
    <w:p w14:paraId="71E586A7" w14:textId="3B6DF138" w:rsidR="00DF4781" w:rsidRPr="00131E02" w:rsidRDefault="00DF4781" w:rsidP="009E3B64">
      <w:pPr>
        <w:pStyle w:val="Odstavekseznama"/>
        <w:numPr>
          <w:ilvl w:val="0"/>
          <w:numId w:val="43"/>
        </w:numPr>
        <w:ind w:left="426"/>
        <w:rPr>
          <w:rFonts w:ascii="Arial" w:eastAsia="Times New Roman" w:hAnsi="Arial" w:cs="Arial"/>
          <w:sz w:val="22"/>
          <w:lang w:eastAsia="sl-SI"/>
        </w:rPr>
      </w:pPr>
      <w:r w:rsidRPr="00131E02">
        <w:rPr>
          <w:rFonts w:ascii="Arial" w:eastAsia="Times New Roman" w:hAnsi="Arial" w:cs="Arial"/>
          <w:sz w:val="22"/>
          <w:lang w:eastAsia="sl-SI"/>
        </w:rPr>
        <w:t xml:space="preserve">Dokazila o ustreznosti za embalažo, v kolikor je zahtevana za sklop za katerega je ponudnik oddal ponudbo </w:t>
      </w:r>
      <w:r w:rsidR="00E046B5" w:rsidRPr="00131E02">
        <w:rPr>
          <w:rFonts w:ascii="Arial" w:eastAsia="Times New Roman" w:hAnsi="Arial" w:cs="Arial"/>
          <w:sz w:val="22"/>
          <w:lang w:eastAsia="sl-SI"/>
        </w:rPr>
        <w:t>(</w:t>
      </w:r>
      <w:r w:rsidR="00E046B5" w:rsidRPr="004164B2">
        <w:rPr>
          <w:rFonts w:ascii="Arial" w:eastAsia="Times New Roman" w:hAnsi="Arial" w:cs="Arial"/>
          <w:sz w:val="22"/>
          <w:lang w:eastAsia="sl-SI"/>
        </w:rPr>
        <w:t xml:space="preserve">katalog iz katerega </w:t>
      </w:r>
      <w:r w:rsidR="00E046B5">
        <w:rPr>
          <w:rFonts w:ascii="Arial" w:eastAsia="Times New Roman" w:hAnsi="Arial" w:cs="Arial"/>
          <w:sz w:val="22"/>
          <w:lang w:eastAsia="sl-SI"/>
        </w:rPr>
        <w:t>je</w:t>
      </w:r>
      <w:r w:rsidR="00E046B5" w:rsidRPr="004164B2">
        <w:rPr>
          <w:rFonts w:ascii="Arial" w:eastAsia="Times New Roman" w:hAnsi="Arial" w:cs="Arial"/>
          <w:sz w:val="22"/>
          <w:lang w:eastAsia="sl-SI"/>
        </w:rPr>
        <w:t xml:space="preserve"> razvidno izpolnjevanje </w:t>
      </w:r>
      <w:r w:rsidR="00E046B5">
        <w:rPr>
          <w:rFonts w:ascii="Arial" w:eastAsia="Times New Roman" w:hAnsi="Arial" w:cs="Arial"/>
          <w:sz w:val="22"/>
          <w:lang w:eastAsia="sl-SI"/>
        </w:rPr>
        <w:t xml:space="preserve">zahtev naročnika, </w:t>
      </w:r>
      <w:r w:rsidRPr="00131E02">
        <w:rPr>
          <w:rFonts w:ascii="Arial" w:eastAsia="Times New Roman" w:hAnsi="Arial" w:cs="Arial"/>
          <w:sz w:val="22"/>
          <w:lang w:eastAsia="sl-SI"/>
        </w:rPr>
        <w:t>prospekti, certifikati itd.)</w:t>
      </w:r>
    </w:p>
    <w:p w14:paraId="0EF86040" w14:textId="26E5A72C" w:rsidR="0066663F" w:rsidRPr="00131E02" w:rsidRDefault="00131E02" w:rsidP="009E3B64">
      <w:pPr>
        <w:pStyle w:val="Odstavekseznama"/>
        <w:numPr>
          <w:ilvl w:val="0"/>
          <w:numId w:val="43"/>
        </w:numPr>
        <w:ind w:left="426"/>
        <w:rPr>
          <w:rFonts w:ascii="Arial" w:eastAsia="Times New Roman" w:hAnsi="Arial" w:cs="Arial"/>
          <w:sz w:val="22"/>
          <w:lang w:eastAsia="sl-SI"/>
        </w:rPr>
      </w:pPr>
      <w:r>
        <w:rPr>
          <w:rFonts w:ascii="Arial" w:eastAsia="Times New Roman" w:hAnsi="Arial" w:cs="Arial"/>
          <w:sz w:val="22"/>
          <w:lang w:eastAsia="sl-SI"/>
        </w:rPr>
        <w:t>D</w:t>
      </w:r>
      <w:r w:rsidR="00DF4781" w:rsidRPr="00131E02">
        <w:rPr>
          <w:rFonts w:ascii="Arial" w:eastAsia="Times New Roman" w:hAnsi="Arial" w:cs="Arial"/>
          <w:sz w:val="22"/>
          <w:lang w:eastAsia="sl-SI"/>
        </w:rPr>
        <w:t xml:space="preserve">ovoljenje </w:t>
      </w:r>
      <w:r w:rsidR="0066663F" w:rsidRPr="00131E02">
        <w:rPr>
          <w:rFonts w:ascii="Arial" w:eastAsia="Times New Roman" w:hAnsi="Arial" w:cs="Arial"/>
          <w:sz w:val="22"/>
          <w:lang w:eastAsia="sl-SI"/>
        </w:rPr>
        <w:t>za prevoz ter dovoljenje za zbiranje odpadka, za  klasifikacijsko številko odpadka za katere oddaja ponudbo</w:t>
      </w:r>
      <w:r>
        <w:rPr>
          <w:rFonts w:ascii="Arial" w:eastAsia="Times New Roman" w:hAnsi="Arial" w:cs="Arial"/>
          <w:sz w:val="22"/>
          <w:lang w:eastAsia="sl-SI"/>
        </w:rPr>
        <w:t>,</w:t>
      </w:r>
    </w:p>
    <w:p w14:paraId="59AA58BB" w14:textId="05E2BE1F" w:rsidR="0066663F" w:rsidRPr="00131E02" w:rsidRDefault="00131E02" w:rsidP="009E3B64">
      <w:pPr>
        <w:pStyle w:val="Odstavekseznama"/>
        <w:numPr>
          <w:ilvl w:val="0"/>
          <w:numId w:val="43"/>
        </w:numPr>
        <w:ind w:left="426"/>
        <w:rPr>
          <w:rFonts w:ascii="Arial" w:eastAsia="Times New Roman" w:hAnsi="Arial" w:cs="Arial"/>
          <w:sz w:val="22"/>
          <w:lang w:eastAsia="sl-SI"/>
        </w:rPr>
      </w:pPr>
      <w:r w:rsidRPr="00131E02">
        <w:rPr>
          <w:rFonts w:ascii="Arial" w:eastAsia="Times New Roman" w:hAnsi="Arial" w:cs="Arial"/>
          <w:sz w:val="22"/>
          <w:lang w:eastAsia="sl-SI"/>
        </w:rPr>
        <w:t>D</w:t>
      </w:r>
      <w:r w:rsidR="00DF4781" w:rsidRPr="00131E02">
        <w:rPr>
          <w:rFonts w:ascii="Arial" w:eastAsia="Times New Roman" w:hAnsi="Arial" w:cs="Arial"/>
          <w:sz w:val="22"/>
          <w:lang w:eastAsia="sl-SI"/>
        </w:rPr>
        <w:t xml:space="preserve">okazilo o vpisu v evidenco zbiralcev odpadkov iz zdravstva glede na </w:t>
      </w:r>
      <w:r w:rsidR="0066663F" w:rsidRPr="00131E02">
        <w:rPr>
          <w:rFonts w:ascii="Arial" w:eastAsia="Times New Roman" w:hAnsi="Arial" w:cs="Arial"/>
          <w:sz w:val="22"/>
          <w:lang w:eastAsia="sl-SI"/>
        </w:rPr>
        <w:t>klasifikacijsko številko odpadka za katere oddaja ponudbo.</w:t>
      </w:r>
    </w:p>
    <w:p w14:paraId="77BBE41E" w14:textId="68E42FB4" w:rsidR="00DF4781" w:rsidRPr="00DF4781" w:rsidRDefault="00DF4781" w:rsidP="0066663F">
      <w:pPr>
        <w:pStyle w:val="Odstavekseznama"/>
        <w:rPr>
          <w:rFonts w:ascii="Arial" w:hAnsi="Arial" w:cs="Arial"/>
          <w:b/>
          <w:strike/>
          <w:sz w:val="22"/>
          <w:highlight w:val="yellow"/>
        </w:rPr>
      </w:pPr>
    </w:p>
    <w:p w14:paraId="7E2B51AC" w14:textId="476B00A6" w:rsidR="00DF4781" w:rsidRPr="00FB0712" w:rsidRDefault="00FB0712" w:rsidP="00DF4781">
      <w:pPr>
        <w:rPr>
          <w:rFonts w:ascii="Arial" w:hAnsi="Arial" w:cs="Arial"/>
          <w:b/>
          <w:sz w:val="22"/>
          <w:u w:val="single"/>
        </w:rPr>
      </w:pPr>
      <w:r w:rsidRPr="00FB0712">
        <w:rPr>
          <w:rFonts w:ascii="Arial" w:hAnsi="Arial" w:cs="Arial"/>
          <w:b/>
          <w:sz w:val="22"/>
          <w:u w:val="single"/>
        </w:rPr>
        <w:t>Kot del te izjave štejejo tudi vprašanja in odgovori, objavljeni na portalu javnih naročil.</w:t>
      </w:r>
    </w:p>
    <w:p w14:paraId="60B90ACD" w14:textId="15D368FA" w:rsidR="00DF4781" w:rsidRDefault="00DF4781" w:rsidP="00DF4781">
      <w:pPr>
        <w:tabs>
          <w:tab w:val="num" w:pos="426"/>
        </w:tabs>
        <w:jc w:val="both"/>
        <w:rPr>
          <w:rFonts w:ascii="Arial" w:hAnsi="Arial" w:cs="Arial"/>
          <w:i/>
          <w:sz w:val="20"/>
          <w:szCs w:val="20"/>
        </w:rPr>
      </w:pPr>
    </w:p>
    <w:p w14:paraId="35E0550E" w14:textId="26B2BB1E" w:rsidR="00DF4781" w:rsidRPr="00495C88" w:rsidRDefault="00DF4781" w:rsidP="00DF4781">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Pr>
          <w:rFonts w:ascii="Arial" w:hAnsi="Arial" w:cs="Arial"/>
          <w:i/>
          <w:sz w:val="20"/>
          <w:szCs w:val="20"/>
        </w:rPr>
        <w:t>Zbiranje</w:t>
      </w:r>
      <w:r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Pr="00172D52">
        <w:rPr>
          <w:rFonts w:ascii="Arial" w:hAnsi="Arial" w:cs="Arial"/>
          <w:i/>
          <w:sz w:val="20"/>
          <w:szCs w:val="20"/>
        </w:rPr>
        <w:t>JN______/20</w:t>
      </w:r>
      <w:r>
        <w:rPr>
          <w:rFonts w:ascii="Arial" w:hAnsi="Arial" w:cs="Arial"/>
          <w:i/>
          <w:sz w:val="20"/>
          <w:szCs w:val="20"/>
        </w:rPr>
        <w:t>2</w:t>
      </w:r>
      <w:r w:rsidR="005A317F">
        <w:rPr>
          <w:rFonts w:ascii="Arial" w:hAnsi="Arial" w:cs="Arial"/>
          <w:i/>
          <w:sz w:val="20"/>
          <w:szCs w:val="20"/>
        </w:rPr>
        <w:t>2</w:t>
      </w:r>
      <w:r w:rsidRPr="00172D52">
        <w:rPr>
          <w:rFonts w:ascii="Arial" w:hAnsi="Arial" w:cs="Arial"/>
          <w:i/>
          <w:sz w:val="20"/>
          <w:szCs w:val="20"/>
        </w:rPr>
        <w:t>-___</w:t>
      </w:r>
      <w:r w:rsidRPr="00495C88">
        <w:rPr>
          <w:rFonts w:ascii="Arial" w:hAnsi="Arial" w:cs="Arial"/>
          <w:i/>
          <w:sz w:val="20"/>
          <w:szCs w:val="20"/>
        </w:rPr>
        <w:t>.</w:t>
      </w:r>
    </w:p>
    <w:p w14:paraId="7A2BDA37" w14:textId="77777777" w:rsidR="00DF4781" w:rsidRPr="005F1F2E" w:rsidRDefault="00DF4781" w:rsidP="00DF4781">
      <w:pPr>
        <w:rPr>
          <w:rFonts w:ascii="Arial" w:hAnsi="Arial" w:cs="Arial"/>
          <w:b/>
          <w:strike/>
          <w:sz w:val="22"/>
        </w:rPr>
      </w:pPr>
    </w:p>
    <w:p w14:paraId="7F5F71E7"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0BA1A9ED" w14:textId="77777777" w:rsidR="00DF4781" w:rsidRPr="00021098" w:rsidRDefault="00DF4781" w:rsidP="00DF4781">
      <w:pPr>
        <w:rPr>
          <w:rFonts w:ascii="Tahoma" w:hAnsi="Tahoma" w:cs="Tahoma"/>
          <w:sz w:val="20"/>
          <w:szCs w:val="20"/>
        </w:rPr>
      </w:pPr>
    </w:p>
    <w:p w14:paraId="54009814"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5D70CD6" w14:textId="77777777" w:rsidR="00DF4781" w:rsidRPr="005F1F2E" w:rsidRDefault="00DF4781" w:rsidP="00DF4781">
      <w:pPr>
        <w:rPr>
          <w:rFonts w:ascii="Arial" w:hAnsi="Arial" w:cs="Arial"/>
          <w:strike/>
          <w:sz w:val="22"/>
        </w:rPr>
      </w:pPr>
    </w:p>
    <w:p w14:paraId="161431DB" w14:textId="5A9D9778" w:rsidR="00DF4781" w:rsidRDefault="00DF4781" w:rsidP="00DF4781">
      <w:pPr>
        <w:rPr>
          <w:rFonts w:ascii="Arial" w:hAnsi="Arial" w:cs="Arial"/>
          <w:strike/>
          <w:sz w:val="22"/>
        </w:rPr>
      </w:pPr>
    </w:p>
    <w:p w14:paraId="6AC8C1F7" w14:textId="4A3F8109" w:rsidR="00131E02" w:rsidRDefault="00131E02" w:rsidP="00DF4781">
      <w:pPr>
        <w:rPr>
          <w:rFonts w:ascii="Arial" w:hAnsi="Arial" w:cs="Arial"/>
          <w:strike/>
          <w:sz w:val="22"/>
        </w:rPr>
      </w:pPr>
    </w:p>
    <w:p w14:paraId="01460433" w14:textId="234988B1" w:rsidR="00131E02" w:rsidRDefault="00131E02" w:rsidP="00DF4781">
      <w:pPr>
        <w:rPr>
          <w:rFonts w:ascii="Arial" w:hAnsi="Arial" w:cs="Arial"/>
          <w:strike/>
          <w:sz w:val="22"/>
        </w:rPr>
      </w:pPr>
    </w:p>
    <w:p w14:paraId="570DA333" w14:textId="32E22F0F" w:rsidR="00131E02" w:rsidRDefault="00131E02" w:rsidP="00DF4781">
      <w:pPr>
        <w:rPr>
          <w:rFonts w:ascii="Arial" w:hAnsi="Arial" w:cs="Arial"/>
          <w:strike/>
          <w:sz w:val="22"/>
        </w:rPr>
      </w:pPr>
    </w:p>
    <w:p w14:paraId="2A340FBE" w14:textId="12614533" w:rsidR="00131E02" w:rsidRDefault="00131E02" w:rsidP="00DF4781">
      <w:pPr>
        <w:rPr>
          <w:rFonts w:ascii="Arial" w:hAnsi="Arial" w:cs="Arial"/>
          <w:strike/>
          <w:sz w:val="22"/>
        </w:rPr>
      </w:pPr>
    </w:p>
    <w:p w14:paraId="38A8640F" w14:textId="40F04ED4" w:rsidR="00131E02" w:rsidRDefault="00131E02" w:rsidP="00DF4781">
      <w:pPr>
        <w:rPr>
          <w:rFonts w:ascii="Arial" w:hAnsi="Arial" w:cs="Arial"/>
          <w:strike/>
          <w:sz w:val="22"/>
        </w:rPr>
      </w:pPr>
    </w:p>
    <w:p w14:paraId="5E0D0078" w14:textId="29F29307" w:rsidR="00131E02" w:rsidRDefault="00131E02" w:rsidP="00DF4781">
      <w:pPr>
        <w:rPr>
          <w:rFonts w:ascii="Arial" w:hAnsi="Arial" w:cs="Arial"/>
          <w:strike/>
          <w:sz w:val="22"/>
        </w:rPr>
      </w:pPr>
    </w:p>
    <w:p w14:paraId="59FF3C99" w14:textId="33DC63D2" w:rsidR="00131E02" w:rsidRDefault="00131E02" w:rsidP="00DF4781">
      <w:pPr>
        <w:rPr>
          <w:rFonts w:ascii="Arial" w:hAnsi="Arial" w:cs="Arial"/>
          <w:strike/>
          <w:sz w:val="22"/>
        </w:rPr>
      </w:pPr>
    </w:p>
    <w:p w14:paraId="28EE4A1B" w14:textId="00E58F08" w:rsidR="00131E02" w:rsidRDefault="00131E02" w:rsidP="00DF4781">
      <w:pPr>
        <w:rPr>
          <w:rFonts w:ascii="Arial" w:hAnsi="Arial" w:cs="Arial"/>
          <w:strike/>
          <w:sz w:val="22"/>
        </w:rPr>
      </w:pPr>
    </w:p>
    <w:p w14:paraId="01ACDDA8" w14:textId="044A61D2" w:rsidR="00131E02" w:rsidRDefault="00131E02" w:rsidP="00DF4781">
      <w:pPr>
        <w:rPr>
          <w:rFonts w:ascii="Arial" w:hAnsi="Arial" w:cs="Arial"/>
          <w:strike/>
          <w:sz w:val="22"/>
        </w:rPr>
      </w:pPr>
    </w:p>
    <w:p w14:paraId="34975908" w14:textId="12DC042A" w:rsidR="00131E02" w:rsidRDefault="00131E02" w:rsidP="00DF4781">
      <w:pPr>
        <w:rPr>
          <w:rFonts w:ascii="Arial" w:hAnsi="Arial" w:cs="Arial"/>
          <w:strike/>
          <w:sz w:val="22"/>
        </w:rPr>
      </w:pPr>
    </w:p>
    <w:p w14:paraId="1D988CF6" w14:textId="3BD2B388" w:rsidR="00131E02" w:rsidRDefault="00131E02" w:rsidP="00DF4781">
      <w:pPr>
        <w:rPr>
          <w:rFonts w:ascii="Arial" w:hAnsi="Arial" w:cs="Arial"/>
          <w:strike/>
          <w:sz w:val="22"/>
        </w:rPr>
      </w:pPr>
    </w:p>
    <w:p w14:paraId="1D3E3C41" w14:textId="1F6897C9" w:rsidR="00131E02" w:rsidRDefault="00131E02" w:rsidP="00DF4781">
      <w:pPr>
        <w:rPr>
          <w:rFonts w:ascii="Arial" w:hAnsi="Arial" w:cs="Arial"/>
          <w:strike/>
          <w:sz w:val="22"/>
        </w:rPr>
      </w:pPr>
    </w:p>
    <w:p w14:paraId="0A93B2BE" w14:textId="65EE5FF4" w:rsidR="00131E02" w:rsidRDefault="00131E02" w:rsidP="00DF4781">
      <w:pPr>
        <w:rPr>
          <w:rFonts w:ascii="Arial" w:hAnsi="Arial" w:cs="Arial"/>
          <w:strike/>
          <w:sz w:val="22"/>
        </w:rPr>
      </w:pPr>
    </w:p>
    <w:p w14:paraId="04E3F3ED" w14:textId="73CE313C" w:rsidR="00131E02" w:rsidRDefault="00131E02" w:rsidP="00DF4781">
      <w:pPr>
        <w:rPr>
          <w:rFonts w:ascii="Arial" w:hAnsi="Arial" w:cs="Arial"/>
          <w:strike/>
          <w:sz w:val="22"/>
        </w:rPr>
      </w:pPr>
    </w:p>
    <w:p w14:paraId="4843B4F8" w14:textId="405054BB" w:rsidR="00131E02" w:rsidRDefault="00131E02" w:rsidP="00DF4781">
      <w:pPr>
        <w:rPr>
          <w:rFonts w:ascii="Arial" w:hAnsi="Arial" w:cs="Arial"/>
          <w:strike/>
          <w:sz w:val="22"/>
        </w:rPr>
      </w:pPr>
    </w:p>
    <w:p w14:paraId="64CF73CE" w14:textId="53FA9EC9" w:rsidR="00131E02" w:rsidRDefault="00131E02" w:rsidP="00DF4781">
      <w:pPr>
        <w:rPr>
          <w:rFonts w:ascii="Arial" w:hAnsi="Arial" w:cs="Arial"/>
          <w:strike/>
          <w:sz w:val="22"/>
        </w:rPr>
      </w:pPr>
    </w:p>
    <w:p w14:paraId="50AA5E7C" w14:textId="1240C01C" w:rsidR="00131E02" w:rsidRDefault="00131E02" w:rsidP="00DF4781">
      <w:pPr>
        <w:rPr>
          <w:rFonts w:ascii="Arial" w:hAnsi="Arial" w:cs="Arial"/>
          <w:strike/>
          <w:sz w:val="22"/>
        </w:rPr>
      </w:pPr>
    </w:p>
    <w:p w14:paraId="5916B0D0" w14:textId="5F923F5D" w:rsidR="00131E02" w:rsidRDefault="00131E02" w:rsidP="00DF4781">
      <w:pPr>
        <w:rPr>
          <w:rFonts w:ascii="Arial" w:hAnsi="Arial" w:cs="Arial"/>
          <w:strike/>
          <w:sz w:val="22"/>
        </w:rPr>
      </w:pPr>
    </w:p>
    <w:p w14:paraId="0895BD69" w14:textId="0EABD92D" w:rsidR="00131E02" w:rsidRDefault="00131E02" w:rsidP="00DF4781">
      <w:pPr>
        <w:rPr>
          <w:rFonts w:ascii="Arial" w:hAnsi="Arial" w:cs="Arial"/>
          <w:strike/>
          <w:sz w:val="22"/>
        </w:rPr>
      </w:pPr>
    </w:p>
    <w:p w14:paraId="71B74DA4" w14:textId="39E3CB1E" w:rsidR="00131E02" w:rsidRDefault="00131E02" w:rsidP="00DF4781">
      <w:pPr>
        <w:rPr>
          <w:rFonts w:ascii="Arial" w:hAnsi="Arial" w:cs="Arial"/>
          <w:strike/>
          <w:sz w:val="22"/>
        </w:rPr>
      </w:pPr>
    </w:p>
    <w:p w14:paraId="72F40501" w14:textId="2A353204" w:rsidR="00131E02" w:rsidRDefault="00131E02" w:rsidP="00DF4781">
      <w:pPr>
        <w:rPr>
          <w:rFonts w:ascii="Arial" w:hAnsi="Arial" w:cs="Arial"/>
          <w:strike/>
          <w:sz w:val="22"/>
        </w:rPr>
      </w:pPr>
    </w:p>
    <w:p w14:paraId="284EEAF4" w14:textId="77777777" w:rsidR="009264A4" w:rsidRDefault="009264A4" w:rsidP="009264A4">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591777">
        <w:rPr>
          <w:rFonts w:ascii="Arial" w:hAnsi="Arial" w:cs="Arial"/>
          <w:b/>
          <w:sz w:val="22"/>
          <w:bdr w:val="single" w:sz="4" w:space="0" w:color="000000" w:shadow="1"/>
          <w:shd w:val="clear" w:color="auto" w:fill="DBE5F1"/>
        </w:rPr>
        <w:t>5</w:t>
      </w:r>
    </w:p>
    <w:p w14:paraId="76984C42" w14:textId="77777777" w:rsidR="009264A4" w:rsidRDefault="009264A4" w:rsidP="009264A4">
      <w:pPr>
        <w:rPr>
          <w:rFonts w:ascii="Arial" w:hAnsi="Arial" w:cs="Arial"/>
          <w:sz w:val="22"/>
        </w:rPr>
      </w:pPr>
    </w:p>
    <w:p w14:paraId="4BB273F7" w14:textId="77777777" w:rsidR="009264A4" w:rsidRPr="00F46A51" w:rsidRDefault="009264A4" w:rsidP="008F6F00">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817AB77" w14:textId="77777777" w:rsidR="009264A4" w:rsidRPr="00F46A51" w:rsidRDefault="009264A4" w:rsidP="008F6F00">
      <w:pPr>
        <w:jc w:val="both"/>
        <w:rPr>
          <w:rFonts w:ascii="Arial" w:hAnsi="Arial" w:cs="Arial"/>
          <w:sz w:val="22"/>
        </w:rPr>
      </w:pPr>
    </w:p>
    <w:p w14:paraId="5F19BAD0" w14:textId="77777777" w:rsidR="009264A4" w:rsidRPr="00F46A51" w:rsidRDefault="009264A4" w:rsidP="008F6F00">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79209B72" w14:textId="77777777" w:rsidR="009264A4" w:rsidRPr="00B63520" w:rsidRDefault="009264A4" w:rsidP="008F6F00">
      <w:pPr>
        <w:jc w:val="both"/>
        <w:rPr>
          <w:rFonts w:ascii="Arial" w:hAnsi="Arial" w:cs="Arial"/>
          <w:sz w:val="22"/>
        </w:rPr>
      </w:pPr>
    </w:p>
    <w:p w14:paraId="72F8551A" w14:textId="77777777" w:rsidR="009264A4" w:rsidRPr="00B63520" w:rsidRDefault="009264A4" w:rsidP="008F6F00">
      <w:pPr>
        <w:jc w:val="both"/>
        <w:rPr>
          <w:rFonts w:ascii="Arial" w:hAnsi="Arial" w:cs="Arial"/>
          <w:sz w:val="22"/>
        </w:rPr>
      </w:pPr>
    </w:p>
    <w:p w14:paraId="3BE5CDD7" w14:textId="77777777" w:rsidR="009264A4" w:rsidRDefault="009264A4" w:rsidP="008F6F00">
      <w:pPr>
        <w:jc w:val="center"/>
        <w:rPr>
          <w:rFonts w:ascii="Arial" w:hAnsi="Arial" w:cs="Arial"/>
          <w:b/>
          <w:sz w:val="22"/>
        </w:rPr>
      </w:pPr>
      <w:r w:rsidRPr="005A08D0">
        <w:rPr>
          <w:rFonts w:ascii="Arial" w:hAnsi="Arial" w:cs="Arial"/>
          <w:b/>
          <w:sz w:val="22"/>
        </w:rPr>
        <w:t xml:space="preserve">I Z J A V </w:t>
      </w:r>
      <w:r>
        <w:rPr>
          <w:rFonts w:ascii="Arial" w:hAnsi="Arial" w:cs="Arial"/>
          <w:b/>
          <w:sz w:val="22"/>
        </w:rPr>
        <w:t>A</w:t>
      </w:r>
    </w:p>
    <w:p w14:paraId="7A1693A2" w14:textId="77777777" w:rsidR="000A78D2" w:rsidRPr="005A08D0" w:rsidRDefault="000A78D2" w:rsidP="008F6F00">
      <w:pPr>
        <w:jc w:val="center"/>
        <w:rPr>
          <w:rFonts w:ascii="Arial" w:hAnsi="Arial" w:cs="Arial"/>
          <w:b/>
          <w:sz w:val="22"/>
        </w:rPr>
      </w:pPr>
      <w:r w:rsidRPr="000A78D2">
        <w:rPr>
          <w:rFonts w:ascii="Arial" w:hAnsi="Arial" w:cs="Arial"/>
          <w:b/>
          <w:sz w:val="22"/>
        </w:rPr>
        <w:t>o sprejemanju pogojev dokumentacije v zvezi z oddajo javnega naročila</w:t>
      </w:r>
    </w:p>
    <w:p w14:paraId="4F2AA895" w14:textId="77777777" w:rsidR="009264A4" w:rsidRPr="005A08D0" w:rsidRDefault="009264A4" w:rsidP="008F6F00">
      <w:pPr>
        <w:jc w:val="both"/>
        <w:rPr>
          <w:rFonts w:ascii="Arial" w:hAnsi="Arial" w:cs="Arial"/>
          <w:b/>
          <w:sz w:val="22"/>
        </w:rPr>
      </w:pPr>
    </w:p>
    <w:p w14:paraId="32924A59" w14:textId="77777777" w:rsidR="00074B8A" w:rsidRDefault="00074B8A" w:rsidP="008F6F00">
      <w:pPr>
        <w:jc w:val="both"/>
        <w:rPr>
          <w:rFonts w:ascii="Arial" w:hAnsi="Arial" w:cs="Arial"/>
          <w:noProof/>
          <w:color w:val="FF0000"/>
          <w:sz w:val="22"/>
        </w:rPr>
      </w:pPr>
    </w:p>
    <w:p w14:paraId="313B1997" w14:textId="77777777" w:rsidR="00473865" w:rsidRPr="00074B8A" w:rsidRDefault="00473865" w:rsidP="008F6F00">
      <w:pPr>
        <w:jc w:val="both"/>
        <w:rPr>
          <w:rFonts w:ascii="Arial" w:hAnsi="Arial" w:cs="Arial"/>
          <w:noProof/>
          <w:sz w:val="22"/>
        </w:rPr>
      </w:pPr>
      <w:r w:rsidRPr="00074B8A">
        <w:rPr>
          <w:rFonts w:ascii="Arial" w:hAnsi="Arial" w:cs="Arial"/>
          <w:noProof/>
          <w:sz w:val="22"/>
        </w:rPr>
        <w:t>Izjavljamo, da:</w:t>
      </w:r>
    </w:p>
    <w:p w14:paraId="435186DA" w14:textId="77777777" w:rsidR="00074B8A" w:rsidRPr="00074B8A" w:rsidRDefault="00074B8A" w:rsidP="008F6F00">
      <w:pPr>
        <w:jc w:val="both"/>
        <w:rPr>
          <w:rFonts w:ascii="Arial" w:hAnsi="Arial" w:cs="Arial"/>
          <w:noProof/>
          <w:sz w:val="22"/>
        </w:rPr>
      </w:pPr>
    </w:p>
    <w:p w14:paraId="29AF4099" w14:textId="77777777" w:rsidR="00473865" w:rsidRPr="00074B8A" w:rsidRDefault="001E624C" w:rsidP="00D27491">
      <w:pPr>
        <w:numPr>
          <w:ilvl w:val="0"/>
          <w:numId w:val="4"/>
        </w:numPr>
        <w:jc w:val="both"/>
        <w:rPr>
          <w:rFonts w:ascii="Arial" w:hAnsi="Arial" w:cs="Arial"/>
          <w:sz w:val="22"/>
        </w:rPr>
      </w:pPr>
      <w:r>
        <w:rPr>
          <w:rFonts w:ascii="Arial" w:hAnsi="Arial" w:cs="Arial"/>
          <w:sz w:val="22"/>
        </w:rPr>
        <w:t xml:space="preserve">smo </w:t>
      </w:r>
      <w:r w:rsidRPr="001E624C">
        <w:rPr>
          <w:rFonts w:ascii="Arial" w:hAnsi="Arial" w:cs="Arial"/>
          <w:sz w:val="22"/>
        </w:rPr>
        <w:t>se pred pripravo ponudbe v celoti seznanili s pogoji in zahtevami iz dokumentacij</w:t>
      </w:r>
      <w:r w:rsidR="00473865" w:rsidRPr="00074B8A">
        <w:rPr>
          <w:rFonts w:ascii="Arial" w:hAnsi="Arial" w:cs="Arial"/>
          <w:sz w:val="22"/>
        </w:rPr>
        <w:t xml:space="preserve">e </w:t>
      </w:r>
      <w:r w:rsidRPr="001E624C">
        <w:rPr>
          <w:rFonts w:ascii="Arial" w:hAnsi="Arial" w:cs="Arial"/>
          <w:sz w:val="22"/>
        </w:rPr>
        <w:t xml:space="preserve">v zvezi z oddajo javnega naročila </w:t>
      </w:r>
      <w:r>
        <w:rPr>
          <w:rFonts w:ascii="Arial" w:hAnsi="Arial" w:cs="Arial"/>
          <w:sz w:val="22"/>
        </w:rPr>
        <w:t xml:space="preserve">in se </w:t>
      </w:r>
      <w:r w:rsidR="00473865" w:rsidRPr="00074B8A">
        <w:rPr>
          <w:rFonts w:ascii="Arial" w:hAnsi="Arial" w:cs="Arial"/>
          <w:sz w:val="22"/>
        </w:rPr>
        <w:t>v celoti strinjamo in sprejemamo pogoje in ostale zahteve naročnika, navedene v tej dokumentaciji v zvezi z oddajo javnega naročila</w:t>
      </w:r>
      <w:r w:rsidR="00074B8A" w:rsidRPr="00074B8A">
        <w:rPr>
          <w:rFonts w:ascii="Arial" w:hAnsi="Arial" w:cs="Arial"/>
          <w:sz w:val="22"/>
        </w:rPr>
        <w:t xml:space="preserve"> in njenih prilog</w:t>
      </w:r>
      <w:r>
        <w:rPr>
          <w:rFonts w:ascii="Arial" w:hAnsi="Arial" w:cs="Arial"/>
          <w:sz w:val="22"/>
        </w:rPr>
        <w:t>ah</w:t>
      </w:r>
      <w:r w:rsidR="00473865" w:rsidRPr="00074B8A">
        <w:rPr>
          <w:rFonts w:ascii="Arial" w:hAnsi="Arial" w:cs="Arial"/>
          <w:sz w:val="22"/>
        </w:rPr>
        <w:t>, brez kakršnihkoli omejitev,</w:t>
      </w:r>
    </w:p>
    <w:p w14:paraId="434DFA89" w14:textId="77777777" w:rsidR="00473865" w:rsidRDefault="00473865" w:rsidP="00D27491">
      <w:pPr>
        <w:numPr>
          <w:ilvl w:val="0"/>
          <w:numId w:val="4"/>
        </w:numPr>
        <w:jc w:val="both"/>
        <w:rPr>
          <w:rFonts w:ascii="Arial" w:hAnsi="Arial" w:cs="Arial"/>
          <w:sz w:val="22"/>
        </w:rPr>
      </w:pPr>
      <w:r w:rsidRPr="00074B8A">
        <w:rPr>
          <w:rFonts w:ascii="Arial" w:hAnsi="Arial" w:cs="Arial"/>
          <w:sz w:val="22"/>
        </w:rPr>
        <w:t>smo ob izdelavi po</w:t>
      </w:r>
      <w:r w:rsidR="0041784E">
        <w:rPr>
          <w:rFonts w:ascii="Arial" w:hAnsi="Arial" w:cs="Arial"/>
          <w:sz w:val="22"/>
        </w:rPr>
        <w:t>n</w:t>
      </w:r>
      <w:r w:rsidRPr="00074B8A">
        <w:rPr>
          <w:rFonts w:ascii="Arial" w:hAnsi="Arial" w:cs="Arial"/>
          <w:sz w:val="22"/>
        </w:rPr>
        <w:t>udbe pregledali celotno dokumentacijo v zvezi z oddajo javnega naročila,</w:t>
      </w:r>
    </w:p>
    <w:p w14:paraId="21912227" w14:textId="77777777" w:rsidR="001E624C" w:rsidRPr="00074B8A" w:rsidRDefault="001E624C" w:rsidP="00D27491">
      <w:pPr>
        <w:numPr>
          <w:ilvl w:val="0"/>
          <w:numId w:val="4"/>
        </w:numPr>
        <w:jc w:val="both"/>
        <w:rPr>
          <w:rFonts w:ascii="Arial" w:hAnsi="Arial" w:cs="Arial"/>
          <w:sz w:val="22"/>
        </w:rPr>
      </w:pPr>
      <w:r w:rsidRPr="001E624C">
        <w:rPr>
          <w:rFonts w:ascii="Arial" w:hAnsi="Arial" w:cs="Arial"/>
          <w:sz w:val="22"/>
        </w:rPr>
        <w:t>bomo pri izvedbi naročila v celoti upoštevali vse zahteve naročnika iz dokumentacije v zvezi z oddajo javnega naročila in vsa navodi</w:t>
      </w:r>
      <w:r>
        <w:rPr>
          <w:rFonts w:ascii="Arial" w:hAnsi="Arial" w:cs="Arial"/>
          <w:sz w:val="22"/>
        </w:rPr>
        <w:t>la, ki nam</w:t>
      </w:r>
      <w:r w:rsidR="00BE2E22">
        <w:rPr>
          <w:rFonts w:ascii="Arial" w:hAnsi="Arial" w:cs="Arial"/>
          <w:sz w:val="22"/>
        </w:rPr>
        <w:t xml:space="preserve"> bi jih v času izvajanja okvirnega sporazuma</w:t>
      </w:r>
      <w:r w:rsidRPr="001E624C">
        <w:rPr>
          <w:rFonts w:ascii="Arial" w:hAnsi="Arial" w:cs="Arial"/>
          <w:sz w:val="22"/>
        </w:rPr>
        <w:t xml:space="preserve"> dal naročnik</w:t>
      </w:r>
      <w:r>
        <w:rPr>
          <w:rFonts w:ascii="Arial" w:hAnsi="Arial" w:cs="Arial"/>
          <w:sz w:val="22"/>
        </w:rPr>
        <w:t>,</w:t>
      </w:r>
    </w:p>
    <w:p w14:paraId="57D7F77A" w14:textId="77777777" w:rsidR="00473865" w:rsidRPr="00074B8A" w:rsidRDefault="00473865" w:rsidP="00D27491">
      <w:pPr>
        <w:numPr>
          <w:ilvl w:val="0"/>
          <w:numId w:val="4"/>
        </w:numPr>
        <w:jc w:val="both"/>
        <w:rPr>
          <w:rFonts w:ascii="Arial" w:hAnsi="Arial" w:cs="Arial"/>
          <w:sz w:val="22"/>
        </w:rPr>
      </w:pPr>
      <w:r w:rsidRPr="00074B8A">
        <w:rPr>
          <w:rFonts w:ascii="Arial" w:hAnsi="Arial" w:cs="Arial"/>
          <w:sz w:val="22"/>
        </w:rPr>
        <w:t>smo v celoti seznanjeni z obsegom in zahtevnostjo javnega naročila,</w:t>
      </w:r>
    </w:p>
    <w:p w14:paraId="133DDDD6" w14:textId="77777777" w:rsidR="00473865" w:rsidRPr="00074B8A" w:rsidRDefault="00473865" w:rsidP="00D27491">
      <w:pPr>
        <w:numPr>
          <w:ilvl w:val="0"/>
          <w:numId w:val="4"/>
        </w:numPr>
        <w:jc w:val="both"/>
        <w:rPr>
          <w:rFonts w:ascii="Arial" w:hAnsi="Arial" w:cs="Arial"/>
          <w:sz w:val="22"/>
        </w:rPr>
      </w:pPr>
      <w:r w:rsidRPr="00074B8A">
        <w:rPr>
          <w:rFonts w:ascii="Arial" w:hAnsi="Arial" w:cs="Arial"/>
          <w:sz w:val="22"/>
        </w:rPr>
        <w:t>ne bomo imeli do naročnika kakršnegakoli odškodninskega zahtevka, če ne bomo izbrani za izvedbo javnega naročila,</w:t>
      </w:r>
    </w:p>
    <w:p w14:paraId="47741E67" w14:textId="77777777" w:rsidR="00473865" w:rsidRDefault="00473865" w:rsidP="00D27491">
      <w:pPr>
        <w:numPr>
          <w:ilvl w:val="0"/>
          <w:numId w:val="4"/>
        </w:numPr>
        <w:jc w:val="both"/>
        <w:rPr>
          <w:rFonts w:ascii="Arial" w:hAnsi="Arial" w:cs="Arial"/>
          <w:sz w:val="22"/>
        </w:rPr>
      </w:pPr>
      <w:r w:rsidRPr="00074B8A">
        <w:rPr>
          <w:rFonts w:ascii="Arial" w:hAnsi="Arial" w:cs="Arial"/>
          <w:sz w:val="22"/>
        </w:rPr>
        <w:t>smo podali resnične oz. verodostojne izjave</w:t>
      </w:r>
      <w:r w:rsidR="001E624C">
        <w:rPr>
          <w:rFonts w:ascii="Arial" w:hAnsi="Arial" w:cs="Arial"/>
          <w:sz w:val="22"/>
        </w:rPr>
        <w:t xml:space="preserve"> in</w:t>
      </w:r>
      <w:r w:rsidR="001E624C" w:rsidRPr="001E624C">
        <w:rPr>
          <w:rFonts w:ascii="Arial" w:hAnsi="Arial" w:cs="Arial"/>
          <w:sz w:val="22"/>
        </w:rPr>
        <w:t xml:space="preserve"> smo seznanjeni s tem, da nas lahko naročnik izloči iz ocenjevanja ponudb, če bo ugotovljeno, da so v ponudbi posredovani zavajajoči podatki</w:t>
      </w:r>
      <w:r w:rsidR="001E624C">
        <w:rPr>
          <w:rFonts w:ascii="Arial" w:hAnsi="Arial" w:cs="Arial"/>
          <w:sz w:val="22"/>
        </w:rPr>
        <w:t>,</w:t>
      </w:r>
    </w:p>
    <w:p w14:paraId="4CBF3015" w14:textId="77777777" w:rsidR="001E624C" w:rsidRDefault="001E624C" w:rsidP="00D27491">
      <w:pPr>
        <w:numPr>
          <w:ilvl w:val="0"/>
          <w:numId w:val="4"/>
        </w:numPr>
        <w:jc w:val="both"/>
        <w:rPr>
          <w:rFonts w:ascii="Arial" w:hAnsi="Arial" w:cs="Arial"/>
          <w:sz w:val="22"/>
        </w:rPr>
      </w:pPr>
      <w:r w:rsidRPr="001E624C">
        <w:rPr>
          <w:rFonts w:ascii="Arial" w:hAnsi="Arial" w:cs="Arial"/>
          <w:sz w:val="22"/>
        </w:rPr>
        <w:t>s to izjavo v celoti prevzemamo vso odgovornost in morebitne posledice, ki iz nje izhajajo</w:t>
      </w:r>
      <w:r w:rsidR="00635D33">
        <w:rPr>
          <w:rFonts w:ascii="Arial" w:hAnsi="Arial" w:cs="Arial"/>
          <w:sz w:val="22"/>
        </w:rPr>
        <w:t>,</w:t>
      </w:r>
    </w:p>
    <w:p w14:paraId="5DA46739" w14:textId="77777777" w:rsidR="00635D33" w:rsidRPr="00635D33" w:rsidRDefault="00635D33" w:rsidP="00D27491">
      <w:pPr>
        <w:numPr>
          <w:ilvl w:val="0"/>
          <w:numId w:val="4"/>
        </w:numPr>
        <w:jc w:val="both"/>
        <w:rPr>
          <w:rFonts w:ascii="Arial" w:hAnsi="Arial" w:cs="Arial"/>
          <w:sz w:val="22"/>
        </w:rPr>
      </w:pPr>
      <w:r w:rsidRPr="00635D33">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0718EE7F" w14:textId="77777777" w:rsidR="00473865" w:rsidRPr="00C819FA" w:rsidRDefault="00473865" w:rsidP="00473865">
      <w:pPr>
        <w:rPr>
          <w:rFonts w:ascii="Arial" w:hAnsi="Arial" w:cs="Arial"/>
          <w:b/>
          <w:sz w:val="22"/>
        </w:rPr>
      </w:pPr>
    </w:p>
    <w:p w14:paraId="62822A1E" w14:textId="77777777" w:rsidR="00473865" w:rsidRDefault="00473865" w:rsidP="00473865">
      <w:pPr>
        <w:jc w:val="both"/>
        <w:rPr>
          <w:rFonts w:ascii="Arial" w:hAnsi="Arial" w:cs="Arial"/>
          <w:sz w:val="22"/>
        </w:rPr>
      </w:pPr>
    </w:p>
    <w:p w14:paraId="3696B2A4" w14:textId="77777777" w:rsidR="00074B8A" w:rsidRDefault="00074B8A" w:rsidP="00B2006D">
      <w:pPr>
        <w:tabs>
          <w:tab w:val="num" w:pos="426"/>
        </w:tabs>
        <w:jc w:val="both"/>
        <w:rPr>
          <w:rFonts w:ascii="Arial" w:hAnsi="Arial" w:cs="Arial"/>
          <w:i/>
          <w:sz w:val="20"/>
          <w:szCs w:val="20"/>
        </w:rPr>
      </w:pPr>
    </w:p>
    <w:p w14:paraId="4E500D14" w14:textId="77777777" w:rsidR="00074B8A" w:rsidRDefault="00074B8A" w:rsidP="00B2006D">
      <w:pPr>
        <w:tabs>
          <w:tab w:val="num" w:pos="426"/>
        </w:tabs>
        <w:jc w:val="both"/>
        <w:rPr>
          <w:rFonts w:ascii="Arial" w:hAnsi="Arial" w:cs="Arial"/>
          <w:i/>
          <w:sz w:val="20"/>
          <w:szCs w:val="20"/>
        </w:rPr>
      </w:pPr>
    </w:p>
    <w:p w14:paraId="70128763" w14:textId="77777777" w:rsidR="001E624C" w:rsidRDefault="001E624C" w:rsidP="00B2006D">
      <w:pPr>
        <w:tabs>
          <w:tab w:val="num" w:pos="426"/>
        </w:tabs>
        <w:jc w:val="both"/>
        <w:rPr>
          <w:rFonts w:ascii="Arial" w:hAnsi="Arial" w:cs="Arial"/>
          <w:i/>
          <w:sz w:val="20"/>
          <w:szCs w:val="20"/>
        </w:rPr>
      </w:pPr>
    </w:p>
    <w:p w14:paraId="11E0D9FA" w14:textId="5D464236"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 xml:space="preserve">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003F58E8">
        <w:rPr>
          <w:rFonts w:ascii="Arial" w:hAnsi="Arial" w:cs="Arial"/>
          <w:i/>
          <w:sz w:val="20"/>
          <w:szCs w:val="20"/>
        </w:rPr>
        <w:t>.</w:t>
      </w:r>
    </w:p>
    <w:p w14:paraId="7A170CC8" w14:textId="77777777" w:rsidR="00473865" w:rsidRDefault="00473865" w:rsidP="00473865">
      <w:pPr>
        <w:jc w:val="both"/>
        <w:rPr>
          <w:rFonts w:ascii="Arial" w:hAnsi="Arial" w:cs="Arial"/>
          <w:sz w:val="22"/>
        </w:rPr>
      </w:pPr>
    </w:p>
    <w:p w14:paraId="61524100" w14:textId="77777777" w:rsidR="00473865" w:rsidRPr="00F74220" w:rsidRDefault="00473865" w:rsidP="00473865">
      <w:pPr>
        <w:ind w:left="66"/>
        <w:jc w:val="both"/>
        <w:rPr>
          <w:rFonts w:ascii="Arial" w:eastAsia="Times New Roman" w:hAnsi="Arial" w:cs="Arial"/>
          <w:b/>
          <w:sz w:val="22"/>
        </w:rPr>
      </w:pPr>
    </w:p>
    <w:p w14:paraId="2B949004"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7D65BC52" w14:textId="77777777" w:rsidR="00473865" w:rsidRPr="00021098" w:rsidRDefault="00473865" w:rsidP="00473865">
      <w:pPr>
        <w:rPr>
          <w:rFonts w:ascii="Tahoma" w:hAnsi="Tahoma" w:cs="Tahoma"/>
          <w:sz w:val="20"/>
          <w:szCs w:val="20"/>
        </w:rPr>
      </w:pPr>
    </w:p>
    <w:p w14:paraId="42F691F2"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0849CA02" w14:textId="77777777" w:rsidR="002921D0" w:rsidRPr="00336881" w:rsidRDefault="00E97E4A" w:rsidP="00336881">
      <w:pPr>
        <w:jc w:val="right"/>
        <w:rPr>
          <w:rFonts w:ascii="Arial" w:hAnsi="Arial" w:cs="Arial"/>
          <w:b/>
          <w:sz w:val="22"/>
          <w:lang w:eastAsia="sl-SI"/>
        </w:rPr>
      </w:pPr>
      <w:r w:rsidRPr="00F46A51">
        <w:rPr>
          <w:rFonts w:ascii="Arial" w:hAnsi="Arial" w:cs="Arial"/>
          <w:sz w:val="22"/>
        </w:rPr>
        <w:br w:type="page"/>
      </w:r>
    </w:p>
    <w:p w14:paraId="0EB41881" w14:textId="77777777" w:rsidR="002921D0" w:rsidRPr="00A022EC" w:rsidRDefault="002921D0" w:rsidP="00A022EC">
      <w:pPr>
        <w:jc w:val="right"/>
        <w:rPr>
          <w:rFonts w:ascii="Arial" w:hAnsi="Arial" w:cs="Arial"/>
          <w:b/>
          <w:sz w:val="22"/>
          <w:bdr w:val="single" w:sz="4" w:space="0" w:color="000000" w:shadow="1"/>
          <w:shd w:val="clear" w:color="auto" w:fill="DBE5F1"/>
        </w:rPr>
      </w:pPr>
      <w:r w:rsidRPr="00A022EC">
        <w:rPr>
          <w:rFonts w:ascii="Arial" w:hAnsi="Arial" w:cs="Arial"/>
          <w:b/>
          <w:sz w:val="22"/>
          <w:bdr w:val="single" w:sz="4" w:space="0" w:color="000000" w:shadow="1"/>
          <w:shd w:val="clear" w:color="auto" w:fill="DBE5F1"/>
        </w:rPr>
        <w:lastRenderedPageBreak/>
        <w:t>OBR-</w:t>
      </w:r>
      <w:r w:rsidR="00336881" w:rsidRPr="00A022EC">
        <w:rPr>
          <w:rFonts w:ascii="Arial" w:hAnsi="Arial" w:cs="Arial"/>
          <w:b/>
          <w:sz w:val="22"/>
          <w:bdr w:val="single" w:sz="4" w:space="0" w:color="000000" w:shadow="1"/>
          <w:shd w:val="clear" w:color="auto" w:fill="DBE5F1"/>
        </w:rPr>
        <w:t>6</w:t>
      </w:r>
    </w:p>
    <w:p w14:paraId="2E1CD758" w14:textId="77777777" w:rsidR="00336881" w:rsidRDefault="00336881" w:rsidP="002921D0">
      <w:pPr>
        <w:rPr>
          <w:rFonts w:ascii="Arial" w:hAnsi="Arial" w:cs="Arial"/>
          <w:sz w:val="22"/>
        </w:rPr>
      </w:pPr>
    </w:p>
    <w:p w14:paraId="237E1394" w14:textId="77777777" w:rsidR="002921D0" w:rsidRPr="00F46A51" w:rsidRDefault="002921D0" w:rsidP="002921D0">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36C1C89E" w14:textId="77777777" w:rsidR="002921D0" w:rsidRPr="00F46A51" w:rsidRDefault="002921D0" w:rsidP="002921D0">
      <w:pPr>
        <w:rPr>
          <w:rFonts w:ascii="Arial" w:hAnsi="Arial" w:cs="Arial"/>
          <w:sz w:val="22"/>
        </w:rPr>
      </w:pPr>
    </w:p>
    <w:p w14:paraId="433A238C" w14:textId="77777777" w:rsidR="002921D0" w:rsidRPr="00F46A51" w:rsidRDefault="002921D0" w:rsidP="002921D0">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28729D02" w14:textId="77777777" w:rsidR="002921D0" w:rsidRPr="00F46A51" w:rsidRDefault="002921D0" w:rsidP="002921D0">
      <w:pPr>
        <w:pStyle w:val="Telobesedila2"/>
        <w:spacing w:after="0" w:line="240" w:lineRule="auto"/>
        <w:rPr>
          <w:rFonts w:ascii="Arial" w:hAnsi="Arial" w:cs="Arial"/>
        </w:rPr>
      </w:pPr>
    </w:p>
    <w:p w14:paraId="4FFE25D3" w14:textId="77777777" w:rsidR="002921D0" w:rsidRPr="00F46A51" w:rsidRDefault="002921D0" w:rsidP="002921D0">
      <w:pPr>
        <w:pStyle w:val="Telobesedila2"/>
        <w:spacing w:after="0" w:line="240" w:lineRule="auto"/>
        <w:rPr>
          <w:rFonts w:ascii="Arial" w:hAnsi="Arial" w:cs="Arial"/>
        </w:rPr>
      </w:pPr>
    </w:p>
    <w:p w14:paraId="63FDF028" w14:textId="77777777" w:rsidR="002921D0" w:rsidRPr="00F46A51" w:rsidRDefault="002921D0" w:rsidP="002921D0">
      <w:pPr>
        <w:pStyle w:val="Telobesedila2"/>
        <w:spacing w:after="0" w:line="240" w:lineRule="auto"/>
        <w:rPr>
          <w:rFonts w:ascii="Arial" w:hAnsi="Arial" w:cs="Arial"/>
        </w:rPr>
      </w:pPr>
    </w:p>
    <w:p w14:paraId="1FF32CF0" w14:textId="77777777" w:rsidR="002921D0" w:rsidRDefault="002921D0" w:rsidP="002921D0">
      <w:pPr>
        <w:jc w:val="center"/>
        <w:rPr>
          <w:rFonts w:ascii="Arial" w:hAnsi="Arial" w:cs="Arial"/>
          <w:b/>
          <w:sz w:val="22"/>
        </w:rPr>
      </w:pPr>
      <w:r w:rsidRPr="00F46A51">
        <w:rPr>
          <w:rFonts w:ascii="Arial" w:hAnsi="Arial" w:cs="Arial"/>
          <w:b/>
          <w:sz w:val="22"/>
        </w:rPr>
        <w:t>IZJAVA</w:t>
      </w:r>
    </w:p>
    <w:p w14:paraId="4F0FB712" w14:textId="77777777" w:rsidR="002921D0" w:rsidRPr="0088360F" w:rsidRDefault="002921D0" w:rsidP="002921D0">
      <w:pPr>
        <w:jc w:val="center"/>
        <w:rPr>
          <w:rFonts w:ascii="Arial" w:hAnsi="Arial" w:cs="Arial"/>
          <w:b/>
          <w:strike/>
          <w:sz w:val="22"/>
        </w:rPr>
      </w:pPr>
      <w:r w:rsidRPr="00F46A51">
        <w:rPr>
          <w:rFonts w:ascii="Arial" w:hAnsi="Arial" w:cs="Arial"/>
          <w:b/>
          <w:sz w:val="22"/>
        </w:rPr>
        <w:t xml:space="preserve"> </w:t>
      </w:r>
      <w:r w:rsidR="0088360F">
        <w:rPr>
          <w:rFonts w:ascii="Arial" w:hAnsi="Arial" w:cs="Arial"/>
          <w:b/>
          <w:sz w:val="22"/>
        </w:rPr>
        <w:t xml:space="preserve">o izročitvi </w:t>
      </w:r>
      <w:r w:rsidR="00336881">
        <w:rPr>
          <w:rFonts w:ascii="Arial" w:hAnsi="Arial" w:cs="Arial"/>
          <w:b/>
          <w:sz w:val="22"/>
        </w:rPr>
        <w:t>zavarovanja</w:t>
      </w:r>
      <w:r w:rsidRPr="00F46A51">
        <w:rPr>
          <w:rFonts w:ascii="Arial" w:hAnsi="Arial" w:cs="Arial"/>
          <w:b/>
          <w:sz w:val="22"/>
        </w:rPr>
        <w:t xml:space="preserve"> </w:t>
      </w:r>
      <w:r w:rsidR="004F67EB">
        <w:rPr>
          <w:rFonts w:ascii="Arial" w:hAnsi="Arial" w:cs="Arial"/>
          <w:b/>
          <w:sz w:val="22"/>
        </w:rPr>
        <w:t xml:space="preserve">za </w:t>
      </w:r>
      <w:r w:rsidRPr="00F46A51">
        <w:rPr>
          <w:rFonts w:ascii="Arial" w:hAnsi="Arial" w:cs="Arial"/>
          <w:b/>
          <w:sz w:val="22"/>
        </w:rPr>
        <w:t>dobro izvedbo pogodbenih obveznosti</w:t>
      </w:r>
      <w:r>
        <w:rPr>
          <w:rFonts w:ascii="Arial" w:hAnsi="Arial" w:cs="Arial"/>
          <w:b/>
          <w:sz w:val="22"/>
        </w:rPr>
        <w:t xml:space="preserve"> </w:t>
      </w:r>
    </w:p>
    <w:p w14:paraId="28EF1D1C" w14:textId="77777777" w:rsidR="002921D0" w:rsidRPr="00F46A51" w:rsidRDefault="002921D0" w:rsidP="002921D0">
      <w:pPr>
        <w:rPr>
          <w:rFonts w:ascii="Arial" w:hAnsi="Arial" w:cs="Arial"/>
          <w:sz w:val="22"/>
        </w:rPr>
      </w:pPr>
    </w:p>
    <w:p w14:paraId="783C8067" w14:textId="77777777" w:rsidR="002921D0" w:rsidRPr="00F46A51" w:rsidRDefault="002921D0" w:rsidP="002921D0">
      <w:pPr>
        <w:rPr>
          <w:rFonts w:ascii="Arial" w:hAnsi="Arial" w:cs="Arial"/>
          <w:sz w:val="22"/>
        </w:rPr>
      </w:pPr>
    </w:p>
    <w:p w14:paraId="4416E954" w14:textId="6A408CAF" w:rsidR="002921D0" w:rsidRDefault="002921D0" w:rsidP="008F6F00">
      <w:pPr>
        <w:jc w:val="both"/>
        <w:rPr>
          <w:rFonts w:ascii="Arial" w:hAnsi="Arial" w:cs="Arial"/>
          <w:sz w:val="22"/>
        </w:rPr>
      </w:pPr>
      <w:r w:rsidRPr="00074B8A">
        <w:rPr>
          <w:rFonts w:ascii="Arial" w:hAnsi="Arial" w:cs="Arial"/>
          <w:sz w:val="22"/>
        </w:rPr>
        <w:t>Naročniku bomo v kolikor bomo izbrani v postopku oddaje javnega naročila »</w:t>
      </w:r>
      <w:r w:rsidR="00E355C4">
        <w:rPr>
          <w:rFonts w:ascii="Arial" w:hAnsi="Arial" w:cs="Arial"/>
          <w:sz w:val="22"/>
        </w:rPr>
        <w:t>Zbiranje</w:t>
      </w:r>
      <w:r w:rsidR="006C3E05" w:rsidRPr="006C3E05">
        <w:rPr>
          <w:rFonts w:ascii="Arial" w:hAnsi="Arial" w:cs="Arial"/>
          <w:sz w:val="22"/>
        </w:rPr>
        <w:t xml:space="preserve"> odpadkov ter dobava embalaže za odpadke</w:t>
      </w:r>
      <w:r w:rsidRPr="00074B8A">
        <w:rPr>
          <w:rFonts w:ascii="Arial" w:hAnsi="Arial" w:cs="Arial"/>
          <w:sz w:val="22"/>
        </w:rPr>
        <w:t>« objavljen na Portalu javnih naročil, dne</w:t>
      </w:r>
      <w:r>
        <w:rPr>
          <w:rFonts w:ascii="Arial" w:hAnsi="Arial" w:cs="Arial"/>
          <w:sz w:val="22"/>
        </w:rPr>
        <w:t xml:space="preserve"> </w:t>
      </w:r>
      <w:r w:rsidRPr="00074B8A">
        <w:rPr>
          <w:rFonts w:ascii="Arial" w:hAnsi="Arial" w:cs="Arial"/>
          <w:sz w:val="22"/>
        </w:rPr>
        <w:t>_______, št. javnega naročila __________/20</w:t>
      </w:r>
      <w:r w:rsidR="00EB41BC">
        <w:rPr>
          <w:rFonts w:ascii="Arial" w:hAnsi="Arial" w:cs="Arial"/>
          <w:sz w:val="22"/>
        </w:rPr>
        <w:t>2</w:t>
      </w:r>
      <w:r w:rsidR="005A317F">
        <w:rPr>
          <w:rFonts w:ascii="Arial" w:hAnsi="Arial" w:cs="Arial"/>
          <w:sz w:val="22"/>
        </w:rPr>
        <w:t>2</w:t>
      </w:r>
      <w:r w:rsidRPr="00074B8A">
        <w:rPr>
          <w:rFonts w:ascii="Arial" w:hAnsi="Arial" w:cs="Arial"/>
          <w:sz w:val="22"/>
        </w:rPr>
        <w:t>:</w:t>
      </w:r>
    </w:p>
    <w:p w14:paraId="3E02035F" w14:textId="77777777" w:rsidR="002921D0" w:rsidRPr="00074B8A" w:rsidRDefault="002921D0" w:rsidP="008F6F00">
      <w:pPr>
        <w:jc w:val="both"/>
        <w:rPr>
          <w:rFonts w:ascii="Arial" w:hAnsi="Arial" w:cs="Arial"/>
          <w:sz w:val="22"/>
        </w:rPr>
      </w:pPr>
    </w:p>
    <w:p w14:paraId="6E4834C4" w14:textId="219C0FD9" w:rsidR="002921D0" w:rsidRPr="00074B8A" w:rsidRDefault="002921D0" w:rsidP="001C4454">
      <w:pPr>
        <w:numPr>
          <w:ilvl w:val="0"/>
          <w:numId w:val="5"/>
        </w:numPr>
        <w:tabs>
          <w:tab w:val="clear" w:pos="720"/>
          <w:tab w:val="num" w:pos="426"/>
        </w:tabs>
        <w:overflowPunct w:val="0"/>
        <w:autoSpaceDE w:val="0"/>
        <w:autoSpaceDN w:val="0"/>
        <w:adjustRightInd w:val="0"/>
        <w:ind w:left="426"/>
        <w:jc w:val="both"/>
        <w:textAlignment w:val="baseline"/>
        <w:rPr>
          <w:rFonts w:ascii="Arial" w:hAnsi="Arial" w:cs="Arial"/>
          <w:sz w:val="22"/>
        </w:rPr>
      </w:pPr>
      <w:r w:rsidRPr="00074B8A">
        <w:rPr>
          <w:rFonts w:ascii="Arial" w:hAnsi="Arial" w:cs="Arial"/>
          <w:sz w:val="22"/>
        </w:rPr>
        <w:t xml:space="preserve">v roku </w:t>
      </w:r>
      <w:r w:rsidR="00FF610C">
        <w:rPr>
          <w:rFonts w:ascii="Arial" w:hAnsi="Arial" w:cs="Arial"/>
          <w:sz w:val="22"/>
        </w:rPr>
        <w:t>15</w:t>
      </w:r>
      <w:r w:rsidRPr="00074B8A">
        <w:rPr>
          <w:rFonts w:ascii="Arial" w:hAnsi="Arial" w:cs="Arial"/>
          <w:sz w:val="22"/>
        </w:rPr>
        <w:t xml:space="preserve"> dni po podpisu </w:t>
      </w:r>
      <w:r w:rsidR="00BE2E22">
        <w:rPr>
          <w:rFonts w:ascii="Arial" w:hAnsi="Arial" w:cs="Arial"/>
          <w:sz w:val="22"/>
        </w:rPr>
        <w:t>okvirnega sporazuma</w:t>
      </w:r>
      <w:r w:rsidRPr="00074B8A">
        <w:rPr>
          <w:rFonts w:ascii="Arial" w:hAnsi="Arial" w:cs="Arial"/>
          <w:sz w:val="22"/>
        </w:rPr>
        <w:t xml:space="preserve"> naročniku izročili nepreklicno, brezpogojno </w:t>
      </w:r>
      <w:r w:rsidR="00131E02">
        <w:rPr>
          <w:rFonts w:ascii="Arial" w:hAnsi="Arial" w:cs="Arial"/>
          <w:sz w:val="22"/>
        </w:rPr>
        <w:t>zavarovanje</w:t>
      </w:r>
      <w:r w:rsidRPr="00074B8A">
        <w:rPr>
          <w:rFonts w:ascii="Arial" w:hAnsi="Arial" w:cs="Arial"/>
          <w:sz w:val="22"/>
        </w:rPr>
        <w:t xml:space="preserve"> za dobro</w:t>
      </w:r>
      <w:r w:rsidR="00131E02">
        <w:rPr>
          <w:rFonts w:ascii="Arial" w:hAnsi="Arial" w:cs="Arial"/>
          <w:sz w:val="22"/>
        </w:rPr>
        <w:t xml:space="preserve"> izvedbo pogodbenih obveznosti </w:t>
      </w:r>
      <w:r w:rsidRPr="00074B8A">
        <w:rPr>
          <w:rFonts w:ascii="Arial" w:hAnsi="Arial" w:cs="Arial"/>
          <w:sz w:val="22"/>
        </w:rPr>
        <w:t xml:space="preserve">višini 10% skupne vrednosti </w:t>
      </w:r>
      <w:r w:rsidR="00BE2E22">
        <w:rPr>
          <w:rFonts w:ascii="Arial" w:hAnsi="Arial" w:cs="Arial"/>
          <w:sz w:val="22"/>
        </w:rPr>
        <w:t xml:space="preserve">okvirnega sporazuma </w:t>
      </w:r>
      <w:r w:rsidRPr="00074B8A">
        <w:rPr>
          <w:rFonts w:ascii="Arial" w:hAnsi="Arial" w:cs="Arial"/>
          <w:sz w:val="22"/>
        </w:rPr>
        <w:t>z DDV</w:t>
      </w:r>
      <w:r w:rsidR="00FF610C" w:rsidRPr="00FF610C">
        <w:t xml:space="preserve"> </w:t>
      </w:r>
      <w:r w:rsidR="00FF610C" w:rsidRPr="00FF610C">
        <w:rPr>
          <w:rFonts w:ascii="Arial" w:hAnsi="Arial" w:cs="Arial"/>
          <w:sz w:val="22"/>
        </w:rPr>
        <w:t xml:space="preserve">in veljavno vsaj 60 dni </w:t>
      </w:r>
      <w:r w:rsidR="00E51C23" w:rsidRPr="00E51C23">
        <w:rPr>
          <w:rFonts w:ascii="Arial" w:hAnsi="Arial" w:cs="Arial"/>
          <w:sz w:val="22"/>
        </w:rPr>
        <w:t>od določenega obdobja veljavnosti okvirnega sporazuma</w:t>
      </w:r>
      <w:r w:rsidRPr="00074B8A">
        <w:rPr>
          <w:rFonts w:ascii="Arial" w:hAnsi="Arial" w:cs="Arial"/>
          <w:sz w:val="22"/>
        </w:rPr>
        <w:t xml:space="preserve">; naročniku izjavljamo, da smo seznanjeni s tem, da se šteje, da brez izročitve </w:t>
      </w:r>
      <w:r w:rsidR="00131E02">
        <w:rPr>
          <w:rFonts w:ascii="Arial" w:hAnsi="Arial" w:cs="Arial"/>
          <w:sz w:val="22"/>
        </w:rPr>
        <w:t>zavarovanja</w:t>
      </w:r>
      <w:r w:rsidRPr="00074B8A">
        <w:rPr>
          <w:rFonts w:ascii="Arial" w:hAnsi="Arial" w:cs="Arial"/>
          <w:sz w:val="22"/>
        </w:rPr>
        <w:t xml:space="preserve"> za dobro izvedbo pogodbenih obveznosti </w:t>
      </w:r>
      <w:r w:rsidR="00BE2E22">
        <w:rPr>
          <w:rFonts w:ascii="Arial" w:hAnsi="Arial" w:cs="Arial"/>
          <w:sz w:val="22"/>
        </w:rPr>
        <w:t>okvirni sporazum</w:t>
      </w:r>
      <w:r w:rsidRPr="00074B8A">
        <w:rPr>
          <w:rFonts w:ascii="Arial" w:hAnsi="Arial" w:cs="Arial"/>
          <w:sz w:val="22"/>
        </w:rPr>
        <w:t xml:space="preserve"> ni sklenjen (veljav</w:t>
      </w:r>
      <w:r w:rsidR="00BE2E22">
        <w:rPr>
          <w:rFonts w:ascii="Arial" w:hAnsi="Arial" w:cs="Arial"/>
          <w:sz w:val="22"/>
        </w:rPr>
        <w:t>en</w:t>
      </w:r>
      <w:r w:rsidR="00336881">
        <w:rPr>
          <w:rFonts w:ascii="Arial" w:hAnsi="Arial" w:cs="Arial"/>
          <w:sz w:val="22"/>
        </w:rPr>
        <w:t>).</w:t>
      </w:r>
    </w:p>
    <w:p w14:paraId="631D3A90" w14:textId="77777777" w:rsidR="002921D0" w:rsidRPr="00074B8A" w:rsidRDefault="002921D0" w:rsidP="008F6F00">
      <w:pPr>
        <w:overflowPunct w:val="0"/>
        <w:autoSpaceDE w:val="0"/>
        <w:autoSpaceDN w:val="0"/>
        <w:adjustRightInd w:val="0"/>
        <w:ind w:left="360"/>
        <w:jc w:val="both"/>
        <w:textAlignment w:val="baseline"/>
        <w:rPr>
          <w:rFonts w:ascii="Arial" w:hAnsi="Arial" w:cs="Arial"/>
          <w:sz w:val="22"/>
        </w:rPr>
      </w:pPr>
    </w:p>
    <w:p w14:paraId="735C8DC9" w14:textId="77777777" w:rsidR="002921D0" w:rsidRPr="00074B8A" w:rsidRDefault="002921D0" w:rsidP="008F6F00">
      <w:pPr>
        <w:pStyle w:val="Odstavekseznama"/>
        <w:jc w:val="both"/>
        <w:rPr>
          <w:rFonts w:ascii="Arial" w:hAnsi="Arial" w:cs="Arial"/>
          <w:sz w:val="22"/>
        </w:rPr>
      </w:pPr>
    </w:p>
    <w:p w14:paraId="40B8524E" w14:textId="77777777" w:rsidR="002921D0" w:rsidRPr="00074B8A" w:rsidRDefault="002921D0" w:rsidP="008F6F00">
      <w:pPr>
        <w:overflowPunct w:val="0"/>
        <w:autoSpaceDE w:val="0"/>
        <w:autoSpaceDN w:val="0"/>
        <w:adjustRightInd w:val="0"/>
        <w:ind w:left="720"/>
        <w:jc w:val="both"/>
        <w:textAlignment w:val="baseline"/>
        <w:rPr>
          <w:rFonts w:ascii="Arial" w:hAnsi="Arial" w:cs="Arial"/>
          <w:sz w:val="22"/>
        </w:rPr>
      </w:pPr>
    </w:p>
    <w:p w14:paraId="7A3A3E98" w14:textId="77777777" w:rsidR="002921D0" w:rsidRPr="00074B8A" w:rsidRDefault="002921D0" w:rsidP="008F6F00">
      <w:pPr>
        <w:jc w:val="both"/>
        <w:rPr>
          <w:rFonts w:ascii="Arial" w:hAnsi="Arial" w:cs="Arial"/>
          <w:sz w:val="22"/>
        </w:rPr>
      </w:pPr>
      <w:r w:rsidRPr="00074B8A">
        <w:rPr>
          <w:rFonts w:ascii="Arial" w:hAnsi="Arial" w:cs="Arial"/>
          <w:sz w:val="22"/>
        </w:rPr>
        <w:t>S to izjavo v celoti prevzemamo vso odgovornost in morebitne posledice, ki iz nje izhajajo.</w:t>
      </w:r>
    </w:p>
    <w:p w14:paraId="27803944" w14:textId="77777777" w:rsidR="002921D0" w:rsidRDefault="002921D0" w:rsidP="002921D0">
      <w:pPr>
        <w:rPr>
          <w:rFonts w:ascii="Tahoma" w:hAnsi="Tahoma" w:cs="Tahoma"/>
          <w:sz w:val="20"/>
          <w:szCs w:val="20"/>
        </w:rPr>
      </w:pPr>
    </w:p>
    <w:p w14:paraId="7D21BCD7" w14:textId="77777777" w:rsidR="00336881" w:rsidRDefault="00336881" w:rsidP="002921D0">
      <w:pPr>
        <w:rPr>
          <w:rFonts w:ascii="Tahoma" w:hAnsi="Tahoma" w:cs="Tahoma"/>
          <w:sz w:val="20"/>
          <w:szCs w:val="20"/>
        </w:rPr>
      </w:pPr>
    </w:p>
    <w:p w14:paraId="12568DD4" w14:textId="77777777" w:rsidR="00336881" w:rsidRDefault="00336881" w:rsidP="002921D0">
      <w:pPr>
        <w:rPr>
          <w:rFonts w:ascii="Tahoma" w:hAnsi="Tahoma" w:cs="Tahoma"/>
          <w:sz w:val="20"/>
          <w:szCs w:val="20"/>
        </w:rPr>
      </w:pPr>
    </w:p>
    <w:p w14:paraId="1D8BAC19" w14:textId="77777777" w:rsidR="00336881" w:rsidRDefault="00336881" w:rsidP="002921D0">
      <w:pPr>
        <w:rPr>
          <w:rFonts w:ascii="Tahoma" w:hAnsi="Tahoma" w:cs="Tahoma"/>
          <w:sz w:val="20"/>
          <w:szCs w:val="20"/>
        </w:rPr>
      </w:pPr>
    </w:p>
    <w:p w14:paraId="125609C3" w14:textId="77777777" w:rsidR="00336881" w:rsidRDefault="00336881" w:rsidP="002921D0">
      <w:pPr>
        <w:rPr>
          <w:rFonts w:ascii="Tahoma" w:hAnsi="Tahoma" w:cs="Tahoma"/>
          <w:sz w:val="20"/>
          <w:szCs w:val="20"/>
        </w:rPr>
      </w:pPr>
    </w:p>
    <w:p w14:paraId="09C126AE" w14:textId="77777777" w:rsidR="00336881" w:rsidRDefault="00336881" w:rsidP="002921D0">
      <w:pPr>
        <w:rPr>
          <w:rFonts w:ascii="Tahoma" w:hAnsi="Tahoma" w:cs="Tahoma"/>
          <w:sz w:val="20"/>
          <w:szCs w:val="20"/>
        </w:rPr>
      </w:pPr>
    </w:p>
    <w:p w14:paraId="51F59476" w14:textId="77777777" w:rsidR="00336881" w:rsidRDefault="00336881" w:rsidP="002921D0">
      <w:pPr>
        <w:rPr>
          <w:rFonts w:ascii="Tahoma" w:hAnsi="Tahoma" w:cs="Tahoma"/>
          <w:sz w:val="20"/>
          <w:szCs w:val="20"/>
        </w:rPr>
      </w:pPr>
    </w:p>
    <w:p w14:paraId="554D55FF" w14:textId="77777777" w:rsidR="00336881" w:rsidRDefault="00336881" w:rsidP="002921D0">
      <w:pPr>
        <w:rPr>
          <w:rFonts w:ascii="Tahoma" w:hAnsi="Tahoma" w:cs="Tahoma"/>
          <w:sz w:val="20"/>
          <w:szCs w:val="20"/>
        </w:rPr>
      </w:pPr>
    </w:p>
    <w:p w14:paraId="12E8FD64" w14:textId="77777777" w:rsidR="00336881" w:rsidRDefault="00336881" w:rsidP="002921D0">
      <w:pPr>
        <w:rPr>
          <w:rFonts w:ascii="Tahoma" w:hAnsi="Tahoma" w:cs="Tahoma"/>
          <w:sz w:val="20"/>
          <w:szCs w:val="20"/>
        </w:rPr>
      </w:pPr>
    </w:p>
    <w:p w14:paraId="0F4DB26F" w14:textId="77777777" w:rsidR="00336881" w:rsidRDefault="00336881" w:rsidP="002921D0">
      <w:pPr>
        <w:rPr>
          <w:rFonts w:ascii="Tahoma" w:hAnsi="Tahoma" w:cs="Tahoma"/>
          <w:sz w:val="20"/>
          <w:szCs w:val="20"/>
        </w:rPr>
      </w:pPr>
    </w:p>
    <w:p w14:paraId="32C2FC48" w14:textId="77777777" w:rsidR="00336881" w:rsidRDefault="00336881" w:rsidP="002921D0">
      <w:pPr>
        <w:rPr>
          <w:rFonts w:ascii="Tahoma" w:hAnsi="Tahoma" w:cs="Tahoma"/>
          <w:sz w:val="20"/>
          <w:szCs w:val="20"/>
        </w:rPr>
      </w:pPr>
    </w:p>
    <w:p w14:paraId="7D551338" w14:textId="77777777" w:rsidR="00336881" w:rsidRDefault="00336881" w:rsidP="002921D0">
      <w:pPr>
        <w:rPr>
          <w:rFonts w:ascii="Tahoma" w:hAnsi="Tahoma" w:cs="Tahoma"/>
          <w:sz w:val="20"/>
          <w:szCs w:val="20"/>
        </w:rPr>
      </w:pPr>
    </w:p>
    <w:p w14:paraId="43CF4CF8" w14:textId="77777777" w:rsidR="00336881" w:rsidRDefault="00336881" w:rsidP="002921D0">
      <w:pPr>
        <w:rPr>
          <w:rFonts w:ascii="Tahoma" w:hAnsi="Tahoma" w:cs="Tahoma"/>
          <w:sz w:val="20"/>
          <w:szCs w:val="20"/>
        </w:rPr>
      </w:pPr>
    </w:p>
    <w:p w14:paraId="02C8A93A" w14:textId="77777777" w:rsidR="00336881" w:rsidRDefault="00336881" w:rsidP="002921D0">
      <w:pPr>
        <w:rPr>
          <w:rFonts w:ascii="Tahoma" w:hAnsi="Tahoma" w:cs="Tahoma"/>
          <w:sz w:val="20"/>
          <w:szCs w:val="20"/>
        </w:rPr>
      </w:pPr>
    </w:p>
    <w:p w14:paraId="6710D575" w14:textId="77777777" w:rsidR="00336881" w:rsidRDefault="00336881" w:rsidP="002921D0">
      <w:pPr>
        <w:rPr>
          <w:rFonts w:ascii="Tahoma" w:hAnsi="Tahoma" w:cs="Tahoma"/>
          <w:sz w:val="20"/>
          <w:szCs w:val="20"/>
        </w:rPr>
      </w:pPr>
    </w:p>
    <w:p w14:paraId="0BD9DCF9" w14:textId="77777777" w:rsidR="00336881" w:rsidRDefault="00336881" w:rsidP="002921D0">
      <w:pPr>
        <w:rPr>
          <w:rFonts w:ascii="Tahoma" w:hAnsi="Tahoma" w:cs="Tahoma"/>
          <w:sz w:val="20"/>
          <w:szCs w:val="20"/>
        </w:rPr>
      </w:pPr>
    </w:p>
    <w:p w14:paraId="3FFF036A" w14:textId="77777777" w:rsidR="00336881" w:rsidRPr="00021098" w:rsidRDefault="00336881" w:rsidP="002921D0">
      <w:pPr>
        <w:rPr>
          <w:rFonts w:ascii="Tahoma" w:hAnsi="Tahoma" w:cs="Tahoma"/>
          <w:sz w:val="20"/>
          <w:szCs w:val="20"/>
        </w:rPr>
      </w:pPr>
    </w:p>
    <w:p w14:paraId="3532D3DF" w14:textId="77777777" w:rsidR="002921D0" w:rsidRPr="00021098" w:rsidRDefault="002921D0" w:rsidP="002921D0">
      <w:pPr>
        <w:jc w:val="center"/>
        <w:rPr>
          <w:rFonts w:ascii="Tahoma" w:hAnsi="Tahoma" w:cs="Tahoma"/>
          <w:sz w:val="20"/>
          <w:szCs w:val="20"/>
        </w:rPr>
      </w:pPr>
    </w:p>
    <w:p w14:paraId="79F6EE18" w14:textId="181B5591" w:rsidR="002921D0" w:rsidRPr="00495C88" w:rsidRDefault="002921D0" w:rsidP="002921D0">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111917FE" w14:textId="77777777" w:rsidR="002921D0" w:rsidRPr="00021098" w:rsidRDefault="002921D0" w:rsidP="002921D0">
      <w:pPr>
        <w:rPr>
          <w:rFonts w:ascii="Tahoma" w:hAnsi="Tahoma" w:cs="Tahoma"/>
          <w:b/>
          <w:sz w:val="20"/>
          <w:szCs w:val="20"/>
        </w:rPr>
      </w:pPr>
    </w:p>
    <w:p w14:paraId="0ABA15C3" w14:textId="77777777" w:rsidR="002921D0" w:rsidRPr="00021098" w:rsidRDefault="002921D0" w:rsidP="002921D0">
      <w:pPr>
        <w:rPr>
          <w:rFonts w:ascii="Tahoma" w:hAnsi="Tahoma" w:cs="Tahoma"/>
          <w:sz w:val="20"/>
          <w:szCs w:val="20"/>
        </w:rPr>
      </w:pPr>
    </w:p>
    <w:p w14:paraId="1FE18CF1" w14:textId="77777777" w:rsidR="002921D0" w:rsidRPr="00021098" w:rsidRDefault="002921D0" w:rsidP="002921D0">
      <w:pPr>
        <w:rPr>
          <w:rFonts w:ascii="Tahoma" w:hAnsi="Tahoma" w:cs="Tahoma"/>
          <w:sz w:val="20"/>
          <w:szCs w:val="20"/>
        </w:rPr>
      </w:pPr>
    </w:p>
    <w:p w14:paraId="2AE8CEBF" w14:textId="77777777" w:rsidR="002921D0" w:rsidRPr="00021098" w:rsidRDefault="002921D0" w:rsidP="002921D0">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40503D05" w14:textId="77777777" w:rsidR="002921D0" w:rsidRPr="00021098" w:rsidRDefault="002921D0" w:rsidP="002921D0">
      <w:pPr>
        <w:widowControl w:val="0"/>
        <w:tabs>
          <w:tab w:val="left" w:pos="4253"/>
        </w:tabs>
        <w:autoSpaceDE w:val="0"/>
        <w:autoSpaceDN w:val="0"/>
        <w:adjustRightInd w:val="0"/>
        <w:spacing w:before="48"/>
        <w:ind w:left="4253"/>
        <w:rPr>
          <w:rFonts w:ascii="Tahoma" w:hAnsi="Tahoma" w:cs="Tahoma"/>
        </w:rPr>
      </w:pPr>
    </w:p>
    <w:p w14:paraId="6141B52B" w14:textId="77777777" w:rsidR="002921D0" w:rsidRPr="00336881" w:rsidRDefault="002921D0" w:rsidP="00336881">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00336881">
        <w:rPr>
          <w:rFonts w:ascii="Tahoma" w:hAnsi="Tahoma" w:cs="Tahoma"/>
        </w:rPr>
        <w:tab/>
        <w:t>____________________________</w:t>
      </w:r>
    </w:p>
    <w:p w14:paraId="79928FFA" w14:textId="41A38CC7" w:rsidR="00131E02" w:rsidRDefault="00131E02" w:rsidP="003E34D5">
      <w:pPr>
        <w:jc w:val="right"/>
        <w:rPr>
          <w:rFonts w:ascii="Arial" w:hAnsi="Arial" w:cs="Arial"/>
          <w:b/>
          <w:sz w:val="22"/>
          <w:bdr w:val="single" w:sz="4" w:space="0" w:color="000000" w:shadow="1"/>
          <w:shd w:val="clear" w:color="auto" w:fill="DBE5F1"/>
        </w:rPr>
      </w:pPr>
    </w:p>
    <w:p w14:paraId="3A5C947F" w14:textId="77777777" w:rsidR="00A022EC" w:rsidRDefault="00A022EC" w:rsidP="003E34D5">
      <w:pPr>
        <w:jc w:val="right"/>
        <w:rPr>
          <w:rFonts w:ascii="Arial" w:hAnsi="Arial" w:cs="Arial"/>
          <w:b/>
          <w:sz w:val="22"/>
          <w:bdr w:val="single" w:sz="4" w:space="0" w:color="000000" w:shadow="1"/>
          <w:shd w:val="clear" w:color="auto" w:fill="DBE5F1"/>
        </w:rPr>
      </w:pPr>
    </w:p>
    <w:p w14:paraId="30D00FFC" w14:textId="6D588FD3" w:rsidR="003E34D5" w:rsidRPr="003E34D5" w:rsidRDefault="003E34D5" w:rsidP="003E34D5">
      <w:pPr>
        <w:jc w:val="right"/>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lastRenderedPageBreak/>
        <w:t>OBR-</w:t>
      </w:r>
      <w:r w:rsidR="00336881">
        <w:rPr>
          <w:rFonts w:ascii="Arial" w:hAnsi="Arial" w:cs="Arial"/>
          <w:b/>
          <w:sz w:val="22"/>
          <w:bdr w:val="single" w:sz="4" w:space="0" w:color="000000" w:shadow="1"/>
          <w:shd w:val="clear" w:color="auto" w:fill="DBE5F1"/>
        </w:rPr>
        <w:t>6</w:t>
      </w:r>
      <w:r w:rsidR="002921D0">
        <w:rPr>
          <w:rFonts w:ascii="Arial" w:hAnsi="Arial" w:cs="Arial"/>
          <w:b/>
          <w:sz w:val="22"/>
          <w:bdr w:val="single" w:sz="4" w:space="0" w:color="000000" w:shadow="1"/>
          <w:shd w:val="clear" w:color="auto" w:fill="DBE5F1"/>
        </w:rPr>
        <w:t>A</w:t>
      </w:r>
      <w:r>
        <w:rPr>
          <w:rFonts w:ascii="Arial" w:hAnsi="Arial" w:cs="Arial"/>
          <w:b/>
          <w:sz w:val="22"/>
          <w:bdr w:val="single" w:sz="4" w:space="0" w:color="000000" w:shadow="1"/>
          <w:shd w:val="clear" w:color="auto" w:fill="DBE5F1"/>
        </w:rPr>
        <w:t xml:space="preserve"> vzorec</w:t>
      </w:r>
      <w:r w:rsidR="003316A5">
        <w:rPr>
          <w:rFonts w:ascii="Arial" w:hAnsi="Arial" w:cs="Arial"/>
          <w:b/>
          <w:sz w:val="22"/>
          <w:bdr w:val="single" w:sz="4" w:space="0" w:color="000000" w:shadow="1"/>
          <w:shd w:val="clear" w:color="auto" w:fill="DBE5F1"/>
        </w:rPr>
        <w:t xml:space="preserve"> za izbranega ponudnika</w:t>
      </w:r>
    </w:p>
    <w:p w14:paraId="3901F676" w14:textId="77777777" w:rsidR="00313505" w:rsidRDefault="00313505" w:rsidP="003E34D5">
      <w:pPr>
        <w:pStyle w:val="Telobesedila21"/>
        <w:widowControl w:val="0"/>
        <w:tabs>
          <w:tab w:val="left" w:pos="0"/>
          <w:tab w:val="left" w:pos="810"/>
        </w:tabs>
        <w:rPr>
          <w:rFonts w:ascii="Arial" w:hAnsi="Arial" w:cs="Arial"/>
          <w:w w:val="150"/>
          <w:sz w:val="20"/>
        </w:rPr>
      </w:pPr>
    </w:p>
    <w:p w14:paraId="1B58E463" w14:textId="77777777" w:rsidR="00336881" w:rsidRPr="003E34D5" w:rsidRDefault="00336881" w:rsidP="00336881">
      <w:pPr>
        <w:pStyle w:val="Telobesedila21"/>
        <w:widowControl w:val="0"/>
        <w:tabs>
          <w:tab w:val="left" w:pos="0"/>
          <w:tab w:val="left" w:pos="810"/>
        </w:tabs>
        <w:rPr>
          <w:rFonts w:ascii="Arial" w:hAnsi="Arial" w:cs="Arial"/>
          <w:w w:val="150"/>
          <w:sz w:val="20"/>
        </w:rPr>
      </w:pPr>
      <w:r>
        <w:rPr>
          <w:rFonts w:ascii="Arial" w:hAnsi="Arial" w:cs="Arial"/>
          <w:w w:val="150"/>
          <w:sz w:val="20"/>
        </w:rPr>
        <w:t>ZAVAROVANJE</w:t>
      </w:r>
      <w:r w:rsidRPr="003E34D5">
        <w:rPr>
          <w:rFonts w:ascii="Arial" w:hAnsi="Arial" w:cs="Arial"/>
          <w:w w:val="150"/>
          <w:sz w:val="20"/>
        </w:rPr>
        <w:t xml:space="preserve"> ZA DOBRO IZVEDBO POGODBENIH OBVEZNOSTI</w:t>
      </w:r>
    </w:p>
    <w:p w14:paraId="3C3E636F" w14:textId="77777777" w:rsidR="00336881" w:rsidRDefault="00336881" w:rsidP="00336881">
      <w:pPr>
        <w:rPr>
          <w:rFonts w:ascii="Arial" w:hAnsi="Arial" w:cs="Arial"/>
          <w:i/>
          <w:sz w:val="16"/>
          <w:szCs w:val="16"/>
        </w:rPr>
      </w:pPr>
    </w:p>
    <w:p w14:paraId="40797F6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i/>
          <w:sz w:val="16"/>
          <w:szCs w:val="16"/>
        </w:rPr>
        <w:t>Glava s podatki o garantu (zavarovalnici/banki) ali SWIFT ključ</w:t>
      </w:r>
    </w:p>
    <w:p w14:paraId="10186ED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1461670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Za: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upravičenca tj. naročnika javnega naročila)</w:t>
      </w:r>
    </w:p>
    <w:p w14:paraId="77BA5C7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sz w:val="16"/>
          <w:szCs w:val="16"/>
        </w:rPr>
        <w:t xml:space="preserve">Datum: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izdaje)</w:t>
      </w:r>
    </w:p>
    <w:p w14:paraId="437A5B2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80704C9"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VRSTA ZAVAROVANJA:</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Pr>
          <w:rFonts w:ascii="Arial" w:eastAsia="Times New Roman" w:hAnsi="Arial" w:cs="Arial"/>
          <w:i/>
          <w:sz w:val="16"/>
          <w:szCs w:val="16"/>
        </w:rPr>
        <w:t xml:space="preserve"> (vpiše se vrsta zavarovanja</w:t>
      </w:r>
      <w:r w:rsidRPr="00BA78C5">
        <w:rPr>
          <w:rFonts w:ascii="Arial" w:eastAsia="Times New Roman" w:hAnsi="Arial" w:cs="Arial"/>
          <w:i/>
          <w:sz w:val="16"/>
          <w:szCs w:val="16"/>
        </w:rPr>
        <w:t>)</w:t>
      </w:r>
    </w:p>
    <w:p w14:paraId="504F804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14F884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ŠTEVILKA: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številka zavarovanja)</w:t>
      </w:r>
    </w:p>
    <w:p w14:paraId="1CF0934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44F606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GARANT:</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in naslov zavarovalnice/banke v kraju izdaje)</w:t>
      </w:r>
    </w:p>
    <w:p w14:paraId="043296E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D2FD7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NAROČNIK: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(vpišeta se ime in naslov naročnika zavarovanja, tj. v postopku javnega naročanja izbranega ponudnika)</w:t>
      </w:r>
    </w:p>
    <w:p w14:paraId="7051D1B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DE7F28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UPRAVIČENEC:</w:t>
      </w:r>
      <w:r w:rsidRPr="00BA78C5">
        <w:rPr>
          <w:rFonts w:ascii="Arial" w:eastAsia="Times New Roman" w:hAnsi="Arial" w:cs="Arial"/>
          <w:sz w:val="16"/>
          <w:szCs w:val="16"/>
        </w:rPr>
        <w:t xml:space="preserve"> </w:t>
      </w:r>
      <w:r w:rsidRPr="009F191C">
        <w:rPr>
          <w:rFonts w:ascii="Arial" w:eastAsia="Times New Roman" w:hAnsi="Arial" w:cs="Arial"/>
          <w:sz w:val="16"/>
          <w:szCs w:val="16"/>
        </w:rPr>
        <w:t>Splošna bolnišnica Izola, Polje 40, 6310 Izola</w:t>
      </w:r>
      <w:r w:rsidRPr="00BA78C5">
        <w:rPr>
          <w:rFonts w:ascii="Arial" w:eastAsia="Times New Roman" w:hAnsi="Arial" w:cs="Arial"/>
          <w:sz w:val="16"/>
          <w:szCs w:val="16"/>
        </w:rPr>
        <w:t>.</w:t>
      </w:r>
    </w:p>
    <w:p w14:paraId="1650588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5FDB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 xml:space="preserve">OSNOVNI POSEL: </w:t>
      </w:r>
      <w:r w:rsidRPr="00BA78C5">
        <w:rPr>
          <w:rFonts w:ascii="Arial" w:eastAsia="Times New Roman" w:hAnsi="Arial" w:cs="Arial"/>
          <w:sz w:val="16"/>
          <w:szCs w:val="16"/>
        </w:rPr>
        <w:t xml:space="preserve">obveznost naročnika zavarovanja iz pogodbe št.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z dne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 xml:space="preserve">(vpišeta se št. in datum pogodbe o izvedbi javnega naročila), </w:t>
      </w:r>
      <w:r w:rsidRPr="00BA78C5">
        <w:rPr>
          <w:rFonts w:ascii="Arial" w:eastAsia="Times New Roman" w:hAnsi="Arial" w:cs="Arial"/>
          <w:sz w:val="16"/>
          <w:szCs w:val="16"/>
        </w:rPr>
        <w:t xml:space="preserve">katere predmet je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predmet javnega naročila)</w:t>
      </w:r>
      <w:r w:rsidRPr="00BA78C5">
        <w:rPr>
          <w:rFonts w:ascii="Arial" w:eastAsia="Times New Roman" w:hAnsi="Arial" w:cs="Arial"/>
          <w:sz w:val="16"/>
          <w:szCs w:val="16"/>
        </w:rPr>
        <w:t>.</w:t>
      </w:r>
    </w:p>
    <w:p w14:paraId="2F653B8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i/>
          <w:sz w:val="16"/>
          <w:szCs w:val="16"/>
        </w:rPr>
        <w:t xml:space="preserve"> </w:t>
      </w:r>
    </w:p>
    <w:p w14:paraId="59AA788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ZNESEK  V EUR: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najvišji znesek s številko in besedo)</w:t>
      </w:r>
    </w:p>
    <w:p w14:paraId="7BDE8085"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1F5785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JEZIK V ZAHTEVANIH LISTINAH:</w:t>
      </w:r>
      <w:r w:rsidRPr="00BA78C5">
        <w:rPr>
          <w:rFonts w:ascii="Arial" w:eastAsia="Times New Roman" w:hAnsi="Arial" w:cs="Arial"/>
          <w:sz w:val="16"/>
          <w:szCs w:val="16"/>
        </w:rPr>
        <w:t xml:space="preserve"> slovenski</w:t>
      </w:r>
    </w:p>
    <w:p w14:paraId="6116453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E6973B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OBLIKA PREDLOŽITVE:</w:t>
      </w:r>
      <w:r w:rsidRPr="00BA78C5">
        <w:rPr>
          <w:rFonts w:ascii="Arial" w:eastAsia="Times New Roman" w:hAnsi="Arial" w:cs="Arial"/>
          <w:sz w:val="16"/>
          <w:szCs w:val="16"/>
        </w:rPr>
        <w:t xml:space="preserve"> v papirni obliki s priporočeno pošto ali katerokoli obliko hitre pošte ali osebno ali v elektronski obliki po SWIFT sistemu na naslov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(navede se SWIFT naslova garanta)</w:t>
      </w:r>
    </w:p>
    <w:p w14:paraId="1E892A8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F31E207"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KRAJ PREDLOŽITVE: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7B8DD9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A1ABD4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Ne glede na naslov podružnice, ki jo je vpisal garant, se predložitev papirnih listin lahko opravi v katerikoli podružnici garanta na območju Republike Slovenije.</w:t>
      </w:r>
      <w:r w:rsidRPr="00BA78C5" w:rsidDel="00D4087F">
        <w:rPr>
          <w:rFonts w:ascii="Arial" w:eastAsia="Times New Roman" w:hAnsi="Arial" w:cs="Arial"/>
          <w:sz w:val="16"/>
          <w:szCs w:val="16"/>
        </w:rPr>
        <w:t xml:space="preserve"> </w:t>
      </w:r>
    </w:p>
    <w:p w14:paraId="4EDC468D"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  </w:t>
      </w:r>
    </w:p>
    <w:p w14:paraId="738B6F6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DATUM VELJAVNOSTI: </w:t>
      </w:r>
      <w:r w:rsidRPr="00BA78C5">
        <w:rPr>
          <w:rFonts w:ascii="Arial" w:eastAsia="Times New Roman" w:hAnsi="Arial" w:cs="Arial"/>
          <w:sz w:val="16"/>
          <w:szCs w:val="16"/>
        </w:rPr>
        <w:fldChar w:fldCharType="begin">
          <w:ffData>
            <w:name w:val="Besedilo2"/>
            <w:enabled/>
            <w:calcOnExit w:val="0"/>
            <w:textInput>
              <w:default w:val="DD. MM. LLLL"/>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DD. MM. LLLL</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zapadlosti zavarovanja)</w:t>
      </w:r>
    </w:p>
    <w:p w14:paraId="473EB17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B2C033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STRANKA, KI MORA PLAČATI STROŠKE: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naročnika zavarovanja, tj. v postopku javnega naročanja izbranega ponudnika)</w:t>
      </w:r>
    </w:p>
    <w:p w14:paraId="72844A0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58187104"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B48025" w14:textId="77777777" w:rsidR="00336881" w:rsidRPr="00BA78C5" w:rsidRDefault="00336881" w:rsidP="00336881">
      <w:pPr>
        <w:jc w:val="both"/>
        <w:rPr>
          <w:rFonts w:ascii="Arial" w:eastAsia="Times New Roman" w:hAnsi="Arial" w:cs="Arial"/>
          <w:sz w:val="16"/>
          <w:szCs w:val="16"/>
        </w:rPr>
      </w:pPr>
    </w:p>
    <w:p w14:paraId="73A4CF2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Katerokoli zahtevo za plačilo po tem zavarovanju moramo prejeti na datum veljavnosti zavarovanja ali pred njim v zgoraj navedenem kraju predložitve.</w:t>
      </w:r>
    </w:p>
    <w:p w14:paraId="14ACD2FB" w14:textId="77777777" w:rsidR="00336881" w:rsidRPr="00BA78C5" w:rsidRDefault="00336881" w:rsidP="00336881">
      <w:pPr>
        <w:jc w:val="both"/>
        <w:rPr>
          <w:rFonts w:ascii="Arial" w:eastAsia="Times New Roman" w:hAnsi="Arial" w:cs="Arial"/>
          <w:sz w:val="16"/>
          <w:szCs w:val="16"/>
        </w:rPr>
      </w:pPr>
    </w:p>
    <w:p w14:paraId="4526B4B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 xml:space="preserve">Morebitne spore v zvezi s tem zavarovanjem rešuje stvarno pristojno sodišče </w:t>
      </w:r>
      <w:r>
        <w:rPr>
          <w:rFonts w:ascii="Arial" w:eastAsia="Times New Roman" w:hAnsi="Arial" w:cs="Arial"/>
          <w:sz w:val="16"/>
          <w:szCs w:val="16"/>
        </w:rPr>
        <w:t>v Kopru</w:t>
      </w:r>
      <w:r w:rsidRPr="00BA4220" w:rsidDel="00BA4220">
        <w:rPr>
          <w:rFonts w:ascii="Arial" w:eastAsia="Times New Roman" w:hAnsi="Arial" w:cs="Arial"/>
          <w:sz w:val="16"/>
          <w:szCs w:val="16"/>
        </w:rPr>
        <w:t xml:space="preserve"> </w:t>
      </w:r>
      <w:r w:rsidRPr="00BA78C5">
        <w:rPr>
          <w:rFonts w:ascii="Arial" w:eastAsia="Times New Roman" w:hAnsi="Arial" w:cs="Arial"/>
          <w:sz w:val="16"/>
          <w:szCs w:val="16"/>
        </w:rPr>
        <w:t>po slovenskem pravu.</w:t>
      </w:r>
    </w:p>
    <w:p w14:paraId="78F06A0F" w14:textId="77777777" w:rsidR="00336881" w:rsidRPr="00BA78C5" w:rsidRDefault="00336881" w:rsidP="00336881">
      <w:pPr>
        <w:jc w:val="both"/>
        <w:rPr>
          <w:rFonts w:ascii="Arial" w:eastAsia="Times New Roman" w:hAnsi="Arial" w:cs="Arial"/>
          <w:sz w:val="16"/>
          <w:szCs w:val="16"/>
        </w:rPr>
      </w:pPr>
    </w:p>
    <w:p w14:paraId="3A21B284" w14:textId="77777777" w:rsidR="00336881" w:rsidRPr="00BA78C5" w:rsidRDefault="00336881" w:rsidP="00336881">
      <w:pPr>
        <w:jc w:val="both"/>
        <w:rPr>
          <w:rFonts w:ascii="Arial" w:eastAsia="Times New Roman" w:hAnsi="Arial" w:cs="Arial"/>
          <w:sz w:val="16"/>
          <w:szCs w:val="16"/>
        </w:rPr>
      </w:pPr>
      <w:r w:rsidRPr="00BA78C5">
        <w:rPr>
          <w:rFonts w:ascii="Arial" w:hAnsi="Arial" w:cs="Arial"/>
          <w:sz w:val="16"/>
          <w:szCs w:val="16"/>
        </w:rPr>
        <w:t>Za to zavarovanje veljajo Enotna pravila za garancije na poziv (EPGP) revizija iz leta 2010, izdana pri MTZ pod št. 758.</w:t>
      </w:r>
      <w:r w:rsidRPr="00BA78C5">
        <w:rPr>
          <w:rFonts w:ascii="Arial" w:hAnsi="Arial" w:cs="Arial"/>
          <w:sz w:val="16"/>
          <w:szCs w:val="16"/>
        </w:rPr>
        <w:tab/>
      </w:r>
    </w:p>
    <w:p w14:paraId="39CA4F8A" w14:textId="77777777" w:rsidR="00336881" w:rsidRPr="00BA78C5" w:rsidRDefault="00336881" w:rsidP="00336881">
      <w:pPr>
        <w:jc w:val="both"/>
        <w:rPr>
          <w:rFonts w:ascii="Arial" w:eastAsia="Times New Roman" w:hAnsi="Arial" w:cs="Arial"/>
          <w:sz w:val="16"/>
          <w:szCs w:val="16"/>
        </w:rPr>
      </w:pPr>
    </w:p>
    <w:p w14:paraId="215A35F4" w14:textId="77777777" w:rsidR="00336881" w:rsidRPr="00BA78C5" w:rsidRDefault="00336881" w:rsidP="00336881">
      <w:pPr>
        <w:jc w:val="both"/>
        <w:rPr>
          <w:rFonts w:ascii="Arial" w:eastAsia="Times New Roman" w:hAnsi="Arial" w:cs="Arial"/>
          <w:sz w:val="16"/>
          <w:szCs w:val="16"/>
        </w:rPr>
      </w:pPr>
    </w:p>
    <w:p w14:paraId="1CD49CC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garant</w:t>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(žig in podpis)</w:t>
      </w:r>
    </w:p>
    <w:p w14:paraId="238FF8B5" w14:textId="77777777" w:rsidR="00336881" w:rsidRDefault="00336881" w:rsidP="00336881">
      <w:pPr>
        <w:pStyle w:val="Telobesedila21"/>
        <w:widowControl w:val="0"/>
        <w:tabs>
          <w:tab w:val="left" w:pos="0"/>
          <w:tab w:val="left" w:pos="810"/>
        </w:tabs>
        <w:rPr>
          <w:rFonts w:ascii="Arial" w:hAnsi="Arial" w:cs="Arial"/>
          <w:w w:val="150"/>
          <w:sz w:val="18"/>
          <w:szCs w:val="18"/>
        </w:rPr>
      </w:pPr>
    </w:p>
    <w:p w14:paraId="6544ECE0" w14:textId="77777777" w:rsidR="00336881" w:rsidRDefault="00336881" w:rsidP="00336881">
      <w:pPr>
        <w:autoSpaceDE w:val="0"/>
        <w:jc w:val="both"/>
      </w:pPr>
      <w:r>
        <w:rPr>
          <w:rFonts w:ascii="Arial" w:hAnsi="Arial" w:cs="Arial"/>
          <w:i/>
          <w:sz w:val="18"/>
          <w:szCs w:val="18"/>
          <w:highlight w:val="lightGray"/>
        </w:rPr>
        <w:t xml:space="preserve">Opomba: </w:t>
      </w:r>
      <w:r>
        <w:rPr>
          <w:rFonts w:ascii="Arial" w:hAnsi="Arial" w:cs="Arial"/>
          <w:i/>
          <w:sz w:val="16"/>
          <w:szCs w:val="16"/>
          <w:highlight w:val="lightGray"/>
        </w:rPr>
        <w:t>Ponudniki lahko zavarovanje predložijo tudi na svojem obrazu, vendar mora vsebovati bistvene elemente.</w:t>
      </w:r>
    </w:p>
    <w:p w14:paraId="20404543" w14:textId="77777777" w:rsidR="00336881" w:rsidRDefault="00336881" w:rsidP="00336881">
      <w:pPr>
        <w:autoSpaceDE w:val="0"/>
        <w:jc w:val="both"/>
        <w:rPr>
          <w:rFonts w:ascii="Arial" w:hAnsi="Arial" w:cs="Arial"/>
          <w:i/>
          <w:sz w:val="16"/>
          <w:szCs w:val="16"/>
        </w:rPr>
      </w:pPr>
    </w:p>
    <w:p w14:paraId="5CADE6CB" w14:textId="77777777" w:rsidR="00336881" w:rsidRDefault="00336881" w:rsidP="00336881">
      <w:pPr>
        <w:jc w:val="both"/>
      </w:pPr>
      <w:r>
        <w:rPr>
          <w:rFonts w:ascii="Arial" w:eastAsia="Times New Roman" w:hAnsi="Arial" w:cs="Arial"/>
          <w:bCs/>
          <w:color w:val="000000"/>
          <w:sz w:val="22"/>
          <w:szCs w:val="24"/>
          <w:lang w:eastAsia="sl-SI"/>
        </w:rPr>
        <w:t>Izjavljamo, da se strinjamo z besedilom vzorca zavarovanja za dobro izvedbo pogodbenih obveznosti.</w:t>
      </w:r>
    </w:p>
    <w:p w14:paraId="167BD037" w14:textId="77777777" w:rsidR="00336881" w:rsidRDefault="00336881" w:rsidP="00336881">
      <w:pPr>
        <w:rPr>
          <w:rFonts w:ascii="Arial" w:eastAsia="Times New Roman" w:hAnsi="Arial" w:cs="Arial"/>
          <w:bCs/>
          <w:color w:val="000000"/>
          <w:sz w:val="22"/>
          <w:szCs w:val="24"/>
          <w:lang w:eastAsia="sl-SI"/>
        </w:rPr>
      </w:pPr>
    </w:p>
    <w:p w14:paraId="26EF98FC" w14:textId="77777777" w:rsidR="00336881" w:rsidRDefault="00336881" w:rsidP="00336881">
      <w:r>
        <w:rPr>
          <w:rFonts w:ascii="Arial" w:eastAsia="Times New Roman" w:hAnsi="Arial" w:cs="Arial"/>
          <w:bCs/>
          <w:color w:val="000000"/>
          <w:sz w:val="22"/>
          <w:szCs w:val="24"/>
          <w:lang w:eastAsia="sl-SI"/>
        </w:rPr>
        <w:t>Kraj:        _____________</w:t>
      </w:r>
    </w:p>
    <w:p w14:paraId="50CCCE91" w14:textId="77777777" w:rsidR="00336881" w:rsidRDefault="00336881" w:rsidP="00336881">
      <w:pPr>
        <w:rPr>
          <w:rFonts w:ascii="Arial" w:eastAsia="Times New Roman" w:hAnsi="Arial" w:cs="Arial"/>
          <w:bCs/>
          <w:color w:val="000000"/>
          <w:sz w:val="22"/>
          <w:szCs w:val="24"/>
          <w:lang w:eastAsia="sl-SI"/>
        </w:rPr>
      </w:pPr>
    </w:p>
    <w:p w14:paraId="5C1D7467" w14:textId="77777777" w:rsidR="00336881" w:rsidRPr="00036895" w:rsidRDefault="00336881" w:rsidP="00336881">
      <w:pPr>
        <w:rPr>
          <w:rFonts w:ascii="Arial" w:eastAsia="Times New Roman" w:hAnsi="Arial" w:cs="Arial"/>
          <w:bCs/>
          <w:sz w:val="22"/>
          <w:szCs w:val="24"/>
          <w:lang w:eastAsia="sl-SI"/>
        </w:rPr>
      </w:pPr>
      <w:r w:rsidRPr="00036895">
        <w:rPr>
          <w:rFonts w:ascii="Arial" w:eastAsia="Times New Roman" w:hAnsi="Arial" w:cs="Arial"/>
          <w:bCs/>
          <w:sz w:val="22"/>
          <w:szCs w:val="24"/>
          <w:lang w:eastAsia="sl-SI"/>
        </w:rPr>
        <w:t>Datum:    _____________                         Žig                                 Podpis ponudnika:</w:t>
      </w:r>
    </w:p>
    <w:p w14:paraId="71078A8D" w14:textId="77777777" w:rsidR="00336881" w:rsidRDefault="00336881" w:rsidP="00336881">
      <w:pPr>
        <w:rPr>
          <w:rFonts w:ascii="Arial" w:eastAsia="Times New Roman" w:hAnsi="Arial" w:cs="Arial"/>
          <w:bCs/>
          <w:color w:val="000000"/>
          <w:sz w:val="22"/>
          <w:szCs w:val="24"/>
          <w:lang w:eastAsia="sl-SI"/>
        </w:rPr>
      </w:pPr>
    </w:p>
    <w:p w14:paraId="495B3C15" w14:textId="77777777" w:rsidR="00336881" w:rsidRDefault="00336881" w:rsidP="00336881">
      <w:pPr>
        <w:rPr>
          <w:rFonts w:ascii="Arial" w:eastAsia="Times New Roman" w:hAnsi="Arial" w:cs="Arial"/>
          <w:bCs/>
          <w:color w:val="000000"/>
          <w:sz w:val="22"/>
          <w:szCs w:val="24"/>
          <w:lang w:eastAsia="sl-SI"/>
        </w:rPr>
      </w:pPr>
    </w:p>
    <w:p w14:paraId="4C1CCB05" w14:textId="77777777" w:rsidR="006E1AC7" w:rsidRDefault="006E1AC7" w:rsidP="00CB0AF0">
      <w:pPr>
        <w:rPr>
          <w:rFonts w:ascii="Arial" w:hAnsi="Arial" w:cs="Arial"/>
          <w:b/>
          <w:sz w:val="22"/>
          <w:bdr w:val="single" w:sz="4" w:space="0" w:color="000000" w:shadow="1"/>
          <w:shd w:val="clear" w:color="auto" w:fill="DBE5F1"/>
        </w:rPr>
      </w:pPr>
    </w:p>
    <w:p w14:paraId="07A54D0C" w14:textId="77777777" w:rsidR="00336881" w:rsidRPr="00ED2477" w:rsidRDefault="00336881" w:rsidP="00336881">
      <w:pPr>
        <w:jc w:val="right"/>
        <w:rPr>
          <w:rFonts w:ascii="Arial" w:hAnsi="Arial" w:cs="Arial"/>
          <w:b/>
          <w:sz w:val="22"/>
          <w:bdr w:val="single" w:sz="4" w:space="0" w:color="000000" w:shadow="1"/>
          <w:shd w:val="clear" w:color="auto" w:fill="DBE5F1"/>
        </w:rPr>
      </w:pPr>
      <w:r w:rsidRPr="00ED2477">
        <w:rPr>
          <w:rFonts w:ascii="Arial" w:hAnsi="Arial" w:cs="Arial"/>
          <w:b/>
          <w:sz w:val="22"/>
          <w:bdr w:val="single" w:sz="4" w:space="0" w:color="000000" w:shadow="1"/>
          <w:shd w:val="clear" w:color="auto" w:fill="DBE5F1"/>
        </w:rPr>
        <w:lastRenderedPageBreak/>
        <w:t xml:space="preserve">OBR-6B vzorec za izbranega ponudnika  </w:t>
      </w:r>
    </w:p>
    <w:p w14:paraId="6B896ABF" w14:textId="77777777" w:rsidR="00336881" w:rsidRPr="00ED2477" w:rsidRDefault="00336881" w:rsidP="00336881">
      <w:pPr>
        <w:jc w:val="right"/>
        <w:rPr>
          <w:rFonts w:ascii="Arial" w:hAnsi="Arial" w:cs="Arial"/>
          <w:b/>
          <w:sz w:val="22"/>
          <w:bdr w:val="single" w:sz="4" w:space="0" w:color="000000" w:shadow="1"/>
          <w:shd w:val="clear" w:color="auto" w:fill="DBE5F1"/>
        </w:rPr>
      </w:pPr>
    </w:p>
    <w:p w14:paraId="11D113BB" w14:textId="77777777" w:rsidR="00336881" w:rsidRPr="00ED2477" w:rsidRDefault="00336881" w:rsidP="00336881">
      <w:pPr>
        <w:jc w:val="right"/>
        <w:rPr>
          <w:rFonts w:ascii="Arial" w:hAnsi="Arial" w:cs="Arial"/>
          <w:b/>
          <w:szCs w:val="24"/>
          <w:bdr w:val="single" w:sz="4" w:space="0" w:color="000000" w:shadow="1"/>
          <w:shd w:val="clear" w:color="auto" w:fill="DBE5F1"/>
        </w:rPr>
      </w:pPr>
    </w:p>
    <w:p w14:paraId="1CEEA79B" w14:textId="77777777" w:rsidR="00336881" w:rsidRPr="00ED2477" w:rsidRDefault="00336881" w:rsidP="00336881">
      <w:pPr>
        <w:autoSpaceDE w:val="0"/>
        <w:autoSpaceDN w:val="0"/>
        <w:adjustRightInd w:val="0"/>
        <w:jc w:val="center"/>
        <w:rPr>
          <w:rFonts w:ascii="Arial" w:hAnsi="Arial" w:cs="Arial"/>
          <w:b/>
          <w:bCs/>
          <w:w w:val="150"/>
          <w:sz w:val="22"/>
        </w:rPr>
      </w:pPr>
      <w:r w:rsidRPr="00ED2477">
        <w:rPr>
          <w:rFonts w:ascii="Arial" w:hAnsi="Arial" w:cs="Arial"/>
          <w:b/>
          <w:bCs/>
          <w:w w:val="150"/>
          <w:sz w:val="22"/>
        </w:rPr>
        <w:t>MENIČNA IZJAVA S POOBLASTILOM ZA IZPOLNITEV</w:t>
      </w:r>
    </w:p>
    <w:p w14:paraId="0AA0A168" w14:textId="77777777" w:rsidR="00336881" w:rsidRPr="00ED2477" w:rsidRDefault="00336881" w:rsidP="00336881">
      <w:pPr>
        <w:autoSpaceDE w:val="0"/>
        <w:autoSpaceDN w:val="0"/>
        <w:adjustRightInd w:val="0"/>
        <w:jc w:val="center"/>
        <w:rPr>
          <w:rFonts w:ascii="Arial" w:hAnsi="Arial" w:cs="Arial"/>
          <w:b/>
          <w:bCs/>
          <w:w w:val="150"/>
          <w:sz w:val="22"/>
        </w:rPr>
      </w:pPr>
    </w:p>
    <w:p w14:paraId="4F5CB9D1" w14:textId="77777777" w:rsidR="00336881" w:rsidRPr="00ED2477" w:rsidRDefault="00336881" w:rsidP="00336881">
      <w:pPr>
        <w:spacing w:before="120" w:after="120"/>
        <w:jc w:val="center"/>
        <w:rPr>
          <w:rFonts w:ascii="Arial" w:hAnsi="Arial" w:cs="Arial"/>
          <w:b/>
          <w:sz w:val="22"/>
        </w:rPr>
      </w:pPr>
      <w:r w:rsidRPr="00ED2477">
        <w:rPr>
          <w:rFonts w:ascii="Arial" w:hAnsi="Arial" w:cs="Arial"/>
          <w:b/>
          <w:sz w:val="22"/>
        </w:rPr>
        <w:t>za dobro izvedbo pogodbenih obveznosti po okvirnem sporazumu št. ………………</w:t>
      </w:r>
    </w:p>
    <w:p w14:paraId="3351791E" w14:textId="77777777" w:rsidR="00336881" w:rsidRPr="00ED2477" w:rsidRDefault="00336881" w:rsidP="00336881">
      <w:pPr>
        <w:autoSpaceDE w:val="0"/>
        <w:autoSpaceDN w:val="0"/>
        <w:adjustRightInd w:val="0"/>
        <w:rPr>
          <w:rFonts w:ascii="Arial" w:hAnsi="Arial" w:cs="Arial"/>
          <w:b/>
          <w:bCs/>
          <w:w w:val="150"/>
          <w:sz w:val="18"/>
          <w:szCs w:val="18"/>
        </w:rPr>
      </w:pPr>
    </w:p>
    <w:p w14:paraId="57A046D8"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Spodaj podpisani zakoniti zastopnik oziroma pooblaščenec izbranega ponudnika </w:t>
      </w:r>
    </w:p>
    <w:p w14:paraId="3ACAA93B" w14:textId="77777777" w:rsidR="00336881" w:rsidRPr="00ED2477" w:rsidRDefault="00336881" w:rsidP="00336881">
      <w:pPr>
        <w:spacing w:line="260" w:lineRule="exact"/>
        <w:jc w:val="both"/>
        <w:rPr>
          <w:rFonts w:ascii="Arial" w:hAnsi="Arial" w:cs="Arial"/>
          <w:sz w:val="18"/>
          <w:szCs w:val="18"/>
        </w:rPr>
      </w:pPr>
    </w:p>
    <w:p w14:paraId="0BCB1155"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fldChar w:fldCharType="begin">
          <w:ffData>
            <w:name w:val="Besedilo2"/>
            <w:enabled/>
            <w:calcOnExit w:val="0"/>
            <w:textInput>
              <w:default w:val="firma in sedež družbe oz. samostojnega podjetnika"/>
            </w:textInput>
          </w:ffData>
        </w:fldChar>
      </w:r>
      <w:bookmarkStart w:id="38" w:name="Besedilo2"/>
      <w:r w:rsidRPr="00ED2477">
        <w:rPr>
          <w:rFonts w:ascii="Arial" w:hAnsi="Arial" w:cs="Arial"/>
          <w:sz w:val="18"/>
          <w:szCs w:val="18"/>
        </w:rPr>
        <w:instrText xml:space="preserve"> FORMTEXT </w:instrText>
      </w:r>
      <w:r w:rsidRPr="00ED2477">
        <w:rPr>
          <w:rFonts w:ascii="Arial" w:hAnsi="Arial" w:cs="Arial"/>
          <w:sz w:val="18"/>
          <w:szCs w:val="18"/>
        </w:rPr>
      </w:r>
      <w:r w:rsidRPr="00ED2477">
        <w:rPr>
          <w:rFonts w:ascii="Arial" w:hAnsi="Arial" w:cs="Arial"/>
          <w:sz w:val="18"/>
          <w:szCs w:val="18"/>
        </w:rPr>
        <w:fldChar w:fldCharType="separate"/>
      </w:r>
      <w:r w:rsidRPr="00ED2477">
        <w:rPr>
          <w:rFonts w:ascii="Arial" w:hAnsi="Arial" w:cs="Arial"/>
          <w:noProof/>
          <w:sz w:val="18"/>
          <w:szCs w:val="18"/>
        </w:rPr>
        <w:t>firma in sedež družbe oz. samostojnega podjetnika</w:t>
      </w:r>
      <w:r w:rsidRPr="00ED2477">
        <w:rPr>
          <w:rFonts w:ascii="Arial" w:hAnsi="Arial" w:cs="Arial"/>
          <w:sz w:val="18"/>
          <w:szCs w:val="18"/>
        </w:rPr>
        <w:fldChar w:fldCharType="end"/>
      </w:r>
      <w:bookmarkEnd w:id="38"/>
      <w:r w:rsidRPr="00ED2477">
        <w:rPr>
          <w:rFonts w:ascii="Arial" w:hAnsi="Arial" w:cs="Arial"/>
          <w:sz w:val="18"/>
          <w:szCs w:val="18"/>
        </w:rPr>
        <w:t xml:space="preserve"> </w:t>
      </w:r>
    </w:p>
    <w:p w14:paraId="086495A4" w14:textId="77777777" w:rsidR="00336881" w:rsidRPr="00ED2477" w:rsidRDefault="00336881" w:rsidP="00336881">
      <w:pPr>
        <w:spacing w:line="260" w:lineRule="exact"/>
        <w:jc w:val="both"/>
        <w:rPr>
          <w:rFonts w:ascii="Arial" w:hAnsi="Arial" w:cs="Arial"/>
          <w:sz w:val="18"/>
          <w:szCs w:val="18"/>
        </w:rPr>
      </w:pPr>
    </w:p>
    <w:p w14:paraId="15CD6B0E" w14:textId="77777777" w:rsidR="00336881" w:rsidRPr="00ED2477" w:rsidRDefault="00336881" w:rsidP="00336881">
      <w:pPr>
        <w:jc w:val="both"/>
        <w:rPr>
          <w:rFonts w:ascii="Arial" w:hAnsi="Arial" w:cs="Arial"/>
          <w:sz w:val="18"/>
          <w:szCs w:val="18"/>
        </w:rPr>
      </w:pPr>
      <w:r w:rsidRPr="00ED2477">
        <w:rPr>
          <w:rFonts w:ascii="Arial" w:hAnsi="Arial" w:cs="Arial"/>
          <w:sz w:val="18"/>
          <w:szCs w:val="18"/>
        </w:rPr>
        <w:t xml:space="preserve">nepreklicno izjavljam, da pooblaščam Splošno bolnišnico Izola, Polje 40, 6310 Izola, da lahko podpisano bianco </w:t>
      </w:r>
      <w:r w:rsidRPr="00ED2477">
        <w:rPr>
          <w:rFonts w:ascii="Arial" w:hAnsi="Arial" w:cs="Arial"/>
          <w:i/>
          <w:sz w:val="18"/>
          <w:szCs w:val="18"/>
        </w:rPr>
        <w:t>menico</w:t>
      </w:r>
      <w:r w:rsidRPr="00ED2477">
        <w:rPr>
          <w:rFonts w:ascii="Arial" w:hAnsi="Arial" w:cs="Arial"/>
          <w:sz w:val="18"/>
          <w:szCs w:val="18"/>
        </w:rPr>
        <w:t xml:space="preserve">, ki je bila izročena kot zavarovanje </w:t>
      </w:r>
      <w:r w:rsidRPr="00ED2477">
        <w:rPr>
          <w:rFonts w:ascii="Arial" w:hAnsi="Arial" w:cs="Arial"/>
          <w:i/>
          <w:sz w:val="18"/>
          <w:szCs w:val="18"/>
        </w:rPr>
        <w:t>za</w:t>
      </w:r>
      <w:r w:rsidRPr="00ED2477">
        <w:rPr>
          <w:rFonts w:ascii="Arial" w:hAnsi="Arial" w:cs="Arial"/>
          <w:sz w:val="18"/>
          <w:szCs w:val="18"/>
          <w:lang w:val="en-US"/>
        </w:rPr>
        <w:t xml:space="preserve"> </w:t>
      </w:r>
      <w:r w:rsidRPr="00ED2477">
        <w:rPr>
          <w:rFonts w:ascii="Arial" w:hAnsi="Arial" w:cs="Arial"/>
          <w:sz w:val="18"/>
          <w:szCs w:val="18"/>
        </w:rPr>
        <w:t xml:space="preserve">dobro izvedbo pogodbenih obveznosti za javno naročilo </w:t>
      </w:r>
      <w:r w:rsidR="00093303" w:rsidRPr="00093303">
        <w:rPr>
          <w:rFonts w:ascii="Arial" w:hAnsi="Arial" w:cs="Arial"/>
          <w:b/>
          <w:bCs/>
          <w:sz w:val="18"/>
          <w:szCs w:val="18"/>
        </w:rPr>
        <w:t>Zbiranje odpadkov ter dobava embalaže za odpadke</w:t>
      </w:r>
      <w:r w:rsidRPr="00ED2477">
        <w:rPr>
          <w:rFonts w:ascii="Arial" w:hAnsi="Arial" w:cs="Arial"/>
          <w:b/>
          <w:bCs/>
          <w:sz w:val="18"/>
          <w:szCs w:val="18"/>
        </w:rPr>
        <w:t xml:space="preserve"> </w:t>
      </w:r>
      <w:r w:rsidRPr="00ED2477">
        <w:rPr>
          <w:rFonts w:ascii="Arial" w:hAnsi="Arial" w:cs="Arial"/>
          <w:sz w:val="18"/>
          <w:szCs w:val="18"/>
        </w:rPr>
        <w:t xml:space="preserve">št.____________, skladno z določili razpisne dokumentacije in ponudbe za predmetno javno naročilo, brez poprejšnjega obvestila izpolni v vseh neizpolnjenih delih </w:t>
      </w:r>
      <w:r w:rsidRPr="00ED2477">
        <w:rPr>
          <w:rFonts w:ascii="Arial" w:hAnsi="Arial" w:cs="Arial"/>
          <w:i/>
          <w:sz w:val="18"/>
          <w:szCs w:val="18"/>
        </w:rPr>
        <w:t>za</w:t>
      </w:r>
      <w:r w:rsidRPr="00ED2477">
        <w:rPr>
          <w:rFonts w:ascii="Arial" w:hAnsi="Arial" w:cs="Arial"/>
          <w:sz w:val="18"/>
          <w:szCs w:val="18"/>
        </w:rPr>
        <w:t xml:space="preserve"> znesek __________________EUR (10% pogodbene vrednosti z DDV). </w:t>
      </w:r>
    </w:p>
    <w:p w14:paraId="0490AD97" w14:textId="77777777" w:rsidR="00336881" w:rsidRPr="00ED2477" w:rsidRDefault="00336881" w:rsidP="00336881">
      <w:pPr>
        <w:keepNext/>
        <w:keepLines/>
        <w:widowControl w:val="0"/>
        <w:snapToGrid w:val="0"/>
        <w:spacing w:line="260" w:lineRule="exact"/>
        <w:jc w:val="both"/>
        <w:rPr>
          <w:rFonts w:ascii="Arial" w:hAnsi="Arial" w:cs="Arial"/>
          <w:sz w:val="18"/>
          <w:szCs w:val="18"/>
        </w:rPr>
      </w:pPr>
    </w:p>
    <w:p w14:paraId="3D60217E" w14:textId="77777777" w:rsidR="00336881" w:rsidRPr="00ED2477" w:rsidRDefault="00336881" w:rsidP="00336881">
      <w:pPr>
        <w:keepNext/>
        <w:keepLines/>
        <w:widowControl w:val="0"/>
        <w:snapToGrid w:val="0"/>
        <w:spacing w:line="260" w:lineRule="exact"/>
        <w:jc w:val="both"/>
        <w:rPr>
          <w:rFonts w:ascii="Arial" w:hAnsi="Arial" w:cs="Arial"/>
          <w:sz w:val="18"/>
          <w:szCs w:val="18"/>
        </w:rPr>
      </w:pPr>
      <w:r w:rsidRPr="00ED2477">
        <w:rPr>
          <w:rFonts w:ascii="Arial" w:hAnsi="Arial" w:cs="Arial"/>
          <w:sz w:val="18"/>
          <w:szCs w:val="18"/>
        </w:rPr>
        <w:t xml:space="preserve">Izbrani ponudnik se odreka vsem ugovorom proti tako izpolnjeni menici in se zavezuje </w:t>
      </w:r>
      <w:r w:rsidRPr="00ED2477">
        <w:rPr>
          <w:rFonts w:ascii="Arial" w:hAnsi="Arial" w:cs="Arial"/>
          <w:i/>
          <w:sz w:val="18"/>
          <w:szCs w:val="18"/>
        </w:rPr>
        <w:t xml:space="preserve">menico </w:t>
      </w:r>
      <w:r w:rsidRPr="00ED2477">
        <w:rPr>
          <w:rFonts w:ascii="Arial" w:hAnsi="Arial" w:cs="Arial"/>
          <w:sz w:val="18"/>
          <w:szCs w:val="18"/>
        </w:rPr>
        <w:t xml:space="preserve">plačati, ko dospe. To pooblastilo preneha veljati 60 dni po </w:t>
      </w:r>
      <w:r>
        <w:rPr>
          <w:rFonts w:ascii="Arial" w:hAnsi="Arial" w:cs="Arial"/>
          <w:sz w:val="18"/>
          <w:szCs w:val="18"/>
        </w:rPr>
        <w:t>poteku veljavnosti okvirnega sporazuma</w:t>
      </w:r>
      <w:r w:rsidRPr="00ED2477">
        <w:rPr>
          <w:rFonts w:ascii="Arial" w:hAnsi="Arial" w:cs="Arial"/>
          <w:sz w:val="18"/>
          <w:szCs w:val="18"/>
        </w:rPr>
        <w:t xml:space="preserve"> in sicer velja do ________ po pogodbi oziroma okvirnem sporazumu št. ………….…..</w:t>
      </w:r>
    </w:p>
    <w:p w14:paraId="2BF1BBFC" w14:textId="77777777" w:rsidR="00336881" w:rsidRPr="00ED2477" w:rsidRDefault="00336881" w:rsidP="00336881">
      <w:pPr>
        <w:spacing w:line="260" w:lineRule="exact"/>
        <w:jc w:val="both"/>
        <w:rPr>
          <w:rFonts w:ascii="Arial" w:hAnsi="Arial" w:cs="Arial"/>
          <w:sz w:val="18"/>
          <w:szCs w:val="18"/>
        </w:rPr>
      </w:pPr>
    </w:p>
    <w:p w14:paraId="73C58AE2"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C6E0638" w14:textId="77777777" w:rsidR="00336881" w:rsidRPr="00ED2477" w:rsidRDefault="00336881" w:rsidP="00336881">
      <w:pPr>
        <w:spacing w:line="260" w:lineRule="exact"/>
        <w:jc w:val="both"/>
        <w:rPr>
          <w:rFonts w:ascii="Arial" w:hAnsi="Arial" w:cs="Arial"/>
          <w:sz w:val="18"/>
          <w:szCs w:val="18"/>
        </w:rPr>
      </w:pPr>
    </w:p>
    <w:p w14:paraId="23F197F1"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Ponudnik hkrati pooblaščam naročnika Splošno bolnišnico Izola, Polje 40, 6310 Izola, da predloži </w:t>
      </w:r>
      <w:r w:rsidRPr="00ED2477">
        <w:rPr>
          <w:rFonts w:ascii="Arial" w:hAnsi="Arial" w:cs="Arial"/>
          <w:i/>
          <w:sz w:val="18"/>
          <w:szCs w:val="18"/>
        </w:rPr>
        <w:t>menico</w:t>
      </w:r>
      <w:r w:rsidRPr="00ED2477">
        <w:rPr>
          <w:rFonts w:ascii="Arial" w:hAnsi="Arial" w:cs="Arial"/>
          <w:sz w:val="18"/>
          <w:szCs w:val="18"/>
        </w:rPr>
        <w:t xml:space="preserve"> na unovčenje in izrecno dovoljujem banki izplačilo take </w:t>
      </w:r>
      <w:r w:rsidRPr="00ED2477">
        <w:rPr>
          <w:rFonts w:ascii="Arial" w:hAnsi="Arial" w:cs="Arial"/>
          <w:i/>
          <w:sz w:val="18"/>
          <w:szCs w:val="18"/>
        </w:rPr>
        <w:t>menice</w:t>
      </w:r>
      <w:r w:rsidRPr="00ED2477">
        <w:rPr>
          <w:rFonts w:ascii="Arial" w:hAnsi="Arial" w:cs="Arial"/>
          <w:sz w:val="18"/>
          <w:szCs w:val="18"/>
        </w:rPr>
        <w:t xml:space="preserve">. </w:t>
      </w:r>
    </w:p>
    <w:p w14:paraId="065ECD4C" w14:textId="77777777" w:rsidR="00336881" w:rsidRPr="00ED2477" w:rsidRDefault="00336881" w:rsidP="00336881">
      <w:pPr>
        <w:spacing w:line="260" w:lineRule="exact"/>
        <w:jc w:val="both"/>
        <w:rPr>
          <w:rFonts w:ascii="Arial" w:hAnsi="Arial" w:cs="Arial"/>
          <w:sz w:val="18"/>
          <w:szCs w:val="18"/>
        </w:rPr>
      </w:pPr>
    </w:p>
    <w:p w14:paraId="7DF6A0CA"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Tako dajem nalog </w:t>
      </w:r>
      <w:r w:rsidRPr="00ED2477">
        <w:rPr>
          <w:rFonts w:ascii="Arial" w:hAnsi="Arial" w:cs="Arial"/>
          <w:i/>
          <w:sz w:val="18"/>
          <w:szCs w:val="18"/>
        </w:rPr>
        <w:t>za</w:t>
      </w:r>
      <w:r w:rsidRPr="00ED2477">
        <w:rPr>
          <w:rFonts w:ascii="Arial" w:hAnsi="Arial" w:cs="Arial"/>
          <w:sz w:val="18"/>
          <w:szCs w:val="18"/>
        </w:rPr>
        <w:t xml:space="preserve"> plačilo oz. </w:t>
      </w:r>
      <w:r w:rsidRPr="00ED2477">
        <w:rPr>
          <w:rFonts w:ascii="Arial" w:hAnsi="Arial" w:cs="Arial"/>
          <w:i/>
          <w:sz w:val="18"/>
          <w:szCs w:val="18"/>
        </w:rPr>
        <w:t>pooblastilo</w:t>
      </w:r>
      <w:r w:rsidRPr="00ED2477">
        <w:rPr>
          <w:rFonts w:ascii="Arial" w:hAnsi="Arial" w:cs="Arial"/>
          <w:sz w:val="18"/>
          <w:szCs w:val="18"/>
        </w:rPr>
        <w:t xml:space="preserve"> vsem spodaj navedenim bankam iz naslednjih mojih računov:</w:t>
      </w:r>
    </w:p>
    <w:p w14:paraId="798370D2" w14:textId="77777777" w:rsidR="00336881" w:rsidRPr="00ED2477" w:rsidRDefault="00336881" w:rsidP="00336881">
      <w:pPr>
        <w:spacing w:line="260" w:lineRule="exact"/>
        <w:jc w:val="both"/>
        <w:rPr>
          <w:rFonts w:ascii="Arial" w:hAnsi="Arial" w:cs="Arial"/>
          <w:sz w:val="18"/>
          <w:szCs w:val="18"/>
        </w:rPr>
      </w:pPr>
    </w:p>
    <w:p w14:paraId="428C29D7" w14:textId="77777777" w:rsidR="00336881" w:rsidRPr="00ED2477" w:rsidRDefault="00336881" w:rsidP="009E3B64">
      <w:pPr>
        <w:numPr>
          <w:ilvl w:val="0"/>
          <w:numId w:val="34"/>
        </w:numPr>
        <w:spacing w:line="260" w:lineRule="exact"/>
        <w:jc w:val="both"/>
        <w:rPr>
          <w:rFonts w:ascii="Arial" w:hAnsi="Arial" w:cs="Arial"/>
          <w:sz w:val="18"/>
          <w:szCs w:val="18"/>
        </w:rPr>
      </w:pPr>
      <w:r w:rsidRPr="00ED2477">
        <w:rPr>
          <w:rFonts w:ascii="Arial" w:hAnsi="Arial" w:cs="Arial"/>
          <w:sz w:val="18"/>
          <w:szCs w:val="18"/>
        </w:rPr>
        <w:t>___________________________</w:t>
      </w:r>
    </w:p>
    <w:p w14:paraId="162DF932" w14:textId="77777777" w:rsidR="00336881" w:rsidRPr="00ED2477" w:rsidRDefault="00336881" w:rsidP="009E3B64">
      <w:pPr>
        <w:numPr>
          <w:ilvl w:val="0"/>
          <w:numId w:val="34"/>
        </w:numPr>
        <w:spacing w:line="260" w:lineRule="exact"/>
        <w:jc w:val="both"/>
        <w:rPr>
          <w:rFonts w:ascii="Arial" w:hAnsi="Arial" w:cs="Arial"/>
          <w:sz w:val="18"/>
          <w:szCs w:val="18"/>
        </w:rPr>
      </w:pPr>
      <w:r w:rsidRPr="00ED2477">
        <w:rPr>
          <w:rFonts w:ascii="Arial" w:hAnsi="Arial" w:cs="Arial"/>
          <w:sz w:val="18"/>
          <w:szCs w:val="18"/>
        </w:rPr>
        <w:t>___________________________</w:t>
      </w:r>
    </w:p>
    <w:p w14:paraId="7CBDAFB4" w14:textId="77777777" w:rsidR="00336881" w:rsidRPr="00ED2477" w:rsidRDefault="00336881" w:rsidP="00336881">
      <w:pPr>
        <w:spacing w:line="260" w:lineRule="exact"/>
        <w:jc w:val="both"/>
        <w:rPr>
          <w:rFonts w:ascii="Arial" w:hAnsi="Arial" w:cs="Arial"/>
          <w:sz w:val="18"/>
          <w:szCs w:val="18"/>
        </w:rPr>
      </w:pPr>
    </w:p>
    <w:p w14:paraId="140A839B"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V primeru odprtja dodatnega računa, ki ni zgoraj naveden, izrecno dovoljujem izplačilo </w:t>
      </w:r>
      <w:r w:rsidRPr="00ED2477">
        <w:rPr>
          <w:rFonts w:ascii="Arial" w:hAnsi="Arial" w:cs="Arial"/>
          <w:i/>
          <w:sz w:val="18"/>
          <w:szCs w:val="18"/>
        </w:rPr>
        <w:t>menice</w:t>
      </w:r>
      <w:r w:rsidRPr="00ED2477">
        <w:rPr>
          <w:rFonts w:ascii="Arial" w:hAnsi="Arial" w:cs="Arial"/>
          <w:sz w:val="18"/>
          <w:szCs w:val="18"/>
        </w:rPr>
        <w:t xml:space="preserve"> in pooblaščam banko, pri kateri je takšen račun odprt, da izvede plačilo. </w:t>
      </w:r>
    </w:p>
    <w:p w14:paraId="7267847B" w14:textId="77777777" w:rsidR="00336881" w:rsidRPr="00ED2477" w:rsidRDefault="00336881" w:rsidP="00336881">
      <w:pPr>
        <w:spacing w:line="260" w:lineRule="exact"/>
        <w:jc w:val="right"/>
        <w:rPr>
          <w:rFonts w:ascii="Arial" w:hAnsi="Arial" w:cs="Arial"/>
          <w:sz w:val="18"/>
          <w:szCs w:val="18"/>
        </w:rPr>
      </w:pPr>
    </w:p>
    <w:p w14:paraId="08526536" w14:textId="77777777" w:rsidR="00336881" w:rsidRPr="00ED2477" w:rsidRDefault="00336881" w:rsidP="00336881">
      <w:pPr>
        <w:numPr>
          <w:ilvl w:val="12"/>
          <w:numId w:val="0"/>
        </w:numPr>
        <w:tabs>
          <w:tab w:val="left" w:pos="360"/>
        </w:tabs>
        <w:jc w:val="both"/>
        <w:rPr>
          <w:rFonts w:ascii="Arial" w:hAnsi="Arial" w:cs="Arial"/>
          <w:sz w:val="18"/>
          <w:szCs w:val="18"/>
          <w:u w:val="single"/>
        </w:rPr>
      </w:pPr>
      <w:r w:rsidRPr="00ED2477">
        <w:rPr>
          <w:rFonts w:ascii="Arial" w:hAnsi="Arial" w:cs="Arial"/>
          <w:sz w:val="18"/>
          <w:szCs w:val="18"/>
        </w:rPr>
        <w:tab/>
      </w:r>
      <w:r w:rsidRPr="00ED2477">
        <w:rPr>
          <w:rFonts w:ascii="Arial" w:hAnsi="Arial" w:cs="Arial"/>
          <w:sz w:val="18"/>
          <w:szCs w:val="18"/>
          <w:u w:val="single"/>
        </w:rPr>
        <w:t>Priloga: 2 x bianco menica</w:t>
      </w:r>
    </w:p>
    <w:p w14:paraId="5C018C47" w14:textId="77777777" w:rsidR="00336881" w:rsidRPr="00ED2477" w:rsidRDefault="00336881" w:rsidP="00336881">
      <w:pPr>
        <w:tabs>
          <w:tab w:val="left" w:pos="255"/>
        </w:tabs>
        <w:spacing w:line="260" w:lineRule="exact"/>
        <w:rPr>
          <w:rFonts w:ascii="Arial" w:hAnsi="Arial" w:cs="Arial"/>
          <w:sz w:val="18"/>
          <w:szCs w:val="18"/>
        </w:rPr>
      </w:pPr>
    </w:p>
    <w:p w14:paraId="426F5A75" w14:textId="77777777" w:rsidR="00336881" w:rsidRPr="00ED2477" w:rsidRDefault="00336881" w:rsidP="00336881">
      <w:pPr>
        <w:spacing w:line="260" w:lineRule="exact"/>
        <w:jc w:val="right"/>
        <w:rPr>
          <w:rFonts w:ascii="Arial" w:hAnsi="Arial" w:cs="Arial"/>
          <w:sz w:val="18"/>
          <w:szCs w:val="18"/>
        </w:rPr>
      </w:pPr>
    </w:p>
    <w:p w14:paraId="44EE0C1A" w14:textId="77777777" w:rsidR="00336881" w:rsidRPr="00ED2477" w:rsidRDefault="00336881" w:rsidP="00336881">
      <w:pPr>
        <w:spacing w:line="260" w:lineRule="exact"/>
        <w:rPr>
          <w:rFonts w:ascii="Arial" w:hAnsi="Arial" w:cs="Arial"/>
          <w:sz w:val="18"/>
          <w:szCs w:val="18"/>
        </w:rPr>
      </w:pPr>
      <w:r w:rsidRPr="00ED2477">
        <w:rPr>
          <w:rFonts w:ascii="Arial" w:hAnsi="Arial" w:cs="Arial"/>
          <w:sz w:val="18"/>
          <w:szCs w:val="18"/>
        </w:rPr>
        <w:t>Datum:  _____________</w:t>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t>Podpisnik: Ime in priimek</w:t>
      </w:r>
    </w:p>
    <w:p w14:paraId="7B5313DD" w14:textId="77777777" w:rsidR="00336881" w:rsidRPr="00ED2477" w:rsidRDefault="00336881" w:rsidP="00336881">
      <w:pPr>
        <w:spacing w:line="260" w:lineRule="exact"/>
        <w:rPr>
          <w:rFonts w:ascii="Arial" w:hAnsi="Arial" w:cs="Arial"/>
          <w:sz w:val="18"/>
          <w:szCs w:val="18"/>
        </w:rPr>
      </w:pPr>
    </w:p>
    <w:p w14:paraId="3D2DFDFF" w14:textId="77777777" w:rsidR="00336881" w:rsidRPr="00ED2477" w:rsidRDefault="00336881" w:rsidP="00336881">
      <w:pPr>
        <w:spacing w:line="260" w:lineRule="exact"/>
        <w:rPr>
          <w:rFonts w:ascii="Arial" w:hAnsi="Arial" w:cs="Arial"/>
          <w:sz w:val="18"/>
          <w:szCs w:val="18"/>
        </w:rPr>
      </w:pPr>
    </w:p>
    <w:p w14:paraId="2875EB17" w14:textId="77777777" w:rsidR="00336881" w:rsidRPr="00ED2477" w:rsidRDefault="00336881" w:rsidP="00336881">
      <w:pPr>
        <w:spacing w:line="260" w:lineRule="exact"/>
        <w:ind w:left="4956" w:firstLine="708"/>
        <w:rPr>
          <w:rFonts w:ascii="Arial" w:hAnsi="Arial" w:cs="Arial"/>
          <w:sz w:val="18"/>
          <w:szCs w:val="18"/>
        </w:rPr>
      </w:pPr>
      <w:r w:rsidRPr="00ED2477">
        <w:rPr>
          <w:rFonts w:ascii="Arial" w:hAnsi="Arial" w:cs="Arial"/>
          <w:sz w:val="18"/>
          <w:szCs w:val="18"/>
        </w:rPr>
        <w:t>Podpis ponudnika in žig:</w:t>
      </w:r>
    </w:p>
    <w:p w14:paraId="4EC8A7D2" w14:textId="77777777" w:rsidR="00336881" w:rsidRPr="00ED2477" w:rsidRDefault="00336881" w:rsidP="00336881">
      <w:pPr>
        <w:rPr>
          <w:rFonts w:ascii="Arial" w:hAnsi="Arial" w:cs="Arial"/>
          <w:b/>
          <w:sz w:val="22"/>
          <w:bdr w:val="single" w:sz="4" w:space="0" w:color="000000" w:shadow="1"/>
          <w:shd w:val="clear" w:color="auto" w:fill="DBE5F1"/>
        </w:rPr>
      </w:pPr>
    </w:p>
    <w:p w14:paraId="02DB14A9" w14:textId="77777777" w:rsidR="00336881" w:rsidRPr="00ED2477" w:rsidRDefault="00336881" w:rsidP="00336881">
      <w:pPr>
        <w:rPr>
          <w:rFonts w:ascii="Arial" w:hAnsi="Arial" w:cs="Arial"/>
          <w:b/>
          <w:sz w:val="22"/>
          <w:bdr w:val="single" w:sz="4" w:space="0" w:color="000000" w:shadow="1"/>
          <w:shd w:val="clear" w:color="auto" w:fill="DBE5F1"/>
        </w:rPr>
      </w:pPr>
    </w:p>
    <w:p w14:paraId="29B4440E" w14:textId="77777777" w:rsidR="00336881" w:rsidRPr="00ED2477" w:rsidRDefault="00336881" w:rsidP="00336881">
      <w:pPr>
        <w:autoSpaceDE w:val="0"/>
        <w:autoSpaceDN w:val="0"/>
        <w:adjustRightInd w:val="0"/>
        <w:jc w:val="both"/>
        <w:rPr>
          <w:rFonts w:ascii="Arial" w:hAnsi="Arial" w:cs="Arial"/>
          <w:i/>
          <w:sz w:val="16"/>
          <w:szCs w:val="16"/>
          <w:highlight w:val="lightGray"/>
        </w:rPr>
      </w:pPr>
      <w:r w:rsidRPr="00ED2477">
        <w:rPr>
          <w:rFonts w:ascii="Arial" w:hAnsi="Arial" w:cs="Arial"/>
          <w:i/>
          <w:sz w:val="16"/>
          <w:szCs w:val="16"/>
          <w:highlight w:val="lightGray"/>
        </w:rPr>
        <w:t>OPOMBA: Ponudniki lahko zavarovanje predložijo tudi na drugem obrazcu, vendar mora vsebovati bistvene elemente.</w:t>
      </w:r>
    </w:p>
    <w:p w14:paraId="03A38A75" w14:textId="77777777" w:rsidR="00336881" w:rsidRPr="00ED2477" w:rsidRDefault="00336881" w:rsidP="00336881">
      <w:pPr>
        <w:autoSpaceDE w:val="0"/>
        <w:autoSpaceDN w:val="0"/>
        <w:adjustRightInd w:val="0"/>
        <w:jc w:val="both"/>
        <w:rPr>
          <w:rFonts w:ascii="Arial" w:hAnsi="Arial" w:cs="Arial"/>
          <w:b/>
          <w:sz w:val="22"/>
          <w:bdr w:val="single" w:sz="4" w:space="0" w:color="000000" w:shadow="1"/>
          <w:shd w:val="clear" w:color="auto" w:fill="DBE5F1"/>
        </w:rPr>
      </w:pPr>
    </w:p>
    <w:p w14:paraId="34036BEB" w14:textId="77777777" w:rsidR="00336881" w:rsidRPr="00ED2477" w:rsidRDefault="00336881" w:rsidP="00336881">
      <w:pPr>
        <w:jc w:val="both"/>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 xml:space="preserve">Izjavljamo, da se strinjamo z besedilom vzorca zavarovanja za dobro izvedbo pogodbenih </w:t>
      </w:r>
      <w:r>
        <w:rPr>
          <w:rFonts w:ascii="Arial" w:eastAsia="Times New Roman" w:hAnsi="Arial" w:cs="Arial"/>
          <w:bCs/>
          <w:color w:val="000000"/>
          <w:sz w:val="22"/>
          <w:szCs w:val="24"/>
          <w:lang w:eastAsia="sl-SI"/>
        </w:rPr>
        <w:t>obveznosti.</w:t>
      </w:r>
      <w:r w:rsidRPr="00ED2477">
        <w:rPr>
          <w:rFonts w:ascii="Arial" w:eastAsia="Times New Roman" w:hAnsi="Arial" w:cs="Arial"/>
          <w:bCs/>
          <w:color w:val="000000"/>
          <w:sz w:val="22"/>
          <w:szCs w:val="24"/>
          <w:lang w:eastAsia="sl-SI"/>
        </w:rPr>
        <w:t xml:space="preserve"> </w:t>
      </w:r>
    </w:p>
    <w:p w14:paraId="024FDFCE" w14:textId="77777777" w:rsidR="00336881" w:rsidRPr="00ED2477" w:rsidRDefault="00336881" w:rsidP="00336881">
      <w:pPr>
        <w:rPr>
          <w:rFonts w:ascii="Arial" w:eastAsia="Times New Roman" w:hAnsi="Arial" w:cs="Arial"/>
          <w:bCs/>
          <w:color w:val="000000"/>
          <w:sz w:val="22"/>
          <w:szCs w:val="24"/>
          <w:lang w:eastAsia="sl-SI"/>
        </w:rPr>
      </w:pPr>
    </w:p>
    <w:p w14:paraId="4D49959C" w14:textId="77777777" w:rsidR="00336881" w:rsidRPr="00ED2477" w:rsidRDefault="00336881" w:rsidP="00336881">
      <w:pPr>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Kraj:        _____________</w:t>
      </w:r>
    </w:p>
    <w:p w14:paraId="1AFD6F39" w14:textId="77777777" w:rsidR="00336881" w:rsidRPr="00ED2477" w:rsidRDefault="00336881" w:rsidP="00336881">
      <w:pPr>
        <w:rPr>
          <w:rFonts w:ascii="Arial" w:eastAsia="Times New Roman" w:hAnsi="Arial" w:cs="Arial"/>
          <w:bCs/>
          <w:color w:val="000000"/>
          <w:sz w:val="22"/>
          <w:szCs w:val="24"/>
          <w:lang w:eastAsia="sl-SI"/>
        </w:rPr>
      </w:pPr>
    </w:p>
    <w:p w14:paraId="07A09741" w14:textId="77777777" w:rsidR="00336881" w:rsidRPr="00ED2477" w:rsidRDefault="00336881" w:rsidP="00336881">
      <w:r w:rsidRPr="00ED2477">
        <w:rPr>
          <w:rFonts w:ascii="Arial" w:eastAsia="Times New Roman" w:hAnsi="Arial" w:cs="Arial"/>
          <w:bCs/>
          <w:color w:val="000000"/>
          <w:sz w:val="22"/>
          <w:szCs w:val="24"/>
          <w:lang w:eastAsia="sl-SI"/>
        </w:rPr>
        <w:t>Datum:    _____________                         Žig                                 Podpis ponudnika:</w:t>
      </w:r>
    </w:p>
    <w:p w14:paraId="36D75F46" w14:textId="77777777" w:rsidR="00336881" w:rsidRDefault="00336881" w:rsidP="00093303">
      <w:pPr>
        <w:rPr>
          <w:rFonts w:ascii="Arial" w:hAnsi="Arial" w:cs="Arial"/>
          <w:b/>
          <w:sz w:val="22"/>
          <w:bdr w:val="single" w:sz="4" w:space="0" w:color="000000" w:shadow="1"/>
          <w:shd w:val="clear" w:color="auto" w:fill="DBE5F1"/>
        </w:rPr>
      </w:pPr>
    </w:p>
    <w:p w14:paraId="7F6EBEEB" w14:textId="77777777" w:rsidR="008D1D51" w:rsidRPr="001B4EC1" w:rsidRDefault="00473865" w:rsidP="008D1D51">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008D1D51" w:rsidRPr="001B4EC1">
        <w:rPr>
          <w:rFonts w:ascii="Arial" w:hAnsi="Arial" w:cs="Arial"/>
          <w:b/>
          <w:sz w:val="22"/>
          <w:bdr w:val="single" w:sz="4" w:space="0" w:color="000000" w:shadow="1"/>
          <w:shd w:val="clear" w:color="auto" w:fill="DBE5F1"/>
        </w:rPr>
        <w:t>BR-</w:t>
      </w:r>
      <w:r w:rsidR="00093303">
        <w:rPr>
          <w:rFonts w:ascii="Arial" w:hAnsi="Arial" w:cs="Arial"/>
          <w:b/>
          <w:sz w:val="22"/>
          <w:bdr w:val="single" w:sz="4" w:space="0" w:color="000000" w:shadow="1"/>
          <w:shd w:val="clear" w:color="auto" w:fill="DBE5F1"/>
        </w:rPr>
        <w:t>7</w:t>
      </w:r>
    </w:p>
    <w:p w14:paraId="569F29F1" w14:textId="77777777" w:rsidR="008D1D51" w:rsidRPr="001B4EC1" w:rsidRDefault="008D1D51" w:rsidP="008D1D51">
      <w:pPr>
        <w:jc w:val="right"/>
        <w:rPr>
          <w:rFonts w:ascii="Arial" w:hAnsi="Arial" w:cs="Arial"/>
          <w:b/>
          <w:sz w:val="22"/>
          <w:bdr w:val="single" w:sz="4" w:space="0" w:color="000000" w:shadow="1"/>
          <w:shd w:val="clear" w:color="auto" w:fill="DBE5F1"/>
        </w:rPr>
      </w:pPr>
    </w:p>
    <w:p w14:paraId="3318E409" w14:textId="77777777" w:rsidR="0088360F" w:rsidRDefault="0087181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t>VZOREC</w:t>
      </w:r>
      <w:r w:rsidRPr="0087181E">
        <w:rPr>
          <w:rFonts w:ascii="Arial" w:hAnsi="Arial" w:cs="Arial"/>
          <w:b/>
          <w:sz w:val="22"/>
          <w:bdr w:val="single" w:sz="4" w:space="0" w:color="000000" w:shadow="1"/>
          <w:shd w:val="clear" w:color="auto" w:fill="DBE5F1"/>
        </w:rPr>
        <w:t xml:space="preserve"> </w:t>
      </w:r>
      <w:r w:rsidR="0088360F" w:rsidRPr="0087181E">
        <w:rPr>
          <w:rFonts w:ascii="Arial" w:hAnsi="Arial" w:cs="Arial"/>
          <w:b/>
          <w:sz w:val="22"/>
          <w:bdr w:val="single" w:sz="4" w:space="0" w:color="000000" w:shadow="1"/>
          <w:shd w:val="clear" w:color="auto" w:fill="DBE5F1"/>
        </w:rPr>
        <w:t>OKVIRN</w:t>
      </w:r>
      <w:r w:rsidR="0000133C">
        <w:rPr>
          <w:rFonts w:ascii="Arial" w:hAnsi="Arial" w:cs="Arial"/>
          <w:b/>
          <w:sz w:val="22"/>
          <w:bdr w:val="single" w:sz="4" w:space="0" w:color="000000" w:shadow="1"/>
          <w:shd w:val="clear" w:color="auto" w:fill="DBE5F1"/>
        </w:rPr>
        <w:t>EGA</w:t>
      </w:r>
      <w:r w:rsidR="0088360F" w:rsidRPr="0087181E">
        <w:rPr>
          <w:rFonts w:ascii="Arial" w:hAnsi="Arial" w:cs="Arial"/>
          <w:b/>
          <w:sz w:val="22"/>
          <w:bdr w:val="single" w:sz="4" w:space="0" w:color="000000" w:shadow="1"/>
          <w:shd w:val="clear" w:color="auto" w:fill="DBE5F1"/>
        </w:rPr>
        <w:t xml:space="preserve"> SPORAZUM</w:t>
      </w:r>
      <w:r>
        <w:rPr>
          <w:rFonts w:ascii="Arial" w:hAnsi="Arial" w:cs="Arial"/>
          <w:b/>
          <w:sz w:val="22"/>
          <w:bdr w:val="single" w:sz="4" w:space="0" w:color="000000" w:shadow="1"/>
          <w:shd w:val="clear" w:color="auto" w:fill="DBE5F1"/>
        </w:rPr>
        <w:t>A</w:t>
      </w:r>
    </w:p>
    <w:p w14:paraId="5CF0ECCF" w14:textId="77777777" w:rsidR="00C6313E" w:rsidRDefault="00C6313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p>
    <w:p w14:paraId="21B99C3D" w14:textId="48B2F156" w:rsidR="00C6313E" w:rsidRPr="0087181E" w:rsidRDefault="00C6313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r>
        <w:rPr>
          <w:rFonts w:ascii="Arial" w:eastAsia="Times New Roman" w:hAnsi="Arial" w:cs="Arial"/>
          <w:i/>
          <w:sz w:val="20"/>
          <w:szCs w:val="20"/>
          <w:highlight w:val="lightGray"/>
          <w:lang w:eastAsia="sl-SI"/>
        </w:rPr>
        <w:t xml:space="preserve">Ponudnik mora izpolniti sivo označena polja in parafirati, podpisati in žigosati </w:t>
      </w:r>
      <w:r w:rsidR="00AF2E27">
        <w:rPr>
          <w:rFonts w:ascii="Arial" w:eastAsia="Times New Roman" w:hAnsi="Arial" w:cs="Arial"/>
          <w:i/>
          <w:sz w:val="20"/>
          <w:szCs w:val="20"/>
          <w:highlight w:val="lightGray"/>
          <w:lang w:eastAsia="sl-SI"/>
        </w:rPr>
        <w:t>okvirni sporazum</w:t>
      </w:r>
      <w:r>
        <w:rPr>
          <w:rFonts w:ascii="Arial" w:eastAsia="Times New Roman" w:hAnsi="Arial" w:cs="Arial"/>
          <w:i/>
          <w:sz w:val="20"/>
          <w:szCs w:val="20"/>
          <w:highlight w:val="lightGray"/>
          <w:lang w:eastAsia="sl-SI"/>
        </w:rPr>
        <w:t xml:space="preserve">, s čimer potrjuje, da se strinja z vsebino vzorca </w:t>
      </w:r>
      <w:r w:rsidR="00AF2E27">
        <w:rPr>
          <w:rFonts w:ascii="Arial" w:eastAsia="Times New Roman" w:hAnsi="Arial" w:cs="Arial"/>
          <w:i/>
          <w:sz w:val="20"/>
          <w:szCs w:val="20"/>
          <w:highlight w:val="lightGray"/>
          <w:lang w:eastAsia="sl-SI"/>
        </w:rPr>
        <w:t>okvirnega sporazuma</w:t>
      </w:r>
      <w:r>
        <w:rPr>
          <w:rFonts w:ascii="Arial" w:eastAsia="Times New Roman" w:hAnsi="Arial" w:cs="Arial"/>
          <w:i/>
          <w:sz w:val="20"/>
          <w:szCs w:val="20"/>
          <w:highlight w:val="lightGray"/>
          <w:lang w:eastAsia="sl-SI"/>
        </w:rPr>
        <w:t>.)</w:t>
      </w:r>
    </w:p>
    <w:p w14:paraId="68AB9E3C" w14:textId="77777777" w:rsidR="0088360F" w:rsidRPr="007F2CB6" w:rsidRDefault="0088360F" w:rsidP="0068259E">
      <w:pPr>
        <w:widowControl w:val="0"/>
        <w:autoSpaceDE w:val="0"/>
        <w:autoSpaceDN w:val="0"/>
        <w:adjustRightInd w:val="0"/>
        <w:spacing w:line="276" w:lineRule="auto"/>
        <w:jc w:val="both"/>
        <w:rPr>
          <w:rFonts w:ascii="Arial" w:hAnsi="Arial" w:cs="Arial"/>
          <w:sz w:val="22"/>
        </w:rPr>
      </w:pPr>
    </w:p>
    <w:p w14:paraId="1AE247FB" w14:textId="77777777" w:rsidR="00356008" w:rsidRDefault="00356008" w:rsidP="003756DA">
      <w:pPr>
        <w:widowControl w:val="0"/>
        <w:autoSpaceDE w:val="0"/>
        <w:autoSpaceDN w:val="0"/>
        <w:adjustRightInd w:val="0"/>
        <w:spacing w:line="276" w:lineRule="auto"/>
        <w:jc w:val="center"/>
        <w:rPr>
          <w:rFonts w:ascii="Arial" w:hAnsi="Arial" w:cs="Arial"/>
          <w:sz w:val="22"/>
        </w:rPr>
      </w:pPr>
      <w:r>
        <w:rPr>
          <w:rFonts w:ascii="Arial" w:hAnsi="Arial" w:cs="Arial"/>
          <w:sz w:val="22"/>
        </w:rPr>
        <w:t>OKVIRNI SPORAZUM</w:t>
      </w:r>
    </w:p>
    <w:p w14:paraId="75F01609" w14:textId="77777777" w:rsidR="0088360F" w:rsidRPr="00E0166D" w:rsidRDefault="0088360F" w:rsidP="003756DA">
      <w:pPr>
        <w:widowControl w:val="0"/>
        <w:autoSpaceDE w:val="0"/>
        <w:autoSpaceDN w:val="0"/>
        <w:adjustRightInd w:val="0"/>
        <w:spacing w:line="276" w:lineRule="auto"/>
        <w:jc w:val="center"/>
        <w:rPr>
          <w:rFonts w:ascii="Arial" w:hAnsi="Arial" w:cs="Arial"/>
          <w:sz w:val="22"/>
        </w:rPr>
      </w:pPr>
      <w:r w:rsidRPr="00E0166D">
        <w:rPr>
          <w:rFonts w:ascii="Arial" w:hAnsi="Arial" w:cs="Arial"/>
          <w:sz w:val="22"/>
        </w:rPr>
        <w:t>sklenjen med:</w:t>
      </w:r>
    </w:p>
    <w:p w14:paraId="168A5DC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p>
    <w:p w14:paraId="553C03D7" w14:textId="77777777" w:rsidR="0088360F" w:rsidRPr="00E0166D" w:rsidRDefault="00356008" w:rsidP="0068259E">
      <w:pPr>
        <w:widowControl w:val="0"/>
        <w:autoSpaceDE w:val="0"/>
        <w:autoSpaceDN w:val="0"/>
        <w:adjustRightInd w:val="0"/>
        <w:spacing w:line="276" w:lineRule="auto"/>
        <w:jc w:val="both"/>
        <w:rPr>
          <w:rFonts w:ascii="Arial" w:hAnsi="Arial" w:cs="Arial"/>
          <w:sz w:val="22"/>
        </w:rPr>
      </w:pPr>
      <w:r w:rsidRPr="00C0008B">
        <w:rPr>
          <w:rFonts w:ascii="Arial" w:hAnsi="Arial" w:cs="Arial"/>
          <w:b/>
          <w:bCs/>
          <w:color w:val="000000"/>
          <w:sz w:val="22"/>
        </w:rPr>
        <w:t xml:space="preserve">NAROČNIKOM: </w:t>
      </w:r>
      <w:r w:rsidRPr="00C0008B">
        <w:rPr>
          <w:rFonts w:ascii="Arial" w:eastAsia="SimSun" w:hAnsi="Arial" w:cs="Arial"/>
          <w:sz w:val="22"/>
          <w:lang w:eastAsia="sl-SI"/>
        </w:rPr>
        <w:t>SPLOŠNO BOLNIŠNICO IZOLA, Polje 40, 6310 Izola, ki jo zastopa direktor zavoda Mag. Radivoj Nardin</w:t>
      </w:r>
      <w:r w:rsidRPr="00E0166D" w:rsidDel="00356008">
        <w:rPr>
          <w:rFonts w:ascii="Arial" w:hAnsi="Arial" w:cs="Arial"/>
          <w:sz w:val="22"/>
        </w:rPr>
        <w:t xml:space="preserve"> </w:t>
      </w:r>
    </w:p>
    <w:p w14:paraId="7A6C2E90"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234333E3" w14:textId="77777777" w:rsidR="00356008" w:rsidRP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Pr="00356008">
        <w:rPr>
          <w:rFonts w:ascii="Arial" w:hAnsi="Arial" w:cs="Arial"/>
          <w:sz w:val="22"/>
        </w:rPr>
        <w:t>1399632000</w:t>
      </w:r>
    </w:p>
    <w:p w14:paraId="642A62C1" w14:textId="77777777" w:rsid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 xml:space="preserve">Identifikacijska številka (ID za DDV): </w:t>
      </w:r>
      <w:r w:rsidRPr="00356008">
        <w:rPr>
          <w:rFonts w:ascii="Arial" w:hAnsi="Arial" w:cs="Arial"/>
          <w:sz w:val="22"/>
        </w:rPr>
        <w:tab/>
        <w:t>SI 79007589</w:t>
      </w:r>
    </w:p>
    <w:p w14:paraId="491B7768" w14:textId="77777777" w:rsidR="00356008" w:rsidRDefault="00356008" w:rsidP="0068259E">
      <w:pPr>
        <w:widowControl w:val="0"/>
        <w:autoSpaceDE w:val="0"/>
        <w:autoSpaceDN w:val="0"/>
        <w:adjustRightInd w:val="0"/>
        <w:spacing w:line="276" w:lineRule="auto"/>
        <w:jc w:val="both"/>
        <w:rPr>
          <w:rFonts w:ascii="Arial" w:hAnsi="Arial" w:cs="Arial"/>
          <w:sz w:val="22"/>
        </w:rPr>
      </w:pPr>
    </w:p>
    <w:p w14:paraId="3DC09CD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in </w:t>
      </w:r>
    </w:p>
    <w:p w14:paraId="214D7F3B"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3516CAD5" w14:textId="77777777" w:rsidR="00356008" w:rsidRPr="003756DA" w:rsidRDefault="00356008" w:rsidP="00356008">
      <w:pPr>
        <w:widowControl w:val="0"/>
        <w:autoSpaceDE w:val="0"/>
        <w:autoSpaceDN w:val="0"/>
        <w:adjustRightInd w:val="0"/>
        <w:spacing w:line="276" w:lineRule="auto"/>
        <w:jc w:val="both"/>
        <w:rPr>
          <w:rFonts w:ascii="Arial" w:hAnsi="Arial" w:cs="Arial"/>
          <w:b/>
          <w:bCs/>
          <w:color w:val="000000"/>
          <w:sz w:val="22"/>
        </w:rPr>
      </w:pPr>
      <w:r w:rsidRPr="003756DA">
        <w:rPr>
          <w:rFonts w:ascii="Arial" w:hAnsi="Arial" w:cs="Arial"/>
          <w:b/>
          <w:bCs/>
          <w:color w:val="000000"/>
          <w:sz w:val="22"/>
        </w:rPr>
        <w:t xml:space="preserve">IZVAJALCEM: </w:t>
      </w:r>
      <w:r w:rsidRPr="00C6313E">
        <w:rPr>
          <w:rFonts w:ascii="Arial" w:hAnsi="Arial" w:cs="Arial"/>
          <w:bCs/>
          <w:color w:val="000000"/>
          <w:sz w:val="22"/>
          <w:highlight w:val="lightGray"/>
        </w:rPr>
        <w:t>___________________________________,</w:t>
      </w:r>
    </w:p>
    <w:p w14:paraId="46702366" w14:textId="77777777" w:rsidR="0088360F" w:rsidRDefault="00356008" w:rsidP="0068259E">
      <w:pPr>
        <w:spacing w:line="276" w:lineRule="auto"/>
        <w:jc w:val="both"/>
        <w:rPr>
          <w:rFonts w:ascii="Arial" w:hAnsi="Arial" w:cs="Arial"/>
          <w:sz w:val="22"/>
        </w:rPr>
      </w:pPr>
      <w:r w:rsidRPr="00356008">
        <w:rPr>
          <w:rFonts w:ascii="Arial" w:hAnsi="Arial" w:cs="Arial"/>
          <w:sz w:val="22"/>
        </w:rPr>
        <w:t xml:space="preserve">ki ga zastopa    </w:t>
      </w:r>
      <w:r w:rsidRPr="00C6313E">
        <w:rPr>
          <w:rFonts w:ascii="Arial" w:hAnsi="Arial" w:cs="Arial"/>
          <w:sz w:val="22"/>
          <w:highlight w:val="lightGray"/>
        </w:rPr>
        <w:t>___________________________________,</w:t>
      </w:r>
    </w:p>
    <w:p w14:paraId="570AC79C" w14:textId="77777777" w:rsidR="00356008" w:rsidRDefault="00356008" w:rsidP="00356008">
      <w:pPr>
        <w:spacing w:line="276" w:lineRule="auto"/>
        <w:jc w:val="both"/>
        <w:rPr>
          <w:rFonts w:ascii="Arial" w:hAnsi="Arial" w:cs="Arial"/>
          <w:sz w:val="22"/>
        </w:rPr>
      </w:pPr>
    </w:p>
    <w:p w14:paraId="5398976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p>
    <w:p w14:paraId="1FF5C55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Identifikacijska številka (ID za DDV):</w:t>
      </w:r>
      <w:r w:rsidRPr="00356008">
        <w:rPr>
          <w:rFonts w:ascii="Arial" w:hAnsi="Arial" w:cs="Arial"/>
          <w:sz w:val="22"/>
        </w:rPr>
        <w:tab/>
        <w:t xml:space="preserve"> </w:t>
      </w:r>
      <w:r>
        <w:rPr>
          <w:rFonts w:ascii="Arial" w:hAnsi="Arial" w:cs="Arial"/>
          <w:sz w:val="22"/>
        </w:rPr>
        <w:tab/>
      </w:r>
      <w:r w:rsidRPr="00C6313E">
        <w:rPr>
          <w:rFonts w:ascii="Arial" w:hAnsi="Arial" w:cs="Arial"/>
          <w:sz w:val="22"/>
          <w:highlight w:val="lightGray"/>
        </w:rPr>
        <w:t>____________</w:t>
      </w:r>
    </w:p>
    <w:p w14:paraId="32A0F399" w14:textId="77777777" w:rsidR="0068259E" w:rsidRPr="00356008" w:rsidRDefault="00356008" w:rsidP="00356008">
      <w:pPr>
        <w:spacing w:line="276" w:lineRule="auto"/>
        <w:jc w:val="both"/>
        <w:rPr>
          <w:rFonts w:ascii="Arial" w:hAnsi="Arial" w:cs="Arial"/>
          <w:sz w:val="22"/>
        </w:rPr>
      </w:pPr>
      <w:r w:rsidRPr="00356008">
        <w:rPr>
          <w:rFonts w:ascii="Arial" w:hAnsi="Arial" w:cs="Arial"/>
          <w:sz w:val="22"/>
        </w:rPr>
        <w:t>Transakcijski račun (TRR):</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r w:rsidRPr="00356008">
        <w:rPr>
          <w:rFonts w:ascii="Arial" w:hAnsi="Arial" w:cs="Arial"/>
          <w:sz w:val="22"/>
        </w:rPr>
        <w:tab/>
      </w:r>
    </w:p>
    <w:p w14:paraId="63AE0F9E" w14:textId="77777777" w:rsidR="00356008" w:rsidRDefault="00356008" w:rsidP="0068259E">
      <w:pPr>
        <w:spacing w:line="276" w:lineRule="auto"/>
        <w:jc w:val="both"/>
        <w:rPr>
          <w:rFonts w:ascii="Arial" w:hAnsi="Arial" w:cs="Arial"/>
          <w:b/>
          <w:sz w:val="22"/>
        </w:rPr>
      </w:pPr>
    </w:p>
    <w:p w14:paraId="279A14D7" w14:textId="77777777" w:rsidR="0068259E" w:rsidRPr="00CD0718" w:rsidRDefault="0088360F" w:rsidP="0068259E">
      <w:pPr>
        <w:spacing w:line="276" w:lineRule="auto"/>
        <w:jc w:val="both"/>
        <w:rPr>
          <w:rFonts w:ascii="Arial" w:hAnsi="Arial" w:cs="Arial"/>
          <w:b/>
          <w:sz w:val="22"/>
        </w:rPr>
      </w:pPr>
      <w:r w:rsidRPr="00FA6BE4">
        <w:rPr>
          <w:rFonts w:ascii="Arial" w:hAnsi="Arial" w:cs="Arial"/>
          <w:b/>
          <w:sz w:val="22"/>
        </w:rPr>
        <w:t>I</w:t>
      </w:r>
      <w:r w:rsidR="00401DEE">
        <w:rPr>
          <w:rFonts w:ascii="Arial" w:hAnsi="Arial" w:cs="Arial"/>
          <w:b/>
          <w:sz w:val="22"/>
        </w:rPr>
        <w:t>.</w:t>
      </w:r>
      <w:r w:rsidRPr="00FA6BE4">
        <w:rPr>
          <w:rFonts w:ascii="Arial" w:hAnsi="Arial" w:cs="Arial"/>
          <w:b/>
          <w:sz w:val="22"/>
        </w:rPr>
        <w:t xml:space="preserve"> SPLOŠNE DOLOČBE</w:t>
      </w:r>
    </w:p>
    <w:p w14:paraId="5D1E39EB" w14:textId="77777777" w:rsidR="0088360F" w:rsidRDefault="0088360F" w:rsidP="00173DC8">
      <w:pPr>
        <w:widowControl w:val="0"/>
        <w:numPr>
          <w:ilvl w:val="0"/>
          <w:numId w:val="9"/>
        </w:numPr>
        <w:autoSpaceDE w:val="0"/>
        <w:autoSpaceDN w:val="0"/>
        <w:adjustRightInd w:val="0"/>
        <w:spacing w:line="276" w:lineRule="auto"/>
        <w:jc w:val="center"/>
        <w:rPr>
          <w:rFonts w:ascii="Arial" w:hAnsi="Arial" w:cs="Arial"/>
          <w:b/>
          <w:bCs/>
          <w:sz w:val="22"/>
        </w:rPr>
      </w:pPr>
      <w:r w:rsidRPr="007F2CB6">
        <w:rPr>
          <w:rFonts w:ascii="Arial" w:hAnsi="Arial" w:cs="Arial"/>
          <w:b/>
          <w:bCs/>
          <w:sz w:val="22"/>
        </w:rPr>
        <w:t>člen</w:t>
      </w:r>
    </w:p>
    <w:p w14:paraId="6BA0E6F4" w14:textId="77777777" w:rsidR="0068259E" w:rsidRPr="00EE67ED" w:rsidRDefault="0068259E" w:rsidP="0068259E">
      <w:pPr>
        <w:widowControl w:val="0"/>
        <w:autoSpaceDE w:val="0"/>
        <w:autoSpaceDN w:val="0"/>
        <w:adjustRightInd w:val="0"/>
        <w:spacing w:line="276" w:lineRule="auto"/>
        <w:ind w:left="720"/>
        <w:rPr>
          <w:rFonts w:ascii="Arial" w:hAnsi="Arial" w:cs="Arial"/>
          <w:b/>
          <w:bCs/>
          <w:sz w:val="22"/>
        </w:rPr>
      </w:pPr>
    </w:p>
    <w:p w14:paraId="16C8FEC7" w14:textId="77777777" w:rsidR="0088360F"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Ta okvirni sporazum </w:t>
      </w:r>
      <w:r w:rsidR="0088360F" w:rsidRPr="00E0166D">
        <w:rPr>
          <w:rFonts w:ascii="Arial" w:hAnsi="Arial" w:cs="Arial"/>
          <w:sz w:val="22"/>
        </w:rPr>
        <w:t xml:space="preserve">sklepajo naročnik </w:t>
      </w:r>
      <w:r w:rsidR="0088360F">
        <w:rPr>
          <w:rFonts w:ascii="Arial" w:hAnsi="Arial" w:cs="Arial"/>
          <w:sz w:val="22"/>
        </w:rPr>
        <w:t xml:space="preserve">in </w:t>
      </w:r>
      <w:r w:rsidR="00356008">
        <w:rPr>
          <w:rFonts w:ascii="Arial" w:hAnsi="Arial" w:cs="Arial"/>
          <w:sz w:val="22"/>
        </w:rPr>
        <w:t>izvajalec</w:t>
      </w:r>
      <w:r w:rsidR="0088360F">
        <w:rPr>
          <w:rFonts w:ascii="Arial" w:hAnsi="Arial" w:cs="Arial"/>
          <w:sz w:val="22"/>
        </w:rPr>
        <w:t>.</w:t>
      </w:r>
    </w:p>
    <w:p w14:paraId="37E2CD91" w14:textId="77777777" w:rsidR="0088360F" w:rsidRPr="00E0166D" w:rsidRDefault="0088360F" w:rsidP="008F6F00">
      <w:pPr>
        <w:widowControl w:val="0"/>
        <w:autoSpaceDE w:val="0"/>
        <w:autoSpaceDN w:val="0"/>
        <w:adjustRightInd w:val="0"/>
        <w:spacing w:line="276" w:lineRule="auto"/>
        <w:jc w:val="both"/>
        <w:rPr>
          <w:rFonts w:ascii="Arial" w:hAnsi="Arial" w:cs="Arial"/>
          <w:sz w:val="22"/>
        </w:rPr>
      </w:pPr>
    </w:p>
    <w:p w14:paraId="12F51323" w14:textId="0DA7E807" w:rsidR="0068259E" w:rsidRDefault="0088360F" w:rsidP="008F6F00">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Naročnik in </w:t>
      </w:r>
      <w:r w:rsidR="00244B96">
        <w:rPr>
          <w:rFonts w:ascii="Arial" w:hAnsi="Arial" w:cs="Arial"/>
          <w:sz w:val="22"/>
        </w:rPr>
        <w:t>izvajalec</w:t>
      </w:r>
      <w:r w:rsidRPr="00E0166D">
        <w:rPr>
          <w:rFonts w:ascii="Arial" w:hAnsi="Arial" w:cs="Arial"/>
          <w:sz w:val="22"/>
        </w:rPr>
        <w:t xml:space="preserve"> ugotavljajo, da je naročnik objavil </w:t>
      </w:r>
      <w:r>
        <w:rPr>
          <w:rFonts w:ascii="Arial" w:hAnsi="Arial" w:cs="Arial"/>
          <w:sz w:val="22"/>
        </w:rPr>
        <w:t>posto</w:t>
      </w:r>
      <w:r w:rsidR="0041784E">
        <w:rPr>
          <w:rFonts w:ascii="Arial" w:hAnsi="Arial" w:cs="Arial"/>
          <w:sz w:val="22"/>
        </w:rPr>
        <w:t>p</w:t>
      </w:r>
      <w:r w:rsidR="00C6313E">
        <w:rPr>
          <w:rFonts w:ascii="Arial" w:hAnsi="Arial" w:cs="Arial"/>
          <w:sz w:val="22"/>
        </w:rPr>
        <w:t>e</w:t>
      </w:r>
      <w:r>
        <w:rPr>
          <w:rFonts w:ascii="Arial" w:hAnsi="Arial" w:cs="Arial"/>
          <w:sz w:val="22"/>
        </w:rPr>
        <w:t>k</w:t>
      </w:r>
      <w:r w:rsidRPr="00E0166D">
        <w:rPr>
          <w:rFonts w:ascii="Arial" w:hAnsi="Arial" w:cs="Arial"/>
          <w:sz w:val="22"/>
        </w:rPr>
        <w:t xml:space="preserve"> </w:t>
      </w:r>
      <w:r w:rsidR="00C6313E" w:rsidRPr="00C6313E">
        <w:rPr>
          <w:rFonts w:ascii="Arial" w:hAnsi="Arial" w:cs="Arial"/>
          <w:sz w:val="22"/>
        </w:rPr>
        <w:t xml:space="preserve">oddaje javnega naročila </w:t>
      </w:r>
      <w:r w:rsidRPr="00E0166D">
        <w:rPr>
          <w:rFonts w:ascii="Arial" w:hAnsi="Arial" w:cs="Arial"/>
          <w:sz w:val="22"/>
        </w:rPr>
        <w:t>za »</w:t>
      </w:r>
      <w:r w:rsidR="00E355C4">
        <w:rPr>
          <w:rFonts w:ascii="Arial" w:hAnsi="Arial" w:cs="Arial"/>
          <w:sz w:val="22"/>
        </w:rPr>
        <w:t>Zbiranje</w:t>
      </w:r>
      <w:r w:rsidRPr="0088360F">
        <w:rPr>
          <w:rFonts w:ascii="Arial" w:hAnsi="Arial" w:cs="Arial"/>
          <w:sz w:val="22"/>
        </w:rPr>
        <w:t xml:space="preserve"> odpadkov ter dobav</w:t>
      </w:r>
      <w:r w:rsidR="002B42C0">
        <w:rPr>
          <w:rFonts w:ascii="Arial" w:hAnsi="Arial" w:cs="Arial"/>
          <w:sz w:val="22"/>
        </w:rPr>
        <w:t>o</w:t>
      </w:r>
      <w:r w:rsidRPr="0088360F">
        <w:rPr>
          <w:rFonts w:ascii="Arial" w:hAnsi="Arial" w:cs="Arial"/>
          <w:sz w:val="22"/>
        </w:rPr>
        <w:t xml:space="preserve"> embalaže za odpadke</w:t>
      </w:r>
      <w:r w:rsidRPr="00E0166D">
        <w:rPr>
          <w:rFonts w:ascii="Arial" w:hAnsi="Arial" w:cs="Arial"/>
          <w:sz w:val="22"/>
        </w:rPr>
        <w:t>«, objavljen na portalu javnih naročil, datum objave _________20</w:t>
      </w:r>
      <w:r w:rsidR="002750C4">
        <w:rPr>
          <w:rFonts w:ascii="Arial" w:hAnsi="Arial" w:cs="Arial"/>
          <w:sz w:val="22"/>
        </w:rPr>
        <w:t>2</w:t>
      </w:r>
      <w:r w:rsidR="005A317F">
        <w:rPr>
          <w:rFonts w:ascii="Arial" w:hAnsi="Arial" w:cs="Arial"/>
          <w:sz w:val="22"/>
        </w:rPr>
        <w:t>2</w:t>
      </w:r>
      <w:r w:rsidR="00B60816">
        <w:rPr>
          <w:rFonts w:ascii="Arial" w:hAnsi="Arial" w:cs="Arial"/>
          <w:sz w:val="22"/>
        </w:rPr>
        <w:t>,</w:t>
      </w:r>
      <w:r w:rsidR="00B60816" w:rsidRPr="00B60816">
        <w:t xml:space="preserve"> </w:t>
      </w:r>
      <w:r w:rsidR="00B60816" w:rsidRPr="00B60816">
        <w:rPr>
          <w:rFonts w:ascii="Arial" w:hAnsi="Arial" w:cs="Arial"/>
          <w:sz w:val="22"/>
        </w:rPr>
        <w:t xml:space="preserve">številka objave </w:t>
      </w:r>
      <w:r w:rsidR="00172D52" w:rsidRPr="00172D52">
        <w:rPr>
          <w:rFonts w:ascii="Arial" w:hAnsi="Arial" w:cs="Arial"/>
          <w:sz w:val="22"/>
        </w:rPr>
        <w:t>JN______/20</w:t>
      </w:r>
      <w:r w:rsidR="002750C4">
        <w:rPr>
          <w:rFonts w:ascii="Arial" w:hAnsi="Arial" w:cs="Arial"/>
          <w:sz w:val="22"/>
        </w:rPr>
        <w:t>2</w:t>
      </w:r>
      <w:r w:rsidR="005A317F">
        <w:rPr>
          <w:rFonts w:ascii="Arial" w:hAnsi="Arial" w:cs="Arial"/>
          <w:sz w:val="22"/>
        </w:rPr>
        <w:t>2</w:t>
      </w:r>
      <w:r w:rsidR="00172D52" w:rsidRPr="00172D52">
        <w:rPr>
          <w:rFonts w:ascii="Arial" w:hAnsi="Arial" w:cs="Arial"/>
          <w:sz w:val="22"/>
        </w:rPr>
        <w:t>-___</w:t>
      </w:r>
      <w:r w:rsidR="00B60816" w:rsidRPr="00B60816">
        <w:t xml:space="preserve"> </w:t>
      </w:r>
      <w:r w:rsidR="00B60816" w:rsidRPr="00B60816">
        <w:rPr>
          <w:rFonts w:ascii="Arial" w:hAnsi="Arial" w:cs="Arial"/>
          <w:sz w:val="22"/>
        </w:rPr>
        <w:t xml:space="preserve">in v Uradnem listu EU, datum objave </w:t>
      </w:r>
      <w:r w:rsidR="00B60816">
        <w:rPr>
          <w:rFonts w:ascii="Arial" w:hAnsi="Arial" w:cs="Arial"/>
          <w:sz w:val="22"/>
        </w:rPr>
        <w:t>_________</w:t>
      </w:r>
      <w:r w:rsidR="00B60816" w:rsidRPr="00B60816">
        <w:rPr>
          <w:rFonts w:ascii="Arial" w:hAnsi="Arial" w:cs="Arial"/>
          <w:sz w:val="22"/>
        </w:rPr>
        <w:t xml:space="preserve">, številka objave </w:t>
      </w:r>
      <w:r w:rsidR="00B60816">
        <w:rPr>
          <w:rFonts w:ascii="Arial" w:hAnsi="Arial" w:cs="Arial"/>
          <w:sz w:val="22"/>
        </w:rPr>
        <w:t>________________</w:t>
      </w:r>
      <w:r w:rsidRPr="00E0166D">
        <w:rPr>
          <w:rFonts w:ascii="Arial" w:hAnsi="Arial" w:cs="Arial"/>
          <w:sz w:val="22"/>
        </w:rPr>
        <w:t xml:space="preserve">, </w:t>
      </w:r>
      <w:r>
        <w:rPr>
          <w:rFonts w:ascii="Arial" w:hAnsi="Arial" w:cs="Arial"/>
          <w:sz w:val="22"/>
        </w:rPr>
        <w:t xml:space="preserve">v skladu </w:t>
      </w:r>
      <w:r w:rsidRPr="0088360F">
        <w:rPr>
          <w:rFonts w:ascii="Arial" w:hAnsi="Arial" w:cs="Arial"/>
          <w:sz w:val="22"/>
        </w:rPr>
        <w:t>s 40.</w:t>
      </w:r>
      <w:r>
        <w:rPr>
          <w:rFonts w:ascii="Arial" w:hAnsi="Arial" w:cs="Arial"/>
          <w:sz w:val="22"/>
        </w:rPr>
        <w:t xml:space="preserve"> </w:t>
      </w:r>
      <w:r w:rsidRPr="0088360F">
        <w:rPr>
          <w:rFonts w:ascii="Arial" w:hAnsi="Arial" w:cs="Arial"/>
          <w:sz w:val="22"/>
        </w:rPr>
        <w:t xml:space="preserve">členom Zakona o javnem naročanju (Uradni list RS, št. </w:t>
      </w:r>
      <w:r w:rsidR="00FA5A81" w:rsidRPr="00FA5A81">
        <w:rPr>
          <w:rFonts w:ascii="Arial" w:hAnsi="Arial" w:cs="Arial"/>
          <w:sz w:val="22"/>
        </w:rPr>
        <w:t>91/15, 14/18 in 121/21</w:t>
      </w:r>
      <w:r w:rsidRPr="0088360F">
        <w:rPr>
          <w:rFonts w:ascii="Arial" w:hAnsi="Arial" w:cs="Arial"/>
          <w:sz w:val="22"/>
        </w:rPr>
        <w:t>; v nadaljevanju ZJN-3</w:t>
      </w:r>
      <w:r w:rsidRPr="00E0166D">
        <w:rPr>
          <w:rFonts w:ascii="Arial" w:hAnsi="Arial" w:cs="Arial"/>
          <w:sz w:val="22"/>
        </w:rPr>
        <w:t>) z namenom sklenitve okvirnega sporazuma</w:t>
      </w:r>
      <w:r w:rsidR="0041784E">
        <w:rPr>
          <w:rFonts w:ascii="Arial" w:hAnsi="Arial" w:cs="Arial"/>
          <w:sz w:val="22"/>
        </w:rPr>
        <w:t xml:space="preserve"> v sk</w:t>
      </w:r>
      <w:r w:rsidR="004677B2">
        <w:rPr>
          <w:rFonts w:ascii="Arial" w:hAnsi="Arial" w:cs="Arial"/>
          <w:sz w:val="22"/>
        </w:rPr>
        <w:t>l</w:t>
      </w:r>
      <w:r w:rsidR="0041784E">
        <w:rPr>
          <w:rFonts w:ascii="Arial" w:hAnsi="Arial" w:cs="Arial"/>
          <w:sz w:val="22"/>
        </w:rPr>
        <w:t>a</w:t>
      </w:r>
      <w:r w:rsidR="00383F88">
        <w:rPr>
          <w:rFonts w:ascii="Arial" w:hAnsi="Arial" w:cs="Arial"/>
          <w:sz w:val="22"/>
        </w:rPr>
        <w:t>du z</w:t>
      </w:r>
      <w:r w:rsidR="004677B2" w:rsidRPr="004677B2">
        <w:rPr>
          <w:rFonts w:ascii="Arial" w:hAnsi="Arial" w:cs="Arial"/>
          <w:sz w:val="22"/>
        </w:rPr>
        <w:t xml:space="preserve"> 48.</w:t>
      </w:r>
      <w:r w:rsidR="004677B2">
        <w:rPr>
          <w:rFonts w:ascii="Arial" w:hAnsi="Arial" w:cs="Arial"/>
          <w:sz w:val="22"/>
        </w:rPr>
        <w:t xml:space="preserve"> </w:t>
      </w:r>
      <w:r w:rsidR="004677B2" w:rsidRPr="004677B2">
        <w:rPr>
          <w:rFonts w:ascii="Arial" w:hAnsi="Arial" w:cs="Arial"/>
          <w:sz w:val="22"/>
        </w:rPr>
        <w:t xml:space="preserve">členom </w:t>
      </w:r>
      <w:r w:rsidR="00C6313E">
        <w:rPr>
          <w:rFonts w:ascii="Arial" w:hAnsi="Arial" w:cs="Arial"/>
          <w:sz w:val="22"/>
        </w:rPr>
        <w:t>ZJN-3.</w:t>
      </w:r>
    </w:p>
    <w:p w14:paraId="5EEBE8ED" w14:textId="77777777" w:rsidR="0068259E" w:rsidRDefault="0068259E" w:rsidP="0068259E">
      <w:pPr>
        <w:widowControl w:val="0"/>
        <w:autoSpaceDE w:val="0"/>
        <w:autoSpaceDN w:val="0"/>
        <w:adjustRightInd w:val="0"/>
        <w:spacing w:line="276" w:lineRule="auto"/>
        <w:jc w:val="both"/>
        <w:rPr>
          <w:rFonts w:ascii="Arial" w:hAnsi="Arial" w:cs="Arial"/>
          <w:sz w:val="22"/>
        </w:rPr>
      </w:pPr>
    </w:p>
    <w:p w14:paraId="1B53A351" w14:textId="77777777" w:rsidR="00EE67ED" w:rsidRDefault="0088360F" w:rsidP="00173DC8">
      <w:pPr>
        <w:widowControl w:val="0"/>
        <w:numPr>
          <w:ilvl w:val="0"/>
          <w:numId w:val="9"/>
        </w:numPr>
        <w:autoSpaceDE w:val="0"/>
        <w:autoSpaceDN w:val="0"/>
        <w:adjustRightInd w:val="0"/>
        <w:spacing w:line="276" w:lineRule="auto"/>
        <w:jc w:val="center"/>
        <w:rPr>
          <w:rFonts w:ascii="Arial" w:hAnsi="Arial" w:cs="Arial"/>
          <w:b/>
          <w:bCs/>
          <w:sz w:val="22"/>
        </w:rPr>
      </w:pPr>
      <w:r w:rsidRPr="00CD0718">
        <w:rPr>
          <w:rFonts w:ascii="Arial" w:hAnsi="Arial" w:cs="Arial"/>
          <w:b/>
          <w:bCs/>
          <w:sz w:val="22"/>
        </w:rPr>
        <w:t>člen</w:t>
      </w:r>
    </w:p>
    <w:p w14:paraId="72AD1E62" w14:textId="77777777" w:rsidR="00073331" w:rsidRPr="00CD0718" w:rsidRDefault="00073331" w:rsidP="0068259E">
      <w:pPr>
        <w:widowControl w:val="0"/>
        <w:autoSpaceDE w:val="0"/>
        <w:autoSpaceDN w:val="0"/>
        <w:adjustRightInd w:val="0"/>
        <w:spacing w:line="276" w:lineRule="auto"/>
        <w:jc w:val="both"/>
        <w:rPr>
          <w:rFonts w:ascii="Arial" w:hAnsi="Arial" w:cs="Arial"/>
          <w:b/>
          <w:sz w:val="22"/>
        </w:rPr>
      </w:pPr>
    </w:p>
    <w:p w14:paraId="76738C23" w14:textId="33F5B973" w:rsidR="0068259E" w:rsidRDefault="0088360F" w:rsidP="008F6F00">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Pon</w:t>
      </w:r>
      <w:r w:rsidR="00C6313E">
        <w:rPr>
          <w:rFonts w:ascii="Arial" w:hAnsi="Arial" w:cs="Arial"/>
          <w:sz w:val="22"/>
        </w:rPr>
        <w:t>u</w:t>
      </w:r>
      <w:r w:rsidR="002E5AF1">
        <w:rPr>
          <w:rFonts w:ascii="Arial" w:hAnsi="Arial" w:cs="Arial"/>
          <w:sz w:val="22"/>
        </w:rPr>
        <w:t xml:space="preserve">dba, št. …………., z dne …………………., </w:t>
      </w:r>
      <w:r w:rsidR="00100A36">
        <w:rPr>
          <w:rFonts w:ascii="Arial" w:hAnsi="Arial" w:cs="Arial"/>
          <w:sz w:val="22"/>
        </w:rPr>
        <w:t>dokument</w:t>
      </w:r>
      <w:r w:rsidR="0000133C">
        <w:rPr>
          <w:rFonts w:ascii="Arial" w:hAnsi="Arial" w:cs="Arial"/>
          <w:sz w:val="22"/>
        </w:rPr>
        <w:t>acija</w:t>
      </w:r>
      <w:r w:rsidR="00100A36">
        <w:rPr>
          <w:rFonts w:ascii="Arial" w:hAnsi="Arial" w:cs="Arial"/>
          <w:sz w:val="22"/>
        </w:rPr>
        <w:t xml:space="preserve"> v zvezi z oddajo javnega naročila</w:t>
      </w:r>
      <w:r w:rsidR="00AA78D7">
        <w:rPr>
          <w:rFonts w:ascii="Arial" w:hAnsi="Arial" w:cs="Arial"/>
          <w:sz w:val="22"/>
        </w:rPr>
        <w:t xml:space="preserve">, </w:t>
      </w:r>
      <w:r w:rsidR="00C6313E">
        <w:rPr>
          <w:rFonts w:ascii="Arial" w:hAnsi="Arial" w:cs="Arial"/>
          <w:sz w:val="22"/>
        </w:rPr>
        <w:t>OBR-3:</w:t>
      </w:r>
      <w:r w:rsidRPr="00E0166D">
        <w:rPr>
          <w:rFonts w:ascii="Arial" w:hAnsi="Arial" w:cs="Arial"/>
          <w:sz w:val="22"/>
        </w:rPr>
        <w:t xml:space="preserve"> </w:t>
      </w:r>
      <w:r w:rsidR="00AA78D7" w:rsidRPr="00AA78D7">
        <w:rPr>
          <w:rFonts w:ascii="Arial" w:hAnsi="Arial" w:cs="Arial"/>
          <w:sz w:val="22"/>
        </w:rPr>
        <w:t xml:space="preserve">Specifikacija </w:t>
      </w:r>
      <w:r w:rsidR="002E5AF1">
        <w:rPr>
          <w:rFonts w:ascii="Arial" w:hAnsi="Arial" w:cs="Arial"/>
          <w:sz w:val="22"/>
        </w:rPr>
        <w:t>s ponudbenimi cenami</w:t>
      </w:r>
      <w:r w:rsidR="00AA78D7" w:rsidRPr="00AA78D7">
        <w:rPr>
          <w:rFonts w:ascii="Arial" w:hAnsi="Arial" w:cs="Arial"/>
          <w:sz w:val="22"/>
        </w:rPr>
        <w:t xml:space="preserve"> </w:t>
      </w:r>
      <w:r w:rsidRPr="00E0166D">
        <w:rPr>
          <w:rFonts w:ascii="Arial" w:hAnsi="Arial" w:cs="Arial"/>
          <w:sz w:val="22"/>
        </w:rPr>
        <w:t xml:space="preserve">in seznam podizvajalcev so sestavni del </w:t>
      </w:r>
      <w:r w:rsidR="00C6313E">
        <w:rPr>
          <w:rFonts w:ascii="Arial" w:hAnsi="Arial" w:cs="Arial"/>
          <w:sz w:val="22"/>
        </w:rPr>
        <w:t xml:space="preserve">okvirnega </w:t>
      </w:r>
      <w:r w:rsidRPr="00E0166D">
        <w:rPr>
          <w:rFonts w:ascii="Arial" w:hAnsi="Arial" w:cs="Arial"/>
          <w:sz w:val="22"/>
        </w:rPr>
        <w:t>sporazuma.</w:t>
      </w:r>
    </w:p>
    <w:p w14:paraId="656AA589" w14:textId="77777777" w:rsidR="0068259E" w:rsidRDefault="0068259E" w:rsidP="00173DC8">
      <w:pPr>
        <w:widowControl w:val="0"/>
        <w:numPr>
          <w:ilvl w:val="0"/>
          <w:numId w:val="9"/>
        </w:numPr>
        <w:autoSpaceDE w:val="0"/>
        <w:autoSpaceDN w:val="0"/>
        <w:adjustRightInd w:val="0"/>
        <w:spacing w:line="276" w:lineRule="auto"/>
        <w:jc w:val="center"/>
        <w:rPr>
          <w:rFonts w:ascii="Arial" w:hAnsi="Arial" w:cs="Arial"/>
          <w:b/>
          <w:bCs/>
          <w:sz w:val="22"/>
        </w:rPr>
      </w:pPr>
      <w:r>
        <w:rPr>
          <w:rFonts w:ascii="Arial" w:hAnsi="Arial" w:cs="Arial"/>
          <w:b/>
          <w:bCs/>
          <w:sz w:val="22"/>
        </w:rPr>
        <w:t>č</w:t>
      </w:r>
      <w:r w:rsidR="0088360F" w:rsidRPr="00E0166D">
        <w:rPr>
          <w:rFonts w:ascii="Arial" w:hAnsi="Arial" w:cs="Arial"/>
          <w:b/>
          <w:bCs/>
          <w:sz w:val="22"/>
        </w:rPr>
        <w:t>len</w:t>
      </w:r>
    </w:p>
    <w:p w14:paraId="475D621E" w14:textId="77777777" w:rsidR="00401DEE" w:rsidRPr="00401DEE" w:rsidRDefault="00401DEE" w:rsidP="00041B7A">
      <w:pPr>
        <w:widowControl w:val="0"/>
        <w:autoSpaceDE w:val="0"/>
        <w:autoSpaceDN w:val="0"/>
        <w:adjustRightInd w:val="0"/>
        <w:spacing w:line="276" w:lineRule="auto"/>
        <w:ind w:left="720"/>
        <w:rPr>
          <w:rFonts w:ascii="Arial" w:hAnsi="Arial" w:cs="Arial"/>
          <w:b/>
          <w:bCs/>
          <w:sz w:val="22"/>
        </w:rPr>
      </w:pPr>
    </w:p>
    <w:p w14:paraId="1D6B34BA" w14:textId="127FDEBC" w:rsidR="00401DEE"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S tem</w:t>
      </w:r>
      <w:r w:rsidR="002750C4">
        <w:rPr>
          <w:rFonts w:ascii="Arial" w:hAnsi="Arial" w:cs="Arial"/>
          <w:sz w:val="22"/>
        </w:rPr>
        <w:t xml:space="preserve"> okvirnim</w:t>
      </w:r>
      <w:r w:rsidRPr="00E0166D">
        <w:rPr>
          <w:rFonts w:ascii="Arial" w:hAnsi="Arial" w:cs="Arial"/>
          <w:sz w:val="22"/>
        </w:rPr>
        <w:t xml:space="preserve"> sporazumom se naročnik in </w:t>
      </w:r>
      <w:r w:rsidR="00356008">
        <w:rPr>
          <w:rFonts w:ascii="Arial" w:hAnsi="Arial" w:cs="Arial"/>
          <w:sz w:val="22"/>
        </w:rPr>
        <w:t xml:space="preserve">izvajalec </w:t>
      </w:r>
      <w:r w:rsidRPr="00E0166D">
        <w:rPr>
          <w:rFonts w:ascii="Arial" w:hAnsi="Arial" w:cs="Arial"/>
          <w:sz w:val="22"/>
        </w:rPr>
        <w:t>dogovorita o splošnih in posebn</w:t>
      </w:r>
      <w:r w:rsidR="00EE67ED">
        <w:rPr>
          <w:rFonts w:ascii="Arial" w:hAnsi="Arial" w:cs="Arial"/>
          <w:sz w:val="22"/>
        </w:rPr>
        <w:t xml:space="preserve">ih pogojih izvajanja </w:t>
      </w:r>
      <w:r w:rsidR="00C6313E" w:rsidRPr="00C6313E">
        <w:rPr>
          <w:rFonts w:ascii="Arial" w:hAnsi="Arial" w:cs="Arial"/>
          <w:sz w:val="22"/>
        </w:rPr>
        <w:t xml:space="preserve">okvirnega </w:t>
      </w:r>
      <w:r w:rsidR="00EE67ED">
        <w:rPr>
          <w:rFonts w:ascii="Arial" w:hAnsi="Arial" w:cs="Arial"/>
          <w:sz w:val="22"/>
        </w:rPr>
        <w:t>sporazuma.</w:t>
      </w:r>
    </w:p>
    <w:p w14:paraId="4E90822D" w14:textId="3751F21C" w:rsidR="00A022EC" w:rsidRDefault="00A022EC" w:rsidP="0068259E">
      <w:pPr>
        <w:widowControl w:val="0"/>
        <w:autoSpaceDE w:val="0"/>
        <w:autoSpaceDN w:val="0"/>
        <w:adjustRightInd w:val="0"/>
        <w:spacing w:line="276" w:lineRule="auto"/>
        <w:jc w:val="both"/>
        <w:rPr>
          <w:rFonts w:ascii="Arial" w:hAnsi="Arial" w:cs="Arial"/>
          <w:sz w:val="22"/>
        </w:rPr>
      </w:pPr>
    </w:p>
    <w:p w14:paraId="5DC1E560" w14:textId="77777777" w:rsidR="00A022EC" w:rsidRDefault="00A022EC" w:rsidP="0068259E">
      <w:pPr>
        <w:widowControl w:val="0"/>
        <w:autoSpaceDE w:val="0"/>
        <w:autoSpaceDN w:val="0"/>
        <w:adjustRightInd w:val="0"/>
        <w:spacing w:line="276" w:lineRule="auto"/>
        <w:jc w:val="both"/>
        <w:rPr>
          <w:rFonts w:ascii="Arial" w:hAnsi="Arial" w:cs="Arial"/>
          <w:sz w:val="22"/>
        </w:rPr>
      </w:pPr>
    </w:p>
    <w:p w14:paraId="34D2929F" w14:textId="77777777" w:rsidR="0088360F" w:rsidRDefault="0068259E" w:rsidP="00173DC8">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lastRenderedPageBreak/>
        <w:t>č</w:t>
      </w:r>
      <w:r w:rsidR="0088360F" w:rsidRPr="00CD0718">
        <w:rPr>
          <w:rFonts w:ascii="Arial" w:hAnsi="Arial" w:cs="Arial"/>
          <w:b/>
          <w:sz w:val="22"/>
        </w:rPr>
        <w:t>len</w:t>
      </w:r>
    </w:p>
    <w:p w14:paraId="0D4FA971"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4424190F" w14:textId="7CD163DA" w:rsidR="00C6313E" w:rsidRDefault="00C6313E" w:rsidP="00C6313E">
      <w:pPr>
        <w:autoSpaceDE w:val="0"/>
        <w:spacing w:line="276" w:lineRule="auto"/>
        <w:jc w:val="both"/>
      </w:pPr>
      <w:r>
        <w:rPr>
          <w:rFonts w:ascii="Arial" w:eastAsia="SimSun" w:hAnsi="Arial" w:cs="Arial"/>
          <w:sz w:val="22"/>
          <w:lang w:eastAsia="sl-SI"/>
        </w:rPr>
        <w:t xml:space="preserve">Okvirni sporazum se sklepa za obdobje dveh let in sicer od </w:t>
      </w:r>
      <w:r w:rsidR="00FA5A81">
        <w:rPr>
          <w:rFonts w:ascii="Arial" w:eastAsia="SimSun" w:hAnsi="Arial" w:cs="Arial"/>
          <w:sz w:val="22"/>
          <w:lang w:eastAsia="sl-SI"/>
        </w:rPr>
        <w:t>1</w:t>
      </w:r>
      <w:r>
        <w:rPr>
          <w:rFonts w:ascii="Arial" w:eastAsia="SimSun" w:hAnsi="Arial" w:cs="Arial"/>
          <w:sz w:val="22"/>
          <w:lang w:eastAsia="sl-SI"/>
        </w:rPr>
        <w:t>.</w:t>
      </w:r>
      <w:r w:rsidR="00FA5A81">
        <w:rPr>
          <w:rFonts w:ascii="Arial" w:eastAsia="SimSun" w:hAnsi="Arial" w:cs="Arial"/>
          <w:sz w:val="22"/>
          <w:lang w:eastAsia="sl-SI"/>
        </w:rPr>
        <w:t>7</w:t>
      </w:r>
      <w:r>
        <w:rPr>
          <w:rFonts w:ascii="Arial" w:eastAsia="SimSun" w:hAnsi="Arial" w:cs="Arial"/>
          <w:sz w:val="22"/>
          <w:lang w:eastAsia="sl-SI"/>
        </w:rPr>
        <w:t>.202</w:t>
      </w:r>
      <w:r w:rsidR="004459E2">
        <w:rPr>
          <w:rFonts w:ascii="Arial" w:eastAsia="SimSun" w:hAnsi="Arial" w:cs="Arial"/>
          <w:sz w:val="22"/>
          <w:lang w:eastAsia="sl-SI"/>
        </w:rPr>
        <w:t>2</w:t>
      </w:r>
      <w:r>
        <w:rPr>
          <w:rFonts w:ascii="Arial" w:eastAsia="SimSun" w:hAnsi="Arial" w:cs="Arial"/>
          <w:sz w:val="22"/>
          <w:lang w:eastAsia="sl-SI"/>
        </w:rPr>
        <w:t xml:space="preserve"> do </w:t>
      </w:r>
      <w:r w:rsidR="00FA5A81">
        <w:rPr>
          <w:rFonts w:ascii="Arial" w:eastAsia="SimSun" w:hAnsi="Arial" w:cs="Arial"/>
          <w:sz w:val="22"/>
          <w:lang w:eastAsia="sl-SI"/>
        </w:rPr>
        <w:t>30</w:t>
      </w:r>
      <w:r>
        <w:rPr>
          <w:rFonts w:ascii="Arial" w:eastAsia="SimSun" w:hAnsi="Arial" w:cs="Arial"/>
          <w:sz w:val="22"/>
          <w:lang w:eastAsia="sl-SI"/>
        </w:rPr>
        <w:t>.</w:t>
      </w:r>
      <w:r w:rsidR="00FA5A81">
        <w:rPr>
          <w:rFonts w:ascii="Arial" w:eastAsia="SimSun" w:hAnsi="Arial" w:cs="Arial"/>
          <w:sz w:val="22"/>
          <w:lang w:eastAsia="sl-SI"/>
        </w:rPr>
        <w:t>6</w:t>
      </w:r>
      <w:r>
        <w:rPr>
          <w:rFonts w:ascii="Arial" w:eastAsia="SimSun" w:hAnsi="Arial" w:cs="Arial"/>
          <w:sz w:val="22"/>
          <w:lang w:eastAsia="sl-SI"/>
        </w:rPr>
        <w:t>.202</w:t>
      </w:r>
      <w:r w:rsidR="004459E2">
        <w:rPr>
          <w:rFonts w:ascii="Arial" w:eastAsia="SimSun" w:hAnsi="Arial" w:cs="Arial"/>
          <w:sz w:val="22"/>
          <w:lang w:eastAsia="sl-SI"/>
        </w:rPr>
        <w:t>4</w:t>
      </w:r>
      <w:r>
        <w:rPr>
          <w:rFonts w:ascii="Arial" w:eastAsia="SimSun" w:hAnsi="Arial" w:cs="Arial"/>
          <w:sz w:val="22"/>
          <w:lang w:eastAsia="sl-SI"/>
        </w:rPr>
        <w:t>.</w:t>
      </w:r>
    </w:p>
    <w:p w14:paraId="37E23974" w14:textId="77777777" w:rsidR="009E2C4D" w:rsidRPr="003C365D" w:rsidRDefault="009E2C4D" w:rsidP="0068259E">
      <w:pPr>
        <w:widowControl w:val="0"/>
        <w:autoSpaceDE w:val="0"/>
        <w:autoSpaceDN w:val="0"/>
        <w:adjustRightInd w:val="0"/>
        <w:spacing w:line="276" w:lineRule="auto"/>
        <w:jc w:val="both"/>
        <w:rPr>
          <w:rFonts w:ascii="Arial" w:hAnsi="Arial" w:cs="Arial"/>
          <w:sz w:val="22"/>
        </w:rPr>
      </w:pPr>
    </w:p>
    <w:p w14:paraId="7CC2EB48" w14:textId="77777777" w:rsidR="0088360F" w:rsidRPr="00636802" w:rsidRDefault="002750C4" w:rsidP="0068259E">
      <w:pPr>
        <w:widowControl w:val="0"/>
        <w:autoSpaceDE w:val="0"/>
        <w:autoSpaceDN w:val="0"/>
        <w:adjustRightInd w:val="0"/>
        <w:spacing w:line="276" w:lineRule="auto"/>
        <w:jc w:val="both"/>
        <w:rPr>
          <w:rFonts w:ascii="Arial" w:hAnsi="Arial" w:cs="Arial"/>
          <w:sz w:val="22"/>
        </w:rPr>
      </w:pPr>
      <w:r>
        <w:rPr>
          <w:rFonts w:ascii="Arial" w:hAnsi="Arial" w:cs="Arial"/>
          <w:sz w:val="22"/>
        </w:rPr>
        <w:t>Okvirni s</w:t>
      </w:r>
      <w:r w:rsidR="0088360F" w:rsidRPr="00636802">
        <w:rPr>
          <w:rFonts w:ascii="Arial" w:hAnsi="Arial" w:cs="Arial"/>
          <w:sz w:val="22"/>
        </w:rPr>
        <w:t xml:space="preserve">porazum se lahko spremeni ali podaljša s pisnim aneksom, ki ga sprejmeta in podpišeta </w:t>
      </w:r>
      <w:r w:rsidR="00356008">
        <w:rPr>
          <w:rFonts w:ascii="Arial" w:hAnsi="Arial" w:cs="Arial"/>
          <w:sz w:val="22"/>
        </w:rPr>
        <w:t xml:space="preserve">obe </w:t>
      </w:r>
      <w:r w:rsidR="0088360F" w:rsidRPr="00636802">
        <w:rPr>
          <w:rFonts w:ascii="Arial" w:hAnsi="Arial" w:cs="Arial"/>
          <w:sz w:val="22"/>
        </w:rPr>
        <w:t>stranki okvirnega sporazuma.</w:t>
      </w:r>
    </w:p>
    <w:p w14:paraId="5CC928AF" w14:textId="77777777" w:rsidR="0068259E" w:rsidRDefault="0068259E" w:rsidP="0068259E">
      <w:pPr>
        <w:widowControl w:val="0"/>
        <w:autoSpaceDE w:val="0"/>
        <w:autoSpaceDN w:val="0"/>
        <w:adjustRightInd w:val="0"/>
        <w:spacing w:line="276" w:lineRule="auto"/>
        <w:jc w:val="both"/>
        <w:rPr>
          <w:rFonts w:ascii="Arial" w:hAnsi="Arial" w:cs="Arial"/>
          <w:sz w:val="22"/>
        </w:rPr>
      </w:pPr>
    </w:p>
    <w:p w14:paraId="2C2AA169" w14:textId="756279C9" w:rsidR="0088360F" w:rsidRDefault="002750C4" w:rsidP="0068259E">
      <w:pPr>
        <w:spacing w:line="276" w:lineRule="auto"/>
        <w:jc w:val="both"/>
        <w:rPr>
          <w:rFonts w:ascii="Arial" w:hAnsi="Arial" w:cs="Arial"/>
          <w:b/>
          <w:sz w:val="22"/>
        </w:rPr>
      </w:pPr>
      <w:r>
        <w:rPr>
          <w:rFonts w:ascii="Arial" w:hAnsi="Arial" w:cs="Arial"/>
          <w:b/>
          <w:sz w:val="22"/>
        </w:rPr>
        <w:t>II</w:t>
      </w:r>
      <w:r w:rsidR="00401DEE">
        <w:rPr>
          <w:rFonts w:ascii="Arial" w:hAnsi="Arial" w:cs="Arial"/>
          <w:b/>
          <w:sz w:val="22"/>
        </w:rPr>
        <w:t>.</w:t>
      </w:r>
      <w:r>
        <w:rPr>
          <w:rFonts w:ascii="Arial" w:hAnsi="Arial" w:cs="Arial"/>
          <w:b/>
          <w:sz w:val="22"/>
        </w:rPr>
        <w:t xml:space="preserve"> PREDMET  </w:t>
      </w:r>
      <w:r w:rsidRPr="002750C4">
        <w:rPr>
          <w:rFonts w:ascii="Arial" w:hAnsi="Arial" w:cs="Arial"/>
          <w:b/>
          <w:sz w:val="22"/>
        </w:rPr>
        <w:t xml:space="preserve">OKVIRNEGA </w:t>
      </w:r>
      <w:r>
        <w:rPr>
          <w:rFonts w:ascii="Arial" w:hAnsi="Arial" w:cs="Arial"/>
          <w:b/>
          <w:sz w:val="22"/>
        </w:rPr>
        <w:t>S</w:t>
      </w:r>
      <w:r w:rsidR="0088360F" w:rsidRPr="006C6AAB">
        <w:rPr>
          <w:rFonts w:ascii="Arial" w:hAnsi="Arial" w:cs="Arial"/>
          <w:b/>
          <w:sz w:val="22"/>
        </w:rPr>
        <w:t>PORAZUMA</w:t>
      </w:r>
    </w:p>
    <w:p w14:paraId="5DE701DD" w14:textId="77777777" w:rsidR="00A744B2" w:rsidRPr="006C6AAB" w:rsidRDefault="00A744B2" w:rsidP="0068259E">
      <w:pPr>
        <w:spacing w:line="276" w:lineRule="auto"/>
        <w:jc w:val="both"/>
        <w:rPr>
          <w:rFonts w:ascii="Arial" w:hAnsi="Arial" w:cs="Arial"/>
          <w:b/>
          <w:sz w:val="22"/>
        </w:rPr>
      </w:pPr>
    </w:p>
    <w:p w14:paraId="7A7EF8D5" w14:textId="77777777" w:rsidR="0088360F" w:rsidRDefault="0088360F" w:rsidP="00173DC8">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41CEC5A"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14A424F8" w14:textId="25B1B5DE" w:rsidR="009E2C4D" w:rsidRDefault="0088360F" w:rsidP="008F6F00">
      <w:pPr>
        <w:widowControl w:val="0"/>
        <w:autoSpaceDE w:val="0"/>
        <w:autoSpaceDN w:val="0"/>
        <w:adjustRightInd w:val="0"/>
        <w:spacing w:line="276" w:lineRule="auto"/>
        <w:jc w:val="both"/>
        <w:rPr>
          <w:rFonts w:ascii="Arial" w:hAnsi="Arial" w:cs="Arial"/>
          <w:sz w:val="22"/>
        </w:rPr>
      </w:pPr>
      <w:r w:rsidRPr="003C365D">
        <w:rPr>
          <w:rFonts w:ascii="Arial" w:hAnsi="Arial" w:cs="Arial"/>
          <w:sz w:val="22"/>
        </w:rPr>
        <w:t xml:space="preserve">Predmet tega sporazuma so stalni prevzemi in </w:t>
      </w:r>
      <w:r w:rsidR="00AA78D7">
        <w:rPr>
          <w:rFonts w:ascii="Arial" w:hAnsi="Arial" w:cs="Arial"/>
          <w:sz w:val="22"/>
        </w:rPr>
        <w:t>z</w:t>
      </w:r>
      <w:r w:rsidR="00E355C4">
        <w:rPr>
          <w:rFonts w:ascii="Arial" w:hAnsi="Arial" w:cs="Arial"/>
          <w:sz w:val="22"/>
        </w:rPr>
        <w:t>biranje</w:t>
      </w:r>
      <w:r w:rsidRPr="003C365D">
        <w:rPr>
          <w:rFonts w:ascii="Arial" w:hAnsi="Arial" w:cs="Arial"/>
          <w:sz w:val="22"/>
        </w:rPr>
        <w:t xml:space="preserve"> odpadkov ter dobav</w:t>
      </w:r>
      <w:r w:rsidR="0000133C">
        <w:rPr>
          <w:rFonts w:ascii="Arial" w:hAnsi="Arial" w:cs="Arial"/>
          <w:sz w:val="22"/>
        </w:rPr>
        <w:t>a</w:t>
      </w:r>
      <w:r w:rsidRPr="003C365D">
        <w:rPr>
          <w:rFonts w:ascii="Arial" w:hAnsi="Arial" w:cs="Arial"/>
          <w:sz w:val="22"/>
        </w:rPr>
        <w:t xml:space="preserve"> embalaže </w:t>
      </w:r>
      <w:r w:rsidR="00B55ADB">
        <w:rPr>
          <w:rFonts w:ascii="Arial" w:hAnsi="Arial" w:cs="Arial"/>
          <w:sz w:val="22"/>
        </w:rPr>
        <w:t>(</w:t>
      </w:r>
      <w:r w:rsidR="002B7859">
        <w:rPr>
          <w:rFonts w:ascii="Arial" w:hAnsi="Arial" w:cs="Arial"/>
          <w:sz w:val="22"/>
        </w:rPr>
        <w:t>določilo v zvezi z embalažo velja za sklope kjer je to zahtevano</w:t>
      </w:r>
      <w:r w:rsidR="00B55ADB">
        <w:rPr>
          <w:rFonts w:ascii="Arial" w:hAnsi="Arial" w:cs="Arial"/>
          <w:sz w:val="22"/>
        </w:rPr>
        <w:t>)</w:t>
      </w:r>
      <w:r w:rsidR="00C6313E">
        <w:rPr>
          <w:rFonts w:ascii="Arial" w:hAnsi="Arial" w:cs="Arial"/>
          <w:sz w:val="22"/>
        </w:rPr>
        <w:t>, za sledeče sklope:</w:t>
      </w:r>
    </w:p>
    <w:p w14:paraId="2539E06A" w14:textId="77777777" w:rsidR="0000133C"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__________________________________________________________________________</w:t>
      </w:r>
    </w:p>
    <w:p w14:paraId="38631C0C" w14:textId="77653388" w:rsidR="005B456C" w:rsidRDefault="005B456C" w:rsidP="008F6F00">
      <w:pPr>
        <w:widowControl w:val="0"/>
        <w:autoSpaceDE w:val="0"/>
        <w:autoSpaceDN w:val="0"/>
        <w:adjustRightInd w:val="0"/>
        <w:spacing w:line="276" w:lineRule="auto"/>
        <w:jc w:val="both"/>
        <w:rPr>
          <w:rFonts w:ascii="Arial" w:hAnsi="Arial" w:cs="Arial"/>
          <w:sz w:val="22"/>
        </w:rPr>
      </w:pPr>
    </w:p>
    <w:p w14:paraId="79C99815" w14:textId="77777777" w:rsidR="00AF386D" w:rsidRDefault="00AF386D" w:rsidP="00AF386D">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Zbiranje odpadkov zajema: zbiranje, prevoz, predelavo in odstranjevanje.</w:t>
      </w:r>
    </w:p>
    <w:p w14:paraId="0076D090" w14:textId="209580BB" w:rsidR="00AF386D" w:rsidRDefault="00AF386D" w:rsidP="008F6F00">
      <w:pPr>
        <w:widowControl w:val="0"/>
        <w:autoSpaceDE w:val="0"/>
        <w:autoSpaceDN w:val="0"/>
        <w:adjustRightInd w:val="0"/>
        <w:spacing w:line="276" w:lineRule="auto"/>
        <w:jc w:val="both"/>
        <w:rPr>
          <w:rFonts w:ascii="Arial" w:hAnsi="Arial" w:cs="Arial"/>
          <w:sz w:val="22"/>
        </w:rPr>
      </w:pPr>
    </w:p>
    <w:p w14:paraId="1DC77C12" w14:textId="251E98B2" w:rsidR="009330D6" w:rsidRDefault="009330D6" w:rsidP="009330D6">
      <w:pPr>
        <w:autoSpaceDE w:val="0"/>
        <w:jc w:val="both"/>
      </w:pPr>
      <w:r>
        <w:rPr>
          <w:rFonts w:ascii="Arial" w:eastAsia="SimSun" w:hAnsi="Arial" w:cs="Arial"/>
          <w:sz w:val="22"/>
          <w:lang w:eastAsia="sl-SI"/>
        </w:rPr>
        <w:t>Predmet okvirnega sporazuma so tudi vse ostale obveznosti, ki jih mora izvajalec izvesti v skladu z določili tega okvirnega sporazuma in v skladu z vsemi zahtevami dokumentacije v zvezi z oddajo javnega naročila za predmetno javno naročilo.</w:t>
      </w:r>
    </w:p>
    <w:p w14:paraId="22785BF4" w14:textId="77777777" w:rsidR="009330D6" w:rsidRDefault="009330D6" w:rsidP="008F6F00">
      <w:pPr>
        <w:widowControl w:val="0"/>
        <w:autoSpaceDE w:val="0"/>
        <w:autoSpaceDN w:val="0"/>
        <w:adjustRightInd w:val="0"/>
        <w:spacing w:line="276" w:lineRule="auto"/>
        <w:jc w:val="both"/>
        <w:rPr>
          <w:rFonts w:ascii="Arial" w:hAnsi="Arial" w:cs="Arial"/>
          <w:sz w:val="22"/>
        </w:rPr>
      </w:pPr>
    </w:p>
    <w:p w14:paraId="4D37D485" w14:textId="77777777" w:rsidR="0042473E" w:rsidRPr="003756DA" w:rsidRDefault="0042473E" w:rsidP="00173DC8">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1E0DC30" w14:textId="7F076CDF" w:rsidR="0042473E" w:rsidRPr="003E1548" w:rsidRDefault="0042473E" w:rsidP="008F6F00">
      <w:pPr>
        <w:spacing w:before="225" w:after="225"/>
        <w:jc w:val="both"/>
        <w:rPr>
          <w:rFonts w:ascii="Helvetica" w:hAnsi="Helvetica"/>
          <w:sz w:val="22"/>
        </w:rPr>
      </w:pPr>
      <w:r w:rsidRPr="003E1548">
        <w:rPr>
          <w:rFonts w:ascii="Arial" w:hAnsi="Arial" w:cs="Arial"/>
          <w:color w:val="000000"/>
          <w:sz w:val="22"/>
        </w:rPr>
        <w:t xml:space="preserve">Izvajalec bo vršil prevzeta </w:t>
      </w:r>
      <w:r w:rsidR="00AF386D">
        <w:rPr>
          <w:rFonts w:ascii="Arial" w:hAnsi="Arial" w:cs="Arial"/>
          <w:color w:val="000000"/>
          <w:sz w:val="22"/>
        </w:rPr>
        <w:t>obveznosti</w:t>
      </w:r>
      <w:r>
        <w:rPr>
          <w:rFonts w:ascii="Arial" w:hAnsi="Arial" w:cs="Arial"/>
          <w:color w:val="000000"/>
          <w:sz w:val="22"/>
        </w:rPr>
        <w:t xml:space="preserve"> v skladu in v obsegu določeni</w:t>
      </w:r>
      <w:r w:rsidRPr="003E1548">
        <w:rPr>
          <w:rFonts w:ascii="Arial" w:hAnsi="Arial" w:cs="Arial"/>
          <w:color w:val="000000"/>
          <w:sz w:val="22"/>
        </w:rPr>
        <w:t>m z naslednjimi dokumenti:</w:t>
      </w:r>
    </w:p>
    <w:tbl>
      <w:tblPr>
        <w:tblW w:w="0" w:type="auto"/>
        <w:tblLook w:val="04A0" w:firstRow="1" w:lastRow="0" w:firstColumn="1" w:lastColumn="0" w:noHBand="0" w:noVBand="1"/>
      </w:tblPr>
      <w:tblGrid>
        <w:gridCol w:w="9070"/>
      </w:tblGrid>
      <w:tr w:rsidR="0042473E" w:rsidRPr="003E1548" w14:paraId="6E731C77" w14:textId="77777777" w:rsidTr="0027286F">
        <w:tc>
          <w:tcPr>
            <w:tcW w:w="0" w:type="auto"/>
            <w:shd w:val="clear" w:color="auto" w:fill="auto"/>
            <w:tcMar>
              <w:top w:w="0" w:type="auto"/>
              <w:bottom w:w="0" w:type="auto"/>
            </w:tcMar>
          </w:tcPr>
          <w:p w14:paraId="5A6C1087" w14:textId="3AFC70DB" w:rsidR="00C6313E" w:rsidRPr="00C6313E" w:rsidRDefault="0042473E" w:rsidP="00173DC8">
            <w:pPr>
              <w:pStyle w:val="Odstavekseznama"/>
              <w:numPr>
                <w:ilvl w:val="0"/>
                <w:numId w:val="14"/>
              </w:numPr>
              <w:jc w:val="both"/>
              <w:rPr>
                <w:rFonts w:ascii="Arial" w:hAnsi="Arial" w:cs="Arial"/>
                <w:color w:val="000000"/>
                <w:sz w:val="22"/>
              </w:rPr>
            </w:pPr>
            <w:r w:rsidRPr="00C6313E">
              <w:rPr>
                <w:rFonts w:ascii="Arial" w:hAnsi="Arial" w:cs="Arial"/>
                <w:color w:val="000000"/>
                <w:sz w:val="22"/>
              </w:rPr>
              <w:t xml:space="preserve">Ponudba številka _____________ z dne _______________ in </w:t>
            </w:r>
            <w:r w:rsidR="002E5AF1">
              <w:rPr>
                <w:rFonts w:ascii="Arial" w:hAnsi="Arial" w:cs="Arial"/>
                <w:color w:val="000000"/>
                <w:sz w:val="22"/>
              </w:rPr>
              <w:t>obrazec</w:t>
            </w:r>
            <w:r w:rsidRPr="00C6313E">
              <w:rPr>
                <w:rFonts w:ascii="Arial" w:hAnsi="Arial" w:cs="Arial"/>
                <w:color w:val="000000"/>
                <w:sz w:val="22"/>
              </w:rPr>
              <w:t xml:space="preserve"> </w:t>
            </w:r>
            <w:r w:rsidR="00F5031F">
              <w:rPr>
                <w:rFonts w:ascii="Arial" w:hAnsi="Arial" w:cs="Arial"/>
                <w:color w:val="000000"/>
                <w:sz w:val="22"/>
              </w:rPr>
              <w:t>OBR-3</w:t>
            </w:r>
            <w:r w:rsidR="00C6313E" w:rsidRPr="00C6313E">
              <w:rPr>
                <w:rFonts w:ascii="Arial" w:hAnsi="Arial" w:cs="Arial"/>
                <w:color w:val="000000"/>
                <w:sz w:val="22"/>
              </w:rPr>
              <w:t>: Specifikacija s ponudbenimi cenami;</w:t>
            </w:r>
          </w:p>
          <w:p w14:paraId="15D383C7" w14:textId="77777777" w:rsidR="0042473E" w:rsidRPr="003E1548" w:rsidRDefault="0042473E" w:rsidP="00173DC8">
            <w:pPr>
              <w:numPr>
                <w:ilvl w:val="0"/>
                <w:numId w:val="14"/>
              </w:numPr>
              <w:jc w:val="both"/>
              <w:rPr>
                <w:rFonts w:ascii="Arial" w:hAnsi="Arial" w:cs="Arial"/>
                <w:color w:val="000000"/>
                <w:sz w:val="22"/>
              </w:rPr>
            </w:pPr>
            <w:r w:rsidRPr="003E1548">
              <w:rPr>
                <w:rFonts w:ascii="Arial" w:hAnsi="Arial" w:cs="Arial"/>
                <w:color w:val="000000"/>
                <w:sz w:val="22"/>
              </w:rPr>
              <w:t>Ostali deli dokumentacije v zvezi z oddajo javnega naročila v predmetnem postopku.</w:t>
            </w:r>
          </w:p>
        </w:tc>
      </w:tr>
    </w:tbl>
    <w:p w14:paraId="511803C1" w14:textId="77777777" w:rsidR="0042473E" w:rsidRPr="003E1548" w:rsidRDefault="0042473E" w:rsidP="008F6F00">
      <w:pPr>
        <w:jc w:val="both"/>
        <w:rPr>
          <w:rFonts w:ascii="Helvetica" w:hAnsi="Helvetica"/>
          <w:sz w:val="22"/>
        </w:rPr>
      </w:pPr>
    </w:p>
    <w:p w14:paraId="2154ED24" w14:textId="77777777" w:rsidR="0042473E" w:rsidRDefault="0042473E" w:rsidP="008F6F00">
      <w:pPr>
        <w:widowControl w:val="0"/>
        <w:autoSpaceDE w:val="0"/>
        <w:autoSpaceDN w:val="0"/>
        <w:adjustRightInd w:val="0"/>
        <w:spacing w:line="276" w:lineRule="auto"/>
        <w:jc w:val="both"/>
        <w:rPr>
          <w:rFonts w:ascii="Arial" w:hAnsi="Arial" w:cs="Arial"/>
          <w:color w:val="000000"/>
          <w:sz w:val="22"/>
        </w:rPr>
      </w:pPr>
      <w:r w:rsidRPr="003E1548">
        <w:rPr>
          <w:rFonts w:ascii="Arial" w:hAnsi="Arial" w:cs="Arial"/>
          <w:color w:val="000000"/>
          <w:sz w:val="22"/>
        </w:rPr>
        <w:t>Predmetni dokumenti so priloga in sestavni del te</w:t>
      </w:r>
      <w:r w:rsidR="00BE2E22">
        <w:rPr>
          <w:rFonts w:ascii="Arial" w:hAnsi="Arial" w:cs="Arial"/>
          <w:color w:val="000000"/>
          <w:sz w:val="22"/>
        </w:rPr>
        <w:t>ga okvirnega sporazuma</w:t>
      </w:r>
      <w:r w:rsidRPr="003E1548">
        <w:rPr>
          <w:rFonts w:ascii="Arial" w:hAnsi="Arial" w:cs="Arial"/>
          <w:color w:val="000000"/>
          <w:sz w:val="22"/>
        </w:rPr>
        <w:t>.</w:t>
      </w:r>
    </w:p>
    <w:p w14:paraId="521A3261" w14:textId="77777777" w:rsidR="00C6313E" w:rsidRDefault="00C6313E" w:rsidP="008F6F00">
      <w:pPr>
        <w:widowControl w:val="0"/>
        <w:autoSpaceDE w:val="0"/>
        <w:autoSpaceDN w:val="0"/>
        <w:adjustRightInd w:val="0"/>
        <w:spacing w:line="276" w:lineRule="auto"/>
        <w:jc w:val="both"/>
        <w:rPr>
          <w:rFonts w:ascii="Arial" w:hAnsi="Arial" w:cs="Arial"/>
          <w:color w:val="000000"/>
          <w:sz w:val="22"/>
        </w:rPr>
      </w:pPr>
    </w:p>
    <w:p w14:paraId="520B84D6" w14:textId="77777777" w:rsidR="002E46D9" w:rsidRDefault="00C6313E" w:rsidP="008F6F00">
      <w:pPr>
        <w:widowControl w:val="0"/>
        <w:autoSpaceDE w:val="0"/>
        <w:autoSpaceDN w:val="0"/>
        <w:adjustRightInd w:val="0"/>
        <w:spacing w:line="276" w:lineRule="auto"/>
        <w:jc w:val="both"/>
        <w:rPr>
          <w:rFonts w:ascii="Arial" w:hAnsi="Arial" w:cs="Arial"/>
          <w:color w:val="000000"/>
          <w:sz w:val="22"/>
        </w:rPr>
      </w:pPr>
      <w:r w:rsidRPr="00C6313E">
        <w:rPr>
          <w:rFonts w:ascii="Arial" w:hAnsi="Arial" w:cs="Arial"/>
          <w:color w:val="000000"/>
          <w:sz w:val="22"/>
        </w:rPr>
        <w:t xml:space="preserve">Predmet okvirnega sporazuma so tudi vse ostale obveznosti, ki jih mora </w:t>
      </w:r>
      <w:r w:rsidR="00166FF0">
        <w:rPr>
          <w:rFonts w:ascii="Arial" w:hAnsi="Arial" w:cs="Arial"/>
          <w:color w:val="000000"/>
          <w:sz w:val="22"/>
        </w:rPr>
        <w:t>izvajalec</w:t>
      </w:r>
      <w:r w:rsidRPr="00C6313E">
        <w:rPr>
          <w:rFonts w:ascii="Arial" w:hAnsi="Arial" w:cs="Arial"/>
          <w:color w:val="000000"/>
          <w:sz w:val="22"/>
        </w:rPr>
        <w:t xml:space="preserve"> izvesti v skladu z določili tega okvirnega sporazuma in v skladu z vsemi zahtevami dokumentacije v zvezi z oddajo javnega naročila za predmetno javno naročilo</w:t>
      </w:r>
      <w:r>
        <w:rPr>
          <w:rFonts w:ascii="Arial" w:hAnsi="Arial" w:cs="Arial"/>
          <w:color w:val="000000"/>
          <w:sz w:val="22"/>
        </w:rPr>
        <w:t>.</w:t>
      </w:r>
    </w:p>
    <w:p w14:paraId="1EF3D82A" w14:textId="77777777" w:rsidR="002E46D9" w:rsidRPr="00C6313E" w:rsidRDefault="002E46D9" w:rsidP="0068259E">
      <w:pPr>
        <w:widowControl w:val="0"/>
        <w:autoSpaceDE w:val="0"/>
        <w:autoSpaceDN w:val="0"/>
        <w:adjustRightInd w:val="0"/>
        <w:spacing w:line="276" w:lineRule="auto"/>
        <w:jc w:val="both"/>
        <w:rPr>
          <w:rFonts w:ascii="Arial" w:hAnsi="Arial" w:cs="Arial"/>
          <w:color w:val="000000"/>
          <w:sz w:val="22"/>
        </w:rPr>
      </w:pPr>
    </w:p>
    <w:p w14:paraId="6C65E6AB" w14:textId="45334F36" w:rsidR="00AD5FDB" w:rsidRDefault="0088360F" w:rsidP="00401DEE">
      <w:pPr>
        <w:spacing w:line="276" w:lineRule="auto"/>
        <w:jc w:val="both"/>
        <w:rPr>
          <w:rFonts w:ascii="Arial" w:hAnsi="Arial" w:cs="Arial"/>
          <w:b/>
          <w:sz w:val="22"/>
        </w:rPr>
      </w:pPr>
      <w:r w:rsidRPr="006C6AAB">
        <w:rPr>
          <w:rFonts w:ascii="Arial" w:hAnsi="Arial" w:cs="Arial"/>
          <w:b/>
          <w:sz w:val="22"/>
        </w:rPr>
        <w:t>III</w:t>
      </w:r>
      <w:r w:rsidR="00401DEE">
        <w:rPr>
          <w:rFonts w:ascii="Arial" w:hAnsi="Arial" w:cs="Arial"/>
          <w:b/>
          <w:sz w:val="22"/>
        </w:rPr>
        <w:t>.</w:t>
      </w:r>
      <w:r w:rsidRPr="006C6AAB">
        <w:rPr>
          <w:rFonts w:ascii="Arial" w:hAnsi="Arial" w:cs="Arial"/>
          <w:b/>
          <w:sz w:val="22"/>
        </w:rPr>
        <w:t xml:space="preserve"> </w:t>
      </w:r>
      <w:r w:rsidR="00AD5FDB">
        <w:rPr>
          <w:rFonts w:ascii="Arial" w:hAnsi="Arial" w:cs="Arial"/>
          <w:b/>
          <w:sz w:val="22"/>
        </w:rPr>
        <w:t>KOLIČINE IN CENE</w:t>
      </w:r>
    </w:p>
    <w:p w14:paraId="222A1593" w14:textId="50432DA5" w:rsidR="00AD5FDB" w:rsidRPr="00AD5FDB" w:rsidRDefault="00AD5FDB" w:rsidP="00AD5FDB">
      <w:pPr>
        <w:widowControl w:val="0"/>
        <w:numPr>
          <w:ilvl w:val="0"/>
          <w:numId w:val="9"/>
        </w:numPr>
        <w:autoSpaceDE w:val="0"/>
        <w:autoSpaceDN w:val="0"/>
        <w:adjustRightInd w:val="0"/>
        <w:spacing w:line="276" w:lineRule="auto"/>
        <w:jc w:val="center"/>
        <w:rPr>
          <w:rFonts w:ascii="Arial" w:hAnsi="Arial" w:cs="Arial"/>
          <w:b/>
          <w:sz w:val="22"/>
        </w:rPr>
      </w:pPr>
      <w:r w:rsidRPr="00AD5FDB">
        <w:rPr>
          <w:rFonts w:ascii="Arial" w:hAnsi="Arial" w:cs="Arial"/>
          <w:b/>
          <w:sz w:val="22"/>
        </w:rPr>
        <w:t>člen</w:t>
      </w:r>
    </w:p>
    <w:p w14:paraId="438A7CD9" w14:textId="77777777" w:rsidR="00AD5FDB" w:rsidRPr="00AD5FDB" w:rsidRDefault="00AD5FDB" w:rsidP="00AD5FDB">
      <w:pPr>
        <w:spacing w:line="276" w:lineRule="auto"/>
        <w:jc w:val="both"/>
        <w:rPr>
          <w:rFonts w:ascii="Arial" w:hAnsi="Arial" w:cs="Arial"/>
          <w:b/>
          <w:sz w:val="22"/>
        </w:rPr>
      </w:pPr>
    </w:p>
    <w:p w14:paraId="32E45F82" w14:textId="12276404" w:rsidR="00AD5FDB" w:rsidRPr="00AD5FDB" w:rsidRDefault="00AD5FDB" w:rsidP="00AD5FDB">
      <w:pPr>
        <w:spacing w:line="276" w:lineRule="auto"/>
        <w:jc w:val="both"/>
        <w:rPr>
          <w:rFonts w:ascii="Arial" w:hAnsi="Arial" w:cs="Arial"/>
          <w:sz w:val="22"/>
        </w:rPr>
      </w:pPr>
      <w:r w:rsidRPr="00AD5FDB">
        <w:rPr>
          <w:rFonts w:ascii="Arial" w:hAnsi="Arial" w:cs="Arial"/>
          <w:sz w:val="22"/>
        </w:rPr>
        <w:t xml:space="preserve">Predmet tega sporazuma so </w:t>
      </w:r>
      <w:r w:rsidRPr="003C365D">
        <w:rPr>
          <w:rFonts w:ascii="Arial" w:hAnsi="Arial" w:cs="Arial"/>
          <w:sz w:val="22"/>
        </w:rPr>
        <w:t xml:space="preserve">stalni prevzemi in </w:t>
      </w:r>
      <w:r>
        <w:rPr>
          <w:rFonts w:ascii="Arial" w:hAnsi="Arial" w:cs="Arial"/>
          <w:sz w:val="22"/>
        </w:rPr>
        <w:t>zbiranje</w:t>
      </w:r>
      <w:r w:rsidRPr="003C365D">
        <w:rPr>
          <w:rFonts w:ascii="Arial" w:hAnsi="Arial" w:cs="Arial"/>
          <w:sz w:val="22"/>
        </w:rPr>
        <w:t xml:space="preserve"> odpadkov ter dobav</w:t>
      </w:r>
      <w:r>
        <w:rPr>
          <w:rFonts w:ascii="Arial" w:hAnsi="Arial" w:cs="Arial"/>
          <w:sz w:val="22"/>
        </w:rPr>
        <w:t>a</w:t>
      </w:r>
      <w:r w:rsidRPr="003C365D">
        <w:rPr>
          <w:rFonts w:ascii="Arial" w:hAnsi="Arial" w:cs="Arial"/>
          <w:sz w:val="22"/>
        </w:rPr>
        <w:t xml:space="preserve"> embalaže</w:t>
      </w:r>
      <w:r w:rsidRPr="00AD5FDB">
        <w:rPr>
          <w:rFonts w:ascii="Arial" w:hAnsi="Arial" w:cs="Arial"/>
          <w:sz w:val="22"/>
        </w:rPr>
        <w:t>, ki jih naročnik po obsegu in času ne more vnaprej določiti. Natančna količina je v trenutku sklepanja okvirnega sporazuma objektivno neugotovljiva.</w:t>
      </w:r>
    </w:p>
    <w:p w14:paraId="7E30CD6C" w14:textId="77777777" w:rsidR="00AD5FDB" w:rsidRPr="00AD5FDB" w:rsidRDefault="00AD5FDB" w:rsidP="00AD5FDB">
      <w:pPr>
        <w:spacing w:line="276" w:lineRule="auto"/>
        <w:jc w:val="both"/>
        <w:rPr>
          <w:rFonts w:ascii="Arial" w:hAnsi="Arial" w:cs="Arial"/>
          <w:sz w:val="22"/>
        </w:rPr>
      </w:pPr>
    </w:p>
    <w:p w14:paraId="2B7E694F" w14:textId="42C62C92" w:rsidR="00AD5FDB" w:rsidRPr="00AD5FDB" w:rsidRDefault="00AD5FDB" w:rsidP="00AD5FDB">
      <w:pPr>
        <w:spacing w:line="276" w:lineRule="auto"/>
        <w:jc w:val="both"/>
        <w:rPr>
          <w:rFonts w:ascii="Arial" w:hAnsi="Arial" w:cs="Arial"/>
          <w:sz w:val="22"/>
        </w:rPr>
      </w:pPr>
      <w:r w:rsidRPr="00AD5FDB">
        <w:rPr>
          <w:rFonts w:ascii="Arial" w:hAnsi="Arial" w:cs="Arial"/>
          <w:sz w:val="22"/>
        </w:rPr>
        <w:t xml:space="preserve">Naročnik se ne zavezuje, da bo dejansko </w:t>
      </w:r>
      <w:r>
        <w:rPr>
          <w:rFonts w:ascii="Arial" w:hAnsi="Arial" w:cs="Arial"/>
          <w:sz w:val="22"/>
        </w:rPr>
        <w:t>naročal</w:t>
      </w:r>
      <w:r w:rsidRPr="00AD5FDB">
        <w:rPr>
          <w:rFonts w:ascii="Arial" w:hAnsi="Arial" w:cs="Arial"/>
          <w:sz w:val="22"/>
        </w:rPr>
        <w:t xml:space="preserve"> količine, po katerih povprašuje. Naročnik bo </w:t>
      </w:r>
      <w:r>
        <w:rPr>
          <w:rFonts w:ascii="Arial" w:hAnsi="Arial" w:cs="Arial"/>
          <w:sz w:val="22"/>
        </w:rPr>
        <w:t xml:space="preserve">naročal in </w:t>
      </w:r>
      <w:r w:rsidRPr="00AD5FDB">
        <w:rPr>
          <w:rFonts w:ascii="Arial" w:hAnsi="Arial" w:cs="Arial"/>
          <w:sz w:val="22"/>
        </w:rPr>
        <w:t>kupoval le tiste vrste in količine blaga</w:t>
      </w:r>
      <w:r w:rsidR="00DE3068">
        <w:rPr>
          <w:rFonts w:ascii="Arial" w:hAnsi="Arial" w:cs="Arial"/>
          <w:sz w:val="22"/>
        </w:rPr>
        <w:t xml:space="preserve"> in storitev</w:t>
      </w:r>
      <w:r w:rsidRPr="00AD5FDB">
        <w:rPr>
          <w:rFonts w:ascii="Arial" w:hAnsi="Arial" w:cs="Arial"/>
          <w:sz w:val="22"/>
        </w:rPr>
        <w:t xml:space="preserve">, ki </w:t>
      </w:r>
      <w:r w:rsidR="00BE790D">
        <w:rPr>
          <w:rFonts w:ascii="Arial" w:hAnsi="Arial" w:cs="Arial"/>
          <w:sz w:val="22"/>
        </w:rPr>
        <w:t>jih</w:t>
      </w:r>
      <w:r w:rsidRPr="00AD5FDB">
        <w:rPr>
          <w:rFonts w:ascii="Arial" w:hAnsi="Arial" w:cs="Arial"/>
          <w:sz w:val="22"/>
        </w:rPr>
        <w:t xml:space="preserve"> bo </w:t>
      </w:r>
      <w:r w:rsidR="00BE790D">
        <w:rPr>
          <w:rFonts w:ascii="Arial" w:hAnsi="Arial" w:cs="Arial"/>
          <w:sz w:val="22"/>
        </w:rPr>
        <w:t xml:space="preserve">dejansko </w:t>
      </w:r>
      <w:r w:rsidRPr="00AD5FDB">
        <w:rPr>
          <w:rFonts w:ascii="Arial" w:hAnsi="Arial" w:cs="Arial"/>
          <w:sz w:val="22"/>
        </w:rPr>
        <w:t>potreboval v tem obdobju.</w:t>
      </w:r>
    </w:p>
    <w:p w14:paraId="435026B0" w14:textId="77777777" w:rsidR="000A1E70" w:rsidRDefault="000A1E70" w:rsidP="00173DC8">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4E8FD6F" w14:textId="77777777" w:rsidR="002E46D9" w:rsidRPr="002E46D9" w:rsidRDefault="002E46D9" w:rsidP="002E46D9">
      <w:pPr>
        <w:widowControl w:val="0"/>
        <w:autoSpaceDE w:val="0"/>
        <w:autoSpaceDN w:val="0"/>
        <w:adjustRightInd w:val="0"/>
        <w:spacing w:line="276" w:lineRule="auto"/>
        <w:jc w:val="both"/>
        <w:rPr>
          <w:rFonts w:ascii="Arial" w:hAnsi="Arial" w:cs="Arial"/>
          <w:color w:val="000000"/>
          <w:sz w:val="22"/>
        </w:rPr>
      </w:pPr>
    </w:p>
    <w:p w14:paraId="11E54929"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Ocenjena skupna vrednost za celotno okvirno količino:</w:t>
      </w:r>
    </w:p>
    <w:p w14:paraId="24345727"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70041EC"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lastRenderedPageBreak/>
        <w:t>•</w:t>
      </w:r>
      <w:r w:rsidRPr="0062467B">
        <w:rPr>
          <w:rFonts w:ascii="Arial" w:hAnsi="Arial" w:cs="Arial"/>
          <w:sz w:val="22"/>
        </w:rPr>
        <w:tab/>
      </w:r>
      <w:r>
        <w:rPr>
          <w:rFonts w:ascii="Arial" w:hAnsi="Arial" w:cs="Arial"/>
          <w:sz w:val="22"/>
        </w:rPr>
        <w:t>P</w:t>
      </w:r>
      <w:r w:rsidRPr="0062467B">
        <w:rPr>
          <w:rFonts w:ascii="Arial" w:hAnsi="Arial" w:cs="Arial"/>
          <w:sz w:val="22"/>
        </w:rPr>
        <w:t xml:space="preserve">onudbena vrednost brez DDV: </w:t>
      </w:r>
      <w:r w:rsidRPr="0062467B">
        <w:rPr>
          <w:rFonts w:ascii="Arial" w:hAnsi="Arial" w:cs="Arial"/>
          <w:sz w:val="22"/>
        </w:rPr>
        <w:tab/>
        <w:t>…………………………………. EUR</w:t>
      </w:r>
    </w:p>
    <w:p w14:paraId="4BB445A0"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t>Znesek DDV:</w:t>
      </w:r>
      <w:r w:rsidRPr="0062467B">
        <w:rPr>
          <w:rFonts w:ascii="Arial" w:hAnsi="Arial" w:cs="Arial"/>
          <w:sz w:val="22"/>
        </w:rPr>
        <w:tab/>
      </w:r>
      <w:r w:rsidRPr="0062467B">
        <w:rPr>
          <w:rFonts w:ascii="Arial" w:hAnsi="Arial" w:cs="Arial"/>
          <w:sz w:val="22"/>
        </w:rPr>
        <w:tab/>
      </w:r>
      <w:r w:rsidRPr="0062467B">
        <w:rPr>
          <w:rFonts w:ascii="Arial" w:hAnsi="Arial" w:cs="Arial"/>
          <w:sz w:val="22"/>
        </w:rPr>
        <w:tab/>
      </w:r>
      <w:r w:rsidRPr="0062467B">
        <w:rPr>
          <w:rFonts w:ascii="Arial" w:hAnsi="Arial" w:cs="Arial"/>
          <w:sz w:val="22"/>
        </w:rPr>
        <w:tab/>
        <w:t>…………………………………. EUR</w:t>
      </w:r>
    </w:p>
    <w:p w14:paraId="72D278B7"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r>
      <w:r>
        <w:rPr>
          <w:rFonts w:ascii="Arial" w:hAnsi="Arial" w:cs="Arial"/>
          <w:sz w:val="22"/>
        </w:rPr>
        <w:t>P</w:t>
      </w:r>
      <w:r w:rsidRPr="0062467B">
        <w:rPr>
          <w:rFonts w:ascii="Arial" w:hAnsi="Arial" w:cs="Arial"/>
          <w:sz w:val="22"/>
        </w:rPr>
        <w:t>onudbena vrednost z DDV:</w:t>
      </w:r>
      <w:r w:rsidRPr="0062467B">
        <w:rPr>
          <w:rFonts w:ascii="Arial" w:hAnsi="Arial" w:cs="Arial"/>
          <w:sz w:val="22"/>
        </w:rPr>
        <w:tab/>
        <w:t xml:space="preserve"> </w:t>
      </w:r>
      <w:r>
        <w:rPr>
          <w:rFonts w:ascii="Arial" w:hAnsi="Arial" w:cs="Arial"/>
          <w:sz w:val="22"/>
        </w:rPr>
        <w:tab/>
      </w:r>
      <w:r w:rsidRPr="0062467B">
        <w:rPr>
          <w:rFonts w:ascii="Arial" w:hAnsi="Arial" w:cs="Arial"/>
          <w:sz w:val="22"/>
        </w:rPr>
        <w:t>…………………………………. EUR</w:t>
      </w:r>
    </w:p>
    <w:p w14:paraId="0F6E09B5"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B7716BC"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(z besedo: ________________________________________ ...../100 EUR z DDV)</w:t>
      </w:r>
    </w:p>
    <w:p w14:paraId="72AFE3B0"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60BEDC62"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In sicer:</w:t>
      </w:r>
    </w:p>
    <w:p w14:paraId="151988C6"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1 oziroma   ____________________ EUR /enoto mere;</w:t>
      </w:r>
    </w:p>
    <w:p w14:paraId="0FA0E05C"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2</w:t>
      </w:r>
      <w:r w:rsidRPr="00B86870">
        <w:t xml:space="preserve"> </w:t>
      </w:r>
      <w:r w:rsidRPr="00B86870">
        <w:rPr>
          <w:rFonts w:ascii="Arial" w:hAnsi="Arial" w:cs="Arial"/>
          <w:sz w:val="22"/>
        </w:rPr>
        <w:t>oziroma   ____________________ EUR /enoto mere;</w:t>
      </w:r>
    </w:p>
    <w:p w14:paraId="29CBE764"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3</w:t>
      </w:r>
      <w:r w:rsidRPr="00B86870">
        <w:t xml:space="preserve"> </w:t>
      </w:r>
      <w:r w:rsidRPr="00B86870">
        <w:rPr>
          <w:rFonts w:ascii="Arial" w:hAnsi="Arial" w:cs="Arial"/>
          <w:sz w:val="22"/>
        </w:rPr>
        <w:t>oziroma   ____________________ EUR /enoto mere;</w:t>
      </w:r>
    </w:p>
    <w:p w14:paraId="0E78A320"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4</w:t>
      </w:r>
      <w:r w:rsidRPr="00B86870">
        <w:t xml:space="preserve"> </w:t>
      </w:r>
      <w:r w:rsidRPr="00B86870">
        <w:rPr>
          <w:rFonts w:ascii="Arial" w:hAnsi="Arial" w:cs="Arial"/>
          <w:sz w:val="22"/>
        </w:rPr>
        <w:t>oziroma   ____________________ EUR /enoto mere;</w:t>
      </w:r>
    </w:p>
    <w:p w14:paraId="4516B427"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5</w:t>
      </w:r>
      <w:r w:rsidRPr="00B86870">
        <w:t xml:space="preserve"> </w:t>
      </w:r>
      <w:r w:rsidRPr="00B86870">
        <w:rPr>
          <w:rFonts w:ascii="Arial" w:hAnsi="Arial" w:cs="Arial"/>
          <w:sz w:val="22"/>
        </w:rPr>
        <w:t>oziroma   ____________________ EUR /enoto mere;</w:t>
      </w:r>
    </w:p>
    <w:p w14:paraId="130A187C"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6</w:t>
      </w:r>
      <w:r w:rsidRPr="00B86870">
        <w:t xml:space="preserve"> </w:t>
      </w:r>
      <w:r w:rsidRPr="00B86870">
        <w:rPr>
          <w:rFonts w:ascii="Arial" w:hAnsi="Arial" w:cs="Arial"/>
          <w:sz w:val="22"/>
        </w:rPr>
        <w:t>oziroma   ____________________ EUR /enoto mere.</w:t>
      </w:r>
    </w:p>
    <w:p w14:paraId="0559F822"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7 oziroma   ____________________ EUR /enoto mere;</w:t>
      </w:r>
    </w:p>
    <w:p w14:paraId="6790F4D5"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8</w:t>
      </w:r>
      <w:r w:rsidRPr="00B86870">
        <w:t xml:space="preserve"> </w:t>
      </w:r>
      <w:r w:rsidRPr="00B86870">
        <w:rPr>
          <w:rFonts w:ascii="Arial" w:hAnsi="Arial" w:cs="Arial"/>
          <w:sz w:val="22"/>
        </w:rPr>
        <w:t>oziroma   ____________________ EUR /enoto mere;</w:t>
      </w:r>
    </w:p>
    <w:p w14:paraId="3F0D9055"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9</w:t>
      </w:r>
      <w:r w:rsidRPr="00B86870">
        <w:t xml:space="preserve"> </w:t>
      </w:r>
      <w:r w:rsidRPr="00B86870">
        <w:rPr>
          <w:rFonts w:ascii="Arial" w:hAnsi="Arial" w:cs="Arial"/>
          <w:sz w:val="22"/>
        </w:rPr>
        <w:t>oziroma   ____________________ EUR /enoto mere;</w:t>
      </w:r>
    </w:p>
    <w:p w14:paraId="0666D783" w14:textId="7D045199"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10</w:t>
      </w:r>
      <w:r w:rsidRPr="00B86870">
        <w:t xml:space="preserve"> </w:t>
      </w:r>
      <w:r w:rsidRPr="00B86870">
        <w:rPr>
          <w:rFonts w:ascii="Arial" w:hAnsi="Arial" w:cs="Arial"/>
          <w:sz w:val="22"/>
        </w:rPr>
        <w:t>oziroma ____________________ EUR /enoto mere</w:t>
      </w:r>
      <w:r w:rsidR="00101A28">
        <w:rPr>
          <w:rFonts w:ascii="Arial" w:hAnsi="Arial" w:cs="Arial"/>
          <w:sz w:val="22"/>
        </w:rPr>
        <w:t>.</w:t>
      </w:r>
    </w:p>
    <w:p w14:paraId="50413CE7" w14:textId="3E0EB60C" w:rsidR="00F64454" w:rsidRDefault="00F64454" w:rsidP="00F64454">
      <w:pPr>
        <w:widowControl w:val="0"/>
        <w:autoSpaceDE w:val="0"/>
        <w:autoSpaceDN w:val="0"/>
        <w:adjustRightInd w:val="0"/>
        <w:spacing w:line="276" w:lineRule="auto"/>
        <w:jc w:val="both"/>
        <w:rPr>
          <w:rFonts w:ascii="Arial" w:hAnsi="Arial" w:cs="Arial"/>
          <w:sz w:val="22"/>
        </w:rPr>
      </w:pPr>
    </w:p>
    <w:p w14:paraId="4B78B0EF" w14:textId="128CAB04" w:rsidR="00F64454" w:rsidRPr="00F915F2" w:rsidRDefault="00F64454" w:rsidP="00F64454">
      <w:pPr>
        <w:widowControl w:val="0"/>
        <w:autoSpaceDE w:val="0"/>
        <w:autoSpaceDN w:val="0"/>
        <w:adjustRightInd w:val="0"/>
        <w:spacing w:line="276" w:lineRule="auto"/>
        <w:jc w:val="both"/>
        <w:rPr>
          <w:rFonts w:ascii="Arial" w:hAnsi="Arial" w:cs="Arial"/>
          <w:color w:val="FF0000"/>
          <w:sz w:val="22"/>
        </w:rPr>
      </w:pPr>
      <w:r w:rsidRPr="00B86870">
        <w:rPr>
          <w:rFonts w:ascii="Arial" w:hAnsi="Arial" w:cs="Arial"/>
          <w:sz w:val="22"/>
        </w:rPr>
        <w:t>Vrednost je podana na podlagi okvirnih količin za obdobje dveh let in za naročnika niso zavezujoče, ampak izvajalcem služi kot informacija o predvidenih bodočih potrebah naročnika.</w:t>
      </w:r>
      <w:r w:rsidRPr="00B86870">
        <w:t xml:space="preserve"> </w:t>
      </w:r>
      <w:r w:rsidRPr="00B86870">
        <w:rPr>
          <w:rFonts w:ascii="Arial" w:hAnsi="Arial" w:cs="Arial"/>
          <w:sz w:val="22"/>
        </w:rPr>
        <w:t>Izbrani izvajalec bo storitve zaračunal naročniku po količini dejansko izvedenih storitev</w:t>
      </w:r>
      <w:r w:rsidR="00BE790D">
        <w:rPr>
          <w:rFonts w:ascii="Arial" w:hAnsi="Arial" w:cs="Arial"/>
          <w:sz w:val="22"/>
        </w:rPr>
        <w:t xml:space="preserve"> oz. dobavljenih količin</w:t>
      </w:r>
      <w:r w:rsidRPr="00B86870">
        <w:rPr>
          <w:rFonts w:ascii="Arial" w:hAnsi="Arial" w:cs="Arial"/>
          <w:sz w:val="22"/>
        </w:rPr>
        <w:t>.</w:t>
      </w:r>
      <w:r w:rsidRPr="00B86870">
        <w:t xml:space="preserve"> </w:t>
      </w:r>
      <w:r w:rsidRPr="00B86870">
        <w:rPr>
          <w:rFonts w:ascii="Arial" w:hAnsi="Arial" w:cs="Arial"/>
          <w:sz w:val="22"/>
        </w:rPr>
        <w:t>Naročnik ne nosi odškodninske odgovornosti zaradi nedoseganja ali preseganja navedenih okvirnih količin.</w:t>
      </w:r>
    </w:p>
    <w:p w14:paraId="26810258" w14:textId="77777777" w:rsidR="002E46D9" w:rsidRDefault="002E46D9" w:rsidP="00173DC8">
      <w:pPr>
        <w:pStyle w:val="Odstavekseznama"/>
        <w:widowControl w:val="0"/>
        <w:numPr>
          <w:ilvl w:val="0"/>
          <w:numId w:val="9"/>
        </w:numPr>
        <w:autoSpaceDE w:val="0"/>
        <w:autoSpaceDN w:val="0"/>
        <w:adjustRightInd w:val="0"/>
        <w:spacing w:line="276" w:lineRule="auto"/>
        <w:jc w:val="center"/>
        <w:rPr>
          <w:rFonts w:ascii="Arial" w:hAnsi="Arial" w:cs="Arial"/>
          <w:b/>
          <w:sz w:val="22"/>
        </w:rPr>
      </w:pPr>
      <w:r w:rsidRPr="002E46D9">
        <w:rPr>
          <w:rFonts w:ascii="Arial" w:hAnsi="Arial" w:cs="Arial"/>
          <w:b/>
          <w:sz w:val="22"/>
        </w:rPr>
        <w:t>člen</w:t>
      </w:r>
    </w:p>
    <w:p w14:paraId="1B0BE61A" w14:textId="30A82F88" w:rsidR="008F6F00" w:rsidRPr="008F6F00" w:rsidRDefault="008F6F00" w:rsidP="00F64454">
      <w:pPr>
        <w:widowControl w:val="0"/>
        <w:autoSpaceDE w:val="0"/>
        <w:autoSpaceDN w:val="0"/>
        <w:adjustRightInd w:val="0"/>
        <w:spacing w:line="276" w:lineRule="auto"/>
        <w:rPr>
          <w:rFonts w:ascii="Arial" w:hAnsi="Arial" w:cs="Arial"/>
          <w:b/>
          <w:sz w:val="22"/>
        </w:rPr>
      </w:pPr>
    </w:p>
    <w:p w14:paraId="1195A010" w14:textId="7291BBA2" w:rsidR="00B86870" w:rsidRDefault="00B86870" w:rsidP="008F6F00">
      <w:pPr>
        <w:widowControl w:val="0"/>
        <w:autoSpaceDE w:val="0"/>
        <w:autoSpaceDN w:val="0"/>
        <w:adjustRightInd w:val="0"/>
        <w:spacing w:line="276" w:lineRule="auto"/>
        <w:jc w:val="both"/>
        <w:rPr>
          <w:rFonts w:ascii="Arial" w:hAnsi="Arial" w:cs="Arial"/>
          <w:sz w:val="22"/>
        </w:rPr>
      </w:pPr>
      <w:r w:rsidRPr="001B7391">
        <w:rPr>
          <w:rFonts w:ascii="Arial" w:hAnsi="Arial" w:cs="Arial"/>
          <w:sz w:val="22"/>
        </w:rPr>
        <w:t>Cene iz ponudbe</w:t>
      </w:r>
      <w:r w:rsidR="00F64454">
        <w:rPr>
          <w:rFonts w:ascii="Arial" w:hAnsi="Arial" w:cs="Arial"/>
          <w:sz w:val="22"/>
        </w:rPr>
        <w:t xml:space="preserve"> izvajalca</w:t>
      </w:r>
      <w:r w:rsidRPr="001B7391">
        <w:rPr>
          <w:rFonts w:ascii="Arial" w:hAnsi="Arial" w:cs="Arial"/>
          <w:sz w:val="22"/>
        </w:rPr>
        <w:t xml:space="preserve"> so fiksne </w:t>
      </w:r>
      <w:r w:rsidRPr="00636802">
        <w:rPr>
          <w:rFonts w:ascii="Arial" w:hAnsi="Arial" w:cs="Arial"/>
          <w:sz w:val="22"/>
        </w:rPr>
        <w:t xml:space="preserve">po enoti mere </w:t>
      </w:r>
      <w:r w:rsidRPr="001B7391">
        <w:rPr>
          <w:rFonts w:ascii="Arial" w:hAnsi="Arial" w:cs="Arial"/>
          <w:sz w:val="22"/>
        </w:rPr>
        <w:t>v času trajanja okvirnega sporazuma</w:t>
      </w:r>
    </w:p>
    <w:p w14:paraId="342A3325" w14:textId="77777777" w:rsidR="00B86870" w:rsidRDefault="00B86870" w:rsidP="008F6F00">
      <w:pPr>
        <w:jc w:val="both"/>
        <w:rPr>
          <w:rFonts w:ascii="Arial" w:eastAsia="Times New Roman" w:hAnsi="Arial" w:cs="Arial"/>
          <w:sz w:val="22"/>
          <w:lang w:eastAsia="sl-SI"/>
        </w:rPr>
      </w:pPr>
    </w:p>
    <w:p w14:paraId="51F8E829" w14:textId="77777777" w:rsidR="00B86870" w:rsidRPr="0051237F" w:rsidRDefault="00B86870" w:rsidP="008F6F00">
      <w:pPr>
        <w:jc w:val="both"/>
        <w:rPr>
          <w:rFonts w:ascii="Arial" w:eastAsia="Times New Roman" w:hAnsi="Arial" w:cs="Arial"/>
          <w:sz w:val="22"/>
          <w:lang w:eastAsia="sl-SI"/>
        </w:rPr>
      </w:pPr>
      <w:r w:rsidRPr="0051237F">
        <w:rPr>
          <w:rFonts w:ascii="Arial" w:eastAsia="Times New Roman" w:hAnsi="Arial" w:cs="Arial"/>
          <w:sz w:val="22"/>
          <w:lang w:eastAsia="sl-SI"/>
        </w:rPr>
        <w:t xml:space="preserve">Cena mora vključevati </w:t>
      </w:r>
      <w:r>
        <w:rPr>
          <w:rFonts w:ascii="Arial" w:eastAsia="Times New Roman" w:hAnsi="Arial" w:cs="Arial"/>
          <w:sz w:val="22"/>
          <w:lang w:eastAsia="sl-SI"/>
        </w:rPr>
        <w:t xml:space="preserve">tudi </w:t>
      </w:r>
      <w:r w:rsidRPr="0051237F">
        <w:rPr>
          <w:rFonts w:ascii="Arial" w:eastAsia="Times New Roman" w:hAnsi="Arial" w:cs="Arial"/>
          <w:sz w:val="22"/>
          <w:lang w:eastAsia="sl-SI"/>
        </w:rPr>
        <w:t xml:space="preserve">vse stroške, ki so potrebni za izvedbo storitve in sicer: </w:t>
      </w:r>
    </w:p>
    <w:p w14:paraId="54EF3EF1" w14:textId="77777777" w:rsidR="00B86870" w:rsidRPr="0051237F"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prevzema odpadkov na prevzemnem mestu, </w:t>
      </w:r>
    </w:p>
    <w:p w14:paraId="794E796A" w14:textId="77777777" w:rsidR="00B86870" w:rsidRPr="0051237F"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stroške prevoza odpadkov, ki morajo biti v skladu z ADR predpisi,</w:t>
      </w:r>
    </w:p>
    <w:p w14:paraId="5294DDDA" w14:textId="77777777" w:rsidR="00B86870" w:rsidRPr="0051237F"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obdelave odpadkov z vsemi odvisnimi stroški (voda, elektrika) in </w:t>
      </w:r>
    </w:p>
    <w:p w14:paraId="340FE843" w14:textId="77777777" w:rsidR="00B86870"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druge manipulativne stroške.</w:t>
      </w:r>
    </w:p>
    <w:p w14:paraId="614E13AD" w14:textId="77777777" w:rsidR="00B86870" w:rsidRDefault="00B86870" w:rsidP="008F6F00">
      <w:pPr>
        <w:jc w:val="both"/>
        <w:rPr>
          <w:rFonts w:ascii="Arial" w:eastAsia="Times New Roman" w:hAnsi="Arial" w:cs="Arial"/>
          <w:sz w:val="22"/>
          <w:lang w:eastAsia="sl-SI"/>
        </w:rPr>
      </w:pPr>
    </w:p>
    <w:p w14:paraId="0B55BCAD" w14:textId="53BCC692" w:rsidR="00B86870" w:rsidRDefault="00B86870" w:rsidP="008F6F00">
      <w:pPr>
        <w:widowControl w:val="0"/>
        <w:autoSpaceDE w:val="0"/>
        <w:autoSpaceDN w:val="0"/>
        <w:adjustRightInd w:val="0"/>
        <w:spacing w:line="276" w:lineRule="auto"/>
        <w:jc w:val="both"/>
        <w:rPr>
          <w:rFonts w:ascii="Arial" w:hAnsi="Arial" w:cs="Arial"/>
          <w:sz w:val="22"/>
        </w:rPr>
      </w:pPr>
      <w:r w:rsidRPr="009E2C4D">
        <w:rPr>
          <w:rFonts w:ascii="Arial" w:hAnsi="Arial" w:cs="Arial"/>
          <w:sz w:val="22"/>
        </w:rPr>
        <w:t xml:space="preserve">V ceni </w:t>
      </w:r>
      <w:r w:rsidR="00AF386D">
        <w:rPr>
          <w:rFonts w:ascii="Arial" w:hAnsi="Arial" w:cs="Arial"/>
          <w:sz w:val="22"/>
        </w:rPr>
        <w:t>so zajeti vsi stroški</w:t>
      </w:r>
      <w:r w:rsidRPr="009E2C4D">
        <w:rPr>
          <w:rFonts w:ascii="Arial" w:hAnsi="Arial" w:cs="Arial"/>
          <w:sz w:val="22"/>
        </w:rPr>
        <w:t>, popusti in rabati, ter davek na dodano vrednost.</w:t>
      </w:r>
      <w:r w:rsidRPr="0068259E">
        <w:rPr>
          <w:rFonts w:ascii="Arial" w:hAnsi="Arial" w:cs="Arial"/>
          <w:sz w:val="22"/>
        </w:rPr>
        <w:t xml:space="preserve"> </w:t>
      </w:r>
      <w:r w:rsidRPr="009E2C4D">
        <w:rPr>
          <w:rFonts w:ascii="Arial" w:hAnsi="Arial" w:cs="Arial"/>
          <w:sz w:val="22"/>
        </w:rPr>
        <w:t xml:space="preserve">V ceni so zajeti tudi drugi stroški, ki niso posebej specificirani, so pa potrebni za </w:t>
      </w:r>
      <w:r>
        <w:rPr>
          <w:rFonts w:ascii="Arial" w:hAnsi="Arial" w:cs="Arial"/>
          <w:sz w:val="22"/>
        </w:rPr>
        <w:t>opravljanje storitev, ki so predmet tega okvirnega sporazuma</w:t>
      </w:r>
      <w:r w:rsidRPr="009E2C4D">
        <w:rPr>
          <w:rFonts w:ascii="Arial" w:hAnsi="Arial" w:cs="Arial"/>
          <w:sz w:val="22"/>
        </w:rPr>
        <w:t>.</w:t>
      </w:r>
      <w:r>
        <w:rPr>
          <w:rFonts w:ascii="Arial" w:hAnsi="Arial" w:cs="Arial"/>
          <w:sz w:val="22"/>
        </w:rPr>
        <w:t xml:space="preserve"> </w:t>
      </w:r>
    </w:p>
    <w:p w14:paraId="00B14912" w14:textId="6B70ACD5" w:rsidR="0088360F" w:rsidRDefault="00B86870" w:rsidP="00173DC8">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2C4CE9F8" w14:textId="77777777" w:rsidR="0088360F" w:rsidRPr="001B7391" w:rsidRDefault="0088360F" w:rsidP="0068259E">
      <w:pPr>
        <w:widowControl w:val="0"/>
        <w:autoSpaceDE w:val="0"/>
        <w:autoSpaceDN w:val="0"/>
        <w:adjustRightInd w:val="0"/>
        <w:spacing w:line="276" w:lineRule="auto"/>
        <w:jc w:val="both"/>
        <w:rPr>
          <w:rFonts w:ascii="Arial" w:hAnsi="Arial" w:cs="Arial"/>
          <w:sz w:val="22"/>
        </w:rPr>
      </w:pPr>
    </w:p>
    <w:p w14:paraId="1DB88BF0" w14:textId="2061E0A1" w:rsidR="0088360F" w:rsidRDefault="002E46D9" w:rsidP="00B86870">
      <w:pPr>
        <w:widowControl w:val="0"/>
        <w:autoSpaceDE w:val="0"/>
        <w:autoSpaceDN w:val="0"/>
        <w:adjustRightInd w:val="0"/>
        <w:spacing w:line="276" w:lineRule="auto"/>
        <w:jc w:val="both"/>
        <w:rPr>
          <w:rFonts w:ascii="Arial" w:hAnsi="Arial" w:cs="Arial"/>
          <w:sz w:val="22"/>
        </w:rPr>
      </w:pPr>
      <w:r w:rsidRPr="002E46D9">
        <w:rPr>
          <w:rFonts w:ascii="Arial" w:hAnsi="Arial" w:cs="Arial"/>
          <w:sz w:val="22"/>
        </w:rPr>
        <w:t>Cene v okviru izvajanja okvirnega sporazuma ne smejo biti višje od cen na trgu.</w:t>
      </w:r>
    </w:p>
    <w:p w14:paraId="1E6D37A3" w14:textId="77777777" w:rsidR="00AF386D" w:rsidRDefault="00AF386D" w:rsidP="00B86870">
      <w:pPr>
        <w:widowControl w:val="0"/>
        <w:autoSpaceDE w:val="0"/>
        <w:autoSpaceDN w:val="0"/>
        <w:adjustRightInd w:val="0"/>
        <w:spacing w:line="276" w:lineRule="auto"/>
        <w:jc w:val="both"/>
        <w:rPr>
          <w:rFonts w:ascii="Arial" w:hAnsi="Arial" w:cs="Arial"/>
          <w:sz w:val="22"/>
        </w:rPr>
      </w:pPr>
    </w:p>
    <w:p w14:paraId="1C63BBF6" w14:textId="29BB4AFA" w:rsidR="00BE790D" w:rsidRDefault="00AF2E27" w:rsidP="00F64454">
      <w:pPr>
        <w:widowControl w:val="0"/>
        <w:autoSpaceDE w:val="0"/>
        <w:autoSpaceDN w:val="0"/>
        <w:adjustRightInd w:val="0"/>
        <w:spacing w:line="276" w:lineRule="auto"/>
        <w:jc w:val="both"/>
        <w:rPr>
          <w:rFonts w:ascii="Arial" w:hAnsi="Arial" w:cs="Arial"/>
          <w:sz w:val="22"/>
        </w:rPr>
      </w:pPr>
      <w:r>
        <w:rPr>
          <w:rFonts w:ascii="Arial" w:hAnsi="Arial" w:cs="Arial"/>
          <w:sz w:val="22"/>
        </w:rPr>
        <w:t>Č</w:t>
      </w:r>
      <w:r w:rsidR="002E46D9" w:rsidRPr="002E46D9">
        <w:rPr>
          <w:rFonts w:ascii="Arial" w:hAnsi="Arial" w:cs="Arial"/>
          <w:sz w:val="22"/>
        </w:rPr>
        <w:t xml:space="preserve">e izvajalec izvaja storitev </w:t>
      </w:r>
      <w:r w:rsidR="00E15CD1">
        <w:rPr>
          <w:rFonts w:ascii="Arial" w:hAnsi="Arial" w:cs="Arial"/>
          <w:sz w:val="22"/>
        </w:rPr>
        <w:t xml:space="preserve">ali prodaja blago </w:t>
      </w:r>
      <w:r w:rsidR="002E46D9" w:rsidRPr="002E46D9">
        <w:rPr>
          <w:rFonts w:ascii="Arial" w:hAnsi="Arial" w:cs="Arial"/>
          <w:sz w:val="22"/>
        </w:rPr>
        <w:t>po akcijskih cenah v določenih obdobjih oziroma znižanih cenah, ki so ugodnejše od cen iz ponudbenega predračuna, mora naročnika o tem pisno seznaniti in mu ponuditi storitev po teh cenah.</w:t>
      </w:r>
      <w:r w:rsidR="002E46D9" w:rsidRPr="002E46D9">
        <w:t xml:space="preserve"> </w:t>
      </w:r>
      <w:r w:rsidR="002E46D9" w:rsidRPr="002E46D9">
        <w:rPr>
          <w:rFonts w:ascii="Arial" w:hAnsi="Arial" w:cs="Arial"/>
          <w:sz w:val="22"/>
        </w:rPr>
        <w:t xml:space="preserve">Enako velja, če so cene razvidne iz različnih baz podatkov za druge primerljive naročnike nižje, kot cene iz ponudbe </w:t>
      </w:r>
      <w:r w:rsidR="00166FF0">
        <w:rPr>
          <w:rFonts w:ascii="Arial" w:hAnsi="Arial" w:cs="Arial"/>
          <w:sz w:val="22"/>
        </w:rPr>
        <w:t>izvajalca</w:t>
      </w:r>
      <w:r w:rsidR="002E46D9" w:rsidRPr="002E46D9">
        <w:rPr>
          <w:rFonts w:ascii="Arial" w:hAnsi="Arial" w:cs="Arial"/>
          <w:sz w:val="22"/>
        </w:rPr>
        <w:t xml:space="preserve"> iz 2.</w:t>
      </w:r>
      <w:r w:rsidR="002E46D9">
        <w:rPr>
          <w:rFonts w:ascii="Arial" w:hAnsi="Arial" w:cs="Arial"/>
          <w:sz w:val="22"/>
        </w:rPr>
        <w:t xml:space="preserve"> </w:t>
      </w:r>
      <w:r w:rsidR="00E15CD1">
        <w:rPr>
          <w:rFonts w:ascii="Arial" w:hAnsi="Arial" w:cs="Arial"/>
          <w:sz w:val="22"/>
        </w:rPr>
        <w:t xml:space="preserve">člena tega okvirnega sporazuma </w:t>
      </w:r>
      <w:r w:rsidR="00E15CD1" w:rsidRPr="00AD7478">
        <w:rPr>
          <w:rFonts w:ascii="Arial" w:hAnsi="Arial" w:cs="Arial"/>
          <w:sz w:val="22"/>
        </w:rPr>
        <w:t xml:space="preserve">oziroma v primeru </w:t>
      </w:r>
      <w:r w:rsidR="00E15CD1">
        <w:rPr>
          <w:rFonts w:ascii="Arial" w:hAnsi="Arial" w:cs="Arial"/>
          <w:sz w:val="22"/>
        </w:rPr>
        <w:t xml:space="preserve">izvedbe in </w:t>
      </w:r>
      <w:r w:rsidR="00E15CD1" w:rsidRPr="00AD7478">
        <w:rPr>
          <w:rFonts w:ascii="Arial" w:hAnsi="Arial" w:cs="Arial"/>
          <w:sz w:val="22"/>
        </w:rPr>
        <w:t xml:space="preserve">prodaje identičnih </w:t>
      </w:r>
      <w:r w:rsidR="00E15CD1">
        <w:rPr>
          <w:rFonts w:ascii="Arial" w:hAnsi="Arial" w:cs="Arial"/>
          <w:sz w:val="22"/>
        </w:rPr>
        <w:t>storitev ali blaga</w:t>
      </w:r>
      <w:r w:rsidR="00E15CD1" w:rsidRPr="00AD7478">
        <w:rPr>
          <w:rFonts w:ascii="Arial" w:hAnsi="Arial" w:cs="Arial"/>
          <w:sz w:val="22"/>
        </w:rPr>
        <w:t xml:space="preserve">, kot </w:t>
      </w:r>
      <w:r w:rsidR="00E15CD1">
        <w:rPr>
          <w:rFonts w:ascii="Arial" w:hAnsi="Arial" w:cs="Arial"/>
          <w:sz w:val="22"/>
        </w:rPr>
        <w:t>so storitve in</w:t>
      </w:r>
      <w:r w:rsidR="00E15CD1" w:rsidRPr="00AD7478">
        <w:rPr>
          <w:rFonts w:ascii="Arial" w:hAnsi="Arial" w:cs="Arial"/>
          <w:sz w:val="22"/>
        </w:rPr>
        <w:t xml:space="preserve"> blago, ki </w:t>
      </w:r>
      <w:r w:rsidR="00E15CD1">
        <w:rPr>
          <w:rFonts w:ascii="Arial" w:hAnsi="Arial" w:cs="Arial"/>
          <w:sz w:val="22"/>
        </w:rPr>
        <w:t>so</w:t>
      </w:r>
      <w:r w:rsidR="00E15CD1" w:rsidRPr="00AD7478">
        <w:rPr>
          <w:rFonts w:ascii="Arial" w:hAnsi="Arial" w:cs="Arial"/>
          <w:sz w:val="22"/>
        </w:rPr>
        <w:t xml:space="preserve"> pr</w:t>
      </w:r>
      <w:r w:rsidR="00E15CD1">
        <w:rPr>
          <w:rFonts w:ascii="Arial" w:hAnsi="Arial" w:cs="Arial"/>
          <w:sz w:val="22"/>
        </w:rPr>
        <w:t xml:space="preserve">edmet tega okvirnega sporazuma </w:t>
      </w:r>
      <w:r w:rsidR="00E15CD1" w:rsidRPr="00AD7478">
        <w:rPr>
          <w:rFonts w:ascii="Arial" w:hAnsi="Arial" w:cs="Arial"/>
          <w:sz w:val="22"/>
        </w:rPr>
        <w:t>drugim primerljivim javnim naročnikom v Republiki Sloveniji</w:t>
      </w:r>
      <w:r w:rsidR="00E15CD1" w:rsidRPr="0069352A">
        <w:rPr>
          <w:rFonts w:ascii="Arial" w:hAnsi="Arial" w:cs="Arial"/>
          <w:sz w:val="22"/>
        </w:rPr>
        <w:t>.</w:t>
      </w:r>
    </w:p>
    <w:p w14:paraId="223C764D" w14:textId="5766C36B" w:rsidR="00F64454" w:rsidRDefault="00F64454" w:rsidP="00F64454">
      <w:pPr>
        <w:widowControl w:val="0"/>
        <w:autoSpaceDE w:val="0"/>
        <w:autoSpaceDN w:val="0"/>
        <w:adjustRightInd w:val="0"/>
        <w:spacing w:line="276" w:lineRule="auto"/>
        <w:jc w:val="both"/>
        <w:rPr>
          <w:rFonts w:ascii="Arial" w:hAnsi="Arial" w:cs="Arial"/>
          <w:sz w:val="22"/>
        </w:rPr>
      </w:pPr>
      <w:r w:rsidRPr="002E46D9">
        <w:rPr>
          <w:rFonts w:ascii="Arial" w:hAnsi="Arial" w:cs="Arial"/>
          <w:sz w:val="22"/>
        </w:rPr>
        <w:lastRenderedPageBreak/>
        <w:t>V primeru spremembe zakona, ki ureja davek na dodano vrednost, s katerim se spremeni davčna stopnja za vrste storitev in dobav iz ponudbe v času trajanja okvirnega sporazuma, se lahko cene iz ponudbe korigirajo izključno v višini nastale davčne spremembe.</w:t>
      </w:r>
    </w:p>
    <w:p w14:paraId="38C9DA02" w14:textId="77777777" w:rsidR="00F64454" w:rsidRDefault="00F64454" w:rsidP="00B86870">
      <w:pPr>
        <w:widowControl w:val="0"/>
        <w:autoSpaceDE w:val="0"/>
        <w:autoSpaceDN w:val="0"/>
        <w:adjustRightInd w:val="0"/>
        <w:spacing w:line="276" w:lineRule="auto"/>
        <w:jc w:val="both"/>
        <w:rPr>
          <w:rFonts w:ascii="Arial" w:hAnsi="Arial" w:cs="Arial"/>
          <w:sz w:val="22"/>
        </w:rPr>
      </w:pPr>
    </w:p>
    <w:p w14:paraId="429B7FFA" w14:textId="77777777" w:rsidR="00AD588D" w:rsidRPr="003756DA" w:rsidRDefault="00AD588D" w:rsidP="00173DC8">
      <w:pPr>
        <w:widowControl w:val="0"/>
        <w:numPr>
          <w:ilvl w:val="0"/>
          <w:numId w:val="9"/>
        </w:numPr>
        <w:autoSpaceDE w:val="0"/>
        <w:autoSpaceDN w:val="0"/>
        <w:adjustRightInd w:val="0"/>
        <w:spacing w:line="276" w:lineRule="auto"/>
        <w:jc w:val="center"/>
        <w:rPr>
          <w:rFonts w:ascii="Arial" w:hAnsi="Arial" w:cs="Arial"/>
          <w:b/>
          <w:sz w:val="22"/>
        </w:rPr>
      </w:pPr>
      <w:r w:rsidRPr="003756DA">
        <w:rPr>
          <w:rFonts w:ascii="Arial" w:hAnsi="Arial" w:cs="Arial"/>
          <w:b/>
          <w:sz w:val="22"/>
        </w:rPr>
        <w:t>člen</w:t>
      </w:r>
    </w:p>
    <w:p w14:paraId="62897635" w14:textId="77777777" w:rsidR="00AD588D" w:rsidRDefault="00AD588D" w:rsidP="00AD588D">
      <w:pPr>
        <w:widowControl w:val="0"/>
        <w:autoSpaceDE w:val="0"/>
        <w:autoSpaceDN w:val="0"/>
        <w:adjustRightInd w:val="0"/>
        <w:spacing w:line="276" w:lineRule="auto"/>
        <w:jc w:val="both"/>
        <w:rPr>
          <w:rFonts w:ascii="Arial" w:hAnsi="Arial" w:cs="Arial"/>
          <w:sz w:val="22"/>
        </w:rPr>
      </w:pPr>
    </w:p>
    <w:p w14:paraId="4E88BEAC" w14:textId="05845774"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00AD588D" w:rsidRPr="00355E3C">
        <w:rPr>
          <w:rFonts w:ascii="Arial" w:hAnsi="Arial" w:cs="Arial"/>
          <w:sz w:val="22"/>
        </w:rPr>
        <w:t xml:space="preserve"> izstavi naročniku račun ob koncu vsakega meseca za nazaj glede na količino prevzetih odpadkov, kakor izhaja iz </w:t>
      </w:r>
      <w:r w:rsidR="00AD588D">
        <w:rPr>
          <w:rFonts w:ascii="Arial" w:hAnsi="Arial" w:cs="Arial"/>
          <w:sz w:val="22"/>
        </w:rPr>
        <w:t>evidenčnih listov</w:t>
      </w:r>
      <w:r w:rsidR="00B51381">
        <w:rPr>
          <w:rFonts w:ascii="Arial" w:hAnsi="Arial" w:cs="Arial"/>
          <w:sz w:val="22"/>
        </w:rPr>
        <w:t xml:space="preserve"> in sicer izst</w:t>
      </w:r>
      <w:r w:rsidR="00AD5FDB">
        <w:rPr>
          <w:rFonts w:ascii="Arial" w:hAnsi="Arial" w:cs="Arial"/>
          <w:sz w:val="22"/>
        </w:rPr>
        <w:t xml:space="preserve">avi račun za vsak sklop posebej oziroma </w:t>
      </w:r>
      <w:r w:rsidR="00E15CD1">
        <w:rPr>
          <w:rFonts w:ascii="Arial" w:hAnsi="Arial" w:cs="Arial"/>
          <w:sz w:val="22"/>
        </w:rPr>
        <w:t>za embalažo izvajalec</w:t>
      </w:r>
      <w:r w:rsidR="00E15CD1" w:rsidRPr="00E15CD1">
        <w:rPr>
          <w:rFonts w:ascii="Arial" w:hAnsi="Arial" w:cs="Arial"/>
          <w:sz w:val="22"/>
        </w:rPr>
        <w:t xml:space="preserve"> izstavi naročniku račun </w:t>
      </w:r>
      <w:r w:rsidR="00AF2E27">
        <w:rPr>
          <w:rFonts w:ascii="Arial" w:hAnsi="Arial" w:cs="Arial"/>
          <w:sz w:val="22"/>
        </w:rPr>
        <w:t>po</w:t>
      </w:r>
      <w:r w:rsidR="00E15CD1" w:rsidRPr="00E15CD1">
        <w:rPr>
          <w:rFonts w:ascii="Arial" w:hAnsi="Arial" w:cs="Arial"/>
          <w:sz w:val="22"/>
        </w:rPr>
        <w:t xml:space="preserve"> vsaki dobavi glede na količino dobavljenega blaga.</w:t>
      </w:r>
    </w:p>
    <w:p w14:paraId="6F07AA24" w14:textId="77777777" w:rsidR="002E46D9" w:rsidRPr="00355E3C" w:rsidRDefault="002E46D9" w:rsidP="008F6F00">
      <w:pPr>
        <w:widowControl w:val="0"/>
        <w:autoSpaceDE w:val="0"/>
        <w:autoSpaceDN w:val="0"/>
        <w:adjustRightInd w:val="0"/>
        <w:spacing w:line="276" w:lineRule="auto"/>
        <w:jc w:val="both"/>
        <w:rPr>
          <w:rFonts w:ascii="Arial" w:hAnsi="Arial" w:cs="Arial"/>
          <w:sz w:val="22"/>
        </w:rPr>
      </w:pPr>
    </w:p>
    <w:p w14:paraId="1417293B" w14:textId="7B8F93F7"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00AD588D" w:rsidRPr="00355E3C">
        <w:rPr>
          <w:rFonts w:ascii="Arial" w:hAnsi="Arial" w:cs="Arial"/>
          <w:sz w:val="22"/>
        </w:rPr>
        <w:t xml:space="preserve">mora na računu posebej prikazati količino odpadkov ter </w:t>
      </w:r>
      <w:r>
        <w:rPr>
          <w:rFonts w:ascii="Arial" w:hAnsi="Arial" w:cs="Arial"/>
          <w:sz w:val="22"/>
        </w:rPr>
        <w:t xml:space="preserve">količino in </w:t>
      </w:r>
      <w:r w:rsidR="00AD588D" w:rsidRPr="00355E3C">
        <w:rPr>
          <w:rFonts w:ascii="Arial" w:hAnsi="Arial" w:cs="Arial"/>
          <w:sz w:val="22"/>
        </w:rPr>
        <w:t xml:space="preserve">ceno </w:t>
      </w:r>
      <w:r w:rsidR="003C0ED1" w:rsidRPr="00AF2E27">
        <w:rPr>
          <w:rFonts w:ascii="Arial" w:hAnsi="Arial" w:cs="Arial"/>
          <w:sz w:val="22"/>
        </w:rPr>
        <w:t>embalaže/</w:t>
      </w:r>
      <w:r w:rsidR="00AD588D" w:rsidRPr="00AF2E27">
        <w:rPr>
          <w:rFonts w:ascii="Arial" w:hAnsi="Arial" w:cs="Arial"/>
          <w:sz w:val="22"/>
        </w:rPr>
        <w:t>zabojnikov.</w:t>
      </w:r>
    </w:p>
    <w:p w14:paraId="5795838A"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1DE42D6F" w14:textId="78464711" w:rsidR="00AD588D" w:rsidRPr="00F159A0" w:rsidRDefault="00AD588D" w:rsidP="008F6F00">
      <w:pPr>
        <w:widowControl w:val="0"/>
        <w:autoSpaceDE w:val="0"/>
        <w:autoSpaceDN w:val="0"/>
        <w:adjustRightInd w:val="0"/>
        <w:spacing w:line="276" w:lineRule="auto"/>
        <w:jc w:val="both"/>
        <w:rPr>
          <w:rFonts w:ascii="Arial" w:hAnsi="Arial" w:cs="Arial"/>
          <w:sz w:val="22"/>
        </w:rPr>
      </w:pPr>
      <w:r w:rsidRPr="00F159A0">
        <w:rPr>
          <w:rFonts w:ascii="Arial" w:hAnsi="Arial" w:cs="Arial"/>
          <w:sz w:val="22"/>
        </w:rPr>
        <w:t xml:space="preserve">Na računu mora </w:t>
      </w:r>
      <w:r w:rsidR="00B51381">
        <w:rPr>
          <w:rFonts w:ascii="Arial" w:hAnsi="Arial" w:cs="Arial"/>
          <w:sz w:val="22"/>
        </w:rPr>
        <w:t>izvajalec</w:t>
      </w:r>
      <w:r w:rsidRPr="00F159A0">
        <w:rPr>
          <w:rFonts w:ascii="Arial" w:hAnsi="Arial" w:cs="Arial"/>
          <w:sz w:val="22"/>
        </w:rPr>
        <w:t xml:space="preserve"> jasno navesti</w:t>
      </w:r>
      <w:r w:rsidR="00BE790D">
        <w:rPr>
          <w:rFonts w:ascii="Arial" w:hAnsi="Arial" w:cs="Arial"/>
          <w:sz w:val="22"/>
        </w:rPr>
        <w:t xml:space="preserve"> številko tega okvirnega sporazuma in</w:t>
      </w:r>
      <w:r w:rsidRPr="00F159A0">
        <w:rPr>
          <w:rFonts w:ascii="Arial" w:hAnsi="Arial" w:cs="Arial"/>
          <w:sz w:val="22"/>
        </w:rPr>
        <w:t xml:space="preserve"> sklic: Zbiranje odpadkov ter dobava embalaže za odpadke.</w:t>
      </w:r>
    </w:p>
    <w:p w14:paraId="55AFCF2B" w14:textId="77777777" w:rsidR="00AD588D" w:rsidRPr="00F159A0" w:rsidRDefault="00AD588D" w:rsidP="008F6F00">
      <w:pPr>
        <w:widowControl w:val="0"/>
        <w:autoSpaceDE w:val="0"/>
        <w:autoSpaceDN w:val="0"/>
        <w:adjustRightInd w:val="0"/>
        <w:spacing w:line="276" w:lineRule="auto"/>
        <w:jc w:val="both"/>
        <w:rPr>
          <w:rFonts w:ascii="Arial" w:hAnsi="Arial" w:cs="Arial"/>
          <w:sz w:val="22"/>
        </w:rPr>
      </w:pPr>
    </w:p>
    <w:p w14:paraId="54AB8846"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 xml:space="preserve">Naročnik bo pravilno izstavljen in potrjen račun poravnal na transakcijski račun </w:t>
      </w:r>
      <w:r w:rsidR="00F37FAA">
        <w:rPr>
          <w:rFonts w:ascii="Arial" w:hAnsi="Arial" w:cs="Arial"/>
          <w:sz w:val="22"/>
        </w:rPr>
        <w:t>izvajalca</w:t>
      </w:r>
      <w:r w:rsidRPr="00CC3FDE">
        <w:rPr>
          <w:rFonts w:ascii="Arial" w:hAnsi="Arial" w:cs="Arial"/>
          <w:sz w:val="22"/>
        </w:rPr>
        <w:t xml:space="preserve"> naveden na računu. V primeru, da TRR ni naveden na računu, se plačilo nakaže na prvi račun naveden pri podatkih o </w:t>
      </w:r>
      <w:r w:rsidR="00F37FAA">
        <w:rPr>
          <w:rFonts w:ascii="Arial" w:hAnsi="Arial" w:cs="Arial"/>
          <w:sz w:val="22"/>
        </w:rPr>
        <w:t>izvajalcu</w:t>
      </w:r>
      <w:r w:rsidRPr="00CC3FDE">
        <w:rPr>
          <w:rFonts w:ascii="Arial" w:hAnsi="Arial" w:cs="Arial"/>
          <w:sz w:val="22"/>
        </w:rPr>
        <w:t>.</w:t>
      </w:r>
    </w:p>
    <w:p w14:paraId="5397D599" w14:textId="77777777" w:rsidR="00AD588D" w:rsidRDefault="00AD588D" w:rsidP="008F6F00">
      <w:pPr>
        <w:widowControl w:val="0"/>
        <w:autoSpaceDE w:val="0"/>
        <w:autoSpaceDN w:val="0"/>
        <w:adjustRightInd w:val="0"/>
        <w:spacing w:line="276" w:lineRule="auto"/>
        <w:jc w:val="both"/>
        <w:rPr>
          <w:rFonts w:ascii="Arial" w:hAnsi="Arial" w:cs="Arial"/>
          <w:sz w:val="22"/>
        </w:rPr>
      </w:pPr>
    </w:p>
    <w:p w14:paraId="02EA2534"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8E4D2D">
        <w:rPr>
          <w:rFonts w:ascii="Arial" w:hAnsi="Arial" w:cs="Arial"/>
          <w:sz w:val="22"/>
        </w:rPr>
        <w:t>Naročnik bo plačila izvedel trideseti (30.) dan od prejema pravilno izstavljenega računa</w:t>
      </w:r>
      <w:r>
        <w:rPr>
          <w:rFonts w:ascii="Arial" w:hAnsi="Arial" w:cs="Arial"/>
          <w:sz w:val="22"/>
        </w:rPr>
        <w:t>.</w:t>
      </w:r>
    </w:p>
    <w:p w14:paraId="6BA1EE77"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5ABBB3AA" w14:textId="77777777" w:rsidR="00E15CD1"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Izvajalec izstavi račun v elektronski obliki (eRačun).</w:t>
      </w:r>
      <w:r w:rsidRPr="005C74C7">
        <w:rPr>
          <w:rFonts w:ascii="Arial" w:hAnsi="Arial" w:cs="Arial"/>
          <w:sz w:val="22"/>
        </w:rPr>
        <w:t xml:space="preserve"> Na računu mora biti navedena številka naročilnice in sklic na številko okvirnega sporazuma.</w:t>
      </w:r>
      <w:r>
        <w:rPr>
          <w:rFonts w:ascii="Arial" w:hAnsi="Arial" w:cs="Arial"/>
          <w:sz w:val="22"/>
        </w:rPr>
        <w:t xml:space="preserve"> </w:t>
      </w:r>
    </w:p>
    <w:p w14:paraId="639C2F19" w14:textId="77777777" w:rsidR="00E15CD1" w:rsidRDefault="00E15CD1" w:rsidP="008F6F00">
      <w:pPr>
        <w:widowControl w:val="0"/>
        <w:autoSpaceDE w:val="0"/>
        <w:autoSpaceDN w:val="0"/>
        <w:adjustRightInd w:val="0"/>
        <w:spacing w:line="276" w:lineRule="auto"/>
        <w:jc w:val="both"/>
        <w:rPr>
          <w:rFonts w:ascii="Arial" w:hAnsi="Arial" w:cs="Arial"/>
          <w:sz w:val="22"/>
        </w:rPr>
      </w:pPr>
    </w:p>
    <w:p w14:paraId="3E463C60" w14:textId="7A1A7234" w:rsidR="00AD588D"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 mora ob</w:t>
      </w:r>
      <w:r w:rsidR="00AD588D" w:rsidRPr="00727A9C">
        <w:rPr>
          <w:rFonts w:ascii="Arial" w:hAnsi="Arial" w:cs="Arial"/>
          <w:sz w:val="22"/>
        </w:rPr>
        <w:t xml:space="preserve"> izstaviti računa priložiti tehtalne listke posameznega tehtanja ter izpolnjen evidenčni list.</w:t>
      </w:r>
    </w:p>
    <w:p w14:paraId="4D5FCE8F" w14:textId="2B780582" w:rsidR="007C6EF0" w:rsidRPr="008F6F00" w:rsidRDefault="007C6EF0" w:rsidP="007C6EF0">
      <w:pPr>
        <w:widowControl w:val="0"/>
        <w:autoSpaceDE w:val="0"/>
        <w:autoSpaceDN w:val="0"/>
        <w:adjustRightInd w:val="0"/>
        <w:spacing w:line="276" w:lineRule="auto"/>
        <w:jc w:val="both"/>
        <w:rPr>
          <w:rFonts w:ascii="Arial" w:hAnsi="Arial" w:cs="Arial"/>
          <w:sz w:val="22"/>
        </w:rPr>
      </w:pPr>
    </w:p>
    <w:p w14:paraId="2095F953" w14:textId="468AABCD" w:rsidR="00E15CD1" w:rsidRPr="00A744B2" w:rsidRDefault="00A744B2" w:rsidP="00A744B2">
      <w:pPr>
        <w:spacing w:line="276" w:lineRule="auto"/>
        <w:jc w:val="both"/>
        <w:rPr>
          <w:rFonts w:ascii="Arial" w:hAnsi="Arial" w:cs="Arial"/>
          <w:b/>
          <w:sz w:val="22"/>
        </w:rPr>
      </w:pPr>
      <w:r>
        <w:rPr>
          <w:rFonts w:ascii="Arial" w:hAnsi="Arial" w:cs="Arial"/>
          <w:b/>
          <w:sz w:val="22"/>
        </w:rPr>
        <w:t>I</w:t>
      </w:r>
      <w:r w:rsidR="00E15CD1" w:rsidRPr="00A744B2">
        <w:rPr>
          <w:rFonts w:ascii="Arial" w:hAnsi="Arial" w:cs="Arial"/>
          <w:b/>
          <w:sz w:val="22"/>
        </w:rPr>
        <w:t>V.  NAROČANJE STORITEV IN ODZIVNI ČAS</w:t>
      </w:r>
    </w:p>
    <w:p w14:paraId="348AB95F" w14:textId="77777777" w:rsidR="00E15CD1" w:rsidRPr="00FC5ACB" w:rsidRDefault="00E15CD1" w:rsidP="00E15CD1">
      <w:pPr>
        <w:autoSpaceDE w:val="0"/>
        <w:autoSpaceDN w:val="0"/>
        <w:adjustRightInd w:val="0"/>
        <w:spacing w:line="276" w:lineRule="auto"/>
        <w:jc w:val="both"/>
        <w:rPr>
          <w:rFonts w:ascii="Arial" w:eastAsia="SimSun" w:hAnsi="Arial" w:cs="Arial"/>
          <w:b/>
          <w:bCs/>
          <w:sz w:val="22"/>
          <w:lang w:eastAsia="sl-SI"/>
        </w:rPr>
      </w:pPr>
    </w:p>
    <w:p w14:paraId="48F651A5" w14:textId="77777777" w:rsidR="00E15CD1" w:rsidRPr="00A946A7" w:rsidRDefault="00E15CD1" w:rsidP="00A744B2">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2CA70281" w14:textId="77777777" w:rsidR="00E15CD1" w:rsidRDefault="00E15CD1" w:rsidP="00E15CD1">
      <w:pPr>
        <w:widowControl w:val="0"/>
        <w:autoSpaceDE w:val="0"/>
        <w:autoSpaceDN w:val="0"/>
        <w:adjustRightInd w:val="0"/>
        <w:spacing w:line="276" w:lineRule="auto"/>
        <w:jc w:val="both"/>
        <w:rPr>
          <w:rFonts w:ascii="Arial" w:hAnsi="Arial" w:cs="Arial"/>
          <w:sz w:val="22"/>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E15CD1" w:rsidRPr="00080090" w14:paraId="29AA9129" w14:textId="77777777" w:rsidTr="00050F96">
        <w:trPr>
          <w:trHeight w:val="20"/>
          <w:jc w:val="center"/>
        </w:trPr>
        <w:tc>
          <w:tcPr>
            <w:tcW w:w="3185" w:type="dxa"/>
            <w:shd w:val="clear" w:color="auto" w:fill="auto"/>
            <w:vAlign w:val="center"/>
          </w:tcPr>
          <w:p w14:paraId="1E17E75B" w14:textId="77777777" w:rsidR="00E15CD1" w:rsidRPr="00080090" w:rsidRDefault="00E15CD1" w:rsidP="00050F96">
            <w:pPr>
              <w:keepLines/>
              <w:widowControl w:val="0"/>
              <w:rPr>
                <w:rFonts w:ascii="Arial" w:hAnsi="Arial" w:cs="Arial"/>
                <w:sz w:val="22"/>
              </w:rPr>
            </w:pPr>
            <w:r w:rsidRPr="00080090">
              <w:rPr>
                <w:rFonts w:ascii="Arial" w:hAnsi="Arial" w:cs="Arial"/>
                <w:sz w:val="22"/>
              </w:rPr>
              <w:t xml:space="preserve">     Sprejem naročil</w:t>
            </w:r>
          </w:p>
        </w:tc>
        <w:tc>
          <w:tcPr>
            <w:tcW w:w="6519" w:type="dxa"/>
            <w:shd w:val="clear" w:color="auto" w:fill="FFFFFF"/>
            <w:vAlign w:val="center"/>
          </w:tcPr>
          <w:p w14:paraId="16135565"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Ime in priimek:</w:t>
            </w:r>
            <w:r w:rsidRPr="00080090">
              <w:rPr>
                <w:rFonts w:ascii="Arial" w:hAnsi="Arial" w:cs="Arial"/>
                <w:sz w:val="22"/>
                <w:shd w:val="clear" w:color="auto" w:fill="A6A6A6"/>
              </w:rPr>
              <w:t xml:space="preserve">______________________                                    </w:t>
            </w:r>
            <w:r w:rsidRPr="00080090">
              <w:rPr>
                <w:rFonts w:ascii="Arial" w:hAnsi="Arial" w:cs="Arial"/>
                <w:sz w:val="22"/>
              </w:rPr>
              <w:t xml:space="preserve"> </w:t>
            </w:r>
          </w:p>
          <w:p w14:paraId="7EBFB42B"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 xml:space="preserve">Tel. št.: </w:t>
            </w:r>
            <w:r w:rsidRPr="00080090">
              <w:rPr>
                <w:rFonts w:ascii="Arial" w:hAnsi="Arial" w:cs="Arial"/>
                <w:sz w:val="22"/>
                <w:shd w:val="clear" w:color="auto" w:fill="A6A6A6"/>
              </w:rPr>
              <w:t>______________________</w:t>
            </w:r>
          </w:p>
          <w:p w14:paraId="1B6FC378" w14:textId="77777777" w:rsidR="00E15CD1" w:rsidRPr="00080090" w:rsidRDefault="00E15CD1" w:rsidP="00050F96">
            <w:pPr>
              <w:keepLines/>
              <w:widowControl w:val="0"/>
              <w:ind w:left="255"/>
              <w:rPr>
                <w:rFonts w:ascii="Arial" w:hAnsi="Arial" w:cs="Arial"/>
                <w:b/>
                <w:sz w:val="22"/>
              </w:rPr>
            </w:pPr>
            <w:r w:rsidRPr="00080090">
              <w:rPr>
                <w:rFonts w:ascii="Arial" w:hAnsi="Arial" w:cs="Arial"/>
                <w:sz w:val="22"/>
              </w:rPr>
              <w:t>E-pošta:</w:t>
            </w:r>
            <w:r w:rsidRPr="00080090">
              <w:rPr>
                <w:rFonts w:ascii="Arial" w:hAnsi="Arial" w:cs="Arial"/>
                <w:sz w:val="22"/>
                <w:shd w:val="clear" w:color="auto" w:fill="A6A6A6"/>
              </w:rPr>
              <w:t xml:space="preserve"> ______________________</w:t>
            </w:r>
          </w:p>
        </w:tc>
      </w:tr>
      <w:tr w:rsidR="00E15CD1" w:rsidRPr="00080090" w14:paraId="71C1D6DC" w14:textId="77777777" w:rsidTr="00050F96">
        <w:trPr>
          <w:trHeight w:val="20"/>
          <w:jc w:val="center"/>
        </w:trPr>
        <w:tc>
          <w:tcPr>
            <w:tcW w:w="3185" w:type="dxa"/>
            <w:shd w:val="clear" w:color="auto" w:fill="auto"/>
            <w:vAlign w:val="center"/>
          </w:tcPr>
          <w:p w14:paraId="0F8F9F13" w14:textId="77777777" w:rsidR="00E15CD1" w:rsidRPr="00080090" w:rsidRDefault="00E15CD1" w:rsidP="00050F96">
            <w:pPr>
              <w:keepLines/>
              <w:widowControl w:val="0"/>
              <w:rPr>
                <w:rFonts w:ascii="Arial" w:hAnsi="Arial" w:cs="Arial"/>
                <w:sz w:val="22"/>
              </w:rPr>
            </w:pPr>
            <w:r w:rsidRPr="00080090">
              <w:rPr>
                <w:rFonts w:ascii="Arial" w:hAnsi="Arial" w:cs="Arial"/>
                <w:sz w:val="22"/>
              </w:rPr>
              <w:t xml:space="preserve">     Sprejem reklamacij</w:t>
            </w:r>
          </w:p>
        </w:tc>
        <w:tc>
          <w:tcPr>
            <w:tcW w:w="6519" w:type="dxa"/>
            <w:shd w:val="clear" w:color="auto" w:fill="FFFFFF"/>
            <w:vAlign w:val="center"/>
          </w:tcPr>
          <w:p w14:paraId="13D652D4"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Ime in priimek:</w:t>
            </w:r>
            <w:r w:rsidRPr="00080090">
              <w:rPr>
                <w:rFonts w:ascii="Arial" w:hAnsi="Arial" w:cs="Arial"/>
                <w:sz w:val="22"/>
                <w:shd w:val="clear" w:color="auto" w:fill="A6A6A6"/>
              </w:rPr>
              <w:t>______________________</w:t>
            </w:r>
          </w:p>
          <w:p w14:paraId="203447F7"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 xml:space="preserve">Tel. št.: </w:t>
            </w:r>
            <w:r w:rsidRPr="00080090">
              <w:rPr>
                <w:rFonts w:ascii="Arial" w:hAnsi="Arial" w:cs="Arial"/>
                <w:sz w:val="22"/>
                <w:shd w:val="clear" w:color="auto" w:fill="A6A6A6"/>
              </w:rPr>
              <w:t>______________________</w:t>
            </w:r>
          </w:p>
          <w:p w14:paraId="71914014" w14:textId="77777777" w:rsidR="00E15CD1" w:rsidRDefault="00E15CD1" w:rsidP="00E02BC8">
            <w:pPr>
              <w:keepLines/>
              <w:widowControl w:val="0"/>
              <w:ind w:left="255"/>
              <w:rPr>
                <w:rFonts w:ascii="Arial" w:hAnsi="Arial" w:cs="Arial"/>
                <w:sz w:val="22"/>
                <w:shd w:val="clear" w:color="auto" w:fill="A6A6A6"/>
              </w:rPr>
            </w:pPr>
            <w:r w:rsidRPr="00080090">
              <w:rPr>
                <w:rFonts w:ascii="Arial" w:hAnsi="Arial" w:cs="Arial"/>
                <w:sz w:val="22"/>
              </w:rPr>
              <w:t>E-pošta:</w:t>
            </w:r>
            <w:r w:rsidRPr="00080090">
              <w:rPr>
                <w:rFonts w:ascii="Arial" w:hAnsi="Arial" w:cs="Arial"/>
                <w:sz w:val="22"/>
                <w:shd w:val="clear" w:color="auto" w:fill="A6A6A6"/>
              </w:rPr>
              <w:t>______________________</w:t>
            </w:r>
          </w:p>
          <w:p w14:paraId="3809F9D3" w14:textId="6C542A7C" w:rsidR="003E76C7" w:rsidRPr="00080090" w:rsidRDefault="003E76C7" w:rsidP="003E76C7">
            <w:pPr>
              <w:keepLines/>
              <w:widowControl w:val="0"/>
              <w:rPr>
                <w:rFonts w:ascii="Arial" w:hAnsi="Arial" w:cs="Arial"/>
                <w:sz w:val="22"/>
              </w:rPr>
            </w:pPr>
          </w:p>
        </w:tc>
      </w:tr>
    </w:tbl>
    <w:p w14:paraId="63870CBE" w14:textId="77777777" w:rsidR="003E76C7" w:rsidRPr="00A946A7" w:rsidRDefault="003E76C7"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55BE2F14" w14:textId="77777777" w:rsidR="00BE790D" w:rsidRDefault="00BE790D" w:rsidP="00E15CD1">
      <w:pPr>
        <w:widowControl w:val="0"/>
        <w:autoSpaceDE w:val="0"/>
        <w:autoSpaceDN w:val="0"/>
        <w:adjustRightInd w:val="0"/>
        <w:spacing w:line="276" w:lineRule="auto"/>
        <w:jc w:val="both"/>
        <w:rPr>
          <w:rFonts w:ascii="Arial" w:eastAsia="SimSun" w:hAnsi="Arial" w:cs="Arial"/>
          <w:sz w:val="22"/>
          <w:lang w:eastAsia="sl-SI"/>
        </w:rPr>
      </w:pPr>
    </w:p>
    <w:p w14:paraId="635F1FD2" w14:textId="376FC3FA" w:rsidR="00E15CD1" w:rsidRDefault="00E15CD1" w:rsidP="00E15CD1">
      <w:pPr>
        <w:widowControl w:val="0"/>
        <w:autoSpaceDE w:val="0"/>
        <w:autoSpaceDN w:val="0"/>
        <w:adjustRightInd w:val="0"/>
        <w:spacing w:line="276" w:lineRule="auto"/>
        <w:jc w:val="both"/>
        <w:rPr>
          <w:rFonts w:ascii="Arial" w:hAnsi="Arial" w:cs="Arial"/>
          <w:sz w:val="22"/>
        </w:rPr>
      </w:pPr>
      <w:r w:rsidRPr="00293182">
        <w:rPr>
          <w:rFonts w:ascii="Arial" w:eastAsia="SimSun" w:hAnsi="Arial" w:cs="Arial"/>
          <w:sz w:val="22"/>
          <w:lang w:eastAsia="sl-SI"/>
        </w:rPr>
        <w:t>Naročnik naroča</w:t>
      </w:r>
      <w:r>
        <w:rPr>
          <w:rFonts w:ascii="Arial" w:eastAsia="SimSun" w:hAnsi="Arial" w:cs="Arial"/>
          <w:sz w:val="22"/>
          <w:lang w:eastAsia="sl-SI"/>
        </w:rPr>
        <w:t xml:space="preserve"> storitve in</w:t>
      </w:r>
      <w:r w:rsidRPr="00293182">
        <w:rPr>
          <w:rFonts w:ascii="Arial" w:eastAsia="SimSun" w:hAnsi="Arial" w:cs="Arial"/>
          <w:sz w:val="22"/>
          <w:lang w:eastAsia="sl-SI"/>
        </w:rPr>
        <w:t xml:space="preserve"> blago sukcesivno, glede na potrebe</w:t>
      </w:r>
      <w:r w:rsidR="00E02BC8">
        <w:rPr>
          <w:rFonts w:ascii="Arial" w:eastAsia="SimSun" w:hAnsi="Arial" w:cs="Arial"/>
          <w:sz w:val="22"/>
          <w:lang w:eastAsia="sl-SI"/>
        </w:rPr>
        <w:t xml:space="preserve"> oziroma glede na naved</w:t>
      </w:r>
      <w:r w:rsidR="00DC4438">
        <w:rPr>
          <w:rFonts w:ascii="Arial" w:eastAsia="SimSun" w:hAnsi="Arial" w:cs="Arial"/>
          <w:sz w:val="22"/>
          <w:lang w:eastAsia="sl-SI"/>
        </w:rPr>
        <w:t>e</w:t>
      </w:r>
      <w:r w:rsidR="00E02BC8">
        <w:rPr>
          <w:rFonts w:ascii="Arial" w:eastAsia="SimSun" w:hAnsi="Arial" w:cs="Arial"/>
          <w:sz w:val="22"/>
          <w:lang w:eastAsia="sl-SI"/>
        </w:rPr>
        <w:t>no</w:t>
      </w:r>
      <w:r w:rsidR="00DC4438">
        <w:rPr>
          <w:rFonts w:ascii="Arial" w:eastAsia="SimSun" w:hAnsi="Arial" w:cs="Arial"/>
          <w:sz w:val="22"/>
          <w:lang w:eastAsia="sl-SI"/>
        </w:rPr>
        <w:t xml:space="preserve"> dinamiko odvozov v pogl</w:t>
      </w:r>
      <w:r w:rsidR="00E02BC8">
        <w:rPr>
          <w:rFonts w:ascii="Arial" w:eastAsia="SimSun" w:hAnsi="Arial" w:cs="Arial"/>
          <w:sz w:val="22"/>
          <w:lang w:eastAsia="sl-SI"/>
        </w:rPr>
        <w:t>avju 3. dokumentacije v zvezi z oddajo javnega naročila</w:t>
      </w:r>
      <w:r>
        <w:rPr>
          <w:rFonts w:ascii="Arial" w:hAnsi="Arial" w:cs="Arial"/>
          <w:sz w:val="22"/>
        </w:rPr>
        <w:t xml:space="preserve">. </w:t>
      </w:r>
    </w:p>
    <w:p w14:paraId="5354B1D3" w14:textId="77777777" w:rsidR="00E15CD1" w:rsidRPr="001B7391" w:rsidRDefault="00E15CD1" w:rsidP="00E15CD1">
      <w:pPr>
        <w:widowControl w:val="0"/>
        <w:autoSpaceDE w:val="0"/>
        <w:autoSpaceDN w:val="0"/>
        <w:adjustRightInd w:val="0"/>
        <w:spacing w:line="276" w:lineRule="auto"/>
        <w:jc w:val="both"/>
        <w:rPr>
          <w:rFonts w:ascii="Arial" w:hAnsi="Arial" w:cs="Arial"/>
          <w:sz w:val="22"/>
        </w:rPr>
      </w:pPr>
    </w:p>
    <w:p w14:paraId="7336D320" w14:textId="05F86558" w:rsidR="00E15CD1" w:rsidRDefault="00E15CD1" w:rsidP="00E15CD1">
      <w:pPr>
        <w:widowControl w:val="0"/>
        <w:autoSpaceDE w:val="0"/>
        <w:autoSpaceDN w:val="0"/>
        <w:adjustRightInd w:val="0"/>
        <w:spacing w:line="276" w:lineRule="auto"/>
        <w:jc w:val="both"/>
        <w:rPr>
          <w:rFonts w:ascii="Arial" w:hAnsi="Arial" w:cs="Arial"/>
          <w:sz w:val="22"/>
        </w:rPr>
      </w:pPr>
      <w:r w:rsidRPr="001B7391">
        <w:rPr>
          <w:rFonts w:ascii="Arial" w:hAnsi="Arial" w:cs="Arial"/>
          <w:sz w:val="22"/>
        </w:rPr>
        <w:t>Naročnik bo posamezne storitve</w:t>
      </w:r>
      <w:r>
        <w:rPr>
          <w:rFonts w:ascii="Arial" w:hAnsi="Arial" w:cs="Arial"/>
          <w:sz w:val="22"/>
        </w:rPr>
        <w:t xml:space="preserve"> in embalažo</w:t>
      </w:r>
      <w:r w:rsidRPr="001B7391">
        <w:rPr>
          <w:rFonts w:ascii="Arial" w:hAnsi="Arial" w:cs="Arial"/>
          <w:sz w:val="22"/>
        </w:rPr>
        <w:t>, ki jih bo potreboval v okviru posameznega obdobja, naročal na podlagi izstavljenih pisnih naročilnic. Naročnik bo v naroč</w:t>
      </w:r>
      <w:r>
        <w:rPr>
          <w:rFonts w:ascii="Arial" w:hAnsi="Arial" w:cs="Arial"/>
          <w:sz w:val="22"/>
        </w:rPr>
        <w:t>ilnici opredelil vrst</w:t>
      </w:r>
      <w:r w:rsidR="00E02BC8">
        <w:rPr>
          <w:rFonts w:ascii="Arial" w:hAnsi="Arial" w:cs="Arial"/>
          <w:sz w:val="22"/>
        </w:rPr>
        <w:t xml:space="preserve">e odpadkov in količino embalaže oziroma za odpadke kjer je predvidena dinamika odvozov </w:t>
      </w:r>
    </w:p>
    <w:p w14:paraId="194E6CE9" w14:textId="328CF580" w:rsidR="00E15CD1" w:rsidRDefault="00E02BC8" w:rsidP="00E15CD1">
      <w:pPr>
        <w:widowControl w:val="0"/>
        <w:autoSpaceDE w:val="0"/>
        <w:autoSpaceDN w:val="0"/>
        <w:adjustRightInd w:val="0"/>
        <w:spacing w:line="276" w:lineRule="auto"/>
        <w:jc w:val="both"/>
        <w:rPr>
          <w:rFonts w:ascii="Arial" w:hAnsi="Arial" w:cs="Arial"/>
          <w:sz w:val="22"/>
        </w:rPr>
      </w:pPr>
      <w:r w:rsidRPr="00E02BC8">
        <w:rPr>
          <w:rFonts w:ascii="Arial" w:hAnsi="Arial" w:cs="Arial"/>
          <w:sz w:val="22"/>
        </w:rPr>
        <w:lastRenderedPageBreak/>
        <w:t>enkrat ali večkrat tedensko</w:t>
      </w:r>
      <w:r>
        <w:rPr>
          <w:rFonts w:ascii="Arial" w:hAnsi="Arial" w:cs="Arial"/>
          <w:sz w:val="22"/>
        </w:rPr>
        <w:t xml:space="preserve"> ni predvideno vsakokratno naročanje, temveč</w:t>
      </w:r>
      <w:r w:rsidRPr="00E02BC8">
        <w:rPr>
          <w:rFonts w:ascii="Arial" w:hAnsi="Arial" w:cs="Arial"/>
          <w:sz w:val="22"/>
        </w:rPr>
        <w:t xml:space="preserve"> bosta naročnik in izvajalec določila dneve v tednu za odvoz.</w:t>
      </w:r>
    </w:p>
    <w:p w14:paraId="649476F2" w14:textId="1A9D661A" w:rsidR="008148D1" w:rsidRDefault="008148D1" w:rsidP="008F6F00">
      <w:pPr>
        <w:widowControl w:val="0"/>
        <w:autoSpaceDE w:val="0"/>
        <w:autoSpaceDN w:val="0"/>
        <w:adjustRightInd w:val="0"/>
        <w:spacing w:line="276" w:lineRule="auto"/>
        <w:jc w:val="both"/>
        <w:rPr>
          <w:rFonts w:ascii="Arial" w:hAnsi="Arial" w:cs="Arial"/>
          <w:sz w:val="22"/>
        </w:rPr>
      </w:pPr>
    </w:p>
    <w:p w14:paraId="2B22889D" w14:textId="371D119D" w:rsidR="008148D1" w:rsidRDefault="008148D1" w:rsidP="008148D1">
      <w:pPr>
        <w:autoSpaceDE w:val="0"/>
        <w:autoSpaceDN w:val="0"/>
        <w:adjustRightInd w:val="0"/>
        <w:spacing w:line="276" w:lineRule="auto"/>
        <w:jc w:val="both"/>
        <w:rPr>
          <w:rFonts w:ascii="Arial" w:eastAsia="SimSun" w:hAnsi="Arial" w:cs="Arial"/>
          <w:b/>
          <w:bCs/>
          <w:sz w:val="22"/>
          <w:lang w:eastAsia="sl-SI"/>
        </w:rPr>
      </w:pPr>
      <w:r w:rsidRPr="00FC5ACB">
        <w:rPr>
          <w:rFonts w:ascii="Arial" w:eastAsia="SimSun" w:hAnsi="Arial" w:cs="Arial"/>
          <w:b/>
          <w:bCs/>
          <w:sz w:val="22"/>
          <w:lang w:eastAsia="sl-SI"/>
        </w:rPr>
        <w:t>V</w:t>
      </w:r>
      <w:r w:rsidR="008F3EBA">
        <w:rPr>
          <w:rFonts w:ascii="Arial" w:eastAsia="SimSun" w:hAnsi="Arial" w:cs="Arial"/>
          <w:b/>
          <w:bCs/>
          <w:sz w:val="22"/>
          <w:lang w:eastAsia="sl-SI"/>
        </w:rPr>
        <w:t>.</w:t>
      </w:r>
      <w:r w:rsidRPr="00FC5ACB">
        <w:rPr>
          <w:rFonts w:ascii="Arial" w:eastAsia="SimSun" w:hAnsi="Arial" w:cs="Arial"/>
          <w:b/>
          <w:bCs/>
          <w:sz w:val="22"/>
          <w:lang w:eastAsia="sl-SI"/>
        </w:rPr>
        <w:t xml:space="preserve">  </w:t>
      </w:r>
      <w:r>
        <w:rPr>
          <w:rFonts w:ascii="Arial" w:eastAsia="SimSun" w:hAnsi="Arial" w:cs="Arial"/>
          <w:b/>
          <w:bCs/>
          <w:sz w:val="22"/>
          <w:lang w:eastAsia="sl-SI"/>
        </w:rPr>
        <w:t>IZVAJANJE SPORAZUMA</w:t>
      </w:r>
    </w:p>
    <w:p w14:paraId="66DFBBFC" w14:textId="77777777" w:rsidR="008148D1"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303BA14B" w14:textId="77777777" w:rsidR="008148D1" w:rsidRDefault="008148D1" w:rsidP="008148D1">
      <w:pPr>
        <w:autoSpaceDE w:val="0"/>
        <w:autoSpaceDN w:val="0"/>
        <w:adjustRightInd w:val="0"/>
        <w:spacing w:line="276" w:lineRule="auto"/>
        <w:jc w:val="both"/>
        <w:rPr>
          <w:rFonts w:ascii="Arial" w:eastAsia="SimSun" w:hAnsi="Arial" w:cs="Arial"/>
          <w:b/>
          <w:bCs/>
          <w:sz w:val="22"/>
          <w:lang w:eastAsia="sl-SI"/>
        </w:rPr>
      </w:pPr>
    </w:p>
    <w:p w14:paraId="7AA77F8D" w14:textId="1A0A1230" w:rsidR="008148D1" w:rsidRDefault="008148D1" w:rsidP="008148D1">
      <w:pPr>
        <w:widowControl w:val="0"/>
        <w:autoSpaceDE w:val="0"/>
        <w:autoSpaceDN w:val="0"/>
        <w:adjustRightInd w:val="0"/>
        <w:spacing w:line="276" w:lineRule="auto"/>
        <w:jc w:val="both"/>
        <w:rPr>
          <w:rFonts w:ascii="Arial" w:hAnsi="Arial" w:cs="Arial"/>
          <w:sz w:val="22"/>
        </w:rPr>
      </w:pPr>
      <w:r w:rsidRPr="00086DE3">
        <w:rPr>
          <w:rFonts w:ascii="Arial" w:hAnsi="Arial" w:cs="Arial"/>
          <w:sz w:val="22"/>
        </w:rPr>
        <w:t xml:space="preserve">Naročnik bo naročal storitev na osnovi tega okvirnega sporazuma pri </w:t>
      </w:r>
      <w:r>
        <w:rPr>
          <w:rFonts w:ascii="Arial" w:hAnsi="Arial" w:cs="Arial"/>
          <w:sz w:val="22"/>
        </w:rPr>
        <w:t>izvajalcu</w:t>
      </w:r>
      <w:r w:rsidRPr="00086DE3">
        <w:rPr>
          <w:rFonts w:ascii="Arial" w:hAnsi="Arial" w:cs="Arial"/>
          <w:sz w:val="22"/>
        </w:rPr>
        <w:t>, ki bo ponudil najnižjo ceno za posamezni sklop.</w:t>
      </w:r>
    </w:p>
    <w:p w14:paraId="0F687FB3" w14:textId="1D6BA2DC" w:rsidR="00E02BC8" w:rsidRDefault="00E02BC8" w:rsidP="008148D1">
      <w:pPr>
        <w:widowControl w:val="0"/>
        <w:autoSpaceDE w:val="0"/>
        <w:autoSpaceDN w:val="0"/>
        <w:adjustRightInd w:val="0"/>
        <w:spacing w:line="276" w:lineRule="auto"/>
        <w:jc w:val="both"/>
        <w:rPr>
          <w:rFonts w:ascii="Arial" w:hAnsi="Arial" w:cs="Arial"/>
          <w:sz w:val="22"/>
        </w:rPr>
      </w:pPr>
    </w:p>
    <w:p w14:paraId="515FD747" w14:textId="77777777" w:rsidR="00E02BC8" w:rsidRDefault="00E02BC8" w:rsidP="00E02BC8">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62467B">
        <w:rPr>
          <w:rFonts w:ascii="Arial" w:hAnsi="Arial" w:cs="Arial"/>
          <w:sz w:val="22"/>
        </w:rPr>
        <w:t xml:space="preserve"> bo izvajal </w:t>
      </w:r>
      <w:r>
        <w:rPr>
          <w:rFonts w:ascii="Arial" w:hAnsi="Arial" w:cs="Arial"/>
          <w:sz w:val="22"/>
        </w:rPr>
        <w:t>prevzem odpadkov ter dobavo</w:t>
      </w:r>
      <w:r w:rsidRPr="00015C8A">
        <w:rPr>
          <w:rFonts w:ascii="Arial" w:hAnsi="Arial" w:cs="Arial"/>
          <w:sz w:val="22"/>
        </w:rPr>
        <w:t xml:space="preserve"> embalaže za odpadke</w:t>
      </w:r>
      <w:r w:rsidRPr="00015C8A" w:rsidDel="00015C8A">
        <w:rPr>
          <w:rFonts w:ascii="Arial" w:hAnsi="Arial" w:cs="Arial"/>
          <w:sz w:val="22"/>
        </w:rPr>
        <w:t xml:space="preserve"> </w:t>
      </w:r>
      <w:r w:rsidRPr="0062467B">
        <w:rPr>
          <w:rFonts w:ascii="Arial" w:hAnsi="Arial" w:cs="Arial"/>
          <w:sz w:val="22"/>
        </w:rPr>
        <w:t xml:space="preserve">po podpisu tega okvirnega sporazuma </w:t>
      </w:r>
      <w:r>
        <w:rPr>
          <w:rFonts w:ascii="Arial" w:hAnsi="Arial" w:cs="Arial"/>
          <w:sz w:val="22"/>
        </w:rPr>
        <w:t xml:space="preserve">sukcesivno na naslovu naročnika </w:t>
      </w:r>
      <w:r w:rsidRPr="00062C21">
        <w:rPr>
          <w:rFonts w:ascii="Arial" w:hAnsi="Arial" w:cs="Arial"/>
          <w:sz w:val="22"/>
        </w:rPr>
        <w:t>pod pogoji in cenah ter popusti, ki so opredeljeni v njegovi ponudbi iz 2. člena tega sporazuma.</w:t>
      </w:r>
    </w:p>
    <w:p w14:paraId="3440F071" w14:textId="56F7B1D8" w:rsidR="00E30535" w:rsidRDefault="00E30535" w:rsidP="008148D1">
      <w:pPr>
        <w:widowControl w:val="0"/>
        <w:autoSpaceDE w:val="0"/>
        <w:autoSpaceDN w:val="0"/>
        <w:adjustRightInd w:val="0"/>
        <w:spacing w:line="276" w:lineRule="auto"/>
        <w:jc w:val="both"/>
        <w:rPr>
          <w:rFonts w:ascii="Arial" w:hAnsi="Arial" w:cs="Arial"/>
          <w:sz w:val="22"/>
        </w:rPr>
      </w:pPr>
    </w:p>
    <w:p w14:paraId="6054F0A9" w14:textId="78F8B7D4" w:rsidR="00E30535" w:rsidRDefault="00E30535" w:rsidP="00E30535">
      <w:pPr>
        <w:widowControl w:val="0"/>
        <w:autoSpaceDE w:val="0"/>
        <w:autoSpaceDN w:val="0"/>
        <w:adjustRightInd w:val="0"/>
        <w:spacing w:line="276" w:lineRule="auto"/>
        <w:jc w:val="both"/>
        <w:rPr>
          <w:rFonts w:ascii="Arial" w:hAnsi="Arial" w:cs="Arial"/>
          <w:sz w:val="22"/>
        </w:rPr>
      </w:pPr>
      <w:r>
        <w:rPr>
          <w:rFonts w:ascii="Arial" w:hAnsi="Arial" w:cs="Arial"/>
          <w:sz w:val="22"/>
        </w:rPr>
        <w:t>Sporazum se izvaja skladno s specifikacijo</w:t>
      </w:r>
      <w:r w:rsidRPr="00EA6356">
        <w:rPr>
          <w:rFonts w:ascii="Arial" w:hAnsi="Arial" w:cs="Arial"/>
          <w:sz w:val="22"/>
        </w:rPr>
        <w:t xml:space="preserve"> zahtev naročnika </w:t>
      </w:r>
      <w:r>
        <w:rPr>
          <w:rFonts w:ascii="Arial" w:hAnsi="Arial" w:cs="Arial"/>
          <w:sz w:val="22"/>
        </w:rPr>
        <w:t xml:space="preserve">v poglavju 3. Tehnične, strokovne in ostale zahteve naročnika ter priloge OBR-3 </w:t>
      </w:r>
      <w:r w:rsidRPr="008148D1">
        <w:rPr>
          <w:rFonts w:ascii="Arial" w:hAnsi="Arial" w:cs="Arial"/>
          <w:sz w:val="22"/>
        </w:rPr>
        <w:t>Specifikacija s ponudbenimi cenami</w:t>
      </w:r>
      <w:r>
        <w:rPr>
          <w:rFonts w:ascii="Arial" w:hAnsi="Arial" w:cs="Arial"/>
          <w:sz w:val="22"/>
        </w:rPr>
        <w:t xml:space="preserve">, ki so priloga in </w:t>
      </w:r>
      <w:r w:rsidRPr="00A946A7">
        <w:rPr>
          <w:rFonts w:ascii="Arial" w:hAnsi="Arial" w:cs="Arial"/>
          <w:sz w:val="22"/>
        </w:rPr>
        <w:t>sestavni del</w:t>
      </w:r>
      <w:r>
        <w:rPr>
          <w:rFonts w:ascii="Arial" w:hAnsi="Arial" w:cs="Arial"/>
          <w:sz w:val="22"/>
        </w:rPr>
        <w:t xml:space="preserve"> tega okvirnega sporazuma.</w:t>
      </w:r>
    </w:p>
    <w:p w14:paraId="2DFCF226" w14:textId="4823E782" w:rsidR="00E15CD1" w:rsidRDefault="00E15CD1" w:rsidP="008148D1">
      <w:pPr>
        <w:widowControl w:val="0"/>
        <w:autoSpaceDE w:val="0"/>
        <w:autoSpaceDN w:val="0"/>
        <w:adjustRightInd w:val="0"/>
        <w:spacing w:line="276" w:lineRule="auto"/>
        <w:jc w:val="both"/>
        <w:rPr>
          <w:rFonts w:ascii="Arial" w:hAnsi="Arial" w:cs="Arial"/>
          <w:sz w:val="22"/>
        </w:rPr>
      </w:pPr>
    </w:p>
    <w:p w14:paraId="04288685" w14:textId="606E6AE2" w:rsidR="00522100" w:rsidRPr="00522100" w:rsidRDefault="00522100" w:rsidP="003E76C7">
      <w:pPr>
        <w:widowControl w:val="0"/>
        <w:numPr>
          <w:ilvl w:val="0"/>
          <w:numId w:val="9"/>
        </w:numPr>
        <w:autoSpaceDE w:val="0"/>
        <w:autoSpaceDN w:val="0"/>
        <w:adjustRightInd w:val="0"/>
        <w:spacing w:line="276" w:lineRule="auto"/>
        <w:jc w:val="center"/>
        <w:rPr>
          <w:rFonts w:ascii="Arial" w:hAnsi="Arial" w:cs="Arial"/>
          <w:b/>
          <w:sz w:val="22"/>
        </w:rPr>
      </w:pPr>
      <w:r w:rsidRPr="00522100">
        <w:rPr>
          <w:rFonts w:ascii="Arial" w:hAnsi="Arial" w:cs="Arial"/>
          <w:b/>
          <w:sz w:val="22"/>
        </w:rPr>
        <w:t>člen</w:t>
      </w:r>
    </w:p>
    <w:p w14:paraId="07E4DB8A" w14:textId="77777777" w:rsidR="00522100" w:rsidRDefault="00522100" w:rsidP="00E15CD1">
      <w:pPr>
        <w:autoSpaceDE w:val="0"/>
        <w:autoSpaceDN w:val="0"/>
        <w:adjustRightInd w:val="0"/>
        <w:jc w:val="both"/>
        <w:rPr>
          <w:rFonts w:ascii="Arial" w:eastAsia="SimSun" w:hAnsi="Arial" w:cs="Arial"/>
          <w:sz w:val="22"/>
          <w:lang w:eastAsia="sl-SI"/>
        </w:rPr>
      </w:pPr>
    </w:p>
    <w:p w14:paraId="049F805F" w14:textId="7CF706B2" w:rsidR="00E15CD1" w:rsidRDefault="00E15CD1" w:rsidP="00E15CD1">
      <w:pPr>
        <w:autoSpaceDE w:val="0"/>
        <w:autoSpaceDN w:val="0"/>
        <w:adjustRightInd w:val="0"/>
        <w:jc w:val="both"/>
        <w:rPr>
          <w:rFonts w:ascii="Arial" w:eastAsia="SimSun" w:hAnsi="Arial" w:cs="Arial"/>
          <w:sz w:val="22"/>
          <w:lang w:eastAsia="sl-SI"/>
        </w:rPr>
      </w:pPr>
      <w:r>
        <w:rPr>
          <w:rFonts w:ascii="Arial" w:eastAsia="SimSun" w:hAnsi="Arial" w:cs="Arial"/>
          <w:sz w:val="22"/>
          <w:lang w:eastAsia="sl-SI"/>
        </w:rPr>
        <w:t>Izvajalec</w:t>
      </w:r>
      <w:r w:rsidRPr="0069352A">
        <w:rPr>
          <w:rFonts w:ascii="Arial" w:eastAsia="SimSun" w:hAnsi="Arial" w:cs="Arial"/>
          <w:sz w:val="22"/>
          <w:lang w:eastAsia="sl-SI"/>
        </w:rPr>
        <w:t xml:space="preserve"> zagotavlja okvirno </w:t>
      </w:r>
      <w:r w:rsidRPr="008A6179">
        <w:rPr>
          <w:rFonts w:ascii="Arial" w:eastAsia="SimSun" w:hAnsi="Arial" w:cs="Arial"/>
          <w:sz w:val="22"/>
          <w:lang w:eastAsia="sl-SI"/>
        </w:rPr>
        <w:t>količino</w:t>
      </w:r>
      <w:r w:rsidR="00E02BC8">
        <w:rPr>
          <w:rFonts w:ascii="Arial" w:eastAsia="SimSun" w:hAnsi="Arial" w:cs="Arial"/>
          <w:sz w:val="22"/>
          <w:lang w:eastAsia="sl-SI"/>
        </w:rPr>
        <w:t xml:space="preserve"> za</w:t>
      </w:r>
      <w:r w:rsidR="00E02BC8" w:rsidRPr="00E02BC8">
        <w:t xml:space="preserve"> </w:t>
      </w:r>
      <w:r w:rsidR="00E02BC8" w:rsidRPr="00E02BC8">
        <w:rPr>
          <w:rFonts w:ascii="Arial" w:eastAsia="SimSun" w:hAnsi="Arial" w:cs="Arial"/>
          <w:sz w:val="22"/>
          <w:lang w:eastAsia="sl-SI"/>
        </w:rPr>
        <w:t>vse zahtevane vrste in količine</w:t>
      </w:r>
      <w:r w:rsidRPr="008A6179">
        <w:rPr>
          <w:rFonts w:ascii="Arial" w:eastAsia="SimSun" w:hAnsi="Arial" w:cs="Arial"/>
          <w:sz w:val="22"/>
          <w:lang w:eastAsia="sl-SI"/>
        </w:rPr>
        <w:t xml:space="preserve"> </w:t>
      </w:r>
      <w:r w:rsidR="00E02BC8">
        <w:rPr>
          <w:rFonts w:ascii="Arial" w:eastAsia="SimSun" w:hAnsi="Arial" w:cs="Arial"/>
          <w:sz w:val="22"/>
          <w:lang w:eastAsia="sl-SI"/>
        </w:rPr>
        <w:t xml:space="preserve">blaga in storitev </w:t>
      </w:r>
      <w:r w:rsidRPr="008A6179">
        <w:rPr>
          <w:rFonts w:ascii="Arial" w:eastAsia="SimSun" w:hAnsi="Arial" w:cs="Arial"/>
          <w:sz w:val="22"/>
          <w:lang w:eastAsia="sl-SI"/>
        </w:rPr>
        <w:t xml:space="preserve">za obdobje </w:t>
      </w:r>
      <w:r w:rsidR="00E02BC8">
        <w:rPr>
          <w:rFonts w:ascii="Arial" w:eastAsia="SimSun" w:hAnsi="Arial" w:cs="Arial"/>
          <w:sz w:val="22"/>
          <w:lang w:eastAsia="sl-SI"/>
        </w:rPr>
        <w:t>dveh</w:t>
      </w:r>
      <w:r w:rsidRPr="008A6179">
        <w:rPr>
          <w:rFonts w:ascii="Arial" w:eastAsia="SimSun" w:hAnsi="Arial" w:cs="Arial"/>
          <w:sz w:val="22"/>
          <w:lang w:eastAsia="sl-SI"/>
        </w:rPr>
        <w:t xml:space="preserve"> let</w:t>
      </w:r>
      <w:r w:rsidRPr="0069352A">
        <w:rPr>
          <w:rFonts w:ascii="Arial" w:eastAsia="SimSun" w:hAnsi="Arial" w:cs="Arial"/>
          <w:sz w:val="22"/>
          <w:lang w:eastAsia="sl-SI"/>
        </w:rPr>
        <w:t>.</w:t>
      </w:r>
    </w:p>
    <w:p w14:paraId="73E2356A" w14:textId="0FA47272" w:rsidR="00522100" w:rsidRDefault="00522100" w:rsidP="00E15CD1">
      <w:pPr>
        <w:autoSpaceDE w:val="0"/>
        <w:autoSpaceDN w:val="0"/>
        <w:adjustRightInd w:val="0"/>
        <w:jc w:val="both"/>
        <w:rPr>
          <w:rFonts w:ascii="Arial" w:eastAsia="SimSun" w:hAnsi="Arial" w:cs="Arial"/>
          <w:sz w:val="22"/>
          <w:lang w:eastAsia="sl-SI"/>
        </w:rPr>
      </w:pPr>
    </w:p>
    <w:p w14:paraId="2967DF16" w14:textId="3AFACAB4" w:rsidR="00522100" w:rsidRDefault="00522100" w:rsidP="00522100">
      <w:pPr>
        <w:widowControl w:val="0"/>
        <w:autoSpaceDE w:val="0"/>
        <w:autoSpaceDN w:val="0"/>
        <w:adjustRightInd w:val="0"/>
        <w:jc w:val="both"/>
        <w:rPr>
          <w:rFonts w:ascii="Arial" w:eastAsia="Times New Roman" w:hAnsi="Arial" w:cs="Arial"/>
          <w:sz w:val="22"/>
        </w:rPr>
      </w:pPr>
      <w:r>
        <w:rPr>
          <w:rFonts w:ascii="Arial" w:eastAsia="Times New Roman" w:hAnsi="Arial" w:cs="Arial"/>
          <w:sz w:val="22"/>
        </w:rPr>
        <w:t>Izvajalec</w:t>
      </w:r>
      <w:r w:rsidRPr="005C46EA">
        <w:rPr>
          <w:rFonts w:ascii="Arial" w:eastAsia="Times New Roman" w:hAnsi="Arial" w:cs="Arial"/>
          <w:sz w:val="22"/>
        </w:rPr>
        <w:t xml:space="preserve"> mora dostavljati naročeno blago</w:t>
      </w:r>
      <w:r>
        <w:rPr>
          <w:rFonts w:ascii="Arial" w:eastAsia="Times New Roman" w:hAnsi="Arial" w:cs="Arial"/>
          <w:sz w:val="22"/>
        </w:rPr>
        <w:t xml:space="preserve"> (embalažo-za sklope kjer je to zahtevano)</w:t>
      </w:r>
      <w:r w:rsidRPr="005C46EA">
        <w:rPr>
          <w:rFonts w:ascii="Arial" w:eastAsia="Times New Roman" w:hAnsi="Arial" w:cs="Arial"/>
          <w:sz w:val="22"/>
        </w:rPr>
        <w:t xml:space="preserve"> med 7 in 11 uro zjutraj</w:t>
      </w:r>
      <w:r>
        <w:rPr>
          <w:rFonts w:ascii="Arial" w:eastAsia="Times New Roman" w:hAnsi="Arial" w:cs="Arial"/>
          <w:sz w:val="22"/>
        </w:rPr>
        <w:t xml:space="preserve"> v lekarno in med 8 in 12 uro za dostavo v centralno skladišče</w:t>
      </w:r>
      <w:r w:rsidRPr="005C46EA">
        <w:rPr>
          <w:rFonts w:ascii="Arial" w:eastAsia="Times New Roman" w:hAnsi="Arial" w:cs="Arial"/>
          <w:sz w:val="22"/>
        </w:rPr>
        <w:t>.</w:t>
      </w:r>
    </w:p>
    <w:p w14:paraId="423F3FCB" w14:textId="2ECAFE2B" w:rsidR="004B0F5C" w:rsidRDefault="004B0F5C" w:rsidP="00522100">
      <w:pPr>
        <w:widowControl w:val="0"/>
        <w:autoSpaceDE w:val="0"/>
        <w:autoSpaceDN w:val="0"/>
        <w:adjustRightInd w:val="0"/>
        <w:jc w:val="both"/>
        <w:rPr>
          <w:rFonts w:ascii="Arial" w:eastAsia="Times New Roman" w:hAnsi="Arial" w:cs="Arial"/>
          <w:sz w:val="22"/>
        </w:rPr>
      </w:pPr>
    </w:p>
    <w:p w14:paraId="2F6BB13F" w14:textId="3ADCAEC3" w:rsidR="00522100" w:rsidRDefault="004B0F5C" w:rsidP="004B0F5C">
      <w:pPr>
        <w:spacing w:after="160" w:line="259" w:lineRule="auto"/>
        <w:jc w:val="both"/>
        <w:rPr>
          <w:rFonts w:ascii="Arial" w:hAnsi="Arial" w:cs="Arial"/>
          <w:sz w:val="22"/>
        </w:rPr>
      </w:pPr>
      <w:r>
        <w:rPr>
          <w:rFonts w:ascii="Arial" w:hAnsi="Arial" w:cs="Arial"/>
          <w:sz w:val="22"/>
        </w:rPr>
        <w:t xml:space="preserve">Izvajalec </w:t>
      </w:r>
      <w:r w:rsidRPr="005C46EA">
        <w:rPr>
          <w:rFonts w:ascii="Arial" w:hAnsi="Arial" w:cs="Arial"/>
          <w:sz w:val="22"/>
        </w:rPr>
        <w:t>zagotavlja dostavo DDP prostori lekarne</w:t>
      </w:r>
      <w:r>
        <w:rPr>
          <w:rFonts w:ascii="Arial" w:hAnsi="Arial" w:cs="Arial"/>
          <w:sz w:val="22"/>
        </w:rPr>
        <w:t xml:space="preserve"> oziroma prostori centralnega skladišča (skladno z navodili naročnika)</w:t>
      </w:r>
      <w:r w:rsidRPr="005C46EA">
        <w:rPr>
          <w:rFonts w:ascii="Arial" w:hAnsi="Arial" w:cs="Arial"/>
          <w:sz w:val="22"/>
        </w:rPr>
        <w:t xml:space="preserve"> - Sploš</w:t>
      </w:r>
      <w:r>
        <w:rPr>
          <w:rFonts w:ascii="Arial" w:hAnsi="Arial" w:cs="Arial"/>
          <w:sz w:val="22"/>
        </w:rPr>
        <w:t>ne bolnišnice Izola, razloženo.</w:t>
      </w:r>
    </w:p>
    <w:p w14:paraId="6A305C66" w14:textId="0AD2A2FC" w:rsidR="004B0F5C" w:rsidRDefault="00E02BC8" w:rsidP="00522100">
      <w:pPr>
        <w:spacing w:after="160" w:line="259" w:lineRule="auto"/>
        <w:jc w:val="both"/>
        <w:rPr>
          <w:rFonts w:ascii="Arial" w:eastAsiaTheme="minorHAnsi" w:hAnsi="Arial" w:cs="Arial"/>
          <w:sz w:val="22"/>
        </w:rPr>
      </w:pPr>
      <w:r>
        <w:rPr>
          <w:rFonts w:ascii="Arial" w:eastAsiaTheme="minorHAnsi" w:hAnsi="Arial" w:cs="Arial"/>
          <w:sz w:val="22"/>
        </w:rPr>
        <w:t xml:space="preserve">Rok za </w:t>
      </w:r>
      <w:r w:rsidR="00522100">
        <w:rPr>
          <w:rFonts w:ascii="Arial" w:eastAsiaTheme="minorHAnsi" w:hAnsi="Arial" w:cs="Arial"/>
          <w:sz w:val="22"/>
        </w:rPr>
        <w:t xml:space="preserve">dobavo </w:t>
      </w:r>
      <w:r w:rsidR="00522100" w:rsidRPr="00522100">
        <w:rPr>
          <w:rFonts w:ascii="Arial" w:eastAsiaTheme="minorHAnsi" w:hAnsi="Arial" w:cs="Arial"/>
          <w:sz w:val="22"/>
        </w:rPr>
        <w:t>naročen</w:t>
      </w:r>
      <w:r w:rsidR="00522100">
        <w:rPr>
          <w:rFonts w:ascii="Arial" w:eastAsiaTheme="minorHAnsi" w:hAnsi="Arial" w:cs="Arial"/>
          <w:sz w:val="22"/>
        </w:rPr>
        <w:t>ega</w:t>
      </w:r>
      <w:r w:rsidR="00522100" w:rsidRPr="00522100">
        <w:rPr>
          <w:rFonts w:ascii="Arial" w:eastAsiaTheme="minorHAnsi" w:hAnsi="Arial" w:cs="Arial"/>
          <w:sz w:val="22"/>
        </w:rPr>
        <w:t xml:space="preserve"> blag</w:t>
      </w:r>
      <w:r w:rsidR="00522100">
        <w:rPr>
          <w:rFonts w:ascii="Arial" w:eastAsiaTheme="minorHAnsi" w:hAnsi="Arial" w:cs="Arial"/>
          <w:sz w:val="22"/>
        </w:rPr>
        <w:t>a</w:t>
      </w:r>
      <w:r>
        <w:rPr>
          <w:rFonts w:ascii="Arial" w:eastAsiaTheme="minorHAnsi" w:hAnsi="Arial" w:cs="Arial"/>
          <w:sz w:val="22"/>
        </w:rPr>
        <w:t xml:space="preserve"> - </w:t>
      </w:r>
      <w:r w:rsidR="004B0F5C">
        <w:rPr>
          <w:rFonts w:ascii="Arial" w:eastAsiaTheme="minorHAnsi" w:hAnsi="Arial" w:cs="Arial"/>
          <w:sz w:val="22"/>
        </w:rPr>
        <w:t>embalaže</w:t>
      </w:r>
      <w:r w:rsidR="00522100" w:rsidRPr="00522100">
        <w:rPr>
          <w:rFonts w:ascii="Arial" w:eastAsiaTheme="minorHAnsi" w:hAnsi="Arial" w:cs="Arial"/>
          <w:sz w:val="22"/>
        </w:rPr>
        <w:t xml:space="preserve"> je </w:t>
      </w:r>
      <w:r w:rsidR="00522100">
        <w:rPr>
          <w:rFonts w:ascii="Arial" w:eastAsiaTheme="minorHAnsi" w:hAnsi="Arial" w:cs="Arial"/>
          <w:sz w:val="22"/>
        </w:rPr>
        <w:t>3 dni</w:t>
      </w:r>
      <w:r w:rsidR="00522100" w:rsidRPr="00522100">
        <w:rPr>
          <w:rFonts w:ascii="Arial" w:eastAsiaTheme="minorHAnsi" w:hAnsi="Arial" w:cs="Arial"/>
          <w:sz w:val="22"/>
        </w:rPr>
        <w:t xml:space="preserve"> po izdaji vsakokratne naročilnice na podlagi sklenjenega okvirnega sporazuma.</w:t>
      </w:r>
      <w:r w:rsidR="004B0F5C">
        <w:rPr>
          <w:rFonts w:ascii="Arial" w:eastAsiaTheme="minorHAnsi" w:hAnsi="Arial" w:cs="Arial"/>
          <w:sz w:val="22"/>
        </w:rPr>
        <w:t xml:space="preserve"> </w:t>
      </w:r>
      <w:r w:rsidR="00DC4438">
        <w:rPr>
          <w:rFonts w:ascii="Arial" w:eastAsiaTheme="minorHAnsi" w:hAnsi="Arial" w:cs="Arial"/>
          <w:sz w:val="22"/>
        </w:rPr>
        <w:t>Ena</w:t>
      </w:r>
      <w:r>
        <w:rPr>
          <w:rFonts w:ascii="Arial" w:eastAsiaTheme="minorHAnsi" w:hAnsi="Arial" w:cs="Arial"/>
          <w:sz w:val="22"/>
        </w:rPr>
        <w:t xml:space="preserve">ko velja </w:t>
      </w:r>
      <w:r w:rsidRPr="00522100">
        <w:rPr>
          <w:rFonts w:ascii="Arial" w:eastAsiaTheme="minorHAnsi" w:hAnsi="Arial" w:cs="Arial"/>
          <w:sz w:val="22"/>
        </w:rPr>
        <w:t xml:space="preserve">za </w:t>
      </w:r>
      <w:r>
        <w:rPr>
          <w:rFonts w:ascii="Arial" w:eastAsiaTheme="minorHAnsi" w:hAnsi="Arial" w:cs="Arial"/>
          <w:sz w:val="22"/>
        </w:rPr>
        <w:t>izvedbo storitev, ki so predvidene le nekajkrat letno.</w:t>
      </w:r>
    </w:p>
    <w:p w14:paraId="7B00175B" w14:textId="5BA124BD" w:rsidR="004B0F5C" w:rsidRDefault="004B0F5C" w:rsidP="008F3EBA">
      <w:pPr>
        <w:jc w:val="both"/>
        <w:rPr>
          <w:rFonts w:ascii="Arial" w:eastAsia="Times New Roman" w:hAnsi="Arial" w:cs="Arial"/>
          <w:sz w:val="22"/>
          <w:lang w:eastAsia="sl-SI"/>
        </w:rPr>
      </w:pPr>
      <w:r>
        <w:rPr>
          <w:rFonts w:ascii="Arial" w:eastAsiaTheme="minorHAnsi" w:hAnsi="Arial" w:cs="Arial"/>
          <w:sz w:val="22"/>
        </w:rPr>
        <w:t>Za izvedbo storitev za sklope za katere je naročnik določil dinamiko odvozov</w:t>
      </w:r>
      <w:r w:rsidRPr="004B0F5C">
        <w:rPr>
          <w:rFonts w:ascii="Arial" w:eastAsia="Times New Roman" w:hAnsi="Arial" w:cs="Arial"/>
          <w:sz w:val="22"/>
          <w:lang w:eastAsia="sl-SI"/>
        </w:rPr>
        <w:t xml:space="preserve"> </w:t>
      </w:r>
      <w:r>
        <w:rPr>
          <w:rFonts w:ascii="Arial" w:eastAsia="Times New Roman" w:hAnsi="Arial" w:cs="Arial"/>
          <w:sz w:val="22"/>
          <w:lang w:eastAsia="sl-SI"/>
        </w:rPr>
        <w:t>e</w:t>
      </w:r>
      <w:r w:rsidRPr="0051237F">
        <w:rPr>
          <w:rFonts w:ascii="Arial" w:eastAsia="Times New Roman" w:hAnsi="Arial" w:cs="Arial"/>
          <w:sz w:val="22"/>
          <w:lang w:eastAsia="sl-SI"/>
        </w:rPr>
        <w:t>nkrat</w:t>
      </w:r>
      <w:r>
        <w:rPr>
          <w:rFonts w:ascii="Arial" w:eastAsia="Times New Roman" w:hAnsi="Arial" w:cs="Arial"/>
          <w:sz w:val="22"/>
          <w:lang w:eastAsia="sl-SI"/>
        </w:rPr>
        <w:t xml:space="preserve"> ali večkrat</w:t>
      </w:r>
      <w:r w:rsidRPr="0051237F">
        <w:rPr>
          <w:rFonts w:ascii="Arial" w:eastAsia="Times New Roman" w:hAnsi="Arial" w:cs="Arial"/>
          <w:sz w:val="22"/>
          <w:lang w:eastAsia="sl-SI"/>
        </w:rPr>
        <w:t xml:space="preserve">  tedensko</w:t>
      </w:r>
      <w:r>
        <w:rPr>
          <w:rFonts w:ascii="Arial" w:eastAsia="Times New Roman" w:hAnsi="Arial" w:cs="Arial"/>
          <w:sz w:val="22"/>
          <w:lang w:eastAsia="sl-SI"/>
        </w:rPr>
        <w:t>, bosta naročnik in izvajalec določila dneve v tednu za odvoz.</w:t>
      </w:r>
    </w:p>
    <w:p w14:paraId="500B3C9A" w14:textId="77777777" w:rsidR="008F3EBA" w:rsidRDefault="008F3EBA" w:rsidP="008F3EBA">
      <w:pPr>
        <w:jc w:val="both"/>
        <w:rPr>
          <w:rFonts w:ascii="Arial" w:eastAsia="Times New Roman" w:hAnsi="Arial" w:cs="Arial"/>
          <w:sz w:val="22"/>
          <w:lang w:eastAsia="sl-SI"/>
        </w:rPr>
      </w:pPr>
    </w:p>
    <w:p w14:paraId="379542D1" w14:textId="646066C7" w:rsidR="00D0799E" w:rsidRDefault="00E02BC8"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w:t>
      </w:r>
      <w:r w:rsidR="00D0799E" w:rsidRPr="00522100">
        <w:rPr>
          <w:rFonts w:ascii="Arial" w:hAnsi="Arial" w:cs="Arial"/>
          <w:b/>
          <w:sz w:val="22"/>
        </w:rPr>
        <w:t>len</w:t>
      </w:r>
    </w:p>
    <w:p w14:paraId="0F223BE8" w14:textId="77777777" w:rsidR="00E02BC8" w:rsidRPr="00522100" w:rsidRDefault="00E02BC8" w:rsidP="00E02BC8">
      <w:pPr>
        <w:widowControl w:val="0"/>
        <w:autoSpaceDE w:val="0"/>
        <w:autoSpaceDN w:val="0"/>
        <w:adjustRightInd w:val="0"/>
        <w:spacing w:line="276" w:lineRule="auto"/>
        <w:ind w:left="720"/>
        <w:rPr>
          <w:rFonts w:ascii="Arial" w:hAnsi="Arial" w:cs="Arial"/>
          <w:b/>
          <w:sz w:val="22"/>
        </w:rPr>
      </w:pPr>
    </w:p>
    <w:p w14:paraId="259EA94A" w14:textId="52E7815B" w:rsidR="00050F96" w:rsidRDefault="00050F96" w:rsidP="00050F96">
      <w:pPr>
        <w:widowControl w:val="0"/>
        <w:autoSpaceDE w:val="0"/>
        <w:autoSpaceDN w:val="0"/>
        <w:adjustRightInd w:val="0"/>
        <w:spacing w:line="276" w:lineRule="auto"/>
        <w:jc w:val="both"/>
        <w:rPr>
          <w:rFonts w:ascii="Arial" w:hAnsi="Arial" w:cs="Arial"/>
          <w:sz w:val="22"/>
        </w:rPr>
      </w:pPr>
      <w:r w:rsidRPr="008F6F00">
        <w:rPr>
          <w:rFonts w:ascii="Arial" w:hAnsi="Arial" w:cs="Arial"/>
          <w:sz w:val="22"/>
        </w:rPr>
        <w:t>Količinski prevzem odpadkov in</w:t>
      </w:r>
      <w:r w:rsidR="00D0799E">
        <w:rPr>
          <w:rFonts w:ascii="Arial" w:hAnsi="Arial" w:cs="Arial"/>
          <w:sz w:val="22"/>
        </w:rPr>
        <w:t xml:space="preserve"> embalaže se opravi ob prevzemu, </w:t>
      </w:r>
      <w:r w:rsidR="00D0799E" w:rsidRPr="00D0799E">
        <w:rPr>
          <w:rFonts w:ascii="Arial" w:hAnsi="Arial" w:cs="Arial"/>
          <w:sz w:val="22"/>
        </w:rPr>
        <w:t>kakovostni pa v uzančnih rokih.</w:t>
      </w:r>
      <w:r w:rsidRPr="008F6F00">
        <w:rPr>
          <w:rFonts w:ascii="Arial" w:hAnsi="Arial" w:cs="Arial"/>
          <w:sz w:val="22"/>
        </w:rPr>
        <w:t xml:space="preserve"> Dejanske količine se morajo ujemati s količinami, nav</w:t>
      </w:r>
      <w:r>
        <w:rPr>
          <w:rFonts w:ascii="Arial" w:hAnsi="Arial" w:cs="Arial"/>
          <w:sz w:val="22"/>
        </w:rPr>
        <w:t>edenimi na dobavnici izvajalca.</w:t>
      </w:r>
    </w:p>
    <w:p w14:paraId="19969598" w14:textId="43DD0FA3"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40F5BAB7" w14:textId="35DF89F6" w:rsid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Naročnik bo o morebitnih količinskih odstopanjih, očitnih napakah in poškodovani embalaži</w:t>
      </w:r>
      <w:r>
        <w:rPr>
          <w:rFonts w:ascii="Arial" w:hAnsi="Arial" w:cs="Arial"/>
          <w:sz w:val="22"/>
        </w:rPr>
        <w:t xml:space="preserve"> blaga,</w:t>
      </w:r>
      <w:r w:rsidRPr="00D0799E">
        <w:rPr>
          <w:rFonts w:ascii="Arial" w:hAnsi="Arial" w:cs="Arial"/>
          <w:sz w:val="22"/>
        </w:rPr>
        <w:t xml:space="preserve"> </w:t>
      </w:r>
      <w:r>
        <w:rPr>
          <w:rFonts w:ascii="Arial" w:hAnsi="Arial" w:cs="Arial"/>
          <w:sz w:val="22"/>
        </w:rPr>
        <w:t>neustrezni izvedbi storitev oz</w:t>
      </w:r>
      <w:r w:rsidR="00DC4438">
        <w:rPr>
          <w:rFonts w:ascii="Arial" w:hAnsi="Arial" w:cs="Arial"/>
          <w:sz w:val="22"/>
        </w:rPr>
        <w:t>iroma</w:t>
      </w:r>
      <w:r>
        <w:rPr>
          <w:rFonts w:ascii="Arial" w:hAnsi="Arial" w:cs="Arial"/>
          <w:sz w:val="22"/>
        </w:rPr>
        <w:t xml:space="preserve"> pri kakršnem koli odstopanju storitve glede na določila tega sporazuma </w:t>
      </w:r>
      <w:r w:rsidRPr="00D0799E">
        <w:rPr>
          <w:rFonts w:ascii="Arial" w:hAnsi="Arial" w:cs="Arial"/>
          <w:sz w:val="22"/>
        </w:rPr>
        <w:t xml:space="preserve">sestavil reklamacijski zapisnik in obvestil stranko o reklamaciji, najkasneje v roku </w:t>
      </w:r>
      <w:r w:rsidR="007548FF">
        <w:rPr>
          <w:rFonts w:ascii="Arial" w:hAnsi="Arial" w:cs="Arial"/>
          <w:sz w:val="22"/>
        </w:rPr>
        <w:t>osem (</w:t>
      </w:r>
      <w:r w:rsidRPr="00D0799E">
        <w:rPr>
          <w:rFonts w:ascii="Arial" w:hAnsi="Arial" w:cs="Arial"/>
          <w:sz w:val="22"/>
        </w:rPr>
        <w:t>8</w:t>
      </w:r>
      <w:r w:rsidR="007548FF">
        <w:rPr>
          <w:rFonts w:ascii="Arial" w:hAnsi="Arial" w:cs="Arial"/>
          <w:sz w:val="22"/>
        </w:rPr>
        <w:t>)</w:t>
      </w:r>
      <w:r w:rsidRPr="00D0799E">
        <w:rPr>
          <w:rFonts w:ascii="Arial" w:hAnsi="Arial" w:cs="Arial"/>
          <w:sz w:val="22"/>
        </w:rPr>
        <w:t xml:space="preserve"> dni.</w:t>
      </w:r>
    </w:p>
    <w:p w14:paraId="47FB71E1" w14:textId="77777777" w:rsidR="00BE790D" w:rsidRDefault="00BE790D" w:rsidP="00E02BC8">
      <w:pPr>
        <w:widowControl w:val="0"/>
        <w:autoSpaceDE w:val="0"/>
        <w:jc w:val="both"/>
        <w:rPr>
          <w:rFonts w:ascii="Arial" w:hAnsi="Arial" w:cs="Arial"/>
          <w:sz w:val="22"/>
        </w:rPr>
      </w:pPr>
    </w:p>
    <w:p w14:paraId="0E644451" w14:textId="03DCC843" w:rsidR="00E02BC8" w:rsidRDefault="00E02BC8" w:rsidP="00E02BC8">
      <w:pPr>
        <w:widowControl w:val="0"/>
        <w:autoSpaceDE w:val="0"/>
        <w:jc w:val="both"/>
        <w:rPr>
          <w:rFonts w:ascii="Arial" w:hAnsi="Arial" w:cs="Arial"/>
          <w:sz w:val="22"/>
        </w:rPr>
      </w:pPr>
      <w:r w:rsidRPr="005C46EA">
        <w:rPr>
          <w:rFonts w:ascii="Arial" w:hAnsi="Arial" w:cs="Arial"/>
          <w:sz w:val="22"/>
        </w:rPr>
        <w:t>Rok za razrešitev reklamacij je tri (3) delovne dni od prejema obvestila predstavnika naročnika.</w:t>
      </w:r>
    </w:p>
    <w:p w14:paraId="2E08D7CC" w14:textId="77777777"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244B745E" w14:textId="4B16C949" w:rsid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O kakovostnih in drugih napakah, ki jih ni mogoče ugotoviti takoj ob prevzemu, bo naročnik ravnal v skladu z določili obligacijskega zakonika.</w:t>
      </w:r>
    </w:p>
    <w:p w14:paraId="4434E370" w14:textId="598C8EC5" w:rsidR="00E02BC8" w:rsidRDefault="00E02BC8" w:rsidP="00D0799E">
      <w:pPr>
        <w:widowControl w:val="0"/>
        <w:autoSpaceDE w:val="0"/>
        <w:autoSpaceDN w:val="0"/>
        <w:adjustRightInd w:val="0"/>
        <w:spacing w:line="276" w:lineRule="auto"/>
        <w:jc w:val="both"/>
        <w:rPr>
          <w:rFonts w:ascii="Arial" w:hAnsi="Arial" w:cs="Arial"/>
          <w:sz w:val="22"/>
        </w:rPr>
      </w:pPr>
    </w:p>
    <w:p w14:paraId="31D953C9" w14:textId="3B667FB8" w:rsidR="00D0799E" w:rsidRP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lastRenderedPageBreak/>
        <w:t>Blago</w:t>
      </w:r>
      <w:r w:rsidR="000C3652">
        <w:rPr>
          <w:rFonts w:ascii="Arial" w:hAnsi="Arial" w:cs="Arial"/>
          <w:sz w:val="22"/>
        </w:rPr>
        <w:t xml:space="preserve"> in storitve, za katere</w:t>
      </w:r>
      <w:r w:rsidRPr="00D0799E">
        <w:rPr>
          <w:rFonts w:ascii="Arial" w:hAnsi="Arial" w:cs="Arial"/>
          <w:sz w:val="22"/>
        </w:rPr>
        <w:t xml:space="preserve"> se bo ugotovilo, da kakorkoli odstopa</w:t>
      </w:r>
      <w:r w:rsidR="000C3652">
        <w:rPr>
          <w:rFonts w:ascii="Arial" w:hAnsi="Arial" w:cs="Arial"/>
          <w:sz w:val="22"/>
        </w:rPr>
        <w:t>jo</w:t>
      </w:r>
      <w:r w:rsidRPr="00D0799E">
        <w:rPr>
          <w:rFonts w:ascii="Arial" w:hAnsi="Arial" w:cs="Arial"/>
          <w:sz w:val="22"/>
        </w:rPr>
        <w:t xml:space="preserve"> od navedb v dokumentaciji v zvezi z oddajo javnega naročila ali ponudbeni dokumentaciji ali n</w:t>
      </w:r>
      <w:r w:rsidR="00730670">
        <w:rPr>
          <w:rFonts w:ascii="Arial" w:hAnsi="Arial" w:cs="Arial"/>
          <w:sz w:val="22"/>
        </w:rPr>
        <w:t>iso</w:t>
      </w:r>
      <w:r w:rsidR="000C3652">
        <w:rPr>
          <w:rFonts w:ascii="Arial" w:hAnsi="Arial" w:cs="Arial"/>
          <w:sz w:val="22"/>
        </w:rPr>
        <w:t xml:space="preserve"> skladni</w:t>
      </w:r>
      <w:r w:rsidRPr="00D0799E">
        <w:rPr>
          <w:rFonts w:ascii="Arial" w:hAnsi="Arial" w:cs="Arial"/>
          <w:sz w:val="22"/>
        </w:rPr>
        <w:t xml:space="preserve"> z določili tega okvirnega sporazuma in s specifikacijami ali ni opremljeno</w:t>
      </w:r>
      <w:r w:rsidR="00730670">
        <w:rPr>
          <w:rFonts w:ascii="Arial" w:hAnsi="Arial" w:cs="Arial"/>
          <w:sz w:val="22"/>
        </w:rPr>
        <w:t xml:space="preserve"> ali izvedeno</w:t>
      </w:r>
      <w:r w:rsidRPr="00D0799E">
        <w:rPr>
          <w:rFonts w:ascii="Arial" w:hAnsi="Arial" w:cs="Arial"/>
          <w:sz w:val="22"/>
        </w:rPr>
        <w:t xml:space="preserve"> v skladu z veljavno zakonodajo Evropske unije in Republike Slovenije, b</w:t>
      </w:r>
      <w:r w:rsidR="000C3652">
        <w:rPr>
          <w:rFonts w:ascii="Arial" w:hAnsi="Arial" w:cs="Arial"/>
          <w:sz w:val="22"/>
        </w:rPr>
        <w:t>odo</w:t>
      </w:r>
      <w:r w:rsidRPr="00D0799E">
        <w:rPr>
          <w:rFonts w:ascii="Arial" w:hAnsi="Arial" w:cs="Arial"/>
          <w:sz w:val="22"/>
        </w:rPr>
        <w:t xml:space="preserve"> zavrnjen</w:t>
      </w:r>
      <w:r w:rsidR="000C3652">
        <w:rPr>
          <w:rFonts w:ascii="Arial" w:hAnsi="Arial" w:cs="Arial"/>
          <w:sz w:val="22"/>
        </w:rPr>
        <w:t>i</w:t>
      </w:r>
      <w:r w:rsidRPr="00D0799E">
        <w:rPr>
          <w:rFonts w:ascii="Arial" w:hAnsi="Arial" w:cs="Arial"/>
          <w:sz w:val="22"/>
        </w:rPr>
        <w:t xml:space="preserve">, zaradi česar </w:t>
      </w:r>
      <w:r w:rsidR="00131E02">
        <w:rPr>
          <w:rFonts w:ascii="Arial" w:hAnsi="Arial" w:cs="Arial"/>
          <w:sz w:val="22"/>
        </w:rPr>
        <w:t>izvajalec</w:t>
      </w:r>
      <w:r w:rsidRPr="00D0799E">
        <w:rPr>
          <w:rFonts w:ascii="Arial" w:hAnsi="Arial" w:cs="Arial"/>
          <w:sz w:val="22"/>
        </w:rPr>
        <w:t xml:space="preserve"> preide v zamudo.</w:t>
      </w:r>
    </w:p>
    <w:p w14:paraId="79700422" w14:textId="77777777"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595B7C71" w14:textId="4A4FAA05" w:rsidR="00D0799E" w:rsidRP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Naročnik si pridržuje pravico, da reklamira kakovostno neustrezno</w:t>
      </w:r>
      <w:r w:rsidR="000C3652">
        <w:rPr>
          <w:rFonts w:ascii="Arial" w:hAnsi="Arial" w:cs="Arial"/>
          <w:sz w:val="22"/>
        </w:rPr>
        <w:t xml:space="preserve"> storitev ali</w:t>
      </w:r>
      <w:r w:rsidRPr="00D0799E">
        <w:rPr>
          <w:rFonts w:ascii="Arial" w:hAnsi="Arial" w:cs="Arial"/>
          <w:sz w:val="22"/>
        </w:rPr>
        <w:t xml:space="preserve"> </w:t>
      </w:r>
      <w:r w:rsidR="00730670">
        <w:rPr>
          <w:rFonts w:ascii="Arial" w:hAnsi="Arial" w:cs="Arial"/>
          <w:sz w:val="22"/>
        </w:rPr>
        <w:t xml:space="preserve">blago </w:t>
      </w:r>
      <w:r w:rsidRPr="00D0799E">
        <w:rPr>
          <w:rFonts w:ascii="Arial" w:hAnsi="Arial" w:cs="Arial"/>
          <w:sz w:val="22"/>
        </w:rPr>
        <w:t>za katerega ugot</w:t>
      </w:r>
      <w:r w:rsidR="00730670">
        <w:rPr>
          <w:rFonts w:ascii="Arial" w:hAnsi="Arial" w:cs="Arial"/>
          <w:sz w:val="22"/>
        </w:rPr>
        <w:t>ovi, da ne izpolnjuje pogojev ali</w:t>
      </w:r>
      <w:r w:rsidRPr="00D0799E">
        <w:rPr>
          <w:rFonts w:ascii="Arial" w:hAnsi="Arial" w:cs="Arial"/>
          <w:sz w:val="22"/>
        </w:rPr>
        <w:t xml:space="preserve"> strokovnih zahtev naročnika ter v kolikor ne pride do rešitve reklamacije med </w:t>
      </w:r>
      <w:r w:rsidR="000C3652">
        <w:rPr>
          <w:rFonts w:ascii="Arial" w:hAnsi="Arial" w:cs="Arial"/>
          <w:sz w:val="22"/>
        </w:rPr>
        <w:t xml:space="preserve">izvajalcem in naročnikom, </w:t>
      </w:r>
      <w:r w:rsidRPr="00D0799E">
        <w:rPr>
          <w:rFonts w:ascii="Arial" w:hAnsi="Arial" w:cs="Arial"/>
          <w:sz w:val="22"/>
        </w:rPr>
        <w:t xml:space="preserve"> z </w:t>
      </w:r>
      <w:r w:rsidR="000C3652">
        <w:rPr>
          <w:rFonts w:ascii="Arial" w:hAnsi="Arial" w:cs="Arial"/>
          <w:sz w:val="22"/>
        </w:rPr>
        <w:t>izvajalcem</w:t>
      </w:r>
      <w:r w:rsidRPr="00D0799E">
        <w:rPr>
          <w:rFonts w:ascii="Arial" w:hAnsi="Arial" w:cs="Arial"/>
          <w:sz w:val="22"/>
        </w:rPr>
        <w:t xml:space="preserve"> prekine okvirni sporazum </w:t>
      </w:r>
      <w:r w:rsidR="00DC4438">
        <w:rPr>
          <w:rFonts w:ascii="Arial" w:hAnsi="Arial" w:cs="Arial"/>
          <w:sz w:val="22"/>
        </w:rPr>
        <w:t>del</w:t>
      </w:r>
      <w:r w:rsidR="000C3652">
        <w:rPr>
          <w:rFonts w:ascii="Arial" w:hAnsi="Arial" w:cs="Arial"/>
          <w:sz w:val="22"/>
        </w:rPr>
        <w:t>no ali v celoti</w:t>
      </w:r>
      <w:r w:rsidRPr="00D0799E">
        <w:rPr>
          <w:rFonts w:ascii="Arial" w:hAnsi="Arial" w:cs="Arial"/>
          <w:sz w:val="22"/>
        </w:rPr>
        <w:t xml:space="preserve">.  </w:t>
      </w:r>
    </w:p>
    <w:p w14:paraId="25C1F111" w14:textId="77777777"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7A5FBE90" w14:textId="29F40266" w:rsid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Če se izkaže, da</w:t>
      </w:r>
      <w:r w:rsidR="00DC4438">
        <w:rPr>
          <w:rFonts w:ascii="Arial" w:hAnsi="Arial" w:cs="Arial"/>
          <w:sz w:val="22"/>
        </w:rPr>
        <w:t xml:space="preserve"> izv</w:t>
      </w:r>
      <w:r w:rsidR="000C3652">
        <w:rPr>
          <w:rFonts w:ascii="Arial" w:hAnsi="Arial" w:cs="Arial"/>
          <w:sz w:val="22"/>
        </w:rPr>
        <w:t>e</w:t>
      </w:r>
      <w:r w:rsidR="00DC4438">
        <w:rPr>
          <w:rFonts w:ascii="Arial" w:hAnsi="Arial" w:cs="Arial"/>
          <w:sz w:val="22"/>
        </w:rPr>
        <w:t>d</w:t>
      </w:r>
      <w:r w:rsidR="000C3652">
        <w:rPr>
          <w:rFonts w:ascii="Arial" w:hAnsi="Arial" w:cs="Arial"/>
          <w:sz w:val="22"/>
        </w:rPr>
        <w:t>ba storitev ali</w:t>
      </w:r>
      <w:r w:rsidRPr="00D0799E">
        <w:rPr>
          <w:rFonts w:ascii="Arial" w:hAnsi="Arial" w:cs="Arial"/>
          <w:sz w:val="22"/>
        </w:rPr>
        <w:t xml:space="preserve"> dobava ponujenega blaga ni možna zaradi objektivnega razloga, ki nastopi po podpisu okvirnega sporazuma, lahko naročnik okvirni sporazum brez kakršnihkoli obveznosti razdre.</w:t>
      </w:r>
    </w:p>
    <w:p w14:paraId="06D5451A" w14:textId="77777777" w:rsidR="008148D1"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3EC8BA1B" w14:textId="5133A12B" w:rsidR="008148D1" w:rsidRDefault="008148D1" w:rsidP="008148D1">
      <w:pPr>
        <w:widowControl w:val="0"/>
        <w:autoSpaceDE w:val="0"/>
        <w:autoSpaceDN w:val="0"/>
        <w:adjustRightInd w:val="0"/>
        <w:spacing w:line="276" w:lineRule="auto"/>
        <w:rPr>
          <w:rFonts w:ascii="Arial" w:hAnsi="Arial" w:cs="Arial"/>
          <w:b/>
          <w:sz w:val="22"/>
        </w:rPr>
      </w:pPr>
    </w:p>
    <w:p w14:paraId="51600B3A" w14:textId="6EBFD90E" w:rsidR="004B0F5C" w:rsidRPr="005C46EA" w:rsidRDefault="004B0F5C" w:rsidP="004B0F5C">
      <w:pPr>
        <w:widowControl w:val="0"/>
        <w:autoSpaceDE w:val="0"/>
        <w:autoSpaceDN w:val="0"/>
        <w:adjustRightInd w:val="0"/>
        <w:jc w:val="both"/>
        <w:rPr>
          <w:rFonts w:ascii="Arial" w:hAnsi="Arial" w:cs="Arial"/>
          <w:sz w:val="22"/>
        </w:rPr>
      </w:pPr>
      <w:r w:rsidRPr="005C46EA">
        <w:rPr>
          <w:rFonts w:ascii="Arial" w:hAnsi="Arial" w:cs="Arial"/>
          <w:sz w:val="22"/>
        </w:rPr>
        <w:t>Dobavni rok</w:t>
      </w:r>
      <w:r>
        <w:rPr>
          <w:rFonts w:ascii="Arial" w:hAnsi="Arial" w:cs="Arial"/>
          <w:sz w:val="22"/>
        </w:rPr>
        <w:t xml:space="preserve"> in rok izvedbe (tudi določeni dnevi v tednu za odvoz)</w:t>
      </w:r>
      <w:r w:rsidRPr="005C46EA">
        <w:rPr>
          <w:rFonts w:ascii="Arial" w:hAnsi="Arial" w:cs="Arial"/>
          <w:sz w:val="22"/>
        </w:rPr>
        <w:t xml:space="preserve"> se lahko spremeni</w:t>
      </w:r>
      <w:r>
        <w:rPr>
          <w:rFonts w:ascii="Arial" w:hAnsi="Arial" w:cs="Arial"/>
          <w:sz w:val="22"/>
        </w:rPr>
        <w:t>jo</w:t>
      </w:r>
      <w:r w:rsidRPr="005C46EA">
        <w:rPr>
          <w:rFonts w:ascii="Arial" w:hAnsi="Arial" w:cs="Arial"/>
          <w:sz w:val="22"/>
        </w:rPr>
        <w:t xml:space="preserve"> le zaradi okoliščin-višje sile, nastalih po sklenitvi okvirnega sporazuma, ki jih </w:t>
      </w:r>
      <w:r>
        <w:rPr>
          <w:rFonts w:ascii="Arial" w:hAnsi="Arial" w:cs="Arial"/>
          <w:sz w:val="22"/>
        </w:rPr>
        <w:t>izvajalec</w:t>
      </w:r>
      <w:r w:rsidRPr="005C46EA">
        <w:rPr>
          <w:rFonts w:ascii="Arial" w:hAnsi="Arial" w:cs="Arial"/>
          <w:sz w:val="22"/>
        </w:rPr>
        <w:t xml:space="preserve"> ni mogel preprečiti, odpraviti in se jim tudi ne izogniti, v kolikor </w:t>
      </w:r>
      <w:r>
        <w:rPr>
          <w:rFonts w:ascii="Arial" w:hAnsi="Arial" w:cs="Arial"/>
          <w:sz w:val="22"/>
        </w:rPr>
        <w:t>so</w:t>
      </w:r>
      <w:r w:rsidRPr="005C46EA">
        <w:rPr>
          <w:rFonts w:ascii="Arial" w:hAnsi="Arial" w:cs="Arial"/>
          <w:sz w:val="22"/>
        </w:rPr>
        <w:t xml:space="preserve"> za naročnika novi rok</w:t>
      </w:r>
      <w:r>
        <w:rPr>
          <w:rFonts w:ascii="Arial" w:hAnsi="Arial" w:cs="Arial"/>
          <w:sz w:val="22"/>
        </w:rPr>
        <w:t>i</w:t>
      </w:r>
      <w:r w:rsidRPr="005C46EA">
        <w:rPr>
          <w:rFonts w:ascii="Arial" w:hAnsi="Arial" w:cs="Arial"/>
          <w:sz w:val="22"/>
        </w:rPr>
        <w:t xml:space="preserve"> sprejemljiv</w:t>
      </w:r>
      <w:r>
        <w:rPr>
          <w:rFonts w:ascii="Arial" w:hAnsi="Arial" w:cs="Arial"/>
          <w:sz w:val="22"/>
        </w:rPr>
        <w:t>i</w:t>
      </w:r>
      <w:r w:rsidRPr="005C46EA">
        <w:rPr>
          <w:rFonts w:ascii="Arial" w:hAnsi="Arial" w:cs="Arial"/>
          <w:sz w:val="22"/>
        </w:rPr>
        <w:t>.</w:t>
      </w:r>
    </w:p>
    <w:p w14:paraId="6C9B888F" w14:textId="77777777" w:rsidR="004B0F5C" w:rsidRPr="005C46EA" w:rsidRDefault="004B0F5C" w:rsidP="004B0F5C">
      <w:pPr>
        <w:widowControl w:val="0"/>
        <w:autoSpaceDE w:val="0"/>
        <w:autoSpaceDN w:val="0"/>
        <w:adjustRightInd w:val="0"/>
        <w:jc w:val="both"/>
        <w:rPr>
          <w:rFonts w:ascii="Arial" w:hAnsi="Arial" w:cs="Arial"/>
          <w:sz w:val="22"/>
        </w:rPr>
      </w:pPr>
    </w:p>
    <w:p w14:paraId="25D2C3A5" w14:textId="1EDD8450" w:rsidR="004B0F5C" w:rsidRDefault="004B0F5C" w:rsidP="004B0F5C">
      <w:pPr>
        <w:jc w:val="both"/>
        <w:rPr>
          <w:rFonts w:ascii="Arial" w:hAnsi="Arial" w:cs="Arial"/>
          <w:sz w:val="22"/>
        </w:rPr>
      </w:pPr>
      <w:r w:rsidRPr="005C46EA">
        <w:rPr>
          <w:rFonts w:ascii="Arial" w:hAnsi="Arial" w:cs="Arial"/>
          <w:sz w:val="22"/>
        </w:rPr>
        <w:t>V primeru zamude pri dobavi blaga</w:t>
      </w:r>
      <w:r>
        <w:rPr>
          <w:rFonts w:ascii="Arial" w:hAnsi="Arial" w:cs="Arial"/>
          <w:sz w:val="22"/>
        </w:rPr>
        <w:t xml:space="preserve"> ali izvedbi storitev</w:t>
      </w:r>
      <w:r w:rsidRPr="005C46EA">
        <w:rPr>
          <w:rFonts w:ascii="Arial" w:hAnsi="Arial" w:cs="Arial"/>
          <w:sz w:val="22"/>
        </w:rPr>
        <w:t xml:space="preserve">, ki ni posledica višje sile ali razlogov na strani naročnika, bo </w:t>
      </w:r>
      <w:r>
        <w:rPr>
          <w:rFonts w:ascii="Arial" w:hAnsi="Arial" w:cs="Arial"/>
          <w:sz w:val="22"/>
        </w:rPr>
        <w:t>izvajalec</w:t>
      </w:r>
      <w:r w:rsidRPr="005C46EA">
        <w:rPr>
          <w:rFonts w:ascii="Arial" w:hAnsi="Arial" w:cs="Arial"/>
          <w:sz w:val="22"/>
        </w:rPr>
        <w:t xml:space="preserve"> plačal naročniku vse stroške, ki bi nastali zaradi nepravočasne dobave blaga</w:t>
      </w:r>
      <w:r w:rsidR="00050F96">
        <w:rPr>
          <w:rFonts w:ascii="Arial" w:hAnsi="Arial" w:cs="Arial"/>
          <w:sz w:val="22"/>
        </w:rPr>
        <w:t xml:space="preserve"> ali izvedbe storitev</w:t>
      </w:r>
      <w:r w:rsidRPr="005C46EA">
        <w:rPr>
          <w:rFonts w:ascii="Arial" w:hAnsi="Arial" w:cs="Arial"/>
          <w:sz w:val="22"/>
        </w:rPr>
        <w:t>, pri čemer bo lahko naročnik blago</w:t>
      </w:r>
      <w:r w:rsidR="00050F96">
        <w:rPr>
          <w:rFonts w:ascii="Arial" w:hAnsi="Arial" w:cs="Arial"/>
          <w:sz w:val="22"/>
        </w:rPr>
        <w:t xml:space="preserve"> ali storitev</w:t>
      </w:r>
      <w:r w:rsidRPr="005C46EA">
        <w:rPr>
          <w:rFonts w:ascii="Arial" w:hAnsi="Arial" w:cs="Arial"/>
          <w:sz w:val="22"/>
        </w:rPr>
        <w:t xml:space="preserve"> naroči pri drugem </w:t>
      </w:r>
      <w:r w:rsidR="00050F96">
        <w:rPr>
          <w:rFonts w:ascii="Arial" w:hAnsi="Arial" w:cs="Arial"/>
          <w:sz w:val="22"/>
        </w:rPr>
        <w:t>izvajalcu</w:t>
      </w:r>
      <w:r w:rsidR="00730670">
        <w:rPr>
          <w:rFonts w:ascii="Arial" w:hAnsi="Arial" w:cs="Arial"/>
          <w:sz w:val="22"/>
        </w:rPr>
        <w:t>, razliko v ceni pa zaračuna izvajalcu podpisniku tega okvirnega sporazuma</w:t>
      </w:r>
      <w:r w:rsidRPr="005C46EA">
        <w:rPr>
          <w:rFonts w:ascii="Arial" w:hAnsi="Arial" w:cs="Arial"/>
          <w:sz w:val="22"/>
        </w:rPr>
        <w:t>.</w:t>
      </w:r>
    </w:p>
    <w:p w14:paraId="69632830" w14:textId="77777777" w:rsidR="00050F96" w:rsidRPr="005C46EA" w:rsidRDefault="00050F96" w:rsidP="004B0F5C">
      <w:pPr>
        <w:jc w:val="both"/>
        <w:rPr>
          <w:rFonts w:ascii="Arial" w:hAnsi="Arial" w:cs="Arial"/>
          <w:sz w:val="22"/>
        </w:rPr>
      </w:pPr>
    </w:p>
    <w:p w14:paraId="21A867C9" w14:textId="2B2DADDA" w:rsidR="004B0F5C" w:rsidRPr="005C46EA" w:rsidRDefault="004B0F5C" w:rsidP="004B0F5C">
      <w:pPr>
        <w:jc w:val="both"/>
        <w:rPr>
          <w:rFonts w:ascii="Arial" w:hAnsi="Arial" w:cs="Arial"/>
          <w:sz w:val="22"/>
        </w:rPr>
      </w:pPr>
      <w:r w:rsidRPr="005C46EA">
        <w:rPr>
          <w:rFonts w:ascii="Arial" w:hAnsi="Arial" w:cs="Arial"/>
          <w:sz w:val="22"/>
        </w:rPr>
        <w:t xml:space="preserve">Naročnik </w:t>
      </w:r>
      <w:r w:rsidR="00050F96">
        <w:rPr>
          <w:rFonts w:ascii="Arial" w:hAnsi="Arial" w:cs="Arial"/>
          <w:sz w:val="22"/>
        </w:rPr>
        <w:t>izvajalcu</w:t>
      </w:r>
      <w:r w:rsidRPr="005C46EA">
        <w:rPr>
          <w:rFonts w:ascii="Arial" w:hAnsi="Arial" w:cs="Arial"/>
          <w:sz w:val="22"/>
        </w:rPr>
        <w:t xml:space="preserve"> za vsak dan zamude zaračuna pogodbeno kazen. </w:t>
      </w:r>
    </w:p>
    <w:p w14:paraId="54A25180" w14:textId="77777777" w:rsidR="004B0F5C" w:rsidRPr="005C46EA" w:rsidRDefault="004B0F5C" w:rsidP="004B0F5C">
      <w:pPr>
        <w:jc w:val="both"/>
        <w:rPr>
          <w:rFonts w:ascii="Arial" w:hAnsi="Arial" w:cs="Arial"/>
          <w:sz w:val="22"/>
        </w:rPr>
      </w:pPr>
    </w:p>
    <w:p w14:paraId="721D8047" w14:textId="77777777" w:rsidR="004B0F5C" w:rsidRDefault="004B0F5C" w:rsidP="004B0F5C">
      <w:pPr>
        <w:widowControl w:val="0"/>
        <w:autoSpaceDE w:val="0"/>
        <w:jc w:val="both"/>
        <w:rPr>
          <w:rFonts w:ascii="Arial" w:hAnsi="Arial" w:cs="Arial"/>
          <w:sz w:val="22"/>
        </w:rPr>
      </w:pPr>
      <w:r w:rsidRPr="005C46EA">
        <w:rPr>
          <w:rFonts w:ascii="Arial" w:hAnsi="Arial" w:cs="Arial"/>
          <w:sz w:val="22"/>
        </w:rPr>
        <w:t>Uveljavljanje pogodbene kazni ne izključuje unovčitve zavarovanja za dobro izvedbo pogodbenih obveznosti.</w:t>
      </w:r>
    </w:p>
    <w:p w14:paraId="05A66230" w14:textId="7BD606CA" w:rsidR="00050F96" w:rsidRPr="00050F96"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sidRPr="00050F96">
        <w:rPr>
          <w:rFonts w:ascii="Arial" w:hAnsi="Arial" w:cs="Arial"/>
          <w:b/>
          <w:sz w:val="22"/>
        </w:rPr>
        <w:t>člen</w:t>
      </w:r>
    </w:p>
    <w:p w14:paraId="5B116F8D" w14:textId="77777777" w:rsidR="00050F96" w:rsidRPr="00050F96" w:rsidRDefault="00050F96" w:rsidP="00050F96">
      <w:pPr>
        <w:widowControl w:val="0"/>
        <w:autoSpaceDE w:val="0"/>
        <w:autoSpaceDN w:val="0"/>
        <w:adjustRightInd w:val="0"/>
        <w:spacing w:line="276" w:lineRule="auto"/>
        <w:jc w:val="both"/>
        <w:rPr>
          <w:rFonts w:ascii="Arial" w:hAnsi="Arial" w:cs="Arial"/>
          <w:sz w:val="22"/>
        </w:rPr>
      </w:pPr>
    </w:p>
    <w:p w14:paraId="08418E16" w14:textId="2B4EBA9A" w:rsidR="004B0F5C" w:rsidRDefault="00050F96" w:rsidP="00050F96">
      <w:pPr>
        <w:widowControl w:val="0"/>
        <w:autoSpaceDE w:val="0"/>
        <w:autoSpaceDN w:val="0"/>
        <w:adjustRightInd w:val="0"/>
        <w:spacing w:line="276" w:lineRule="auto"/>
        <w:jc w:val="both"/>
        <w:rPr>
          <w:rFonts w:ascii="Arial" w:hAnsi="Arial" w:cs="Arial"/>
          <w:b/>
          <w:sz w:val="22"/>
        </w:rPr>
      </w:pPr>
      <w:r w:rsidRPr="00050F96">
        <w:rPr>
          <w:rFonts w:ascii="Arial" w:hAnsi="Arial" w:cs="Arial"/>
          <w:sz w:val="22"/>
        </w:rPr>
        <w:t xml:space="preserve">V kolikor </w:t>
      </w:r>
      <w:r>
        <w:rPr>
          <w:rFonts w:ascii="Arial" w:hAnsi="Arial" w:cs="Arial"/>
          <w:sz w:val="22"/>
        </w:rPr>
        <w:t>izvajalec izvede storitev ali</w:t>
      </w:r>
      <w:r w:rsidRPr="00050F96">
        <w:rPr>
          <w:rFonts w:ascii="Arial" w:hAnsi="Arial" w:cs="Arial"/>
          <w:sz w:val="22"/>
        </w:rPr>
        <w:t xml:space="preserve"> dobavi določeno blago, ki ne ustreza naročilu ali </w:t>
      </w:r>
      <w:r>
        <w:rPr>
          <w:rFonts w:ascii="Arial" w:hAnsi="Arial" w:cs="Arial"/>
          <w:sz w:val="22"/>
        </w:rPr>
        <w:t xml:space="preserve">storitev ne izvede oziroma </w:t>
      </w:r>
      <w:r w:rsidRPr="00050F96">
        <w:rPr>
          <w:rFonts w:ascii="Arial" w:hAnsi="Arial" w:cs="Arial"/>
          <w:sz w:val="22"/>
        </w:rPr>
        <w:t xml:space="preserve">blago ne dostavi, mora naročnik </w:t>
      </w:r>
      <w:r>
        <w:rPr>
          <w:rFonts w:ascii="Arial" w:hAnsi="Arial" w:cs="Arial"/>
          <w:sz w:val="22"/>
        </w:rPr>
        <w:t>izvajalca</w:t>
      </w:r>
      <w:r w:rsidRPr="00050F96">
        <w:rPr>
          <w:rFonts w:ascii="Arial" w:hAnsi="Arial" w:cs="Arial"/>
          <w:sz w:val="22"/>
        </w:rPr>
        <w:t xml:space="preserve"> pisno opozoriti. V primeru, da naročnik </w:t>
      </w:r>
      <w:r>
        <w:rPr>
          <w:rFonts w:ascii="Arial" w:hAnsi="Arial" w:cs="Arial"/>
          <w:sz w:val="22"/>
        </w:rPr>
        <w:t>izvajalca</w:t>
      </w:r>
      <w:r w:rsidRPr="00050F96">
        <w:rPr>
          <w:rFonts w:ascii="Arial" w:hAnsi="Arial" w:cs="Arial"/>
          <w:sz w:val="22"/>
        </w:rPr>
        <w:t xml:space="preserve"> trikrat (3x) opozori v zvezi z </w:t>
      </w:r>
      <w:r>
        <w:rPr>
          <w:rFonts w:ascii="Arial" w:hAnsi="Arial" w:cs="Arial"/>
          <w:sz w:val="22"/>
        </w:rPr>
        <w:t xml:space="preserve">izvedbo ali </w:t>
      </w:r>
      <w:r w:rsidRPr="00050F96">
        <w:rPr>
          <w:rFonts w:ascii="Arial" w:hAnsi="Arial" w:cs="Arial"/>
          <w:sz w:val="22"/>
        </w:rPr>
        <w:t xml:space="preserve">dostavo za isto </w:t>
      </w:r>
      <w:r>
        <w:rPr>
          <w:rFonts w:ascii="Arial" w:hAnsi="Arial" w:cs="Arial"/>
          <w:sz w:val="22"/>
        </w:rPr>
        <w:t xml:space="preserve">storitev oziroma </w:t>
      </w:r>
      <w:r w:rsidRPr="00050F96">
        <w:rPr>
          <w:rFonts w:ascii="Arial" w:hAnsi="Arial" w:cs="Arial"/>
          <w:sz w:val="22"/>
        </w:rPr>
        <w:t>blago, si naročnik pridržuje pravico to</w:t>
      </w:r>
      <w:r>
        <w:rPr>
          <w:rFonts w:ascii="Arial" w:hAnsi="Arial" w:cs="Arial"/>
          <w:sz w:val="22"/>
        </w:rPr>
        <w:t xml:space="preserve"> storitev oziroma</w:t>
      </w:r>
      <w:r w:rsidRPr="00050F96">
        <w:rPr>
          <w:rFonts w:ascii="Arial" w:hAnsi="Arial" w:cs="Arial"/>
          <w:sz w:val="22"/>
        </w:rPr>
        <w:t xml:space="preserve"> blago naročati pri drugem </w:t>
      </w:r>
      <w:r>
        <w:rPr>
          <w:rFonts w:ascii="Arial" w:hAnsi="Arial" w:cs="Arial"/>
          <w:sz w:val="22"/>
        </w:rPr>
        <w:t>izvajalcu</w:t>
      </w:r>
      <w:r w:rsidRPr="00050F96">
        <w:rPr>
          <w:rFonts w:ascii="Arial" w:hAnsi="Arial" w:cs="Arial"/>
          <w:sz w:val="22"/>
        </w:rPr>
        <w:t xml:space="preserve"> na trgu. Naročnik pa lahko razliko v ceni zaračuna </w:t>
      </w:r>
      <w:r>
        <w:rPr>
          <w:rFonts w:ascii="Arial" w:hAnsi="Arial" w:cs="Arial"/>
          <w:sz w:val="22"/>
        </w:rPr>
        <w:t>izvajalcu</w:t>
      </w:r>
      <w:r w:rsidRPr="00050F96">
        <w:rPr>
          <w:rFonts w:ascii="Arial" w:hAnsi="Arial" w:cs="Arial"/>
          <w:sz w:val="22"/>
        </w:rPr>
        <w:t>. Lahko pa tudi trajno prekine okvirni sporazum in unovči zavarovanje za dobro izvedbo pogodbenih obveznosti</w:t>
      </w:r>
      <w:r w:rsidRPr="00050F96">
        <w:rPr>
          <w:rFonts w:ascii="Arial" w:hAnsi="Arial" w:cs="Arial"/>
          <w:b/>
          <w:sz w:val="22"/>
        </w:rPr>
        <w:t>.</w:t>
      </w:r>
    </w:p>
    <w:p w14:paraId="06595DFF" w14:textId="77777777" w:rsidR="00F6440C" w:rsidRDefault="00F6440C" w:rsidP="00050F96">
      <w:pPr>
        <w:widowControl w:val="0"/>
        <w:autoSpaceDE w:val="0"/>
        <w:autoSpaceDN w:val="0"/>
        <w:adjustRightInd w:val="0"/>
        <w:spacing w:line="276" w:lineRule="auto"/>
        <w:jc w:val="both"/>
        <w:rPr>
          <w:rFonts w:ascii="Arial" w:hAnsi="Arial" w:cs="Arial"/>
          <w:b/>
          <w:sz w:val="22"/>
        </w:rPr>
      </w:pPr>
    </w:p>
    <w:p w14:paraId="644B7D55" w14:textId="77777777" w:rsidR="00050F96" w:rsidRPr="00050F96"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sidRPr="00050F96">
        <w:rPr>
          <w:rFonts w:ascii="Arial" w:hAnsi="Arial" w:cs="Arial"/>
          <w:b/>
          <w:sz w:val="22"/>
        </w:rPr>
        <w:t>člen</w:t>
      </w:r>
    </w:p>
    <w:p w14:paraId="3F1421E3" w14:textId="77777777" w:rsidR="00050F96" w:rsidRPr="00080090" w:rsidRDefault="00050F96" w:rsidP="00050F96">
      <w:pPr>
        <w:autoSpaceDE w:val="0"/>
        <w:contextualSpacing/>
        <w:jc w:val="center"/>
        <w:rPr>
          <w:rFonts w:ascii="Arial" w:eastAsia="SimSun" w:hAnsi="Arial" w:cs="Arial"/>
          <w:b/>
          <w:bCs/>
          <w:sz w:val="22"/>
          <w:lang w:eastAsia="sl-SI"/>
        </w:rPr>
      </w:pPr>
    </w:p>
    <w:p w14:paraId="0264CC8C" w14:textId="19B776C5" w:rsidR="00050F96" w:rsidRPr="002444C5" w:rsidRDefault="00050F96" w:rsidP="00050F96">
      <w:pPr>
        <w:widowControl w:val="0"/>
        <w:jc w:val="both"/>
        <w:rPr>
          <w:rFonts w:ascii="Arial" w:hAnsi="Arial" w:cs="Arial"/>
          <w:sz w:val="22"/>
        </w:rPr>
      </w:pPr>
      <w:r w:rsidRPr="002444C5">
        <w:rPr>
          <w:rFonts w:ascii="Arial" w:hAnsi="Arial" w:cs="Arial"/>
          <w:sz w:val="22"/>
        </w:rPr>
        <w:t xml:space="preserve">V kolikor </w:t>
      </w:r>
      <w:r>
        <w:rPr>
          <w:rFonts w:ascii="Arial" w:hAnsi="Arial" w:cs="Arial"/>
          <w:sz w:val="22"/>
        </w:rPr>
        <w:t>izvajalec  določene</w:t>
      </w:r>
      <w:r w:rsidRPr="002444C5">
        <w:rPr>
          <w:rFonts w:ascii="Arial" w:hAnsi="Arial" w:cs="Arial"/>
          <w:sz w:val="22"/>
        </w:rPr>
        <w:t xml:space="preserve"> na</w:t>
      </w:r>
      <w:r>
        <w:rPr>
          <w:rFonts w:ascii="Arial" w:hAnsi="Arial" w:cs="Arial"/>
          <w:sz w:val="22"/>
        </w:rPr>
        <w:t>ročene</w:t>
      </w:r>
      <w:r w:rsidRPr="002444C5">
        <w:rPr>
          <w:rFonts w:ascii="Arial" w:hAnsi="Arial" w:cs="Arial"/>
          <w:sz w:val="22"/>
        </w:rPr>
        <w:t xml:space="preserve"> </w:t>
      </w:r>
      <w:r>
        <w:rPr>
          <w:rFonts w:ascii="Arial" w:hAnsi="Arial" w:cs="Arial"/>
          <w:sz w:val="22"/>
        </w:rPr>
        <w:t>embalaže (za sklope kjer je to zahtevano)</w:t>
      </w:r>
      <w:r w:rsidRPr="002444C5">
        <w:rPr>
          <w:rFonts w:ascii="Arial" w:hAnsi="Arial" w:cs="Arial"/>
          <w:sz w:val="22"/>
        </w:rPr>
        <w:t xml:space="preserve"> nima na zalogi mora naročniku ponuditi ustrezen nad</w:t>
      </w:r>
      <w:r>
        <w:rPr>
          <w:rFonts w:ascii="Arial" w:hAnsi="Arial" w:cs="Arial"/>
          <w:sz w:val="22"/>
        </w:rPr>
        <w:t>omestni artikel. Naročnik mora izvajalcu</w:t>
      </w:r>
      <w:r w:rsidRPr="002444C5">
        <w:rPr>
          <w:rFonts w:ascii="Arial" w:hAnsi="Arial" w:cs="Arial"/>
          <w:sz w:val="22"/>
        </w:rPr>
        <w:t xml:space="preserve"> sporočiti ali nadomestni artikel sprejema.</w:t>
      </w:r>
    </w:p>
    <w:p w14:paraId="7007CA7B" w14:textId="77777777" w:rsidR="00050F96" w:rsidRPr="002444C5" w:rsidRDefault="00050F96" w:rsidP="00050F96">
      <w:pPr>
        <w:widowControl w:val="0"/>
        <w:jc w:val="both"/>
        <w:rPr>
          <w:rFonts w:ascii="Arial" w:hAnsi="Arial" w:cs="Arial"/>
          <w:sz w:val="22"/>
        </w:rPr>
      </w:pPr>
    </w:p>
    <w:p w14:paraId="75EFD6A8" w14:textId="646EE8AB" w:rsidR="00050F96" w:rsidRDefault="00050F96" w:rsidP="00050F96">
      <w:pPr>
        <w:widowControl w:val="0"/>
        <w:jc w:val="both"/>
        <w:rPr>
          <w:rFonts w:ascii="Arial" w:hAnsi="Arial" w:cs="Arial"/>
          <w:sz w:val="22"/>
        </w:rPr>
      </w:pPr>
      <w:r w:rsidRPr="002444C5">
        <w:rPr>
          <w:rFonts w:ascii="Arial" w:hAnsi="Arial" w:cs="Arial"/>
          <w:sz w:val="22"/>
        </w:rPr>
        <w:t xml:space="preserve">Naročnik lahko v primeru, da ponujeni nadomestni artikel ni ustrezen, na stroške </w:t>
      </w:r>
      <w:r>
        <w:rPr>
          <w:rFonts w:ascii="Arial" w:hAnsi="Arial" w:cs="Arial"/>
          <w:sz w:val="22"/>
        </w:rPr>
        <w:t>izvajalca</w:t>
      </w:r>
      <w:r w:rsidRPr="002444C5">
        <w:rPr>
          <w:rFonts w:ascii="Arial" w:hAnsi="Arial" w:cs="Arial"/>
          <w:sz w:val="22"/>
        </w:rPr>
        <w:t xml:space="preserve"> naročeni artikel naroča pri drugem dobavitelju na trgu</w:t>
      </w:r>
      <w:r w:rsidR="00F6440C">
        <w:rPr>
          <w:rFonts w:ascii="Arial" w:hAnsi="Arial" w:cs="Arial"/>
          <w:sz w:val="22"/>
        </w:rPr>
        <w:t>-izvede kritni kup</w:t>
      </w:r>
      <w:r w:rsidRPr="002444C5">
        <w:rPr>
          <w:rFonts w:ascii="Arial" w:hAnsi="Arial" w:cs="Arial"/>
          <w:sz w:val="22"/>
        </w:rPr>
        <w:t>.</w:t>
      </w:r>
    </w:p>
    <w:p w14:paraId="593FB9D1" w14:textId="01EF67BE" w:rsidR="00050F96" w:rsidRPr="00050F96" w:rsidRDefault="00050F96" w:rsidP="00050F96">
      <w:pPr>
        <w:widowControl w:val="0"/>
        <w:autoSpaceDE w:val="0"/>
        <w:autoSpaceDN w:val="0"/>
        <w:adjustRightInd w:val="0"/>
        <w:spacing w:line="276" w:lineRule="auto"/>
        <w:rPr>
          <w:rFonts w:ascii="Arial" w:hAnsi="Arial" w:cs="Arial"/>
          <w:b/>
          <w:sz w:val="22"/>
        </w:rPr>
      </w:pPr>
    </w:p>
    <w:p w14:paraId="7B31BABC" w14:textId="39B5CA96" w:rsidR="004B0F5C" w:rsidRDefault="00050F96" w:rsidP="00050F96">
      <w:pPr>
        <w:widowControl w:val="0"/>
        <w:autoSpaceDE w:val="0"/>
        <w:autoSpaceDN w:val="0"/>
        <w:adjustRightInd w:val="0"/>
        <w:spacing w:line="276" w:lineRule="auto"/>
        <w:jc w:val="both"/>
        <w:rPr>
          <w:rFonts w:ascii="Arial" w:hAnsi="Arial" w:cs="Arial"/>
          <w:sz w:val="22"/>
        </w:rPr>
      </w:pPr>
      <w:r w:rsidRPr="00050F96">
        <w:rPr>
          <w:rFonts w:ascii="Arial" w:hAnsi="Arial" w:cs="Arial"/>
          <w:sz w:val="22"/>
        </w:rPr>
        <w:t xml:space="preserve">Izvajalec bo, v primeru, da pride v času izvajanja sporazuma do zamenjave blaga-embalaže, za katerega ima sklenjen sporazum (prenehanje proizvodnje, …..) pred pričetkom dobave novega blaga, naročniku predložil razloge za zamenjavo blaga in dokazila, da je novi artikel </w:t>
      </w:r>
      <w:r w:rsidRPr="00050F96">
        <w:rPr>
          <w:rFonts w:ascii="Arial" w:hAnsi="Arial" w:cs="Arial"/>
          <w:sz w:val="22"/>
        </w:rPr>
        <w:lastRenderedPageBreak/>
        <w:t>kakovostno in funkcionalno enakovreden prejšnjemu ter od naročnika pridobil pisno soglasje za zamenjavo artikla, po enaki ali nižji ceni.</w:t>
      </w:r>
    </w:p>
    <w:p w14:paraId="0E29B882" w14:textId="77777777" w:rsidR="00730670" w:rsidRPr="00050F96" w:rsidRDefault="00730670" w:rsidP="00050F96">
      <w:pPr>
        <w:widowControl w:val="0"/>
        <w:autoSpaceDE w:val="0"/>
        <w:autoSpaceDN w:val="0"/>
        <w:adjustRightInd w:val="0"/>
        <w:spacing w:line="276" w:lineRule="auto"/>
        <w:jc w:val="both"/>
        <w:rPr>
          <w:rFonts w:ascii="Arial" w:hAnsi="Arial" w:cs="Arial"/>
          <w:sz w:val="22"/>
        </w:rPr>
      </w:pPr>
    </w:p>
    <w:p w14:paraId="20A440F0" w14:textId="501A392C" w:rsidR="004B0F5C"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w:t>
      </w:r>
      <w:r w:rsidR="004B0F5C" w:rsidRPr="004B0F5C">
        <w:rPr>
          <w:rFonts w:ascii="Arial" w:hAnsi="Arial" w:cs="Arial"/>
          <w:b/>
          <w:sz w:val="22"/>
        </w:rPr>
        <w:t>len</w:t>
      </w:r>
    </w:p>
    <w:p w14:paraId="19101BBD" w14:textId="77777777" w:rsidR="00730670" w:rsidRDefault="00730670" w:rsidP="00730670">
      <w:pPr>
        <w:widowControl w:val="0"/>
        <w:autoSpaceDE w:val="0"/>
        <w:autoSpaceDN w:val="0"/>
        <w:adjustRightInd w:val="0"/>
        <w:spacing w:line="276" w:lineRule="auto"/>
        <w:ind w:left="720"/>
        <w:rPr>
          <w:rFonts w:ascii="Arial" w:hAnsi="Arial" w:cs="Arial"/>
          <w:b/>
          <w:sz w:val="22"/>
        </w:rPr>
      </w:pPr>
    </w:p>
    <w:p w14:paraId="3EFEACA0" w14:textId="5A032B6F" w:rsidR="008F3EBA" w:rsidRDefault="008F3EBA" w:rsidP="008F3EBA">
      <w:pPr>
        <w:autoSpaceDE w:val="0"/>
        <w:contextualSpacing/>
        <w:jc w:val="both"/>
      </w:pPr>
      <w:r>
        <w:rPr>
          <w:rFonts w:ascii="Arial" w:eastAsia="SimSun" w:hAnsi="Arial" w:cs="Arial"/>
          <w:bCs/>
          <w:sz w:val="22"/>
          <w:lang w:eastAsia="sl-SI"/>
        </w:rPr>
        <w:t>Naročnik izvajalec se dogovorita, da bo naročnik v času trajanja tega okvirnega sporazuma, v primeru potrebe, od izvajalca na osnovi ponudbe, kupoval tudi drugo istovrstno blago, na način in po določilih, dogovorjenih v okvirnem sporazumu.</w:t>
      </w:r>
    </w:p>
    <w:p w14:paraId="4B3146F9" w14:textId="77777777" w:rsidR="008F3EBA" w:rsidRDefault="008F3EBA" w:rsidP="008F3EBA">
      <w:pPr>
        <w:autoSpaceDE w:val="0"/>
        <w:contextualSpacing/>
        <w:jc w:val="both"/>
        <w:rPr>
          <w:rFonts w:ascii="Arial" w:eastAsia="SimSun" w:hAnsi="Arial" w:cs="Arial"/>
          <w:bCs/>
          <w:sz w:val="22"/>
          <w:lang w:eastAsia="sl-SI"/>
        </w:rPr>
      </w:pPr>
    </w:p>
    <w:p w14:paraId="3C7C97EC" w14:textId="18D63984" w:rsidR="008F3EBA" w:rsidRDefault="008F3EBA" w:rsidP="008F3EBA">
      <w:pPr>
        <w:autoSpaceDE w:val="0"/>
        <w:contextualSpacing/>
        <w:jc w:val="both"/>
      </w:pPr>
      <w:r>
        <w:rPr>
          <w:rFonts w:ascii="Arial" w:eastAsia="SimSun" w:hAnsi="Arial" w:cs="Arial"/>
          <w:bCs/>
          <w:sz w:val="22"/>
          <w:lang w:eastAsia="sl-SI"/>
        </w:rPr>
        <w:t>izvajalec za to blago zaračuna ceno po svojem ceniku, ki ga je izbrani izvajalec na zahtevo naročnika dolžan posredovati v elektronski obliki.</w:t>
      </w:r>
    </w:p>
    <w:p w14:paraId="12DD0DEE" w14:textId="77777777" w:rsidR="008F3EBA" w:rsidRDefault="008F3EBA" w:rsidP="008F3EBA">
      <w:pPr>
        <w:autoSpaceDE w:val="0"/>
        <w:contextualSpacing/>
        <w:jc w:val="both"/>
        <w:rPr>
          <w:rFonts w:ascii="Arial" w:eastAsia="SimSun" w:hAnsi="Arial" w:cs="Arial"/>
          <w:bCs/>
          <w:sz w:val="22"/>
          <w:lang w:eastAsia="sl-SI"/>
        </w:rPr>
      </w:pPr>
    </w:p>
    <w:p w14:paraId="456C2B18" w14:textId="77777777" w:rsidR="008F3EBA" w:rsidRDefault="008F3EBA" w:rsidP="008F3EBA">
      <w:pPr>
        <w:autoSpaceDE w:val="0"/>
        <w:contextualSpacing/>
        <w:jc w:val="both"/>
      </w:pPr>
      <w:r>
        <w:rPr>
          <w:rFonts w:ascii="Arial" w:eastAsia="SimSun" w:hAnsi="Arial" w:cs="Arial"/>
          <w:bCs/>
          <w:sz w:val="22"/>
          <w:lang w:eastAsia="sl-SI"/>
        </w:rPr>
        <w:t>Naročnik si pridržuje pravico spreminjati oz. dopolnjevati seznam razpisanega blaga v obdobju veljavnosti okvirnega sporazuma v kolikor nastane potreba po dodatnem istovrstnem blagu oz. pride na trg novo istovrstno blago. V tem primeru lahko naročnik, stranko okvirnega sporazuma kadarkoli pozove, da za to blago predloži cene oz. popuste.</w:t>
      </w:r>
    </w:p>
    <w:p w14:paraId="661814FA" w14:textId="77777777" w:rsidR="00050F96" w:rsidRDefault="00050F96" w:rsidP="00050F96">
      <w:pPr>
        <w:widowControl w:val="0"/>
        <w:autoSpaceDE w:val="0"/>
        <w:autoSpaceDN w:val="0"/>
        <w:adjustRightInd w:val="0"/>
        <w:spacing w:line="276" w:lineRule="auto"/>
        <w:ind w:left="720"/>
        <w:rPr>
          <w:rFonts w:ascii="Arial" w:hAnsi="Arial" w:cs="Arial"/>
          <w:b/>
          <w:sz w:val="22"/>
        </w:rPr>
      </w:pPr>
    </w:p>
    <w:p w14:paraId="49C3EEC5" w14:textId="2C263F6F" w:rsidR="00050F96"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059E09BD" w14:textId="77777777" w:rsidR="004B0F5C" w:rsidRDefault="004B0F5C" w:rsidP="008148D1">
      <w:pPr>
        <w:widowControl w:val="0"/>
        <w:autoSpaceDE w:val="0"/>
        <w:autoSpaceDN w:val="0"/>
        <w:adjustRightInd w:val="0"/>
        <w:spacing w:line="276" w:lineRule="auto"/>
        <w:rPr>
          <w:rFonts w:ascii="Arial" w:hAnsi="Arial" w:cs="Arial"/>
          <w:b/>
          <w:sz w:val="22"/>
        </w:rPr>
      </w:pPr>
    </w:p>
    <w:p w14:paraId="5A9B0847"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se </w:t>
      </w:r>
      <w:r w:rsidRPr="00015C8A">
        <w:rPr>
          <w:rFonts w:ascii="Arial" w:hAnsi="Arial" w:cs="Arial"/>
          <w:sz w:val="22"/>
        </w:rPr>
        <w:t>z</w:t>
      </w:r>
      <w:r>
        <w:rPr>
          <w:rFonts w:ascii="Arial" w:hAnsi="Arial" w:cs="Arial"/>
          <w:sz w:val="22"/>
        </w:rPr>
        <w:t>aveže, da bo izvajal z</w:t>
      </w:r>
      <w:r w:rsidRPr="00015C8A">
        <w:rPr>
          <w:rFonts w:ascii="Arial" w:hAnsi="Arial" w:cs="Arial"/>
          <w:sz w:val="22"/>
        </w:rPr>
        <w:t xml:space="preserve">biranje odpadkov </w:t>
      </w:r>
      <w:r>
        <w:rPr>
          <w:rFonts w:ascii="Arial" w:hAnsi="Arial" w:cs="Arial"/>
          <w:sz w:val="22"/>
        </w:rPr>
        <w:t>(</w:t>
      </w:r>
      <w:r w:rsidRPr="00971F11">
        <w:rPr>
          <w:rFonts w:ascii="Arial" w:hAnsi="Arial" w:cs="Arial"/>
          <w:sz w:val="22"/>
        </w:rPr>
        <w:t>zbiranje, prevoz, predelavo in odstranjevan</w:t>
      </w:r>
      <w:r>
        <w:rPr>
          <w:rFonts w:ascii="Arial" w:hAnsi="Arial" w:cs="Arial"/>
          <w:sz w:val="22"/>
        </w:rPr>
        <w:t>je)</w:t>
      </w:r>
      <w:r w:rsidRPr="00015C8A">
        <w:rPr>
          <w:rFonts w:ascii="Arial" w:hAnsi="Arial" w:cs="Arial"/>
          <w:sz w:val="22"/>
        </w:rPr>
        <w:t xml:space="preserve"> brezhibno, kvalite</w:t>
      </w:r>
      <w:r>
        <w:rPr>
          <w:rFonts w:ascii="Arial" w:hAnsi="Arial" w:cs="Arial"/>
          <w:sz w:val="22"/>
        </w:rPr>
        <w:t xml:space="preserve">tno in strokovno ter v skladu </w:t>
      </w:r>
      <w:r w:rsidRPr="00015C8A">
        <w:rPr>
          <w:rFonts w:ascii="Arial" w:hAnsi="Arial" w:cs="Arial"/>
          <w:sz w:val="22"/>
        </w:rPr>
        <w:t xml:space="preserve"> z navodili naročnika in v skladu z veljavnimi zakonskimi in podzakonskimi predpisi za ravnanje z odpadki glede na vrsto odpadka</w:t>
      </w:r>
      <w:r>
        <w:rPr>
          <w:rFonts w:ascii="Arial" w:hAnsi="Arial" w:cs="Arial"/>
          <w:sz w:val="22"/>
        </w:rPr>
        <w:t>.</w:t>
      </w:r>
    </w:p>
    <w:p w14:paraId="089981A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040FD92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Pr="00971F11">
        <w:rPr>
          <w:rFonts w:ascii="Arial" w:hAnsi="Arial" w:cs="Arial"/>
          <w:sz w:val="22"/>
        </w:rPr>
        <w:t>mora imeti dovoljenje Ministrstva za okolje in prostor in Agencije Republike Slovenije za okolje (dovoljenje za zbiranje predmetnih odpadkov</w:t>
      </w:r>
      <w:r>
        <w:rPr>
          <w:rFonts w:ascii="Arial" w:hAnsi="Arial" w:cs="Arial"/>
          <w:sz w:val="22"/>
        </w:rPr>
        <w:t>)</w:t>
      </w:r>
      <w:r w:rsidRPr="00971F11">
        <w:rPr>
          <w:rFonts w:ascii="Arial" w:hAnsi="Arial" w:cs="Arial"/>
          <w:sz w:val="22"/>
        </w:rPr>
        <w:t xml:space="preserve"> in je vpisan v evidenco v skladu s predpisi, ki urejajo ravnanje z odpadki.</w:t>
      </w:r>
    </w:p>
    <w:p w14:paraId="6F0AA62D"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0695F39A" w14:textId="1CB29EC6"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971F11">
        <w:rPr>
          <w:rFonts w:ascii="Arial" w:hAnsi="Arial" w:cs="Arial"/>
          <w:sz w:val="22"/>
        </w:rPr>
        <w:t xml:space="preserve"> izvaja zbiranje odpadkov v skladu z </w:t>
      </w:r>
      <w:r w:rsidR="009330D6" w:rsidRPr="00C84085">
        <w:rPr>
          <w:rFonts w:ascii="Arial" w:eastAsia="Times New Roman" w:hAnsi="Arial" w:cs="Arial"/>
          <w:sz w:val="22"/>
          <w:lang w:eastAsia="sl-SI"/>
        </w:rPr>
        <w:t>Zakon</w:t>
      </w:r>
      <w:r w:rsidR="009330D6">
        <w:rPr>
          <w:rFonts w:ascii="Arial" w:eastAsia="Times New Roman" w:hAnsi="Arial" w:cs="Arial"/>
          <w:sz w:val="22"/>
          <w:lang w:eastAsia="sl-SI"/>
        </w:rPr>
        <w:t>om</w:t>
      </w:r>
      <w:r w:rsidR="009330D6" w:rsidRPr="00C84085">
        <w:rPr>
          <w:rFonts w:ascii="Arial" w:eastAsia="Times New Roman" w:hAnsi="Arial" w:cs="Arial"/>
          <w:sz w:val="22"/>
          <w:lang w:eastAsia="sl-SI"/>
        </w:rPr>
        <w:t xml:space="preserve"> o varstvu okolja (Uradni list RS, št. 39/06 – uradno prečiščeno besedilo, 49/06 – ZMetD, 66/06 – odl. US, 33/07 – ZPNačrt, 57/08 – ZFO-1A, 70/08, 108/09, 108/09 – ZPNačrt-A, 48/12, 57/12, 92/13, 56/15, 102/15, 30/16, 61/17 – GZ, 21/18 – ZNOrg, 84/18 </w:t>
      </w:r>
      <w:r w:rsidR="009330D6">
        <w:rPr>
          <w:rFonts w:ascii="Arial" w:eastAsia="Times New Roman" w:hAnsi="Arial" w:cs="Arial"/>
          <w:sz w:val="22"/>
          <w:lang w:eastAsia="sl-SI"/>
        </w:rPr>
        <w:t xml:space="preserve">– ZIURKOE in 158/20 </w:t>
      </w:r>
      <w:r w:rsidR="009330D6" w:rsidRPr="001B5AE2">
        <w:rPr>
          <w:rFonts w:ascii="Arial" w:eastAsia="Times New Roman" w:hAnsi="Arial" w:cs="Arial"/>
          <w:sz w:val="22"/>
          <w:lang w:eastAsia="sl-SI"/>
        </w:rPr>
        <w:t>s kasnejšimi spremembami in dopolnitvami)</w:t>
      </w:r>
      <w:r w:rsidR="009330D6" w:rsidRPr="004164B2">
        <w:rPr>
          <w:rFonts w:ascii="Arial" w:eastAsia="Times New Roman" w:hAnsi="Arial" w:cs="Arial"/>
          <w:sz w:val="22"/>
          <w:lang w:eastAsia="sl-SI"/>
        </w:rPr>
        <w:t>, skladno z Uredbo o odpadk</w:t>
      </w:r>
      <w:r w:rsidR="009330D6">
        <w:rPr>
          <w:rFonts w:ascii="Arial" w:eastAsia="Times New Roman" w:hAnsi="Arial" w:cs="Arial"/>
          <w:sz w:val="22"/>
          <w:lang w:eastAsia="sl-SI"/>
        </w:rPr>
        <w:t>ih (Uradni list RS, št. 37/15,</w:t>
      </w:r>
      <w:r w:rsidR="009330D6" w:rsidRPr="004164B2">
        <w:rPr>
          <w:rFonts w:ascii="Arial" w:eastAsia="Times New Roman" w:hAnsi="Arial" w:cs="Arial"/>
          <w:sz w:val="22"/>
          <w:lang w:eastAsia="sl-SI"/>
        </w:rPr>
        <w:t xml:space="preserve"> 69/15 </w:t>
      </w:r>
      <w:r w:rsidR="009330D6">
        <w:rPr>
          <w:rFonts w:ascii="Arial" w:eastAsia="Times New Roman" w:hAnsi="Arial" w:cs="Arial"/>
          <w:sz w:val="22"/>
          <w:lang w:eastAsia="sl-SI"/>
        </w:rPr>
        <w:t xml:space="preserve">in 129/20 </w:t>
      </w:r>
      <w:r w:rsidR="009330D6"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(Ur.l. RS, št. 89/2008 s kasnejšimi spremembami in dopolnitvami)</w:t>
      </w:r>
      <w:r w:rsidRPr="00971F11">
        <w:rPr>
          <w:rFonts w:ascii="Arial" w:hAnsi="Arial" w:cs="Arial"/>
          <w:sz w:val="22"/>
        </w:rPr>
        <w:t xml:space="preserve"> ter v skladu s tehničnimi, strokovnimi in ostalimi zahtevami naročnika.</w:t>
      </w:r>
    </w:p>
    <w:p w14:paraId="3769229D" w14:textId="0E7EF492"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286E020B" w14:textId="42406A5C" w:rsidR="00730670" w:rsidRDefault="008148D1" w:rsidP="008148D1">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Obdelava odpadkov se ne sme vršiti v / na prostorih naročnika.</w:t>
      </w:r>
    </w:p>
    <w:p w14:paraId="3C3D178D" w14:textId="77777777" w:rsidR="004459E2" w:rsidRDefault="004459E2" w:rsidP="008148D1">
      <w:pPr>
        <w:widowControl w:val="0"/>
        <w:autoSpaceDE w:val="0"/>
        <w:autoSpaceDN w:val="0"/>
        <w:adjustRightInd w:val="0"/>
        <w:spacing w:line="276" w:lineRule="auto"/>
        <w:jc w:val="both"/>
        <w:rPr>
          <w:rFonts w:ascii="Arial" w:hAnsi="Arial" w:cs="Arial"/>
          <w:sz w:val="22"/>
        </w:rPr>
      </w:pPr>
    </w:p>
    <w:p w14:paraId="75F06698" w14:textId="77777777" w:rsidR="008148D1"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229CD353" w14:textId="77777777" w:rsidR="008148D1" w:rsidRDefault="008148D1" w:rsidP="008148D1">
      <w:pPr>
        <w:widowControl w:val="0"/>
        <w:autoSpaceDE w:val="0"/>
        <w:autoSpaceDN w:val="0"/>
        <w:adjustRightInd w:val="0"/>
        <w:spacing w:line="276" w:lineRule="auto"/>
        <w:jc w:val="both"/>
        <w:rPr>
          <w:rFonts w:ascii="Arial" w:hAnsi="Arial" w:cs="Arial"/>
          <w:sz w:val="22"/>
        </w:rPr>
      </w:pPr>
    </w:p>
    <w:p w14:paraId="13EB6B13"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za prevzete odpadke zagotoviti predelavo ali odstranjevanje. </w:t>
      </w:r>
    </w:p>
    <w:p w14:paraId="4977817B"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4617EC8" w14:textId="0EBD5BAF"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naročniku ponuditi opremo in naprave za pravilno razvrščanje in predhodno skladiščenje odpadkov za nadaljnjo obdelavo oziroma oddajo v kolikor ga naročnik pozove</w:t>
      </w:r>
      <w:r>
        <w:rPr>
          <w:rFonts w:ascii="Arial" w:hAnsi="Arial" w:cs="Arial"/>
          <w:sz w:val="22"/>
        </w:rPr>
        <w:t xml:space="preserve"> oziroma skladno z zahtevami</w:t>
      </w:r>
      <w:r w:rsidRPr="00F03D7C">
        <w:rPr>
          <w:rFonts w:ascii="Arial" w:hAnsi="Arial" w:cs="Arial"/>
          <w:sz w:val="22"/>
        </w:rPr>
        <w:t xml:space="preserve"> </w:t>
      </w:r>
      <w:r>
        <w:rPr>
          <w:rFonts w:ascii="Arial" w:hAnsi="Arial" w:cs="Arial"/>
          <w:sz w:val="22"/>
        </w:rPr>
        <w:t>v poglavju 3. Tehnične, strokovne in ostale zahteve naročnika.</w:t>
      </w:r>
    </w:p>
    <w:p w14:paraId="6B49884F" w14:textId="752910C1"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bo </w:t>
      </w:r>
      <w:r w:rsidRPr="00526641">
        <w:rPr>
          <w:rFonts w:ascii="Arial" w:hAnsi="Arial" w:cs="Arial"/>
          <w:sz w:val="22"/>
        </w:rPr>
        <w:t>zagotavljal ustrezne zabojnike s certifikatom ADR oz. drugim ustrezn</w:t>
      </w:r>
      <w:r>
        <w:rPr>
          <w:rFonts w:ascii="Arial" w:hAnsi="Arial" w:cs="Arial"/>
          <w:sz w:val="22"/>
        </w:rPr>
        <w:t xml:space="preserve">im ekvivalentnim certifikatom, skladne z veljavno zakonodajo in vsemi zahtevami naročnika iz </w:t>
      </w:r>
      <w:r>
        <w:rPr>
          <w:rFonts w:ascii="Arial" w:hAnsi="Arial" w:cs="Arial"/>
          <w:sz w:val="22"/>
        </w:rPr>
        <w:lastRenderedPageBreak/>
        <w:t xml:space="preserve">dokumentacije v zvezi z oddajo javnega naročila oziroma stalno postavitev ali glede na zahteve naročnika občasno postavitev kontejnerjev in ostale embalaže. </w:t>
      </w:r>
    </w:p>
    <w:p w14:paraId="032FCEC6" w14:textId="7504DBE0" w:rsidR="00AF386D" w:rsidRDefault="00AF386D" w:rsidP="008148D1">
      <w:pPr>
        <w:widowControl w:val="0"/>
        <w:autoSpaceDE w:val="0"/>
        <w:autoSpaceDN w:val="0"/>
        <w:adjustRightInd w:val="0"/>
        <w:spacing w:line="276" w:lineRule="auto"/>
        <w:jc w:val="both"/>
        <w:rPr>
          <w:rFonts w:ascii="Arial" w:hAnsi="Arial" w:cs="Arial"/>
          <w:sz w:val="22"/>
        </w:rPr>
      </w:pPr>
    </w:p>
    <w:p w14:paraId="56741856" w14:textId="56760F00" w:rsidR="00AF386D" w:rsidRPr="00AF386D" w:rsidRDefault="00AF386D" w:rsidP="003E76C7">
      <w:pPr>
        <w:widowControl w:val="0"/>
        <w:numPr>
          <w:ilvl w:val="0"/>
          <w:numId w:val="9"/>
        </w:numPr>
        <w:autoSpaceDE w:val="0"/>
        <w:autoSpaceDN w:val="0"/>
        <w:adjustRightInd w:val="0"/>
        <w:spacing w:line="276" w:lineRule="auto"/>
        <w:jc w:val="center"/>
        <w:rPr>
          <w:rFonts w:ascii="Arial" w:hAnsi="Arial" w:cs="Arial"/>
          <w:b/>
          <w:sz w:val="22"/>
        </w:rPr>
      </w:pPr>
      <w:r w:rsidRPr="00AF386D">
        <w:rPr>
          <w:rFonts w:ascii="Arial" w:hAnsi="Arial" w:cs="Arial"/>
          <w:b/>
          <w:sz w:val="22"/>
        </w:rPr>
        <w:t>člen</w:t>
      </w:r>
    </w:p>
    <w:p w14:paraId="7EFF2DBD" w14:textId="77777777" w:rsidR="008148D1" w:rsidRDefault="008148D1" w:rsidP="008148D1">
      <w:pPr>
        <w:jc w:val="both"/>
        <w:rPr>
          <w:rFonts w:ascii="Arial" w:eastAsia="Times New Roman" w:hAnsi="Arial" w:cs="Arial"/>
          <w:sz w:val="22"/>
          <w:lang w:eastAsia="sl-SI"/>
        </w:rPr>
      </w:pPr>
    </w:p>
    <w:p w14:paraId="1E8AB35C" w14:textId="78204434" w:rsidR="008148D1" w:rsidRPr="0051237F"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Izvajalec</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4A0F8219" w14:textId="77777777" w:rsidR="008148D1" w:rsidRPr="0051237F" w:rsidRDefault="008148D1" w:rsidP="008148D1">
      <w:pPr>
        <w:jc w:val="both"/>
        <w:rPr>
          <w:rFonts w:ascii="Arial" w:eastAsia="Times New Roman" w:hAnsi="Arial" w:cs="Arial"/>
          <w:sz w:val="22"/>
          <w:lang w:eastAsia="sl-SI"/>
        </w:rPr>
      </w:pPr>
    </w:p>
    <w:p w14:paraId="4FFEE354" w14:textId="77777777" w:rsidR="008148D1" w:rsidRPr="00244B96"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 xml:space="preserve">Izvajalec </w:t>
      </w:r>
      <w:r w:rsidRPr="0051237F">
        <w:rPr>
          <w:rFonts w:ascii="Arial" w:eastAsia="Times New Roman" w:hAnsi="Arial" w:cs="Arial"/>
          <w:sz w:val="22"/>
          <w:lang w:eastAsia="sl-SI"/>
        </w:rPr>
        <w:t>mora opravljat prevzem in prevoz odpadkov v skladu s prevozi o</w:t>
      </w:r>
      <w:r>
        <w:rPr>
          <w:rFonts w:ascii="Arial" w:eastAsia="Times New Roman" w:hAnsi="Arial" w:cs="Arial"/>
          <w:sz w:val="22"/>
          <w:lang w:eastAsia="sl-SI"/>
        </w:rPr>
        <w:t xml:space="preserve"> nevarnih snoveh (velja za določene vrste odpadkov).</w:t>
      </w:r>
    </w:p>
    <w:p w14:paraId="0063FD17" w14:textId="77777777" w:rsidR="008148D1" w:rsidRPr="00A946A7"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1553C18D" w14:textId="346156AA"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934F538" w14:textId="77777777" w:rsidR="008148D1"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Sprotni izpis evidenčnih listov izvaja izvajalec (izstavljeno bo pooblastilo). Izvajalec mora ob izstavitvi računa dodati evidenčne liste izpisane iz informacijskega sistema IS o ravnanju z odpadki</w:t>
      </w:r>
      <w:r>
        <w:rPr>
          <w:rFonts w:ascii="Arial" w:hAnsi="Arial" w:cs="Arial"/>
          <w:sz w:val="22"/>
        </w:rPr>
        <w:t>.</w:t>
      </w:r>
      <w:r w:rsidRPr="003723E9">
        <w:t xml:space="preserve"> </w:t>
      </w:r>
      <w:r w:rsidRPr="003723E9">
        <w:rPr>
          <w:rFonts w:ascii="Arial" w:hAnsi="Arial" w:cs="Arial"/>
          <w:sz w:val="22"/>
        </w:rPr>
        <w:t>Ob vsakem evidenčnem listu mora biti priložen tehtalni listek.</w:t>
      </w:r>
    </w:p>
    <w:p w14:paraId="0FB04BA0"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7951EA46"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Ob oddaji odpadka in potrditvi evidenčnega lista postane izvajalec lastnik odpadka. Za prevzeto količino odpadka poroča s pooblastilom naročnika na Agencijo RS za okolje za vsak posamezen prevzem in za pravilno poročanje tudi odgovarja.</w:t>
      </w:r>
    </w:p>
    <w:p w14:paraId="27870412" w14:textId="77F23010" w:rsidR="00AD588D" w:rsidRDefault="00AD588D" w:rsidP="00BC0686">
      <w:pPr>
        <w:widowControl w:val="0"/>
        <w:autoSpaceDE w:val="0"/>
        <w:autoSpaceDN w:val="0"/>
        <w:adjustRightInd w:val="0"/>
        <w:spacing w:line="276" w:lineRule="auto"/>
        <w:jc w:val="both"/>
        <w:rPr>
          <w:rFonts w:ascii="Arial" w:hAnsi="Arial" w:cs="Arial"/>
          <w:sz w:val="22"/>
        </w:rPr>
      </w:pPr>
    </w:p>
    <w:p w14:paraId="01B3EE2D" w14:textId="40546BB1" w:rsidR="00086DE3" w:rsidRDefault="00F26232" w:rsidP="0068259E">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V</w:t>
      </w:r>
      <w:r w:rsidR="00A744B2">
        <w:rPr>
          <w:rFonts w:ascii="Arial" w:eastAsia="SimSun" w:hAnsi="Arial" w:cs="Arial"/>
          <w:b/>
          <w:bCs/>
          <w:sz w:val="22"/>
          <w:lang w:eastAsia="sl-SI"/>
        </w:rPr>
        <w:t>I</w:t>
      </w:r>
      <w:r>
        <w:rPr>
          <w:rFonts w:ascii="Arial" w:eastAsia="SimSun" w:hAnsi="Arial" w:cs="Arial"/>
          <w:b/>
          <w:bCs/>
          <w:sz w:val="22"/>
          <w:lang w:eastAsia="sl-SI"/>
        </w:rPr>
        <w:t xml:space="preserve">. </w:t>
      </w:r>
      <w:r w:rsidR="002E46D9" w:rsidRPr="002E46D9">
        <w:rPr>
          <w:rFonts w:ascii="Arial" w:eastAsia="SimSun" w:hAnsi="Arial" w:cs="Arial"/>
          <w:b/>
          <w:bCs/>
          <w:sz w:val="22"/>
          <w:lang w:eastAsia="sl-SI"/>
        </w:rPr>
        <w:t>OBVEZNOSTI POGODBENIH STRANK</w:t>
      </w:r>
    </w:p>
    <w:p w14:paraId="3C54CE78" w14:textId="77777777" w:rsidR="00863303" w:rsidRDefault="00863303" w:rsidP="0068259E">
      <w:pPr>
        <w:autoSpaceDE w:val="0"/>
        <w:autoSpaceDN w:val="0"/>
        <w:adjustRightInd w:val="0"/>
        <w:spacing w:line="276" w:lineRule="auto"/>
        <w:jc w:val="both"/>
        <w:rPr>
          <w:rFonts w:ascii="Arial" w:eastAsia="SimSun" w:hAnsi="Arial" w:cs="Arial"/>
          <w:b/>
          <w:bCs/>
          <w:sz w:val="22"/>
          <w:lang w:eastAsia="sl-SI"/>
        </w:rPr>
      </w:pPr>
    </w:p>
    <w:p w14:paraId="6EC4DA55" w14:textId="77777777" w:rsidR="0068259E" w:rsidRDefault="0068259E" w:rsidP="003E76C7">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383E4BE0" w14:textId="77777777" w:rsidR="00863303" w:rsidRPr="00863303" w:rsidRDefault="00863303" w:rsidP="00863303">
      <w:pPr>
        <w:keepLines/>
        <w:widowControl w:val="0"/>
        <w:rPr>
          <w:rFonts w:ascii="Arial" w:hAnsi="Arial" w:cs="Arial"/>
          <w:sz w:val="22"/>
          <w:u w:val="single"/>
        </w:rPr>
      </w:pPr>
      <w:r w:rsidRPr="00863303">
        <w:rPr>
          <w:rFonts w:ascii="Arial" w:hAnsi="Arial" w:cs="Arial"/>
          <w:sz w:val="22"/>
          <w:u w:val="single"/>
        </w:rPr>
        <w:t>Naročnik se obvezuje, da bo:</w:t>
      </w:r>
    </w:p>
    <w:p w14:paraId="48F1A737" w14:textId="77777777" w:rsidR="00863303" w:rsidRPr="00863303" w:rsidRDefault="00863303" w:rsidP="00863303">
      <w:pPr>
        <w:keepLines/>
        <w:widowControl w:val="0"/>
        <w:rPr>
          <w:rFonts w:ascii="Arial" w:hAnsi="Arial" w:cs="Arial"/>
          <w:sz w:val="22"/>
        </w:rPr>
      </w:pPr>
    </w:p>
    <w:p w14:paraId="37B1766A" w14:textId="5D4E92A6" w:rsidR="004B593D" w:rsidRPr="00A24520" w:rsidRDefault="00863303"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izpolnjeval vse predvidene obveznosti v rokih in na predviden način;</w:t>
      </w:r>
    </w:p>
    <w:p w14:paraId="0A330A1C" w14:textId="77777777" w:rsidR="004B593D" w:rsidRPr="00A24520" w:rsidRDefault="00863303"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zagotovil razpoložljivost potrebnih človeških, informacijskih in finančnih virov;</w:t>
      </w:r>
    </w:p>
    <w:p w14:paraId="2A5CD468" w14:textId="186E2079" w:rsidR="004B593D"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zagotovil sodelovanje oseb, ki bodo v stiku z izvajalcem;</w:t>
      </w:r>
    </w:p>
    <w:p w14:paraId="7688044F" w14:textId="1B3C18C5" w:rsidR="00D0799E" w:rsidRPr="00A24520" w:rsidRDefault="00131E02"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izvajalca</w:t>
      </w:r>
      <w:r w:rsidR="00863303" w:rsidRPr="00A24520">
        <w:rPr>
          <w:rFonts w:ascii="Arial" w:hAnsi="Arial" w:cs="Arial"/>
          <w:sz w:val="22"/>
        </w:rPr>
        <w:t xml:space="preserve"> seznanil z dejstvi in okoliščinami, ki bi lahko vplivale na vsebino, izvedbo, možnost, dopustnost ali druge pomembne okoliščine predvidenega posla;</w:t>
      </w:r>
    </w:p>
    <w:p w14:paraId="03D65B88" w14:textId="77777777" w:rsidR="00D0799E" w:rsidRPr="00A24520" w:rsidRDefault="00D0799E"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odpadke zbiral v skladu z veljavno zakonodajo v Republiki Sloveniji;</w:t>
      </w:r>
    </w:p>
    <w:p w14:paraId="3B221493" w14:textId="60A1A545" w:rsidR="00D0799E" w:rsidRPr="00A24520" w:rsidRDefault="00D0799E"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pooblastil izvajalca za podpisovanje elektronskega evidenčnega lista; (pooblastilo pripravi izvajalec)</w:t>
      </w:r>
    </w:p>
    <w:p w14:paraId="033BBF40" w14:textId="77777777" w:rsidR="004B593D"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zagotovil izvajalcu, da bo  lahko varno prevzemal odpadke v zbiralnici odpadkov;</w:t>
      </w:r>
    </w:p>
    <w:p w14:paraId="3EA1B44D" w14:textId="77777777" w:rsidR="004B593D"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naročene zabojnike v celoti prevzel na podlagi dobavnice;</w:t>
      </w:r>
    </w:p>
    <w:p w14:paraId="05AE894A" w14:textId="77777777" w:rsidR="0022244A"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omogočil izvajalcu dostop do zbirnih</w:t>
      </w:r>
      <w:r w:rsidR="0022244A" w:rsidRPr="00A24520">
        <w:rPr>
          <w:rFonts w:ascii="Arial" w:hAnsi="Arial" w:cs="Arial"/>
          <w:sz w:val="22"/>
        </w:rPr>
        <w:t>/odjemnih</w:t>
      </w:r>
      <w:r w:rsidRPr="00A24520">
        <w:rPr>
          <w:rFonts w:ascii="Arial" w:hAnsi="Arial" w:cs="Arial"/>
          <w:sz w:val="22"/>
        </w:rPr>
        <w:t xml:space="preserve"> mest odpadkov;</w:t>
      </w:r>
    </w:p>
    <w:p w14:paraId="2149898B" w14:textId="77777777" w:rsidR="00D0799E" w:rsidRPr="00A24520" w:rsidRDefault="0022244A"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izvajalca sproti obveščal o predvidenih količinah odpadkov;</w:t>
      </w:r>
    </w:p>
    <w:p w14:paraId="51464315" w14:textId="17DF35AD" w:rsidR="00BC0686" w:rsidRPr="00A24520" w:rsidRDefault="00863303"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plačeval pravilno in kakovostno ustrezno izvedene storitve in dobave na podlagi tega okvirnega sporazuma, v dogovorjenih rokih</w:t>
      </w:r>
      <w:r w:rsidR="000B2C73" w:rsidRPr="00A24520">
        <w:rPr>
          <w:rFonts w:ascii="Arial" w:hAnsi="Arial" w:cs="Arial"/>
          <w:sz w:val="22"/>
        </w:rPr>
        <w:t>.</w:t>
      </w:r>
      <w:r w:rsidR="00BC0686" w:rsidRPr="00A24520">
        <w:rPr>
          <w:rFonts w:ascii="Arial" w:hAnsi="Arial" w:cs="Arial"/>
          <w:sz w:val="22"/>
        </w:rPr>
        <w:t xml:space="preserve"> </w:t>
      </w:r>
    </w:p>
    <w:p w14:paraId="518A4073" w14:textId="77777777" w:rsidR="004B593D" w:rsidRPr="00863303" w:rsidRDefault="004B593D" w:rsidP="0048607B">
      <w:pPr>
        <w:keepLines/>
        <w:widowControl w:val="0"/>
        <w:suppressAutoHyphens/>
        <w:spacing w:line="276" w:lineRule="auto"/>
        <w:jc w:val="both"/>
        <w:rPr>
          <w:rFonts w:ascii="Arial" w:hAnsi="Arial" w:cs="Arial"/>
          <w:sz w:val="22"/>
        </w:rPr>
      </w:pPr>
    </w:p>
    <w:p w14:paraId="54B68752" w14:textId="38D1974E" w:rsidR="00015C8A" w:rsidRDefault="000B2C73" w:rsidP="00C167EB">
      <w:pPr>
        <w:widowControl w:val="0"/>
        <w:autoSpaceDE w:val="0"/>
        <w:autoSpaceDN w:val="0"/>
        <w:adjustRightInd w:val="0"/>
        <w:spacing w:line="276" w:lineRule="auto"/>
        <w:jc w:val="both"/>
        <w:rPr>
          <w:rFonts w:ascii="Arial" w:hAnsi="Arial" w:cs="Arial"/>
          <w:sz w:val="22"/>
          <w:u w:val="single"/>
        </w:rPr>
      </w:pPr>
      <w:r w:rsidRPr="000B2C73">
        <w:rPr>
          <w:rFonts w:ascii="Arial" w:hAnsi="Arial" w:cs="Arial"/>
          <w:sz w:val="22"/>
          <w:u w:val="single"/>
        </w:rPr>
        <w:t xml:space="preserve">Izvajalec </w:t>
      </w:r>
      <w:r>
        <w:rPr>
          <w:rFonts w:ascii="Arial" w:hAnsi="Arial" w:cs="Arial"/>
          <w:sz w:val="22"/>
          <w:u w:val="single"/>
        </w:rPr>
        <w:t>se obvezuje, da</w:t>
      </w:r>
      <w:r w:rsidRPr="000B2C73">
        <w:rPr>
          <w:rFonts w:ascii="Arial" w:hAnsi="Arial" w:cs="Arial"/>
          <w:sz w:val="22"/>
          <w:u w:val="single"/>
        </w:rPr>
        <w:t>:</w:t>
      </w:r>
    </w:p>
    <w:p w14:paraId="7B1F85E5" w14:textId="252109E0" w:rsidR="007C6EF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sidRPr="00AD588D">
        <w:rPr>
          <w:rFonts w:ascii="Arial" w:hAnsi="Arial" w:cs="Arial"/>
          <w:sz w:val="22"/>
        </w:rPr>
        <w:t>izvajal vse storitve skladno z določili dokumentacije v zvezi z oddajo javnega naročila, in določili te</w:t>
      </w:r>
      <w:r w:rsidR="007C6EF0">
        <w:rPr>
          <w:rFonts w:ascii="Arial" w:hAnsi="Arial" w:cs="Arial"/>
          <w:sz w:val="22"/>
        </w:rPr>
        <w:t>ga okvirnega sporazuma</w:t>
      </w:r>
      <w:r w:rsidR="007C6EF0" w:rsidRPr="00AD588D">
        <w:rPr>
          <w:rFonts w:ascii="Arial" w:hAnsi="Arial" w:cs="Arial"/>
          <w:sz w:val="22"/>
        </w:rPr>
        <w:t>;</w:t>
      </w:r>
    </w:p>
    <w:p w14:paraId="7F849C6E" w14:textId="3EAA97D7" w:rsid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razpolaga</w:t>
      </w:r>
      <w:r w:rsidRPr="00D0799E">
        <w:rPr>
          <w:rFonts w:ascii="Arial" w:hAnsi="Arial" w:cs="Arial"/>
          <w:sz w:val="22"/>
        </w:rPr>
        <w:t xml:space="preserve"> z zadostnim, ustrezno usposobljenim kadrom, ustreznimi transportnimi sredstvi, prostori in opremo za zbiranje (začasno skladiščenje) in odvoz odpadkov, v skladu s tehničnimi standardi in drugimi zakonskimi predpisi;</w:t>
      </w:r>
    </w:p>
    <w:p w14:paraId="318FF736" w14:textId="039185D9" w:rsidR="00A24520" w:rsidRPr="00A24520" w:rsidRDefault="00A24520"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 xml:space="preserve">imel na voljo kadrovske in tehnične možnosti za zagotavljanje </w:t>
      </w:r>
      <w:r>
        <w:rPr>
          <w:rFonts w:ascii="Arial" w:hAnsi="Arial" w:cs="Arial"/>
          <w:sz w:val="22"/>
        </w:rPr>
        <w:t xml:space="preserve">izvedbe storitev in </w:t>
      </w:r>
      <w:r w:rsidRPr="00067FF4">
        <w:rPr>
          <w:rFonts w:ascii="Arial" w:hAnsi="Arial" w:cs="Arial"/>
          <w:sz w:val="22"/>
        </w:rPr>
        <w:t xml:space="preserve">dobave </w:t>
      </w:r>
      <w:r w:rsidRPr="00067FF4">
        <w:rPr>
          <w:rFonts w:ascii="Arial" w:hAnsi="Arial" w:cs="Arial"/>
          <w:sz w:val="22"/>
        </w:rPr>
        <w:lastRenderedPageBreak/>
        <w:t>blaga v razpisanih količinah;</w:t>
      </w:r>
    </w:p>
    <w:p w14:paraId="03608B05" w14:textId="160ECA39" w:rsidR="007C6EF0" w:rsidRPr="003756DA"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Pr>
          <w:rFonts w:ascii="Arial" w:hAnsi="Arial" w:cs="Arial"/>
          <w:sz w:val="22"/>
        </w:rPr>
        <w:t>upošteval</w:t>
      </w:r>
      <w:r w:rsidR="007C6EF0" w:rsidRPr="004F1E47">
        <w:rPr>
          <w:rFonts w:ascii="Arial" w:hAnsi="Arial" w:cs="Arial"/>
          <w:sz w:val="22"/>
        </w:rPr>
        <w:t xml:space="preserve"> vse nasvete in pripombe naročnika, ki bodo prinesle boljše rezultate, s</w:t>
      </w:r>
      <w:r w:rsidR="007C6EF0">
        <w:rPr>
          <w:rFonts w:ascii="Arial" w:hAnsi="Arial" w:cs="Arial"/>
          <w:sz w:val="22"/>
        </w:rPr>
        <w:t>kladno z pričakovanji naročnika;</w:t>
      </w:r>
    </w:p>
    <w:p w14:paraId="29C1F6CA" w14:textId="79C0DB8E" w:rsidR="007C6EF0" w:rsidRP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z odpadki ravnal v skladu z veljavno z</w:t>
      </w:r>
      <w:r>
        <w:rPr>
          <w:rFonts w:ascii="Arial" w:hAnsi="Arial" w:cs="Arial"/>
          <w:sz w:val="22"/>
        </w:rPr>
        <w:t xml:space="preserve">akonodajo v Republiki Sloveniji ter </w:t>
      </w:r>
      <w:r w:rsidR="007C6EF0" w:rsidRPr="00D0799E">
        <w:rPr>
          <w:rFonts w:ascii="Arial" w:hAnsi="Arial" w:cs="Arial"/>
          <w:sz w:val="22"/>
        </w:rPr>
        <w:t>izvajal storitve</w:t>
      </w:r>
      <w:r w:rsidR="00067FF4" w:rsidRPr="00D0799E">
        <w:rPr>
          <w:rFonts w:ascii="Arial" w:hAnsi="Arial" w:cs="Arial"/>
          <w:sz w:val="22"/>
        </w:rPr>
        <w:t xml:space="preserve"> in pogodbene obveznosti</w:t>
      </w:r>
      <w:r w:rsidR="007C6EF0" w:rsidRPr="00D0799E">
        <w:rPr>
          <w:rFonts w:ascii="Arial" w:hAnsi="Arial" w:cs="Arial"/>
          <w:sz w:val="22"/>
        </w:rPr>
        <w:t xml:space="preserve"> v skladu z veljavno zakonodajo;</w:t>
      </w:r>
    </w:p>
    <w:p w14:paraId="6472FA33" w14:textId="07EB04A8" w:rsidR="007C6EF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sidRPr="00B10F25">
        <w:rPr>
          <w:rFonts w:ascii="Arial" w:hAnsi="Arial" w:cs="Arial"/>
          <w:sz w:val="22"/>
        </w:rPr>
        <w:t>poskrbel, da bo</w:t>
      </w:r>
      <w:r w:rsidR="00067FF4">
        <w:rPr>
          <w:rFonts w:ascii="Arial" w:hAnsi="Arial" w:cs="Arial"/>
          <w:sz w:val="22"/>
        </w:rPr>
        <w:t xml:space="preserve"> odpadke prevažal in da bo</w:t>
      </w:r>
      <w:r w:rsidR="007C6EF0" w:rsidRPr="00B10F25">
        <w:rPr>
          <w:rFonts w:ascii="Arial" w:hAnsi="Arial" w:cs="Arial"/>
          <w:sz w:val="22"/>
        </w:rPr>
        <w:t>do odpadki obdelani v skladu z veljavno zakonodajo</w:t>
      </w:r>
      <w:r w:rsidR="007C6EF0">
        <w:rPr>
          <w:rFonts w:ascii="Arial" w:hAnsi="Arial" w:cs="Arial"/>
          <w:sz w:val="22"/>
        </w:rPr>
        <w:t>;</w:t>
      </w:r>
    </w:p>
    <w:p w14:paraId="29F55B3C" w14:textId="04F051B7" w:rsidR="007C6EF0" w:rsidRP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 xml:space="preserve">svoje </w:t>
      </w:r>
      <w:r w:rsidR="00067FF4">
        <w:rPr>
          <w:rFonts w:ascii="Arial" w:hAnsi="Arial" w:cs="Arial"/>
          <w:sz w:val="22"/>
        </w:rPr>
        <w:t>obveznosti in naloge</w:t>
      </w:r>
      <w:r w:rsidR="00067FF4" w:rsidRPr="00067FF4">
        <w:rPr>
          <w:rFonts w:ascii="Arial" w:hAnsi="Arial" w:cs="Arial"/>
          <w:sz w:val="22"/>
        </w:rPr>
        <w:t xml:space="preserve"> opravil strokovno in s skrbnostjo dobrega strokovnjaka;</w:t>
      </w:r>
    </w:p>
    <w:p w14:paraId="44B9C511" w14:textId="06FA349A" w:rsidR="007C6EF0" w:rsidRPr="00AD588D"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sidRPr="00AD588D">
        <w:rPr>
          <w:rFonts w:ascii="Arial" w:hAnsi="Arial" w:cs="Arial"/>
          <w:sz w:val="22"/>
        </w:rPr>
        <w:t>naročniku po predhodnem pozivu posredoval dodatne informacije o poteku izvajanja storitve;</w:t>
      </w:r>
    </w:p>
    <w:p w14:paraId="25CA06D4" w14:textId="6EA07538" w:rsidR="007C6EF0" w:rsidRPr="00AD588D"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takoj pisno opozoril naročnika na okoliščine, ki bi lahko otežile ali onemogočile kvalitetno in pravilno</w:t>
      </w:r>
      <w:r w:rsidR="007C6EF0" w:rsidRPr="004F1E47">
        <w:rPr>
          <w:rFonts w:ascii="Arial" w:hAnsi="Arial" w:cs="Arial"/>
          <w:sz w:val="22"/>
        </w:rPr>
        <w:t xml:space="preserve"> izvedbo storitev</w:t>
      </w:r>
      <w:r w:rsidR="007C6EF0" w:rsidRPr="00AD588D">
        <w:rPr>
          <w:rFonts w:ascii="Arial" w:hAnsi="Arial" w:cs="Arial"/>
          <w:sz w:val="22"/>
        </w:rPr>
        <w:t>;</w:t>
      </w:r>
    </w:p>
    <w:p w14:paraId="5274AAD6" w14:textId="01953500" w:rsidR="007C6EF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Pr>
          <w:rFonts w:ascii="Arial" w:hAnsi="Arial" w:cs="Arial"/>
          <w:sz w:val="22"/>
        </w:rPr>
        <w:t>ščitil interese na</w:t>
      </w:r>
      <w:r w:rsidR="00067FF4">
        <w:rPr>
          <w:rFonts w:ascii="Arial" w:hAnsi="Arial" w:cs="Arial"/>
          <w:sz w:val="22"/>
        </w:rPr>
        <w:t xml:space="preserve">ročnika; </w:t>
      </w:r>
    </w:p>
    <w:p w14:paraId="7C2EFE0B" w14:textId="6F02FE3F" w:rsidR="00067FF4" w:rsidRP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izvajal svoje pogodbene obveznosti v dogovorjenih rokih;</w:t>
      </w:r>
    </w:p>
    <w:p w14:paraId="1FBD91A5" w14:textId="74685259" w:rsidR="00067FF4" w:rsidRP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omogočal ustrezen nadzor naročniku;</w:t>
      </w:r>
    </w:p>
    <w:p w14:paraId="4689389D" w14:textId="2471D400" w:rsid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spoštoval hišni red naročnika;</w:t>
      </w:r>
    </w:p>
    <w:p w14:paraId="3DDEC843" w14:textId="1CEABC1E" w:rsidR="00D0799E" w:rsidRP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D0799E">
        <w:rPr>
          <w:rFonts w:ascii="Arial" w:hAnsi="Arial" w:cs="Arial"/>
          <w:sz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142F1E9D" w14:textId="580A965A" w:rsidR="0048607B"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48607B" w:rsidRPr="0048607B">
        <w:rPr>
          <w:rFonts w:ascii="Arial" w:hAnsi="Arial" w:cs="Arial"/>
          <w:sz w:val="22"/>
        </w:rPr>
        <w:t>pri vsakem posameznem naročilu izvedel celotno naročilo (prevzel, transportiral in zbral celotno količino odpadkov in dobavil celotno količino naročenih zabojnikov</w:t>
      </w:r>
      <w:r w:rsidR="0048607B">
        <w:rPr>
          <w:rFonts w:ascii="Arial" w:hAnsi="Arial" w:cs="Arial"/>
          <w:sz w:val="22"/>
        </w:rPr>
        <w:t>;</w:t>
      </w:r>
    </w:p>
    <w:p w14:paraId="52F0AD68" w14:textId="1130EE92" w:rsidR="00D0799E" w:rsidRPr="00A2452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vsako pošiljko odpadkov odpremil z elektronskim evidenčnim listom, ki mora biti izpolnjen v skladu z veljavno zakonodajo v Republiki Sloveniji</w:t>
      </w:r>
      <w:r w:rsidR="00A24520">
        <w:rPr>
          <w:rFonts w:ascii="Arial" w:hAnsi="Arial" w:cs="Arial"/>
          <w:sz w:val="22"/>
        </w:rPr>
        <w:t>;</w:t>
      </w:r>
    </w:p>
    <w:p w14:paraId="4619146F" w14:textId="5C7A2E37" w:rsid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ima </w:t>
      </w:r>
      <w:r w:rsidR="004E3C72" w:rsidRPr="000B2C73">
        <w:rPr>
          <w:rFonts w:ascii="Arial" w:hAnsi="Arial" w:cs="Arial"/>
          <w:sz w:val="22"/>
        </w:rPr>
        <w:t>dovoljenje Ministrstva za okolje in prostor in Agencij</w:t>
      </w:r>
      <w:r w:rsidR="00BD5908" w:rsidRPr="000B2C73">
        <w:rPr>
          <w:rFonts w:ascii="Arial" w:hAnsi="Arial" w:cs="Arial"/>
          <w:sz w:val="22"/>
        </w:rPr>
        <w:t>e</w:t>
      </w:r>
      <w:r w:rsidR="005B456C" w:rsidRPr="000B2C73">
        <w:rPr>
          <w:rFonts w:ascii="Arial" w:hAnsi="Arial" w:cs="Arial"/>
          <w:sz w:val="22"/>
        </w:rPr>
        <w:t xml:space="preserve"> Republike Slovenije za okolje (</w:t>
      </w:r>
      <w:r w:rsidR="00BD5908" w:rsidRPr="000B2C73">
        <w:rPr>
          <w:rFonts w:ascii="Arial" w:hAnsi="Arial" w:cs="Arial"/>
          <w:sz w:val="22"/>
        </w:rPr>
        <w:t>dovoljenje za zbiranje predmetnih odpadkov</w:t>
      </w:r>
      <w:r w:rsidR="005B456C" w:rsidRPr="000B2C73">
        <w:rPr>
          <w:rFonts w:ascii="Arial" w:hAnsi="Arial" w:cs="Arial"/>
          <w:sz w:val="22"/>
        </w:rPr>
        <w:t>)</w:t>
      </w:r>
      <w:r w:rsidR="00BD5908" w:rsidRPr="000B2C73">
        <w:rPr>
          <w:rFonts w:ascii="Arial" w:hAnsi="Arial" w:cs="Arial"/>
          <w:sz w:val="22"/>
        </w:rPr>
        <w:t xml:space="preserve"> in je vpisan v evidenco v skladu s predpisi</w:t>
      </w:r>
      <w:r>
        <w:rPr>
          <w:rFonts w:ascii="Arial" w:hAnsi="Arial" w:cs="Arial"/>
          <w:sz w:val="22"/>
        </w:rPr>
        <w:t>, ki urejajo ravnanje z odpadki;</w:t>
      </w:r>
    </w:p>
    <w:p w14:paraId="408FDCE2" w14:textId="45D79F03" w:rsidR="00015C8A" w:rsidRPr="003E36C8" w:rsidRDefault="00A24520"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5B456C" w:rsidRPr="000B2C73">
        <w:rPr>
          <w:rFonts w:ascii="Arial" w:hAnsi="Arial" w:cs="Arial"/>
          <w:sz w:val="22"/>
        </w:rPr>
        <w:t>izvaja</w:t>
      </w:r>
      <w:r w:rsidR="000B2C73">
        <w:rPr>
          <w:rFonts w:ascii="Arial" w:hAnsi="Arial" w:cs="Arial"/>
          <w:sz w:val="22"/>
        </w:rPr>
        <w:t>l</w:t>
      </w:r>
      <w:r w:rsidR="005B456C" w:rsidRPr="000B2C73">
        <w:rPr>
          <w:rFonts w:ascii="Arial" w:hAnsi="Arial" w:cs="Arial"/>
          <w:sz w:val="22"/>
        </w:rPr>
        <w:t xml:space="preserve"> z</w:t>
      </w:r>
      <w:r w:rsidR="004E3C72" w:rsidRPr="000B2C73">
        <w:rPr>
          <w:rFonts w:ascii="Arial" w:hAnsi="Arial" w:cs="Arial"/>
          <w:sz w:val="22"/>
        </w:rPr>
        <w:t xml:space="preserve">biranje odpadkov v skladu z </w:t>
      </w:r>
      <w:r w:rsidR="009330D6" w:rsidRPr="00C84085">
        <w:rPr>
          <w:rFonts w:ascii="Arial" w:eastAsia="Times New Roman" w:hAnsi="Arial" w:cs="Arial"/>
          <w:sz w:val="22"/>
          <w:lang w:eastAsia="sl-SI"/>
        </w:rPr>
        <w:t>Zakon</w:t>
      </w:r>
      <w:r w:rsidR="009330D6">
        <w:rPr>
          <w:rFonts w:ascii="Arial" w:eastAsia="Times New Roman" w:hAnsi="Arial" w:cs="Arial"/>
          <w:sz w:val="22"/>
          <w:lang w:eastAsia="sl-SI"/>
        </w:rPr>
        <w:t>om</w:t>
      </w:r>
      <w:r w:rsidR="009330D6" w:rsidRPr="00C84085">
        <w:rPr>
          <w:rFonts w:ascii="Arial" w:eastAsia="Times New Roman" w:hAnsi="Arial" w:cs="Arial"/>
          <w:sz w:val="22"/>
          <w:lang w:eastAsia="sl-SI"/>
        </w:rPr>
        <w:t xml:space="preserve"> o varstvu okolja (Uradni list RS, št. 39/06 – uradno prečiščeno besedilo, 49/06 – ZMetD, 66/06 – odl. US, 33/07 – ZPNačrt, 57/08 – ZFO-1A, 70/08, 108/09, 108/09 – ZPNačrt-A, 48/12, 57/12, 92/13, 56/15, 102/15, 30/16, 61/17 – GZ, 21/18 – ZNOrg, 84/18 </w:t>
      </w:r>
      <w:r w:rsidR="009330D6">
        <w:rPr>
          <w:rFonts w:ascii="Arial" w:eastAsia="Times New Roman" w:hAnsi="Arial" w:cs="Arial"/>
          <w:sz w:val="22"/>
          <w:lang w:eastAsia="sl-SI"/>
        </w:rPr>
        <w:t xml:space="preserve">– ZIURKOE in 158/20 </w:t>
      </w:r>
      <w:r w:rsidR="009330D6" w:rsidRPr="001B5AE2">
        <w:rPr>
          <w:rFonts w:ascii="Arial" w:eastAsia="Times New Roman" w:hAnsi="Arial" w:cs="Arial"/>
          <w:sz w:val="22"/>
          <w:lang w:eastAsia="sl-SI"/>
        </w:rPr>
        <w:t>s kasnejšimi spremembami in dopolnitvami)</w:t>
      </w:r>
      <w:r w:rsidR="009330D6" w:rsidRPr="004164B2">
        <w:rPr>
          <w:rFonts w:ascii="Arial" w:eastAsia="Times New Roman" w:hAnsi="Arial" w:cs="Arial"/>
          <w:sz w:val="22"/>
          <w:lang w:eastAsia="sl-SI"/>
        </w:rPr>
        <w:t>, skladno z Uredbo o odpadk</w:t>
      </w:r>
      <w:r w:rsidR="009330D6">
        <w:rPr>
          <w:rFonts w:ascii="Arial" w:eastAsia="Times New Roman" w:hAnsi="Arial" w:cs="Arial"/>
          <w:sz w:val="22"/>
          <w:lang w:eastAsia="sl-SI"/>
        </w:rPr>
        <w:t>ih (Uradni list RS, št. 37/15,</w:t>
      </w:r>
      <w:r w:rsidR="009330D6" w:rsidRPr="004164B2">
        <w:rPr>
          <w:rFonts w:ascii="Arial" w:eastAsia="Times New Roman" w:hAnsi="Arial" w:cs="Arial"/>
          <w:sz w:val="22"/>
          <w:lang w:eastAsia="sl-SI"/>
        </w:rPr>
        <w:t xml:space="preserve"> 69/15 </w:t>
      </w:r>
      <w:r w:rsidR="009330D6">
        <w:rPr>
          <w:rFonts w:ascii="Arial" w:eastAsia="Times New Roman" w:hAnsi="Arial" w:cs="Arial"/>
          <w:sz w:val="22"/>
          <w:lang w:eastAsia="sl-SI"/>
        </w:rPr>
        <w:t xml:space="preserve">in 129/20 </w:t>
      </w:r>
      <w:r w:rsidR="009330D6"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(Ur.l. RS, št. 89/2008 s kasnejšimi spremembami in dopolnitvami)</w:t>
      </w:r>
      <w:r w:rsidR="004E3C72" w:rsidRPr="000B2C73">
        <w:rPr>
          <w:rFonts w:ascii="Arial" w:hAnsi="Arial" w:cs="Arial"/>
          <w:sz w:val="22"/>
        </w:rPr>
        <w:t xml:space="preserve"> ter v skladu s tehničnimi, strokovnimi in ost</w:t>
      </w:r>
      <w:r w:rsidR="000B2C73">
        <w:rPr>
          <w:rFonts w:ascii="Arial" w:hAnsi="Arial" w:cs="Arial"/>
          <w:sz w:val="22"/>
        </w:rPr>
        <w:t>alimi zahtevami naročnika;</w:t>
      </w:r>
    </w:p>
    <w:p w14:paraId="7DF9A06F" w14:textId="71895059" w:rsidR="000B2C73" w:rsidRDefault="00A24520"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B2C73" w:rsidRPr="000B2C73">
        <w:rPr>
          <w:rFonts w:ascii="Arial" w:hAnsi="Arial" w:cs="Arial"/>
          <w:sz w:val="22"/>
        </w:rPr>
        <w:t xml:space="preserve">izvajal prevzem odpadkov ter dobavo embalaže za odpadke po podpisu tega okvirnega sporazuma </w:t>
      </w:r>
      <w:r w:rsidR="000B2C73">
        <w:rPr>
          <w:rFonts w:ascii="Arial" w:hAnsi="Arial" w:cs="Arial"/>
          <w:sz w:val="22"/>
        </w:rPr>
        <w:t>sukcesivno na naslovu naročnika;</w:t>
      </w:r>
    </w:p>
    <w:p w14:paraId="0BAEE1C8" w14:textId="289441BA" w:rsid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za </w:t>
      </w:r>
      <w:r w:rsidRPr="000B2C73">
        <w:rPr>
          <w:rFonts w:ascii="Arial" w:hAnsi="Arial" w:cs="Arial"/>
          <w:sz w:val="22"/>
        </w:rPr>
        <w:t>prevzete odpadke zagotoviti predelavo ali odstranjevanje</w:t>
      </w:r>
      <w:r>
        <w:rPr>
          <w:rFonts w:ascii="Arial" w:hAnsi="Arial" w:cs="Arial"/>
          <w:sz w:val="22"/>
        </w:rPr>
        <w:t>;</w:t>
      </w:r>
    </w:p>
    <w:p w14:paraId="06223640" w14:textId="6AF9115C" w:rsidR="000B2C73" w:rsidRDefault="000B2C73" w:rsidP="009E3B64">
      <w:pPr>
        <w:pStyle w:val="Odstavekseznama"/>
        <w:numPr>
          <w:ilvl w:val="0"/>
          <w:numId w:val="39"/>
        </w:numPr>
        <w:jc w:val="both"/>
        <w:rPr>
          <w:rFonts w:ascii="Arial" w:hAnsi="Arial" w:cs="Arial"/>
          <w:sz w:val="22"/>
        </w:rPr>
      </w:pPr>
      <w:r w:rsidRPr="000B2C73">
        <w:rPr>
          <w:rFonts w:ascii="Arial" w:hAnsi="Arial" w:cs="Arial"/>
          <w:sz w:val="22"/>
        </w:rPr>
        <w:t>bo naročniku ponuditi opremo in naprave za pravilno razvrščanje in predhodno skladiščenje odpadkov za nadaljnjo obdelavo oziroma oddajo v kolikor ga naročnik pozove oziroma skladno z zaht</w:t>
      </w:r>
      <w:r w:rsidR="00B20698">
        <w:rPr>
          <w:rFonts w:ascii="Arial" w:hAnsi="Arial" w:cs="Arial"/>
          <w:sz w:val="22"/>
        </w:rPr>
        <w:t xml:space="preserve">evami iz </w:t>
      </w:r>
      <w:r w:rsidR="00A24520">
        <w:rPr>
          <w:rFonts w:ascii="Arial" w:hAnsi="Arial" w:cs="Arial"/>
          <w:sz w:val="22"/>
        </w:rPr>
        <w:t>dokumentacije v zvezi z oddajo javnega naročila</w:t>
      </w:r>
      <w:r>
        <w:rPr>
          <w:rFonts w:ascii="Arial" w:hAnsi="Arial" w:cs="Arial"/>
          <w:sz w:val="22"/>
        </w:rPr>
        <w:t>;</w:t>
      </w:r>
    </w:p>
    <w:p w14:paraId="385D533A" w14:textId="06B9358E" w:rsidR="00B20698" w:rsidRPr="00B20698" w:rsidRDefault="00D0799E" w:rsidP="009E3B64">
      <w:pPr>
        <w:pStyle w:val="Odstavekseznama"/>
        <w:numPr>
          <w:ilvl w:val="0"/>
          <w:numId w:val="39"/>
        </w:numPr>
        <w:jc w:val="both"/>
        <w:rPr>
          <w:rFonts w:ascii="Arial" w:hAnsi="Arial" w:cs="Arial"/>
          <w:sz w:val="22"/>
        </w:rPr>
      </w:pPr>
      <w:r>
        <w:rPr>
          <w:rFonts w:ascii="Arial" w:hAnsi="Arial" w:cs="Arial"/>
          <w:sz w:val="22"/>
        </w:rPr>
        <w:t xml:space="preserve">bo </w:t>
      </w:r>
      <w:r w:rsidR="00B20698" w:rsidRPr="00B20698">
        <w:rPr>
          <w:rFonts w:ascii="Arial" w:hAnsi="Arial" w:cs="Arial"/>
          <w:sz w:val="22"/>
        </w:rPr>
        <w:t>ločeno zbrane prevzete odpadke oddal v nadaljnjo obdelavo pooblaščenemu zbiralcu ali predelovalcu ali obdelovalcu skupaj s pripadajočimi evidenčnimi listi;</w:t>
      </w:r>
    </w:p>
    <w:p w14:paraId="3EF71959" w14:textId="51DC1B22" w:rsid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0B2C73">
        <w:rPr>
          <w:rFonts w:ascii="Arial" w:hAnsi="Arial" w:cs="Arial"/>
          <w:sz w:val="22"/>
        </w:rPr>
        <w:t xml:space="preserve">zagotavljal ustrezne zabojnike s certifikatom ADR oz. drugim ustreznim ekvivalentnim certifikatom, skladne z veljavno zakonodajo in vsemi zahtevami naročnika iz dokumentacije v zvezi z oddajo javnega naročila oziroma stalno postavitev ali glede na </w:t>
      </w:r>
      <w:r w:rsidRPr="000B2C73">
        <w:rPr>
          <w:rFonts w:ascii="Arial" w:hAnsi="Arial" w:cs="Arial"/>
          <w:sz w:val="22"/>
        </w:rPr>
        <w:lastRenderedPageBreak/>
        <w:t xml:space="preserve">zahteve naročnika občasno postavitev </w:t>
      </w:r>
      <w:r>
        <w:rPr>
          <w:rFonts w:ascii="Arial" w:hAnsi="Arial" w:cs="Arial"/>
          <w:sz w:val="22"/>
        </w:rPr>
        <w:t>kontejnerjev in ostale embalaže;</w:t>
      </w:r>
    </w:p>
    <w:p w14:paraId="4FA78FB8" w14:textId="441F69CD" w:rsid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poskrbel za </w:t>
      </w:r>
      <w:r w:rsidRPr="00D0799E">
        <w:rPr>
          <w:rFonts w:ascii="Arial" w:hAnsi="Arial" w:cs="Arial"/>
          <w:sz w:val="22"/>
        </w:rPr>
        <w:t>nalepke</w:t>
      </w:r>
      <w:r>
        <w:rPr>
          <w:rFonts w:ascii="Arial" w:hAnsi="Arial" w:cs="Arial"/>
          <w:sz w:val="22"/>
        </w:rPr>
        <w:t xml:space="preserve"> in</w:t>
      </w:r>
      <w:r w:rsidRPr="00D0799E">
        <w:rPr>
          <w:rFonts w:ascii="Arial" w:hAnsi="Arial" w:cs="Arial"/>
          <w:sz w:val="22"/>
        </w:rPr>
        <w:t xml:space="preserve"> za ustrezno označevanje </w:t>
      </w:r>
      <w:r>
        <w:rPr>
          <w:rFonts w:ascii="Arial" w:hAnsi="Arial" w:cs="Arial"/>
          <w:sz w:val="22"/>
        </w:rPr>
        <w:t xml:space="preserve">zabojnikov </w:t>
      </w:r>
      <w:r w:rsidRPr="00D0799E">
        <w:rPr>
          <w:rFonts w:ascii="Arial" w:hAnsi="Arial" w:cs="Arial"/>
          <w:sz w:val="22"/>
        </w:rPr>
        <w:t>odpadkov</w:t>
      </w:r>
      <w:r>
        <w:rPr>
          <w:rFonts w:ascii="Arial" w:hAnsi="Arial" w:cs="Arial"/>
          <w:sz w:val="22"/>
        </w:rPr>
        <w:t>;</w:t>
      </w:r>
    </w:p>
    <w:p w14:paraId="4CA2554A" w14:textId="71A29A72" w:rsidR="00AB42BB" w:rsidRDefault="00AB42BB"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AB42BB">
        <w:rPr>
          <w:rFonts w:ascii="Arial" w:hAnsi="Arial" w:cs="Arial"/>
          <w:sz w:val="22"/>
        </w:rPr>
        <w:t>v primeru, zamude pri izvedbi pogodbenih storitev, ki ni posledica izrednih okoliščin (višje sile) ali ravnanja naročnika, plačal naročniku vse stroške, ki bi nastali zaradi nepravočasne izvedbe storitev in v primeru, da bo zaradi tega naročnik storitev naročil pri drugem izvajalcu, tudi morebitno razliko v ceni storitve drugega izvajalca</w:t>
      </w:r>
      <w:r>
        <w:rPr>
          <w:rFonts w:ascii="Arial" w:hAnsi="Arial" w:cs="Arial"/>
          <w:sz w:val="22"/>
        </w:rPr>
        <w:t>;</w:t>
      </w:r>
    </w:p>
    <w:p w14:paraId="1BFE0F47" w14:textId="09C91AF1" w:rsidR="006D741B" w:rsidRDefault="006D741B"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6D741B">
        <w:rPr>
          <w:rFonts w:ascii="Arial" w:hAnsi="Arial" w:cs="Arial"/>
          <w:sz w:val="22"/>
        </w:rPr>
        <w:t>v primeru zamude z izvedbo storitev ali v primeru neizvedbe celotnega naročila naročnika o tem pisno obvestil in mu sporočil naknadni rok izvedbe</w:t>
      </w:r>
      <w:r>
        <w:rPr>
          <w:rFonts w:ascii="Arial" w:hAnsi="Arial" w:cs="Arial"/>
          <w:sz w:val="22"/>
        </w:rPr>
        <w:t>;</w:t>
      </w:r>
    </w:p>
    <w:p w14:paraId="60A3CB36" w14:textId="5EF22AEC" w:rsidR="000B2C73" w:rsidRP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bo opravljal</w:t>
      </w:r>
      <w:r w:rsidRPr="000B2C73">
        <w:rPr>
          <w:rFonts w:ascii="Arial" w:hAnsi="Arial" w:cs="Arial"/>
          <w:sz w:val="22"/>
        </w:rPr>
        <w:t xml:space="preserve"> prevzem in prevoz odpadkov v skladu s prevozi o nevarnih snoveh (ve</w:t>
      </w:r>
      <w:r>
        <w:rPr>
          <w:rFonts w:ascii="Arial" w:hAnsi="Arial" w:cs="Arial"/>
          <w:sz w:val="22"/>
        </w:rPr>
        <w:t>lja za določene vrste odpadkov);</w:t>
      </w:r>
    </w:p>
    <w:p w14:paraId="6A19A822" w14:textId="330A3657" w:rsidR="004E3C72"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0B2C73">
        <w:rPr>
          <w:rFonts w:ascii="Arial" w:hAnsi="Arial" w:cs="Arial"/>
          <w:sz w:val="22"/>
        </w:rPr>
        <w:t>uporabljat prevozna sredstva, namenjena izključno prevozu odpadkov glede na seznam odpadkov - vrsto odpadka. Prevozna sredstva morajo biti skladna z določili zakonoda</w:t>
      </w:r>
      <w:r w:rsidR="00B20698">
        <w:rPr>
          <w:rFonts w:ascii="Arial" w:hAnsi="Arial" w:cs="Arial"/>
          <w:sz w:val="22"/>
        </w:rPr>
        <w:t>je in vsemi zahtevami naročnika;</w:t>
      </w:r>
    </w:p>
    <w:p w14:paraId="29D36D4B" w14:textId="76781265" w:rsidR="00D0799E" w:rsidRPr="00D0799E" w:rsidRDefault="00D0799E" w:rsidP="009E3B64">
      <w:pPr>
        <w:pStyle w:val="Odstavekseznama"/>
        <w:numPr>
          <w:ilvl w:val="0"/>
          <w:numId w:val="39"/>
        </w:numPr>
        <w:rPr>
          <w:rFonts w:ascii="Arial" w:hAnsi="Arial" w:cs="Arial"/>
          <w:sz w:val="22"/>
        </w:rPr>
      </w:pPr>
      <w:r w:rsidRPr="00D0799E">
        <w:rPr>
          <w:rFonts w:ascii="Arial" w:hAnsi="Arial" w:cs="Arial"/>
          <w:sz w:val="22"/>
        </w:rPr>
        <w:t>ob prevzemu odpadkov izročil pooblaščeni osebi naročnika interno evidenco ali drugo potrdilo iz katerega je razvidno, da je bil opravljen prevzem odpadkov;</w:t>
      </w:r>
    </w:p>
    <w:p w14:paraId="59FB4731" w14:textId="77777777" w:rsidR="00B20698" w:rsidRPr="00B20698" w:rsidRDefault="00B20698"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B20698">
        <w:rPr>
          <w:rFonts w:ascii="Arial" w:hAnsi="Arial" w:cs="Arial"/>
          <w:sz w:val="22"/>
        </w:rPr>
        <w:t>ob izstavitvi e-računa priložil izpis potrjenega elektronskega evidenčnega lista, ob katerem bo priložen tehtalni list ali specifikacija dobavljenih zabojnikov;</w:t>
      </w:r>
    </w:p>
    <w:p w14:paraId="50633152" w14:textId="15CA9814" w:rsidR="00B20698" w:rsidRDefault="00B20698"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B20698">
        <w:rPr>
          <w:rFonts w:ascii="Arial" w:hAnsi="Arial" w:cs="Arial"/>
          <w:sz w:val="22"/>
        </w:rPr>
        <w:t>podpisoval elektronski evidenčni list v imenu naročnika</w:t>
      </w:r>
      <w:r w:rsidR="0048607B">
        <w:rPr>
          <w:rFonts w:ascii="Arial" w:hAnsi="Arial" w:cs="Arial"/>
          <w:sz w:val="22"/>
        </w:rPr>
        <w:t>:</w:t>
      </w:r>
    </w:p>
    <w:p w14:paraId="1732E011" w14:textId="121968F2" w:rsidR="0048607B" w:rsidRPr="00B20698" w:rsidRDefault="0048607B"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48607B">
        <w:rPr>
          <w:rFonts w:ascii="Arial" w:hAnsi="Arial" w:cs="Arial"/>
          <w:sz w:val="22"/>
        </w:rPr>
        <w:t>opozori</w:t>
      </w:r>
      <w:r>
        <w:rPr>
          <w:rFonts w:ascii="Arial" w:hAnsi="Arial" w:cs="Arial"/>
          <w:sz w:val="22"/>
        </w:rPr>
        <w:t>l naročnika</w:t>
      </w:r>
      <w:r w:rsidRPr="0048607B">
        <w:rPr>
          <w:rFonts w:ascii="Arial" w:hAnsi="Arial" w:cs="Arial"/>
          <w:sz w:val="22"/>
        </w:rPr>
        <w:t xml:space="preserve"> na pomanjkljivost posredovanih informacij, če te ne zadoščajo za kvalitetno in pravočasno izvedbo predmetnih storitev</w:t>
      </w:r>
      <w:r>
        <w:rPr>
          <w:rFonts w:ascii="Arial" w:hAnsi="Arial" w:cs="Arial"/>
          <w:sz w:val="22"/>
        </w:rPr>
        <w:t>.</w:t>
      </w:r>
    </w:p>
    <w:p w14:paraId="2F298A99" w14:textId="77777777" w:rsidR="000B2C73" w:rsidRPr="000B2C73" w:rsidRDefault="000B2C73" w:rsidP="0048607B">
      <w:pPr>
        <w:pStyle w:val="Odstavekseznama"/>
        <w:widowControl w:val="0"/>
        <w:autoSpaceDE w:val="0"/>
        <w:autoSpaceDN w:val="0"/>
        <w:adjustRightInd w:val="0"/>
        <w:spacing w:line="276" w:lineRule="auto"/>
        <w:ind w:left="360"/>
        <w:jc w:val="both"/>
        <w:rPr>
          <w:rFonts w:ascii="Arial" w:hAnsi="Arial" w:cs="Arial"/>
          <w:sz w:val="22"/>
        </w:rPr>
      </w:pPr>
    </w:p>
    <w:p w14:paraId="568D6BD3" w14:textId="6E566FEF" w:rsidR="00067FF4" w:rsidRDefault="00067FF4" w:rsidP="00067FF4">
      <w:pPr>
        <w:keepLines/>
        <w:widowControl w:val="0"/>
        <w:jc w:val="both"/>
        <w:rPr>
          <w:rFonts w:ascii="Arial" w:hAnsi="Arial" w:cs="Arial"/>
          <w:sz w:val="22"/>
        </w:rPr>
      </w:pPr>
      <w:r w:rsidRPr="00080090">
        <w:rPr>
          <w:rFonts w:ascii="Arial" w:hAnsi="Arial" w:cs="Arial"/>
          <w:sz w:val="22"/>
        </w:rPr>
        <w:t xml:space="preserve">Neutemeljena zavrnitev naročila ali odstopanje od naročenega načina dobave pomeni kršitev pogodbene obveznosti, zaradi katere lahko naročnik izvede kritni kup, </w:t>
      </w:r>
      <w:r>
        <w:rPr>
          <w:rFonts w:ascii="Arial" w:hAnsi="Arial" w:cs="Arial"/>
          <w:sz w:val="22"/>
        </w:rPr>
        <w:t xml:space="preserve">zaračuna pogodbeno kazen, </w:t>
      </w:r>
      <w:r w:rsidRPr="00080090">
        <w:rPr>
          <w:rFonts w:ascii="Arial" w:hAnsi="Arial" w:cs="Arial"/>
          <w:sz w:val="22"/>
        </w:rPr>
        <w:t>razdre okvirni sporazum, uveljavi zavarovanje za dobro izvedbo pogodbenih obveznosti, v primeru škode pa tudi zahteva odškodnino.</w:t>
      </w:r>
    </w:p>
    <w:p w14:paraId="051121DC" w14:textId="77777777" w:rsidR="00A24520" w:rsidRDefault="00A24520" w:rsidP="00067FF4">
      <w:pPr>
        <w:keepLines/>
        <w:widowControl w:val="0"/>
        <w:jc w:val="both"/>
        <w:rPr>
          <w:rFonts w:ascii="Arial" w:hAnsi="Arial" w:cs="Arial"/>
          <w:sz w:val="22"/>
        </w:rPr>
      </w:pPr>
    </w:p>
    <w:p w14:paraId="0A6E50C0" w14:textId="77777777" w:rsidR="00067FF4" w:rsidRPr="00A744B2" w:rsidRDefault="00067FF4" w:rsidP="003E76C7">
      <w:pPr>
        <w:widowControl w:val="0"/>
        <w:numPr>
          <w:ilvl w:val="0"/>
          <w:numId w:val="9"/>
        </w:numPr>
        <w:autoSpaceDE w:val="0"/>
        <w:autoSpaceDN w:val="0"/>
        <w:adjustRightInd w:val="0"/>
        <w:spacing w:line="276" w:lineRule="auto"/>
        <w:jc w:val="center"/>
        <w:rPr>
          <w:rFonts w:ascii="Arial" w:hAnsi="Arial" w:cs="Arial"/>
          <w:b/>
          <w:sz w:val="22"/>
        </w:rPr>
      </w:pPr>
      <w:r w:rsidRPr="00A744B2">
        <w:rPr>
          <w:rFonts w:ascii="Arial" w:hAnsi="Arial" w:cs="Arial"/>
          <w:b/>
          <w:sz w:val="22"/>
        </w:rPr>
        <w:t>člen</w:t>
      </w:r>
    </w:p>
    <w:p w14:paraId="451C9A16" w14:textId="77777777" w:rsidR="00067FF4" w:rsidRDefault="00067FF4" w:rsidP="00067FF4">
      <w:pPr>
        <w:widowControl w:val="0"/>
        <w:autoSpaceDE w:val="0"/>
        <w:autoSpaceDN w:val="0"/>
        <w:adjustRightInd w:val="0"/>
        <w:jc w:val="both"/>
        <w:rPr>
          <w:rFonts w:ascii="Arial" w:hAnsi="Arial" w:cs="Arial"/>
          <w:sz w:val="22"/>
        </w:rPr>
      </w:pPr>
    </w:p>
    <w:p w14:paraId="7B5BFA9C" w14:textId="1D494926" w:rsidR="00A946A7" w:rsidRDefault="00131E02" w:rsidP="00067FF4">
      <w:pPr>
        <w:autoSpaceDE w:val="0"/>
        <w:autoSpaceDN w:val="0"/>
        <w:adjustRightInd w:val="0"/>
        <w:spacing w:line="276" w:lineRule="auto"/>
        <w:jc w:val="both"/>
        <w:rPr>
          <w:rFonts w:ascii="Arial" w:eastAsia="SimSun" w:hAnsi="Arial" w:cs="Arial"/>
          <w:b/>
          <w:bCs/>
          <w:sz w:val="22"/>
          <w:lang w:eastAsia="sl-SI"/>
        </w:rPr>
      </w:pPr>
      <w:r>
        <w:rPr>
          <w:rFonts w:ascii="Arial" w:hAnsi="Arial" w:cs="Arial"/>
          <w:sz w:val="22"/>
        </w:rPr>
        <w:t>Izvajalec</w:t>
      </w:r>
      <w:r w:rsidR="00067FF4" w:rsidRPr="00D076AD">
        <w:rPr>
          <w:rFonts w:ascii="Arial" w:hAnsi="Arial" w:cs="Arial"/>
          <w:sz w:val="22"/>
        </w:rPr>
        <w:t xml:space="preserve"> se obvezuje ob podpisu </w:t>
      </w:r>
      <w:r w:rsidR="00067FF4" w:rsidRPr="00D076AD">
        <w:rPr>
          <w:rFonts w:ascii="Arial" w:eastAsia="Arial Unicode MS" w:hAnsi="Arial" w:cs="Arial"/>
          <w:kern w:val="1"/>
          <w:sz w:val="22"/>
        </w:rPr>
        <w:t>okvirnega sporazuma</w:t>
      </w:r>
      <w:r w:rsidR="00067FF4" w:rsidRPr="00D076AD">
        <w:rPr>
          <w:rFonts w:ascii="Arial" w:hAnsi="Arial" w:cs="Arial"/>
          <w:sz w:val="22"/>
        </w:rPr>
        <w:t xml:space="preserve"> podpisati tudi sporazum o  zagotavljanju varnosti in zdravja pri delu in požarnega varstva pri izvajanju pogodbenih del, ki je v prilogi in je sestavni del tega </w:t>
      </w:r>
      <w:r w:rsidR="00067FF4" w:rsidRPr="00D076AD">
        <w:rPr>
          <w:rFonts w:ascii="Arial" w:eastAsia="Arial Unicode MS" w:hAnsi="Arial" w:cs="Arial"/>
          <w:kern w:val="1"/>
          <w:sz w:val="22"/>
        </w:rPr>
        <w:t>okvirnega sporazuma</w:t>
      </w:r>
    </w:p>
    <w:p w14:paraId="3A2FDFC8" w14:textId="77777777" w:rsidR="00EE67ED" w:rsidRDefault="00EE67ED" w:rsidP="0068259E">
      <w:pPr>
        <w:widowControl w:val="0"/>
        <w:autoSpaceDE w:val="0"/>
        <w:autoSpaceDN w:val="0"/>
        <w:adjustRightInd w:val="0"/>
        <w:spacing w:line="276" w:lineRule="auto"/>
        <w:jc w:val="both"/>
        <w:rPr>
          <w:rFonts w:ascii="Arial" w:hAnsi="Arial" w:cs="Arial"/>
          <w:sz w:val="22"/>
        </w:rPr>
      </w:pPr>
    </w:p>
    <w:p w14:paraId="59A8BFEA" w14:textId="0C9610B4" w:rsidR="00F06B12" w:rsidRDefault="00A744B2" w:rsidP="00F06B12">
      <w:pPr>
        <w:widowControl w:val="0"/>
        <w:autoSpaceDE w:val="0"/>
        <w:autoSpaceDN w:val="0"/>
        <w:adjustRightInd w:val="0"/>
        <w:spacing w:line="276" w:lineRule="auto"/>
        <w:jc w:val="both"/>
      </w:pPr>
      <w:r>
        <w:rPr>
          <w:rFonts w:ascii="Arial" w:eastAsia="SimSun" w:hAnsi="Arial" w:cs="Arial"/>
          <w:b/>
          <w:bCs/>
          <w:sz w:val="22"/>
          <w:lang w:eastAsia="sl-SI"/>
        </w:rPr>
        <w:t>VI</w:t>
      </w:r>
      <w:r w:rsidR="00F06B12">
        <w:rPr>
          <w:rFonts w:ascii="Arial" w:eastAsia="SimSun" w:hAnsi="Arial" w:cs="Arial"/>
          <w:b/>
          <w:bCs/>
          <w:sz w:val="22"/>
          <w:lang w:eastAsia="sl-SI"/>
        </w:rPr>
        <w:t xml:space="preserve">I. </w:t>
      </w:r>
      <w:r w:rsidR="00F06B12" w:rsidRPr="00F06B12">
        <w:rPr>
          <w:rFonts w:ascii="Arial" w:eastAsia="SimSun" w:hAnsi="Arial" w:cs="Arial"/>
          <w:b/>
          <w:bCs/>
          <w:sz w:val="22"/>
          <w:lang w:eastAsia="sl-SI"/>
        </w:rPr>
        <w:t>KRITNI KUP</w:t>
      </w:r>
    </w:p>
    <w:p w14:paraId="39D7600E" w14:textId="77777777" w:rsidR="00F06B12" w:rsidRPr="00A744B2" w:rsidRDefault="00F06B12" w:rsidP="003E76C7">
      <w:pPr>
        <w:widowControl w:val="0"/>
        <w:numPr>
          <w:ilvl w:val="0"/>
          <w:numId w:val="9"/>
        </w:numPr>
        <w:autoSpaceDE w:val="0"/>
        <w:autoSpaceDN w:val="0"/>
        <w:adjustRightInd w:val="0"/>
        <w:spacing w:line="276" w:lineRule="auto"/>
        <w:jc w:val="center"/>
        <w:rPr>
          <w:rFonts w:ascii="Arial" w:hAnsi="Arial" w:cs="Arial"/>
          <w:b/>
          <w:sz w:val="22"/>
        </w:rPr>
      </w:pPr>
      <w:r w:rsidRPr="00A744B2">
        <w:rPr>
          <w:rFonts w:ascii="Arial" w:hAnsi="Arial" w:cs="Arial"/>
          <w:b/>
          <w:sz w:val="22"/>
        </w:rPr>
        <w:t>člen</w:t>
      </w:r>
    </w:p>
    <w:p w14:paraId="168CD015" w14:textId="77777777" w:rsidR="00F06B12" w:rsidRDefault="00F06B12" w:rsidP="00F06B12">
      <w:pPr>
        <w:autoSpaceDE w:val="0"/>
        <w:spacing w:line="276" w:lineRule="auto"/>
        <w:ind w:left="284"/>
        <w:contextualSpacing/>
        <w:rPr>
          <w:rFonts w:ascii="Arial" w:eastAsia="SimSun" w:hAnsi="Arial" w:cs="Arial"/>
          <w:b/>
          <w:bCs/>
          <w:sz w:val="22"/>
          <w:lang w:eastAsia="sl-SI"/>
        </w:rPr>
      </w:pPr>
    </w:p>
    <w:p w14:paraId="331764AF" w14:textId="64F9ADC0"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Če </w:t>
      </w:r>
      <w:r>
        <w:rPr>
          <w:rFonts w:ascii="Arial" w:eastAsia="Times New Roman" w:hAnsi="Arial" w:cs="Arial"/>
          <w:sz w:val="22"/>
        </w:rPr>
        <w:t>izvajalec</w:t>
      </w:r>
      <w:r w:rsidRPr="00D076AD">
        <w:rPr>
          <w:rFonts w:ascii="Arial" w:eastAsia="Times New Roman" w:hAnsi="Arial" w:cs="Arial"/>
          <w:sz w:val="22"/>
        </w:rPr>
        <w:t xml:space="preserve"> ne </w:t>
      </w:r>
      <w:r>
        <w:rPr>
          <w:rFonts w:ascii="Arial" w:eastAsia="Times New Roman" w:hAnsi="Arial" w:cs="Arial"/>
          <w:sz w:val="22"/>
        </w:rPr>
        <w:t>izvaja storitve</w:t>
      </w:r>
      <w:r w:rsidR="00A24520">
        <w:rPr>
          <w:rFonts w:ascii="Arial" w:eastAsia="Times New Roman" w:hAnsi="Arial" w:cs="Arial"/>
          <w:sz w:val="22"/>
        </w:rPr>
        <w:t xml:space="preserve"> ali dobavi blago</w:t>
      </w:r>
      <w:r w:rsidR="008F3EBA">
        <w:rPr>
          <w:rFonts w:ascii="Arial" w:eastAsia="Times New Roman" w:hAnsi="Arial" w:cs="Arial"/>
          <w:sz w:val="22"/>
        </w:rPr>
        <w:t xml:space="preserve"> v skladu s tem sporazumom ali zamuja in ob tem </w:t>
      </w:r>
      <w:r w:rsidRPr="00D076AD">
        <w:rPr>
          <w:rFonts w:ascii="Arial" w:eastAsia="Times New Roman" w:hAnsi="Arial" w:cs="Arial"/>
          <w:sz w:val="22"/>
        </w:rPr>
        <w:t xml:space="preserve">zamuda pri </w:t>
      </w:r>
      <w:r w:rsidR="00E54AA4">
        <w:rPr>
          <w:rFonts w:ascii="Arial" w:eastAsia="Times New Roman" w:hAnsi="Arial" w:cs="Arial"/>
          <w:sz w:val="22"/>
        </w:rPr>
        <w:t>iz</w:t>
      </w:r>
      <w:r>
        <w:rPr>
          <w:rFonts w:ascii="Arial" w:eastAsia="Times New Roman" w:hAnsi="Arial" w:cs="Arial"/>
          <w:sz w:val="22"/>
        </w:rPr>
        <w:t>vajanju storitev</w:t>
      </w:r>
      <w:r w:rsidR="00A24520">
        <w:rPr>
          <w:rFonts w:ascii="Arial" w:eastAsia="Times New Roman" w:hAnsi="Arial" w:cs="Arial"/>
          <w:sz w:val="22"/>
        </w:rPr>
        <w:t xml:space="preserve"> in dobavi blaga</w:t>
      </w:r>
      <w:r w:rsidRPr="00D076AD">
        <w:rPr>
          <w:rFonts w:ascii="Arial" w:eastAsia="Times New Roman" w:hAnsi="Arial" w:cs="Arial"/>
          <w:sz w:val="22"/>
        </w:rPr>
        <w:t xml:space="preserve"> ali razrešitvi reklamacije ni posledica višje sile ali razlogov na strani naročnika, ima naročnik pravico </w:t>
      </w:r>
      <w:r>
        <w:rPr>
          <w:rFonts w:ascii="Arial" w:eastAsia="Times New Roman" w:hAnsi="Arial" w:cs="Arial"/>
          <w:sz w:val="22"/>
        </w:rPr>
        <w:t>naročiti storitev</w:t>
      </w:r>
      <w:r w:rsidR="00A24520">
        <w:rPr>
          <w:rFonts w:ascii="Arial" w:eastAsia="Times New Roman" w:hAnsi="Arial" w:cs="Arial"/>
          <w:sz w:val="22"/>
        </w:rPr>
        <w:t xml:space="preserve"> ali blago</w:t>
      </w:r>
      <w:r w:rsidRPr="00D076AD">
        <w:rPr>
          <w:rFonts w:ascii="Arial" w:eastAsia="Times New Roman" w:hAnsi="Arial" w:cs="Arial"/>
          <w:sz w:val="22"/>
        </w:rPr>
        <w:t xml:space="preserve">, ki je predmet </w:t>
      </w:r>
      <w:r w:rsidR="00E37CA3">
        <w:rPr>
          <w:rFonts w:ascii="Arial" w:eastAsia="Times New Roman" w:hAnsi="Arial" w:cs="Arial"/>
          <w:sz w:val="22"/>
        </w:rPr>
        <w:t>okvirnega sporazuma</w:t>
      </w:r>
      <w:r w:rsidRPr="00D076AD">
        <w:rPr>
          <w:rFonts w:ascii="Arial" w:eastAsia="Times New Roman" w:hAnsi="Arial" w:cs="Arial"/>
          <w:sz w:val="22"/>
        </w:rPr>
        <w:t xml:space="preserve">, pri drugem </w:t>
      </w:r>
      <w:r w:rsidR="00E37CA3">
        <w:rPr>
          <w:rFonts w:ascii="Arial" w:eastAsia="Times New Roman" w:hAnsi="Arial" w:cs="Arial"/>
          <w:sz w:val="22"/>
        </w:rPr>
        <w:t>izvajalcu</w:t>
      </w:r>
      <w:r w:rsidRPr="00D076AD">
        <w:rPr>
          <w:rFonts w:ascii="Arial" w:eastAsia="Times New Roman" w:hAnsi="Arial" w:cs="Arial"/>
          <w:sz w:val="22"/>
        </w:rPr>
        <w:t xml:space="preserve">, </w:t>
      </w:r>
      <w:r w:rsidR="00E37CA3">
        <w:rPr>
          <w:rFonts w:ascii="Arial" w:eastAsia="Times New Roman" w:hAnsi="Arial" w:cs="Arial"/>
          <w:sz w:val="22"/>
        </w:rPr>
        <w:t>izvajalec</w:t>
      </w:r>
      <w:r w:rsidRPr="00D076AD">
        <w:rPr>
          <w:rFonts w:ascii="Arial" w:eastAsia="Times New Roman" w:hAnsi="Arial" w:cs="Arial"/>
          <w:sz w:val="22"/>
        </w:rPr>
        <w:t xml:space="preserve"> pa je dolžan naročniku nadomestiti razliko v ceni med ceno iz sporazuma in ceno po kateri je naročnik </w:t>
      </w:r>
      <w:r w:rsidR="00E37CA3">
        <w:rPr>
          <w:rFonts w:ascii="Arial" w:eastAsia="Times New Roman" w:hAnsi="Arial" w:cs="Arial"/>
          <w:sz w:val="22"/>
        </w:rPr>
        <w:t>storitev</w:t>
      </w:r>
      <w:r w:rsidRPr="00D076AD">
        <w:rPr>
          <w:rFonts w:ascii="Arial" w:eastAsia="Times New Roman" w:hAnsi="Arial" w:cs="Arial"/>
          <w:sz w:val="22"/>
        </w:rPr>
        <w:t xml:space="preserve"> </w:t>
      </w:r>
      <w:r w:rsidR="00E37CA3">
        <w:rPr>
          <w:rFonts w:ascii="Arial" w:eastAsia="Times New Roman" w:hAnsi="Arial" w:cs="Arial"/>
          <w:sz w:val="22"/>
        </w:rPr>
        <w:t>naročil</w:t>
      </w:r>
      <w:r w:rsidRPr="00D076AD">
        <w:rPr>
          <w:rFonts w:ascii="Arial" w:eastAsia="Times New Roman" w:hAnsi="Arial" w:cs="Arial"/>
          <w:sz w:val="22"/>
        </w:rPr>
        <w:t>.</w:t>
      </w:r>
    </w:p>
    <w:p w14:paraId="237E6A1D" w14:textId="77777777" w:rsidR="00F06B12" w:rsidRPr="00D076AD" w:rsidRDefault="00F06B12" w:rsidP="002F56BE">
      <w:pPr>
        <w:autoSpaceDE w:val="0"/>
        <w:spacing w:line="276" w:lineRule="auto"/>
        <w:contextualSpacing/>
        <w:jc w:val="both"/>
        <w:rPr>
          <w:rFonts w:ascii="Arial" w:eastAsia="Times New Roman" w:hAnsi="Arial" w:cs="Arial"/>
          <w:sz w:val="22"/>
        </w:rPr>
      </w:pPr>
    </w:p>
    <w:p w14:paraId="43B99A86" w14:textId="54165C56"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Naročnik je dolžan </w:t>
      </w:r>
      <w:r w:rsidR="00E37CA3">
        <w:rPr>
          <w:rFonts w:ascii="Arial" w:eastAsia="Times New Roman" w:hAnsi="Arial" w:cs="Arial"/>
          <w:sz w:val="22"/>
        </w:rPr>
        <w:t>izvajalcu</w:t>
      </w:r>
      <w:r w:rsidRPr="00D076AD">
        <w:rPr>
          <w:rFonts w:ascii="Arial" w:eastAsia="Times New Roman" w:hAnsi="Arial" w:cs="Arial"/>
          <w:sz w:val="22"/>
        </w:rPr>
        <w:t xml:space="preserve"> poslati obvestilo o nameravanem kupu iz prejšnjega odstavka tega člena, v katerem navede številko in datum naročilnice z izjavo, da bo naročeno </w:t>
      </w:r>
      <w:r w:rsidR="00E37CA3">
        <w:rPr>
          <w:rFonts w:ascii="Arial" w:eastAsia="Times New Roman" w:hAnsi="Arial" w:cs="Arial"/>
          <w:sz w:val="22"/>
        </w:rPr>
        <w:t xml:space="preserve">storitev </w:t>
      </w:r>
      <w:r w:rsidR="00A24520">
        <w:rPr>
          <w:rFonts w:ascii="Arial" w:eastAsia="Times New Roman" w:hAnsi="Arial" w:cs="Arial"/>
          <w:sz w:val="22"/>
        </w:rPr>
        <w:t xml:space="preserve">ali blago </w:t>
      </w:r>
      <w:r w:rsidR="00E37CA3">
        <w:rPr>
          <w:rFonts w:ascii="Arial" w:eastAsia="Times New Roman" w:hAnsi="Arial" w:cs="Arial"/>
          <w:sz w:val="22"/>
        </w:rPr>
        <w:t>naročil</w:t>
      </w:r>
      <w:r w:rsidRPr="00D076AD">
        <w:rPr>
          <w:rFonts w:ascii="Arial" w:eastAsia="Times New Roman" w:hAnsi="Arial" w:cs="Arial"/>
          <w:sz w:val="22"/>
        </w:rPr>
        <w:t xml:space="preserve"> pri drugem </w:t>
      </w:r>
      <w:r w:rsidR="00E37CA3">
        <w:rPr>
          <w:rFonts w:ascii="Arial" w:eastAsia="Times New Roman" w:hAnsi="Arial" w:cs="Arial"/>
          <w:sz w:val="22"/>
        </w:rPr>
        <w:t>izvajalcu</w:t>
      </w:r>
      <w:r w:rsidRPr="00D076AD">
        <w:rPr>
          <w:rFonts w:ascii="Arial" w:eastAsia="Times New Roman" w:hAnsi="Arial" w:cs="Arial"/>
          <w:sz w:val="22"/>
        </w:rPr>
        <w:t>, nato pa lahko izvrši kritni kup, sporazum pa je za to dobavo razdrt.</w:t>
      </w:r>
    </w:p>
    <w:p w14:paraId="4269E52A" w14:textId="77777777" w:rsidR="00F06B12" w:rsidRPr="00D076AD" w:rsidRDefault="00F06B12" w:rsidP="002F56BE">
      <w:pPr>
        <w:autoSpaceDE w:val="0"/>
        <w:spacing w:line="276" w:lineRule="auto"/>
        <w:contextualSpacing/>
        <w:jc w:val="both"/>
        <w:rPr>
          <w:rFonts w:ascii="Arial" w:eastAsia="Times New Roman" w:hAnsi="Arial" w:cs="Arial"/>
          <w:sz w:val="22"/>
        </w:rPr>
      </w:pPr>
    </w:p>
    <w:p w14:paraId="738957F8" w14:textId="77777777"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Šteje se, da je bil </w:t>
      </w:r>
      <w:r w:rsidR="00E37CA3">
        <w:rPr>
          <w:rFonts w:ascii="Arial" w:eastAsia="Times New Roman" w:hAnsi="Arial" w:cs="Arial"/>
          <w:sz w:val="22"/>
        </w:rPr>
        <w:t>izvajalec</w:t>
      </w:r>
      <w:r w:rsidRPr="00D076AD">
        <w:rPr>
          <w:rFonts w:ascii="Arial" w:eastAsia="Times New Roman" w:hAnsi="Arial" w:cs="Arial"/>
          <w:sz w:val="22"/>
        </w:rPr>
        <w:t xml:space="preserve"> o nameravanem kritnem kupu obveščen, če naročnik razpolaga z dokazilom o poslanem obvestilu.</w:t>
      </w:r>
    </w:p>
    <w:p w14:paraId="7700AB85" w14:textId="77777777" w:rsidR="00F06B12" w:rsidRPr="00D076AD" w:rsidRDefault="00F06B12" w:rsidP="002F56BE">
      <w:pPr>
        <w:autoSpaceDE w:val="0"/>
        <w:spacing w:line="276" w:lineRule="auto"/>
        <w:contextualSpacing/>
        <w:jc w:val="both"/>
        <w:rPr>
          <w:rFonts w:ascii="Arial" w:eastAsia="Times New Roman" w:hAnsi="Arial" w:cs="Arial"/>
          <w:sz w:val="22"/>
        </w:rPr>
      </w:pPr>
    </w:p>
    <w:p w14:paraId="6FC0F2D7" w14:textId="522D2BDD"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Razliko med ceno po kateri je naročnik izvršil kritni kup in ceno iz sporazuma, je dolžan naročnik dokazati s kopijo računa, po katerem je kritni kup plačal, </w:t>
      </w:r>
      <w:r w:rsidR="00166FF0">
        <w:rPr>
          <w:rFonts w:ascii="Arial" w:eastAsia="Times New Roman" w:hAnsi="Arial" w:cs="Arial"/>
          <w:sz w:val="22"/>
        </w:rPr>
        <w:t>izvajalec</w:t>
      </w:r>
      <w:r w:rsidRPr="00D076AD">
        <w:rPr>
          <w:rFonts w:ascii="Arial" w:eastAsia="Times New Roman" w:hAnsi="Arial" w:cs="Arial"/>
          <w:sz w:val="22"/>
        </w:rPr>
        <w:t xml:space="preserve"> pa je dolžan razliko odšteti pri izstavitvi prvega naslednjega računa oziroma jo plačati v </w:t>
      </w:r>
      <w:r w:rsidR="007548FF">
        <w:rPr>
          <w:rFonts w:ascii="Arial" w:eastAsia="Times New Roman" w:hAnsi="Arial" w:cs="Arial"/>
          <w:sz w:val="22"/>
        </w:rPr>
        <w:t>osmih (</w:t>
      </w:r>
      <w:r w:rsidRPr="00D076AD">
        <w:rPr>
          <w:rFonts w:ascii="Arial" w:eastAsia="Times New Roman" w:hAnsi="Arial" w:cs="Arial"/>
          <w:sz w:val="22"/>
        </w:rPr>
        <w:t>8</w:t>
      </w:r>
      <w:r w:rsidR="007548FF">
        <w:rPr>
          <w:rFonts w:ascii="Arial" w:eastAsia="Times New Roman" w:hAnsi="Arial" w:cs="Arial"/>
          <w:sz w:val="22"/>
        </w:rPr>
        <w:t>)</w:t>
      </w:r>
      <w:r w:rsidRPr="00D076AD">
        <w:rPr>
          <w:rFonts w:ascii="Arial" w:eastAsia="Times New Roman" w:hAnsi="Arial" w:cs="Arial"/>
          <w:sz w:val="22"/>
        </w:rPr>
        <w:t xml:space="preserve"> dneh po izstavitvi bremepisa.</w:t>
      </w:r>
    </w:p>
    <w:p w14:paraId="5831271A" w14:textId="77777777" w:rsidR="00706E78" w:rsidRPr="00706E78" w:rsidRDefault="00706E78" w:rsidP="00706E78">
      <w:pPr>
        <w:spacing w:line="276" w:lineRule="auto"/>
        <w:rPr>
          <w:rFonts w:ascii="Arial" w:eastAsia="Times New Roman" w:hAnsi="Arial" w:cs="Arial"/>
          <w:b/>
          <w:sz w:val="22"/>
          <w:lang w:eastAsia="sl-SI"/>
        </w:rPr>
      </w:pPr>
    </w:p>
    <w:p w14:paraId="70B5FA2B" w14:textId="63A94433" w:rsidR="00706E78" w:rsidRPr="00706E78" w:rsidRDefault="00A744B2" w:rsidP="00706E78">
      <w:pPr>
        <w:spacing w:line="276" w:lineRule="auto"/>
        <w:rPr>
          <w:rFonts w:ascii="Arial" w:eastAsia="Times New Roman" w:hAnsi="Arial" w:cs="Arial"/>
          <w:b/>
          <w:sz w:val="22"/>
          <w:lang w:eastAsia="sl-SI"/>
        </w:rPr>
      </w:pPr>
      <w:r>
        <w:rPr>
          <w:rFonts w:ascii="Arial" w:eastAsia="Times New Roman" w:hAnsi="Arial" w:cs="Arial"/>
          <w:b/>
          <w:sz w:val="22"/>
          <w:lang w:eastAsia="sl-SI"/>
        </w:rPr>
        <w:t>VIII</w:t>
      </w:r>
      <w:r w:rsidR="00706E78" w:rsidRPr="00706E78">
        <w:rPr>
          <w:rFonts w:ascii="Arial" w:eastAsia="Times New Roman" w:hAnsi="Arial" w:cs="Arial"/>
          <w:b/>
          <w:sz w:val="22"/>
          <w:lang w:eastAsia="sl-SI"/>
        </w:rPr>
        <w:t>. POGODBENA KAZEN</w:t>
      </w:r>
    </w:p>
    <w:p w14:paraId="104B28C7" w14:textId="77777777" w:rsidR="00706E78" w:rsidRPr="00706E78" w:rsidRDefault="00706E78" w:rsidP="003E76C7">
      <w:pPr>
        <w:widowControl w:val="0"/>
        <w:numPr>
          <w:ilvl w:val="0"/>
          <w:numId w:val="9"/>
        </w:numPr>
        <w:autoSpaceDE w:val="0"/>
        <w:autoSpaceDN w:val="0"/>
        <w:adjustRightInd w:val="0"/>
        <w:spacing w:line="276" w:lineRule="auto"/>
        <w:jc w:val="center"/>
        <w:rPr>
          <w:rFonts w:ascii="Arial" w:hAnsi="Arial" w:cs="Arial"/>
          <w:b/>
          <w:sz w:val="22"/>
        </w:rPr>
      </w:pPr>
      <w:r w:rsidRPr="00706E78">
        <w:rPr>
          <w:rFonts w:ascii="Arial" w:hAnsi="Arial" w:cs="Arial"/>
          <w:b/>
          <w:sz w:val="22"/>
        </w:rPr>
        <w:t>člen</w:t>
      </w:r>
    </w:p>
    <w:p w14:paraId="2E681629" w14:textId="77777777" w:rsidR="00706E78" w:rsidRPr="00706E78" w:rsidRDefault="00706E78" w:rsidP="00166F9A">
      <w:pPr>
        <w:autoSpaceDE w:val="0"/>
        <w:autoSpaceDN w:val="0"/>
        <w:adjustRightInd w:val="0"/>
        <w:spacing w:line="276" w:lineRule="auto"/>
        <w:contextualSpacing/>
        <w:jc w:val="both"/>
        <w:rPr>
          <w:rFonts w:ascii="Arial" w:eastAsia="SimSun" w:hAnsi="Arial" w:cs="Arial"/>
          <w:b/>
          <w:sz w:val="22"/>
          <w:lang w:eastAsia="sl-SI"/>
        </w:rPr>
      </w:pPr>
    </w:p>
    <w:p w14:paraId="73FA9B53" w14:textId="668FF654"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V primeru, da </w:t>
      </w:r>
      <w:r w:rsidR="00131E02">
        <w:rPr>
          <w:rFonts w:ascii="Arial" w:eastAsia="Times New Roman" w:hAnsi="Arial" w:cs="Arial"/>
          <w:sz w:val="22"/>
          <w:lang w:eastAsia="sl-SI"/>
        </w:rPr>
        <w:t>izvajalec</w:t>
      </w:r>
      <w:r w:rsidRPr="0069492B">
        <w:rPr>
          <w:rFonts w:ascii="Arial" w:eastAsia="Times New Roman" w:hAnsi="Arial" w:cs="Arial"/>
          <w:sz w:val="22"/>
          <w:lang w:eastAsia="sl-SI"/>
        </w:rPr>
        <w:t xml:space="preserve"> po svoji krivdi zakasni z izpolnitvijo pogodbenih obvez (obvez na podlagi tega okvirnega sporazuma), lahko naročnik </w:t>
      </w:r>
      <w:r w:rsidR="00131E02">
        <w:rPr>
          <w:rFonts w:ascii="Arial" w:eastAsia="Times New Roman" w:hAnsi="Arial" w:cs="Arial"/>
          <w:sz w:val="22"/>
          <w:lang w:eastAsia="sl-SI"/>
        </w:rPr>
        <w:t>izvajalcu</w:t>
      </w:r>
      <w:r w:rsidRPr="0069492B">
        <w:rPr>
          <w:rFonts w:ascii="Arial" w:eastAsia="Times New Roman" w:hAnsi="Arial" w:cs="Arial"/>
          <w:sz w:val="22"/>
          <w:lang w:eastAsia="sl-SI"/>
        </w:rPr>
        <w:t xml:space="preserve"> za vsak dan zamude zaračuna pogodbeno kazen v višini </w:t>
      </w:r>
      <w:r w:rsidR="00010234">
        <w:rPr>
          <w:rFonts w:ascii="Arial" w:eastAsia="Times New Roman" w:hAnsi="Arial" w:cs="Arial"/>
          <w:sz w:val="22"/>
          <w:lang w:eastAsia="sl-SI"/>
        </w:rPr>
        <w:t>1</w:t>
      </w:r>
      <w:r w:rsidRPr="0069492B">
        <w:rPr>
          <w:rFonts w:ascii="Arial" w:eastAsia="Times New Roman" w:hAnsi="Arial" w:cs="Arial"/>
          <w:sz w:val="22"/>
          <w:lang w:eastAsia="sl-SI"/>
        </w:rPr>
        <w:t xml:space="preserve"> % skupne naročene vrednosti. </w:t>
      </w:r>
    </w:p>
    <w:p w14:paraId="7025A7C0" w14:textId="77777777" w:rsidR="0069492B" w:rsidRPr="0069492B" w:rsidRDefault="0069492B" w:rsidP="00166F9A">
      <w:pPr>
        <w:autoSpaceDE w:val="0"/>
        <w:autoSpaceDN w:val="0"/>
        <w:adjustRightInd w:val="0"/>
        <w:spacing w:line="276" w:lineRule="auto"/>
        <w:ind w:left="360"/>
        <w:jc w:val="both"/>
        <w:rPr>
          <w:rFonts w:ascii="Arial" w:eastAsia="Times New Roman" w:hAnsi="Arial" w:cs="Arial"/>
          <w:sz w:val="22"/>
          <w:lang w:eastAsia="sl-SI"/>
        </w:rPr>
      </w:pPr>
    </w:p>
    <w:p w14:paraId="6FA16077" w14:textId="2B2E74A3"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Ne glede na prejšnji odstavek tega člena </w:t>
      </w:r>
      <w:r w:rsidR="00131E02">
        <w:rPr>
          <w:rFonts w:ascii="Arial" w:eastAsia="Times New Roman" w:hAnsi="Arial" w:cs="Arial"/>
          <w:sz w:val="22"/>
          <w:lang w:eastAsia="sl-SI"/>
        </w:rPr>
        <w:t>izvajalec</w:t>
      </w:r>
      <w:r w:rsidRPr="0069492B">
        <w:rPr>
          <w:rFonts w:ascii="Arial" w:eastAsia="Times New Roman" w:hAnsi="Arial" w:cs="Arial"/>
          <w:sz w:val="22"/>
          <w:lang w:eastAsia="sl-SI"/>
        </w:rPr>
        <w:t xml:space="preserve"> odgovarja naročniku za vso škodo, ki bi jo povzročil naročniku ali tretjim osebam kot tudi za stroške, ki bi jih naročnik utrpel zaradi pomanjkljivo ali nepravilno opravljenih pogodbenih obveznosti predvsem pa če:</w:t>
      </w:r>
    </w:p>
    <w:p w14:paraId="1CFEAED7"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71864073" w14:textId="5CCEF433" w:rsidR="0069492B" w:rsidRPr="0069492B" w:rsidRDefault="00131E02" w:rsidP="009E3B64">
      <w:pPr>
        <w:pStyle w:val="Odstavekseznama"/>
        <w:numPr>
          <w:ilvl w:val="1"/>
          <w:numId w:val="40"/>
        </w:numPr>
        <w:autoSpaceDE w:val="0"/>
        <w:autoSpaceDN w:val="0"/>
        <w:adjustRightInd w:val="0"/>
        <w:spacing w:line="276" w:lineRule="auto"/>
        <w:jc w:val="both"/>
        <w:rPr>
          <w:rFonts w:ascii="Arial" w:eastAsia="Times New Roman" w:hAnsi="Arial" w:cs="Arial"/>
          <w:sz w:val="22"/>
          <w:lang w:eastAsia="sl-SI"/>
        </w:rPr>
      </w:pPr>
      <w:r>
        <w:rPr>
          <w:rFonts w:ascii="Arial" w:eastAsia="Times New Roman" w:hAnsi="Arial" w:cs="Arial"/>
          <w:sz w:val="22"/>
          <w:lang w:eastAsia="sl-SI"/>
        </w:rPr>
        <w:t>izvajalec</w:t>
      </w:r>
      <w:r w:rsidR="0069492B" w:rsidRPr="0069492B">
        <w:rPr>
          <w:rFonts w:ascii="Arial" w:eastAsia="Times New Roman" w:hAnsi="Arial" w:cs="Arial"/>
          <w:sz w:val="22"/>
          <w:lang w:eastAsia="sl-SI"/>
        </w:rPr>
        <w:t xml:space="preserve"> zamuja z dobavo blaga </w:t>
      </w:r>
      <w:r w:rsidR="00A24520">
        <w:rPr>
          <w:rFonts w:ascii="Arial" w:eastAsia="Times New Roman" w:hAnsi="Arial" w:cs="Arial"/>
          <w:sz w:val="22"/>
          <w:lang w:eastAsia="sl-SI"/>
        </w:rPr>
        <w:t xml:space="preserve">ali izvedbo storitev </w:t>
      </w:r>
      <w:r w:rsidR="0069492B" w:rsidRPr="0069492B">
        <w:rPr>
          <w:rFonts w:ascii="Arial" w:eastAsia="Times New Roman" w:hAnsi="Arial" w:cs="Arial"/>
          <w:sz w:val="22"/>
          <w:lang w:eastAsia="sl-SI"/>
        </w:rPr>
        <w:t>iz razlogov, ki niso na strani naročnika ter ne gre za opravičeno zamudo,</w:t>
      </w:r>
    </w:p>
    <w:p w14:paraId="46636D85" w14:textId="17CE69AD" w:rsidR="0069492B" w:rsidRPr="001C4454" w:rsidRDefault="00131E02" w:rsidP="009E3B64">
      <w:pPr>
        <w:pStyle w:val="Odstavekseznama"/>
        <w:numPr>
          <w:ilvl w:val="1"/>
          <w:numId w:val="41"/>
        </w:numPr>
        <w:autoSpaceDE w:val="0"/>
        <w:autoSpaceDN w:val="0"/>
        <w:adjustRightInd w:val="0"/>
        <w:spacing w:line="276" w:lineRule="auto"/>
        <w:jc w:val="both"/>
        <w:rPr>
          <w:rFonts w:ascii="Arial" w:eastAsia="Times New Roman" w:hAnsi="Arial" w:cs="Arial"/>
          <w:sz w:val="22"/>
          <w:lang w:eastAsia="sl-SI"/>
        </w:rPr>
      </w:pPr>
      <w:r>
        <w:rPr>
          <w:rFonts w:ascii="Arial" w:eastAsia="Times New Roman" w:hAnsi="Arial" w:cs="Arial"/>
          <w:sz w:val="22"/>
          <w:lang w:eastAsia="sl-SI"/>
        </w:rPr>
        <w:t>izvajalec</w:t>
      </w:r>
      <w:r w:rsidR="0069492B" w:rsidRPr="00166F9A">
        <w:rPr>
          <w:rFonts w:ascii="Arial" w:eastAsia="Times New Roman" w:hAnsi="Arial" w:cs="Arial"/>
          <w:sz w:val="22"/>
          <w:lang w:eastAsia="sl-SI"/>
        </w:rPr>
        <w:t xml:space="preserve"> zamuja z dobavo</w:t>
      </w:r>
      <w:r w:rsidR="00A24520">
        <w:rPr>
          <w:rFonts w:ascii="Arial" w:eastAsia="Times New Roman" w:hAnsi="Arial" w:cs="Arial"/>
          <w:sz w:val="22"/>
          <w:lang w:eastAsia="sl-SI"/>
        </w:rPr>
        <w:t xml:space="preserve"> ali izvedbo </w:t>
      </w:r>
      <w:r w:rsidR="0069492B" w:rsidRPr="00166F9A">
        <w:rPr>
          <w:rFonts w:ascii="Arial" w:eastAsia="Times New Roman" w:hAnsi="Arial" w:cs="Arial"/>
          <w:sz w:val="22"/>
          <w:lang w:eastAsia="sl-SI"/>
        </w:rPr>
        <w:t xml:space="preserve">toliko, da bi lahko naročniku nastala škoda ali da bi dobava </w:t>
      </w:r>
      <w:r w:rsidR="00A24520">
        <w:rPr>
          <w:rFonts w:ascii="Arial" w:eastAsia="Times New Roman" w:hAnsi="Arial" w:cs="Arial"/>
          <w:sz w:val="22"/>
          <w:lang w:eastAsia="sl-SI"/>
        </w:rPr>
        <w:t xml:space="preserve">ali izvedba </w:t>
      </w:r>
      <w:r w:rsidR="0069492B" w:rsidRPr="00166F9A">
        <w:rPr>
          <w:rFonts w:ascii="Arial" w:eastAsia="Times New Roman" w:hAnsi="Arial" w:cs="Arial"/>
          <w:sz w:val="22"/>
          <w:lang w:eastAsia="sl-SI"/>
        </w:rPr>
        <w:t xml:space="preserve">izgubila pomen, lahko naročnik nadomestno blago </w:t>
      </w:r>
      <w:r w:rsidR="00A24520">
        <w:rPr>
          <w:rFonts w:ascii="Arial" w:eastAsia="Times New Roman" w:hAnsi="Arial" w:cs="Arial"/>
          <w:sz w:val="22"/>
          <w:lang w:eastAsia="sl-SI"/>
        </w:rPr>
        <w:t xml:space="preserve">ali storitev </w:t>
      </w:r>
      <w:r w:rsidR="0069492B" w:rsidRPr="00166F9A">
        <w:rPr>
          <w:rFonts w:ascii="Arial" w:eastAsia="Times New Roman" w:hAnsi="Arial" w:cs="Arial"/>
          <w:sz w:val="22"/>
          <w:lang w:eastAsia="sl-SI"/>
        </w:rPr>
        <w:t xml:space="preserve">naroči pri drugem </w:t>
      </w:r>
      <w:r w:rsidR="001C4454">
        <w:rPr>
          <w:rFonts w:ascii="Arial" w:eastAsia="Times New Roman" w:hAnsi="Arial" w:cs="Arial"/>
          <w:sz w:val="22"/>
          <w:lang w:eastAsia="sl-SI"/>
        </w:rPr>
        <w:t>dobavitelju/</w:t>
      </w:r>
      <w:r w:rsidRPr="001C4454">
        <w:rPr>
          <w:rFonts w:ascii="Arial" w:eastAsia="Times New Roman" w:hAnsi="Arial" w:cs="Arial"/>
          <w:sz w:val="22"/>
          <w:lang w:eastAsia="sl-SI"/>
        </w:rPr>
        <w:t>izvajalcu</w:t>
      </w:r>
      <w:r w:rsidR="0069492B" w:rsidRPr="001C4454">
        <w:rPr>
          <w:rFonts w:ascii="Arial" w:eastAsia="Times New Roman" w:hAnsi="Arial" w:cs="Arial"/>
          <w:sz w:val="22"/>
          <w:lang w:eastAsia="sl-SI"/>
        </w:rPr>
        <w:t xml:space="preserve"> na stroške zamudnika (pri tem uporabi dano zavarovanje dobre izvedbe pogodbenih obveznosti), lahko pa zahteva povrnitev dejanske škode ali razdre okvirni sporazum.</w:t>
      </w:r>
    </w:p>
    <w:p w14:paraId="6F6D56F6" w14:textId="77777777" w:rsidR="0069492B" w:rsidRPr="0069492B" w:rsidRDefault="0069492B" w:rsidP="00166F9A">
      <w:pPr>
        <w:autoSpaceDE w:val="0"/>
        <w:autoSpaceDN w:val="0"/>
        <w:adjustRightInd w:val="0"/>
        <w:spacing w:line="276" w:lineRule="auto"/>
        <w:ind w:left="360"/>
        <w:jc w:val="both"/>
        <w:rPr>
          <w:rFonts w:ascii="Arial" w:eastAsia="Times New Roman" w:hAnsi="Arial" w:cs="Arial"/>
          <w:sz w:val="22"/>
          <w:lang w:eastAsia="sl-SI"/>
        </w:rPr>
      </w:pPr>
    </w:p>
    <w:p w14:paraId="50AE1ECA" w14:textId="76E8B088"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Pogodbena kazen se obračuna pri naslednjih izplačilih </w:t>
      </w:r>
      <w:r w:rsidR="001C4454">
        <w:rPr>
          <w:rFonts w:ascii="Arial" w:eastAsia="Times New Roman" w:hAnsi="Arial" w:cs="Arial"/>
          <w:sz w:val="22"/>
          <w:lang w:eastAsia="sl-SI"/>
        </w:rPr>
        <w:t>izvajalcu</w:t>
      </w:r>
      <w:r w:rsidRPr="0069492B">
        <w:rPr>
          <w:rFonts w:ascii="Arial" w:eastAsia="Times New Roman" w:hAnsi="Arial" w:cs="Arial"/>
          <w:sz w:val="22"/>
          <w:lang w:eastAsia="sl-SI"/>
        </w:rPr>
        <w:t xml:space="preserve"> oziroma plača v </w:t>
      </w:r>
      <w:r w:rsidR="007548FF">
        <w:rPr>
          <w:rFonts w:ascii="Arial" w:eastAsia="Times New Roman" w:hAnsi="Arial" w:cs="Arial"/>
          <w:sz w:val="22"/>
          <w:lang w:eastAsia="sl-SI"/>
        </w:rPr>
        <w:t>osmih (</w:t>
      </w:r>
      <w:r w:rsidRPr="0069492B">
        <w:rPr>
          <w:rFonts w:ascii="Arial" w:eastAsia="Times New Roman" w:hAnsi="Arial" w:cs="Arial"/>
          <w:sz w:val="22"/>
          <w:lang w:eastAsia="sl-SI"/>
        </w:rPr>
        <w:t>8</w:t>
      </w:r>
      <w:r w:rsidR="007548FF">
        <w:rPr>
          <w:rFonts w:ascii="Arial" w:eastAsia="Times New Roman" w:hAnsi="Arial" w:cs="Arial"/>
          <w:sz w:val="22"/>
          <w:lang w:eastAsia="sl-SI"/>
        </w:rPr>
        <w:t>)</w:t>
      </w:r>
      <w:r w:rsidRPr="0069492B">
        <w:rPr>
          <w:rFonts w:ascii="Arial" w:eastAsia="Times New Roman" w:hAnsi="Arial" w:cs="Arial"/>
          <w:sz w:val="22"/>
          <w:lang w:eastAsia="sl-SI"/>
        </w:rPr>
        <w:t xml:space="preserve"> dneh po izstavitvi bremepisa.</w:t>
      </w:r>
    </w:p>
    <w:p w14:paraId="42E01C4D"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2AAA858C" w14:textId="7636F3B1"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Stranki okvirnega sporazuma soglašata, da naročnik ni dolžan sporočiti </w:t>
      </w:r>
      <w:r w:rsidR="001C4454">
        <w:rPr>
          <w:rFonts w:ascii="Arial" w:eastAsia="Times New Roman" w:hAnsi="Arial" w:cs="Arial"/>
          <w:sz w:val="22"/>
          <w:lang w:eastAsia="sl-SI"/>
        </w:rPr>
        <w:t>izvajalcu</w:t>
      </w:r>
      <w:r w:rsidRPr="0069492B">
        <w:rPr>
          <w:rFonts w:ascii="Arial" w:eastAsia="Times New Roman" w:hAnsi="Arial" w:cs="Arial"/>
          <w:sz w:val="22"/>
          <w:lang w:eastAsia="sl-SI"/>
        </w:rPr>
        <w:t xml:space="preserve">, da si pridržuje pravico do pogodbene kazni, če je prevzel blago potem, ko je </w:t>
      </w:r>
      <w:r w:rsidR="001C4454">
        <w:rPr>
          <w:rFonts w:ascii="Arial" w:eastAsia="Times New Roman" w:hAnsi="Arial" w:cs="Arial"/>
          <w:sz w:val="22"/>
          <w:lang w:eastAsia="sl-SI"/>
        </w:rPr>
        <w:t>izvajalec</w:t>
      </w:r>
      <w:r w:rsidRPr="0069492B">
        <w:rPr>
          <w:rFonts w:ascii="Arial" w:eastAsia="Times New Roman" w:hAnsi="Arial" w:cs="Arial"/>
          <w:sz w:val="22"/>
          <w:lang w:eastAsia="sl-SI"/>
        </w:rPr>
        <w:t xml:space="preserve"> z njegovo dobavo zamujal.</w:t>
      </w:r>
    </w:p>
    <w:p w14:paraId="6AD221F3"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1A6D5C2B"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Če bo škoda, ki jo bo zaradi zamude utrpel naročnik večja od pogodbene kazni, ima naročnik pravico zahtevati razliko do polne odškodnine in unovčiti zavarovanje za dobro izvedbo pogodbenih obveznosti.</w:t>
      </w:r>
    </w:p>
    <w:p w14:paraId="70759EE2"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6B5D25F5"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Pravica do zaračunanja pogodbene kazni ni pogojena z nastankom škode naročniku. Povračilo tako nastale škode bo naročnik uveljavil po splošnih načelih odškodninske odgovornosti, neodvisno od uveljavljanja pogodbene kazni.</w:t>
      </w:r>
    </w:p>
    <w:p w14:paraId="231F3F40" w14:textId="77777777" w:rsidR="00706E78" w:rsidRPr="00706E78" w:rsidRDefault="00706E78" w:rsidP="00166F9A">
      <w:pPr>
        <w:autoSpaceDE w:val="0"/>
        <w:autoSpaceDN w:val="0"/>
        <w:adjustRightInd w:val="0"/>
        <w:spacing w:line="276" w:lineRule="auto"/>
        <w:ind w:left="360"/>
        <w:jc w:val="both"/>
        <w:rPr>
          <w:rFonts w:ascii="Arial" w:eastAsia="SimSun" w:hAnsi="Arial" w:cs="Arial"/>
          <w:sz w:val="22"/>
          <w:lang w:eastAsia="sl-SI"/>
        </w:rPr>
      </w:pPr>
    </w:p>
    <w:p w14:paraId="00CA40E9" w14:textId="28D1EA8F" w:rsidR="0088360F" w:rsidRPr="00706E78" w:rsidRDefault="00A744B2" w:rsidP="00F06B12">
      <w:pPr>
        <w:spacing w:line="276" w:lineRule="auto"/>
        <w:rPr>
          <w:rFonts w:ascii="Arial" w:eastAsia="Times New Roman" w:hAnsi="Arial" w:cs="Arial"/>
          <w:b/>
          <w:sz w:val="22"/>
          <w:lang w:eastAsia="sl-SI"/>
        </w:rPr>
      </w:pPr>
      <w:r>
        <w:rPr>
          <w:rFonts w:ascii="Arial" w:eastAsia="Times New Roman" w:hAnsi="Arial" w:cs="Arial"/>
          <w:b/>
          <w:sz w:val="22"/>
          <w:lang w:eastAsia="sl-SI"/>
        </w:rPr>
        <w:t>I</w:t>
      </w:r>
      <w:r w:rsidR="00F06B12">
        <w:rPr>
          <w:rFonts w:ascii="Arial" w:eastAsia="Times New Roman" w:hAnsi="Arial" w:cs="Arial"/>
          <w:b/>
          <w:sz w:val="22"/>
          <w:lang w:eastAsia="sl-SI"/>
        </w:rPr>
        <w:t xml:space="preserve">X. </w:t>
      </w:r>
      <w:r w:rsidR="00582235" w:rsidRPr="00706E78">
        <w:rPr>
          <w:rFonts w:ascii="Arial" w:eastAsia="Times New Roman" w:hAnsi="Arial" w:cs="Arial"/>
          <w:b/>
          <w:sz w:val="22"/>
          <w:lang w:eastAsia="sl-SI"/>
        </w:rPr>
        <w:t>VIŠJA SILA</w:t>
      </w:r>
    </w:p>
    <w:p w14:paraId="6A28E922" w14:textId="77777777" w:rsidR="0088360F" w:rsidRPr="00A946A7" w:rsidRDefault="0088360F"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3E84A9ED" w14:textId="77777777" w:rsidR="0088360F" w:rsidRPr="005C74C7" w:rsidRDefault="0088360F" w:rsidP="0068259E">
      <w:pPr>
        <w:autoSpaceDE w:val="0"/>
        <w:autoSpaceDN w:val="0"/>
        <w:adjustRightInd w:val="0"/>
        <w:spacing w:line="276" w:lineRule="auto"/>
        <w:jc w:val="both"/>
        <w:rPr>
          <w:rFonts w:ascii="Arial" w:eastAsia="SimSun" w:hAnsi="Arial" w:cs="Arial"/>
          <w:sz w:val="22"/>
          <w:lang w:eastAsia="sl-SI"/>
        </w:rPr>
      </w:pPr>
    </w:p>
    <w:p w14:paraId="0277AF9C" w14:textId="6FB27665" w:rsidR="00706E78" w:rsidRPr="00706E78" w:rsidRDefault="00706E78" w:rsidP="002F56BE">
      <w:pPr>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Višja sila je vsaka nepričakovana okoliščina, ki nastopi po sklenitvi okvirnega sporazuma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w:t>
      </w:r>
      <w:r w:rsidRPr="00706E78">
        <w:rPr>
          <w:rFonts w:ascii="Arial" w:eastAsia="SimSun" w:hAnsi="Arial" w:cs="Arial"/>
          <w:sz w:val="22"/>
          <w:lang w:eastAsia="sl-SI"/>
        </w:rPr>
        <w:lastRenderedPageBreak/>
        <w:t xml:space="preserve">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1C4454">
        <w:rPr>
          <w:rFonts w:ascii="Arial" w:eastAsia="SimSun" w:hAnsi="Arial" w:cs="Arial"/>
          <w:sz w:val="22"/>
          <w:lang w:eastAsia="sl-SI"/>
        </w:rPr>
        <w:t>izvajalca</w:t>
      </w:r>
      <w:r w:rsidRPr="00706E78">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4498A43A" w14:textId="77777777" w:rsidR="00706E78" w:rsidRPr="00706E78" w:rsidRDefault="00706E78" w:rsidP="002F56BE">
      <w:pPr>
        <w:spacing w:line="276" w:lineRule="auto"/>
        <w:jc w:val="both"/>
        <w:rPr>
          <w:rFonts w:ascii="Arial" w:eastAsia="SimSun" w:hAnsi="Arial" w:cs="Arial"/>
          <w:sz w:val="22"/>
          <w:lang w:eastAsia="sl-SI"/>
        </w:rPr>
      </w:pPr>
    </w:p>
    <w:p w14:paraId="2EE11386" w14:textId="0534289C" w:rsidR="00335E56" w:rsidRDefault="002F56BE" w:rsidP="002F56BE">
      <w:pPr>
        <w:spacing w:line="276" w:lineRule="auto"/>
        <w:jc w:val="both"/>
        <w:rPr>
          <w:rFonts w:ascii="Arial" w:eastAsia="SimSun" w:hAnsi="Arial" w:cs="Arial"/>
          <w:sz w:val="22"/>
          <w:lang w:eastAsia="sl-SI"/>
        </w:rPr>
      </w:pPr>
      <w:r>
        <w:rPr>
          <w:rFonts w:ascii="Arial" w:eastAsia="SimSun" w:hAnsi="Arial" w:cs="Arial"/>
          <w:sz w:val="22"/>
          <w:lang w:eastAsia="sl-SI"/>
        </w:rPr>
        <w:t>Iz</w:t>
      </w:r>
      <w:r w:rsidR="00166FF0">
        <w:rPr>
          <w:rFonts w:ascii="Arial" w:eastAsia="SimSun" w:hAnsi="Arial" w:cs="Arial"/>
          <w:sz w:val="22"/>
          <w:lang w:eastAsia="sl-SI"/>
        </w:rPr>
        <w:t>vajalec</w:t>
      </w:r>
      <w:r w:rsidR="00706E78" w:rsidRPr="00706E78">
        <w:rPr>
          <w:rFonts w:ascii="Arial" w:eastAsia="SimSun" w:hAnsi="Arial" w:cs="Arial"/>
          <w:sz w:val="22"/>
          <w:lang w:eastAsia="sl-SI"/>
        </w:rPr>
        <w:t xml:space="preserve"> je dolžan pisno obvestiti naročnika o nastanku višje sile najkasneje v dveh delovnih dneh po nastanku le-te</w:t>
      </w:r>
    </w:p>
    <w:p w14:paraId="0BB6CCFB" w14:textId="77777777" w:rsidR="00706E78" w:rsidRDefault="00706E78" w:rsidP="00706E78">
      <w:pPr>
        <w:spacing w:line="276" w:lineRule="auto"/>
        <w:rPr>
          <w:rFonts w:ascii="Arial" w:eastAsia="Times New Roman" w:hAnsi="Arial" w:cs="Arial"/>
          <w:b/>
          <w:sz w:val="22"/>
          <w:lang w:eastAsia="sl-SI"/>
        </w:rPr>
      </w:pPr>
    </w:p>
    <w:p w14:paraId="7EE26FBA" w14:textId="185FF3E3" w:rsidR="00706E78" w:rsidRPr="00706E78" w:rsidRDefault="00A744B2" w:rsidP="00706E78">
      <w:pPr>
        <w:spacing w:line="276" w:lineRule="auto"/>
        <w:rPr>
          <w:rFonts w:ascii="Arial" w:eastAsia="Times New Roman" w:hAnsi="Arial" w:cs="Arial"/>
          <w:b/>
          <w:sz w:val="22"/>
          <w:lang w:eastAsia="sl-SI"/>
        </w:rPr>
      </w:pPr>
      <w:r>
        <w:rPr>
          <w:rFonts w:ascii="Arial" w:eastAsia="Times New Roman" w:hAnsi="Arial" w:cs="Arial"/>
          <w:b/>
          <w:sz w:val="22"/>
          <w:lang w:eastAsia="sl-SI"/>
        </w:rPr>
        <w:t>X</w:t>
      </w:r>
      <w:r w:rsidR="00706E78" w:rsidRPr="00706E78">
        <w:rPr>
          <w:rFonts w:ascii="Arial" w:eastAsia="Times New Roman" w:hAnsi="Arial" w:cs="Arial"/>
          <w:b/>
          <w:sz w:val="22"/>
          <w:lang w:eastAsia="sl-SI"/>
        </w:rPr>
        <w:t>.</w:t>
      </w:r>
      <w:r w:rsidR="00706E78" w:rsidRPr="00706E78">
        <w:rPr>
          <w:rFonts w:ascii="Arial" w:eastAsia="Times New Roman" w:hAnsi="Arial" w:cs="Arial"/>
          <w:b/>
          <w:sz w:val="22"/>
          <w:lang w:eastAsia="sl-SI"/>
        </w:rPr>
        <w:tab/>
        <w:t>ZAVAROVANJE OBVEZNOSTI</w:t>
      </w:r>
    </w:p>
    <w:p w14:paraId="4FE53BC3" w14:textId="77777777" w:rsidR="009C7935" w:rsidRPr="00A744B2" w:rsidRDefault="00706E78" w:rsidP="003E76C7">
      <w:pPr>
        <w:widowControl w:val="0"/>
        <w:numPr>
          <w:ilvl w:val="0"/>
          <w:numId w:val="9"/>
        </w:numPr>
        <w:autoSpaceDE w:val="0"/>
        <w:autoSpaceDN w:val="0"/>
        <w:adjustRightInd w:val="0"/>
        <w:spacing w:line="276" w:lineRule="auto"/>
        <w:jc w:val="center"/>
        <w:rPr>
          <w:rFonts w:ascii="Arial" w:hAnsi="Arial" w:cs="Arial"/>
          <w:b/>
          <w:sz w:val="22"/>
        </w:rPr>
      </w:pPr>
      <w:r w:rsidRPr="00A744B2">
        <w:rPr>
          <w:rFonts w:ascii="Arial" w:hAnsi="Arial" w:cs="Arial"/>
          <w:b/>
          <w:sz w:val="22"/>
        </w:rPr>
        <w:t>člen</w:t>
      </w:r>
    </w:p>
    <w:p w14:paraId="38041B16" w14:textId="77777777" w:rsidR="00706E78" w:rsidRDefault="00706E78" w:rsidP="0068259E">
      <w:pPr>
        <w:spacing w:line="276" w:lineRule="auto"/>
        <w:rPr>
          <w:rFonts w:ascii="Arial" w:eastAsia="Times New Roman" w:hAnsi="Arial" w:cs="Arial"/>
          <w:b/>
          <w:sz w:val="22"/>
          <w:lang w:eastAsia="sl-SI"/>
        </w:rPr>
      </w:pPr>
    </w:p>
    <w:p w14:paraId="108FEBB1"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Izvajalec mora najkasneje v 15 dneh od podpisa okvirnega sporazuma, kot pogoj za veljavnost okvirnega sporazuma naročniku izročiti zavarovanje za dobro izvedbo pogodbenih obveznosti v višini 10 % od skupne pogodbene vrednosti/vrednosti okvirnega sporazuma z DDV, ki ga lahko naročnik unovči v naslednjih primerih, če izvajalec:</w:t>
      </w:r>
    </w:p>
    <w:p w14:paraId="7C51B0D3" w14:textId="77777777" w:rsidR="00706E78" w:rsidRPr="00706E78" w:rsidRDefault="00706E78" w:rsidP="00706E78">
      <w:pPr>
        <w:autoSpaceDE w:val="0"/>
        <w:autoSpaceDN w:val="0"/>
        <w:adjustRightInd w:val="0"/>
        <w:spacing w:line="276" w:lineRule="auto"/>
        <w:jc w:val="both"/>
        <w:rPr>
          <w:rFonts w:ascii="Arial" w:eastAsia="SimSun" w:hAnsi="Arial" w:cs="Arial"/>
          <w:sz w:val="22"/>
          <w:lang w:eastAsia="sl-SI"/>
        </w:rPr>
      </w:pPr>
    </w:p>
    <w:p w14:paraId="64F99273"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prične izvajati svojih pogodbenih obveznosti v skladu z določili sklenjenega okvirnega sporazuma</w:t>
      </w:r>
    </w:p>
    <w:p w14:paraId="55743319"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izpolni svojih pogodbenih obveznosti v skladu z določili sklenjenega okvirnega sporazuma ali vsakokratnega naročila</w:t>
      </w:r>
    </w:p>
    <w:p w14:paraId="65D92072"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pravočasno ne izpolni svojih pogodbenih obveznosti v skladu z določili sklenjenega okvirnega sporazuma ali</w:t>
      </w:r>
    </w:p>
    <w:p w14:paraId="55BE9180"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pravilno ne izpolni svojih pogodbenih obveznosti v skladu z določili sklenjenega okvirnega sporazuma ali</w:t>
      </w:r>
    </w:p>
    <w:p w14:paraId="0AE0BE69"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preneha izpolnjevati svoje pogodbene obveznosti v skladu z določili sklenjenega okvirnega sporazuma ali</w:t>
      </w:r>
    </w:p>
    <w:p w14:paraId="6AF56CA0" w14:textId="77777777" w:rsid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če izvajalec objavi nesolventnost, prisilno poravnavo ali stečaj</w:t>
      </w:r>
      <w:r>
        <w:rPr>
          <w:rFonts w:ascii="Arial" w:eastAsia="SimSun" w:hAnsi="Arial" w:cs="Arial"/>
          <w:sz w:val="22"/>
          <w:lang w:eastAsia="sl-SI"/>
        </w:rPr>
        <w:t>,</w:t>
      </w:r>
    </w:p>
    <w:p w14:paraId="645535F3"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 xml:space="preserve">če bo </w:t>
      </w:r>
      <w:r w:rsidR="00166FF0">
        <w:rPr>
          <w:rFonts w:ascii="Arial" w:eastAsia="SimSun" w:hAnsi="Arial" w:cs="Arial"/>
          <w:sz w:val="22"/>
          <w:lang w:eastAsia="sl-SI"/>
        </w:rPr>
        <w:t>izvajalec</w:t>
      </w:r>
      <w:r w:rsidRPr="00706E78">
        <w:rPr>
          <w:rFonts w:ascii="Arial" w:eastAsia="SimSun" w:hAnsi="Arial" w:cs="Arial"/>
          <w:sz w:val="22"/>
          <w:lang w:eastAsia="sl-SI"/>
        </w:rPr>
        <w:t xml:space="preserve"> kršil zaupnost podatkov.</w:t>
      </w:r>
    </w:p>
    <w:p w14:paraId="3403A6FC"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B29E71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Predložitev zavarovanja za dobro izvedbo pogodbenih obveznosti je pogoj za veljavnost okvirnega sporazuma.</w:t>
      </w:r>
    </w:p>
    <w:p w14:paraId="61942E02" w14:textId="77777777" w:rsidR="001A4FE7" w:rsidRDefault="001A4FE7" w:rsidP="00706E78">
      <w:pPr>
        <w:autoSpaceDE w:val="0"/>
        <w:autoSpaceDN w:val="0"/>
        <w:adjustRightInd w:val="0"/>
        <w:spacing w:line="276" w:lineRule="auto"/>
        <w:jc w:val="both"/>
        <w:rPr>
          <w:rFonts w:ascii="Arial" w:eastAsia="SimSun" w:hAnsi="Arial" w:cs="Arial"/>
          <w:sz w:val="22"/>
          <w:lang w:eastAsia="sl-SI"/>
        </w:rPr>
      </w:pPr>
    </w:p>
    <w:p w14:paraId="0CB5E0D7"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t xml:space="preserve">Naročnik lahko zavarovanje uveljavi brez predhodnega opomina, mora pa </w:t>
      </w:r>
      <w:r w:rsidR="00166FF0">
        <w:rPr>
          <w:rFonts w:ascii="Arial" w:eastAsia="SimSun" w:hAnsi="Arial" w:cs="Arial"/>
          <w:sz w:val="22"/>
          <w:lang w:eastAsia="sl-SI"/>
        </w:rPr>
        <w:t>izvajalca</w:t>
      </w:r>
      <w:r w:rsidRPr="001A4FE7">
        <w:rPr>
          <w:rFonts w:ascii="Arial" w:eastAsia="SimSun" w:hAnsi="Arial" w:cs="Arial"/>
          <w:sz w:val="22"/>
          <w:lang w:eastAsia="sl-SI"/>
        </w:rPr>
        <w:t xml:space="preserve"> o tem, da ga je uveljavil, obvestiti elektronsko ali pisno po pošti, najkasneje 3 dni po dnevu, ko ga je predložil v izplačilo.</w:t>
      </w:r>
    </w:p>
    <w:p w14:paraId="387F50F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7525B7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Zavarovanje za dobro izvedbo pogodbenih obveznosti mora biti veljavno vsaj še 60 (šestdeset) dni po preteku roka veljavnosti tega okvirnega sporazuma.</w:t>
      </w:r>
    </w:p>
    <w:p w14:paraId="7D8CADFD"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p>
    <w:p w14:paraId="18FBAC1D"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t xml:space="preserve">Če se bodo med trajanjem tega okvirnega sporazuma morebiti spremenili roki za izvedbo pogodbenih obveznosti, bo moral </w:t>
      </w:r>
      <w:r>
        <w:rPr>
          <w:rFonts w:ascii="Arial" w:eastAsia="SimSun" w:hAnsi="Arial" w:cs="Arial"/>
          <w:sz w:val="22"/>
          <w:lang w:eastAsia="sl-SI"/>
        </w:rPr>
        <w:t>izvajalec</w:t>
      </w:r>
      <w:r w:rsidRPr="001A4FE7">
        <w:rPr>
          <w:rFonts w:ascii="Arial" w:eastAsia="SimSun" w:hAnsi="Arial" w:cs="Arial"/>
          <w:sz w:val="22"/>
          <w:lang w:eastAsia="sl-SI"/>
        </w:rPr>
        <w:t xml:space="preserve"> ustrezno temu spremeniti tudi zavarovanje za dobro izvedbo pogodbenih obveznosti oziroma podaljšati njegovo veljavnost na svoje stroške.</w:t>
      </w:r>
    </w:p>
    <w:p w14:paraId="0A0688E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37BF2B36" w14:textId="402B6E43"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 primeru unovčitve </w:t>
      </w:r>
      <w:r w:rsidR="00131E02">
        <w:rPr>
          <w:rFonts w:ascii="Arial" w:eastAsia="SimSun" w:hAnsi="Arial" w:cs="Arial"/>
          <w:sz w:val="22"/>
          <w:lang w:eastAsia="sl-SI"/>
        </w:rPr>
        <w:t>zavarovanja</w:t>
      </w:r>
      <w:r w:rsidRPr="00706E78">
        <w:rPr>
          <w:rFonts w:ascii="Arial" w:eastAsia="SimSun" w:hAnsi="Arial" w:cs="Arial"/>
          <w:sz w:val="22"/>
          <w:lang w:eastAsia="sl-SI"/>
        </w:rPr>
        <w:t xml:space="preserve"> za dobro izvedbo pogodbenih obveznosti, bo moral izvajalec unovčeno </w:t>
      </w:r>
      <w:r w:rsidR="00131E02">
        <w:rPr>
          <w:rFonts w:ascii="Arial" w:eastAsia="SimSun" w:hAnsi="Arial" w:cs="Arial"/>
          <w:sz w:val="22"/>
          <w:lang w:eastAsia="sl-SI"/>
        </w:rPr>
        <w:t>zavarovanje</w:t>
      </w:r>
      <w:r w:rsidRPr="00706E78">
        <w:rPr>
          <w:rFonts w:ascii="Arial" w:eastAsia="SimSun" w:hAnsi="Arial" w:cs="Arial"/>
          <w:sz w:val="22"/>
          <w:lang w:eastAsia="sl-SI"/>
        </w:rPr>
        <w:t xml:space="preserve"> ustrezno nadomestiti z novo.</w:t>
      </w:r>
    </w:p>
    <w:p w14:paraId="3BE984EB" w14:textId="77777777" w:rsidR="00706E78" w:rsidRDefault="00706E78" w:rsidP="002F56BE">
      <w:pPr>
        <w:spacing w:line="276" w:lineRule="auto"/>
        <w:jc w:val="both"/>
        <w:rPr>
          <w:rFonts w:ascii="Arial" w:eastAsia="Times New Roman" w:hAnsi="Arial" w:cs="Arial"/>
          <w:b/>
          <w:sz w:val="22"/>
          <w:lang w:eastAsia="sl-SI"/>
        </w:rPr>
      </w:pPr>
    </w:p>
    <w:p w14:paraId="089CFE18" w14:textId="77777777" w:rsidR="001A4FE7" w:rsidRPr="005D6D65" w:rsidRDefault="001A4FE7" w:rsidP="002F56BE">
      <w:pPr>
        <w:jc w:val="both"/>
        <w:rPr>
          <w:rFonts w:ascii="Arial" w:hAnsi="Arial" w:cs="Arial"/>
          <w:sz w:val="22"/>
        </w:rPr>
      </w:pPr>
      <w:r w:rsidRPr="005D6D65">
        <w:rPr>
          <w:rFonts w:ascii="Arial" w:hAnsi="Arial" w:cs="Arial"/>
          <w:sz w:val="22"/>
        </w:rPr>
        <w:t xml:space="preserve">Če naročnikova škoda presega znesek finančnega zavarovanja, lahko naročnik zahteva razliko povrnitve nastale škode od </w:t>
      </w:r>
      <w:r w:rsidRPr="001A4FE7">
        <w:rPr>
          <w:rFonts w:ascii="Arial" w:hAnsi="Arial" w:cs="Arial"/>
          <w:sz w:val="22"/>
        </w:rPr>
        <w:t>izvajalc</w:t>
      </w:r>
      <w:r>
        <w:rPr>
          <w:rFonts w:ascii="Arial" w:hAnsi="Arial" w:cs="Arial"/>
          <w:sz w:val="22"/>
        </w:rPr>
        <w:t>a</w:t>
      </w:r>
      <w:r w:rsidRPr="005D6D65">
        <w:rPr>
          <w:rFonts w:ascii="Arial" w:hAnsi="Arial" w:cs="Arial"/>
          <w:sz w:val="22"/>
        </w:rPr>
        <w:t xml:space="preserve"> v celoti.</w:t>
      </w:r>
    </w:p>
    <w:p w14:paraId="0B1F36AA" w14:textId="77777777" w:rsidR="001A4FE7" w:rsidRPr="00496546" w:rsidRDefault="001A4FE7" w:rsidP="001A4FE7">
      <w:pPr>
        <w:spacing w:line="276" w:lineRule="auto"/>
        <w:jc w:val="both"/>
        <w:rPr>
          <w:rFonts w:ascii="Arial" w:eastAsia="Times New Roman" w:hAnsi="Arial" w:cs="Arial"/>
          <w:sz w:val="22"/>
        </w:rPr>
      </w:pPr>
    </w:p>
    <w:p w14:paraId="4780C264" w14:textId="33D7CC45" w:rsidR="001A4FE7" w:rsidRDefault="001A4FE7" w:rsidP="001A4FE7">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w:t>
      </w:r>
      <w:r w:rsidR="00E37CA3">
        <w:rPr>
          <w:rFonts w:ascii="Arial" w:eastAsia="SimSun" w:hAnsi="Arial" w:cs="Arial"/>
          <w:b/>
          <w:bCs/>
          <w:sz w:val="22"/>
          <w:lang w:eastAsia="sl-SI"/>
        </w:rPr>
        <w:t>I.</w:t>
      </w:r>
      <w:r>
        <w:rPr>
          <w:rFonts w:ascii="Arial" w:eastAsia="SimSun" w:hAnsi="Arial" w:cs="Arial"/>
          <w:b/>
          <w:bCs/>
          <w:sz w:val="22"/>
          <w:lang w:eastAsia="sl-SI"/>
        </w:rPr>
        <w:t xml:space="preserve"> ODSTOP OD </w:t>
      </w:r>
      <w:r w:rsidR="0069492B">
        <w:rPr>
          <w:rFonts w:ascii="Arial" w:eastAsia="SimSun" w:hAnsi="Arial" w:cs="Arial"/>
          <w:b/>
          <w:bCs/>
          <w:sz w:val="22"/>
          <w:lang w:eastAsia="sl-SI"/>
        </w:rPr>
        <w:t xml:space="preserve">OKVIRNEGA </w:t>
      </w:r>
      <w:r>
        <w:rPr>
          <w:rFonts w:ascii="Arial" w:eastAsia="SimSun" w:hAnsi="Arial" w:cs="Arial"/>
          <w:b/>
          <w:bCs/>
          <w:sz w:val="22"/>
          <w:lang w:eastAsia="sl-SI"/>
        </w:rPr>
        <w:t>SPORAZUMA</w:t>
      </w:r>
    </w:p>
    <w:p w14:paraId="786758C1" w14:textId="77777777" w:rsidR="00A24520" w:rsidRPr="00B20F1F" w:rsidRDefault="00A24520" w:rsidP="001A4FE7">
      <w:pPr>
        <w:autoSpaceDE w:val="0"/>
        <w:autoSpaceDN w:val="0"/>
        <w:adjustRightInd w:val="0"/>
        <w:spacing w:line="276" w:lineRule="auto"/>
        <w:jc w:val="both"/>
        <w:rPr>
          <w:rFonts w:ascii="Arial" w:eastAsia="SimSun" w:hAnsi="Arial" w:cs="Arial"/>
          <w:b/>
          <w:bCs/>
          <w:sz w:val="22"/>
          <w:lang w:eastAsia="sl-SI"/>
        </w:rPr>
      </w:pPr>
    </w:p>
    <w:p w14:paraId="31AE5DBB" w14:textId="77777777" w:rsidR="001A4FE7" w:rsidRPr="00A946A7"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094E9BE3" w14:textId="77777777" w:rsidR="001A4FE7" w:rsidRPr="00B20F1F" w:rsidRDefault="001A4FE7" w:rsidP="001A4FE7">
      <w:pPr>
        <w:autoSpaceDE w:val="0"/>
        <w:autoSpaceDN w:val="0"/>
        <w:adjustRightInd w:val="0"/>
        <w:spacing w:line="276" w:lineRule="auto"/>
        <w:jc w:val="both"/>
        <w:rPr>
          <w:rFonts w:ascii="Arial" w:eastAsia="SimSun" w:hAnsi="Arial" w:cs="Arial"/>
          <w:sz w:val="22"/>
          <w:lang w:eastAsia="sl-SI"/>
        </w:rPr>
      </w:pPr>
    </w:p>
    <w:p w14:paraId="27BF1BD9"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 xml:space="preserve">Naročnik bo vse pripombe v zvezi z izvrševanjem tega sporazuma sporočal </w:t>
      </w:r>
      <w:r>
        <w:rPr>
          <w:rFonts w:ascii="Arial" w:eastAsia="SimSun" w:hAnsi="Arial" w:cs="Arial"/>
          <w:sz w:val="22"/>
          <w:lang w:eastAsia="sl-SI"/>
        </w:rPr>
        <w:t xml:space="preserve">izvajalcu </w:t>
      </w:r>
      <w:r w:rsidRPr="00B20F1F">
        <w:rPr>
          <w:rFonts w:ascii="Arial" w:eastAsia="SimSun" w:hAnsi="Arial" w:cs="Arial"/>
          <w:sz w:val="22"/>
          <w:lang w:eastAsia="sl-SI"/>
        </w:rPr>
        <w:t xml:space="preserve">v pisni obliki. Če </w:t>
      </w:r>
      <w:r>
        <w:rPr>
          <w:rFonts w:ascii="Arial" w:eastAsia="SimSun" w:hAnsi="Arial" w:cs="Arial"/>
          <w:sz w:val="22"/>
          <w:lang w:eastAsia="sl-SI"/>
        </w:rPr>
        <w:t>izvajalec</w:t>
      </w:r>
      <w:r w:rsidRPr="00B20F1F">
        <w:rPr>
          <w:rFonts w:ascii="Arial" w:eastAsia="SimSun" w:hAnsi="Arial" w:cs="Arial"/>
          <w:sz w:val="22"/>
          <w:lang w:eastAsia="sl-SI"/>
        </w:rPr>
        <w:t xml:space="preserve"> pri naslednjih </w:t>
      </w:r>
      <w:r>
        <w:rPr>
          <w:rFonts w:ascii="Arial" w:eastAsia="SimSun" w:hAnsi="Arial" w:cs="Arial"/>
          <w:sz w:val="22"/>
          <w:lang w:eastAsia="sl-SI"/>
        </w:rPr>
        <w:t>izvedbi ali dobavi</w:t>
      </w:r>
      <w:r w:rsidRPr="00B20F1F">
        <w:rPr>
          <w:rFonts w:ascii="Arial" w:eastAsia="SimSun" w:hAnsi="Arial" w:cs="Arial"/>
          <w:sz w:val="22"/>
          <w:lang w:eastAsia="sl-SI"/>
        </w:rPr>
        <w:t xml:space="preserve"> ne upošteva upravičenih  pripomb naročnika, lahko naročnik odstopi od okvirnega sporazuma. O odstopu od okvirnega sporazuma naročnik pisno obvesti </w:t>
      </w:r>
      <w:r>
        <w:rPr>
          <w:rFonts w:ascii="Arial" w:eastAsia="SimSun" w:hAnsi="Arial" w:cs="Arial"/>
          <w:sz w:val="22"/>
          <w:lang w:eastAsia="sl-SI"/>
        </w:rPr>
        <w:t>izvajalca</w:t>
      </w:r>
      <w:r w:rsidRPr="00B20F1F">
        <w:rPr>
          <w:rFonts w:ascii="Arial" w:eastAsia="SimSun" w:hAnsi="Arial" w:cs="Arial"/>
          <w:sz w:val="22"/>
          <w:lang w:eastAsia="sl-SI"/>
        </w:rPr>
        <w:t>.</w:t>
      </w:r>
    </w:p>
    <w:p w14:paraId="699C1923"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p>
    <w:p w14:paraId="247D5498"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Naročnik lahko odstopi od okvirnega sporazuma na podlagi razlogov iz predhodnega člena tega sporazuma ali če :</w:t>
      </w:r>
    </w:p>
    <w:p w14:paraId="77230EE0"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neutemeljeno zavrne naročilo</w:t>
      </w:r>
      <w:r>
        <w:rPr>
          <w:rFonts w:ascii="Arial" w:eastAsia="SimSun" w:hAnsi="Arial" w:cs="Arial"/>
          <w:sz w:val="22"/>
          <w:lang w:eastAsia="sl-SI"/>
        </w:rPr>
        <w:t>/izvedbo storitve</w:t>
      </w:r>
      <w:r w:rsidRPr="00154435">
        <w:rPr>
          <w:rFonts w:ascii="Arial" w:eastAsia="SimSun" w:hAnsi="Arial" w:cs="Arial"/>
          <w:sz w:val="22"/>
          <w:lang w:eastAsia="sl-SI"/>
        </w:rPr>
        <w:t xml:space="preserve"> ali zaradi odstopanja od naročenega načina dobave</w:t>
      </w:r>
      <w:r>
        <w:rPr>
          <w:rFonts w:ascii="Arial" w:eastAsia="SimSun" w:hAnsi="Arial" w:cs="Arial"/>
          <w:sz w:val="22"/>
          <w:lang w:eastAsia="sl-SI"/>
        </w:rPr>
        <w:t>/izvedbe storitve</w:t>
      </w:r>
      <w:r w:rsidRPr="00154435">
        <w:rPr>
          <w:rFonts w:ascii="Arial" w:eastAsia="SimSun" w:hAnsi="Arial" w:cs="Arial"/>
          <w:sz w:val="22"/>
          <w:lang w:eastAsia="sl-SI"/>
        </w:rPr>
        <w:t xml:space="preserve"> ali nekvalitetne oziroma nepravilno </w:t>
      </w:r>
      <w:r>
        <w:rPr>
          <w:rFonts w:ascii="Arial" w:eastAsia="SimSun" w:hAnsi="Arial" w:cs="Arial"/>
          <w:sz w:val="22"/>
          <w:lang w:eastAsia="sl-SI"/>
        </w:rPr>
        <w:t>izvedene</w:t>
      </w:r>
      <w:r w:rsidRPr="00154435">
        <w:rPr>
          <w:rFonts w:ascii="Arial" w:eastAsia="SimSun" w:hAnsi="Arial" w:cs="Arial"/>
          <w:sz w:val="22"/>
          <w:lang w:eastAsia="sl-SI"/>
        </w:rPr>
        <w:t xml:space="preserve"> dobave</w:t>
      </w:r>
      <w:r>
        <w:rPr>
          <w:rFonts w:ascii="Arial" w:eastAsia="SimSun" w:hAnsi="Arial" w:cs="Arial"/>
          <w:sz w:val="22"/>
          <w:lang w:eastAsia="sl-SI"/>
        </w:rPr>
        <w:t>/storitve</w:t>
      </w:r>
      <w:r w:rsidRPr="00154435">
        <w:rPr>
          <w:rFonts w:ascii="Arial" w:eastAsia="SimSun" w:hAnsi="Arial" w:cs="Arial"/>
          <w:sz w:val="22"/>
          <w:lang w:eastAsia="sl-SI"/>
        </w:rPr>
        <w:t>,</w:t>
      </w:r>
    </w:p>
    <w:p w14:paraId="16FEA868"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zamuja z izvedbo </w:t>
      </w:r>
      <w:r>
        <w:rPr>
          <w:rFonts w:ascii="Arial" w:eastAsia="SimSun" w:hAnsi="Arial" w:cs="Arial"/>
          <w:sz w:val="22"/>
          <w:lang w:eastAsia="sl-SI"/>
        </w:rPr>
        <w:t xml:space="preserve">ali dobavo </w:t>
      </w:r>
      <w:r w:rsidRPr="00154435">
        <w:rPr>
          <w:rFonts w:ascii="Arial" w:eastAsia="SimSun" w:hAnsi="Arial" w:cs="Arial"/>
          <w:sz w:val="22"/>
          <w:lang w:eastAsia="sl-SI"/>
        </w:rPr>
        <w:t>ali zaradi napak pri dobavi</w:t>
      </w:r>
      <w:r>
        <w:rPr>
          <w:rFonts w:ascii="Arial" w:eastAsia="SimSun" w:hAnsi="Arial" w:cs="Arial"/>
          <w:sz w:val="22"/>
          <w:lang w:eastAsia="sl-SI"/>
        </w:rPr>
        <w:t>/izvedbi</w:t>
      </w:r>
      <w:r w:rsidRPr="00154435">
        <w:rPr>
          <w:rFonts w:ascii="Arial" w:eastAsia="SimSun" w:hAnsi="Arial" w:cs="Arial"/>
          <w:sz w:val="22"/>
          <w:lang w:eastAsia="sl-SI"/>
        </w:rPr>
        <w:t>, ki bistveno zmanjšajo pomen posla</w:t>
      </w:r>
      <w:r>
        <w:rPr>
          <w:rFonts w:ascii="Arial" w:eastAsia="SimSun" w:hAnsi="Arial" w:cs="Arial"/>
          <w:sz w:val="22"/>
          <w:lang w:eastAsia="sl-SI"/>
        </w:rPr>
        <w:t>,</w:t>
      </w:r>
    </w:p>
    <w:p w14:paraId="428F492A"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nekvalitetno izvaja </w:t>
      </w:r>
      <w:r>
        <w:rPr>
          <w:rFonts w:ascii="Arial" w:eastAsia="SimSun" w:hAnsi="Arial" w:cs="Arial"/>
          <w:sz w:val="22"/>
          <w:lang w:eastAsia="sl-SI"/>
        </w:rPr>
        <w:t>storitev/dobavo</w:t>
      </w:r>
      <w:r w:rsidRPr="00154435">
        <w:rPr>
          <w:rFonts w:ascii="Arial" w:eastAsia="SimSun" w:hAnsi="Arial" w:cs="Arial"/>
          <w:sz w:val="22"/>
          <w:lang w:eastAsia="sl-SI"/>
        </w:rPr>
        <w:t>,</w:t>
      </w:r>
    </w:p>
    <w:p w14:paraId="0DF6B09E"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D076AD">
        <w:rPr>
          <w:rFonts w:ascii="Arial" w:hAnsi="Arial" w:cs="Arial"/>
          <w:sz w:val="22"/>
        </w:rPr>
        <w:t xml:space="preserve">če je naročnik seznanjen, da je sodišče s pravnomočno odločitvijo ugotovilo kršitev obveznosti iz drugega odstavka 3. člena Zakona o javnem naročanju, s strani </w:t>
      </w:r>
      <w:r w:rsidR="00166FF0">
        <w:rPr>
          <w:rFonts w:ascii="Arial" w:hAnsi="Arial" w:cs="Arial"/>
          <w:sz w:val="22"/>
        </w:rPr>
        <w:t>izvajalca</w:t>
      </w:r>
      <w:r w:rsidRPr="00D076AD">
        <w:rPr>
          <w:rFonts w:ascii="Arial" w:hAnsi="Arial" w:cs="Arial"/>
          <w:sz w:val="22"/>
        </w:rPr>
        <w:t>pogodbe/okvirnega sporazuma o izvedbi javnega naročila ali njegovega podizvajalca</w:t>
      </w:r>
      <w:r w:rsidRPr="00154435">
        <w:rPr>
          <w:rFonts w:ascii="Arial" w:eastAsia="SimSun" w:hAnsi="Arial" w:cs="Arial"/>
          <w:sz w:val="22"/>
          <w:lang w:eastAsia="sl-SI"/>
        </w:rPr>
        <w:t>,</w:t>
      </w:r>
    </w:p>
    <w:p w14:paraId="4BE26781"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za tekoče leto nima zagotovljenih finančnih sredstev,</w:t>
      </w:r>
    </w:p>
    <w:p w14:paraId="47A98BFE"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6C57BB" w14:textId="77777777" w:rsidR="001A4FE7"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D076AD">
        <w:rPr>
          <w:rFonts w:ascii="Arial" w:eastAsia="SimSun" w:hAnsi="Arial" w:cs="Arial"/>
          <w:sz w:val="22"/>
          <w:lang w:eastAsia="sl-SI"/>
        </w:rPr>
        <w:t xml:space="preserve">zaradi kršitev obveznosti na podlagi tega </w:t>
      </w:r>
      <w:r w:rsidRPr="00D076AD">
        <w:rPr>
          <w:rFonts w:ascii="Arial" w:hAnsi="Arial" w:cs="Arial"/>
          <w:sz w:val="22"/>
        </w:rPr>
        <w:t>okvirnega sporazuma</w:t>
      </w:r>
      <w:r w:rsidRPr="00D076AD">
        <w:rPr>
          <w:rFonts w:ascii="Arial" w:eastAsia="SimSun" w:hAnsi="Arial" w:cs="Arial"/>
          <w:sz w:val="22"/>
          <w:lang w:eastAsia="sl-SI"/>
        </w:rPr>
        <w:t xml:space="preserve"> (pogodbenih obveznosti) s strani nasprotne stranke, če kršitve ne prenehajo po opominu, poslanem pisno ali elektronsko</w:t>
      </w:r>
      <w:r w:rsidRPr="00154435">
        <w:rPr>
          <w:rFonts w:ascii="Arial" w:eastAsia="SimSun" w:hAnsi="Arial" w:cs="Arial"/>
          <w:sz w:val="22"/>
          <w:lang w:eastAsia="sl-SI"/>
        </w:rPr>
        <w:t>.</w:t>
      </w:r>
    </w:p>
    <w:p w14:paraId="2D6E6D36" w14:textId="77777777" w:rsidR="001A4FE7" w:rsidRDefault="001A4FE7" w:rsidP="002F56BE">
      <w:pPr>
        <w:widowControl w:val="0"/>
        <w:autoSpaceDE w:val="0"/>
        <w:autoSpaceDN w:val="0"/>
        <w:adjustRightInd w:val="0"/>
        <w:spacing w:line="276" w:lineRule="auto"/>
        <w:jc w:val="both"/>
        <w:rPr>
          <w:rFonts w:ascii="Arial" w:hAnsi="Arial" w:cs="Arial"/>
          <w:b/>
          <w:sz w:val="22"/>
        </w:rPr>
      </w:pPr>
    </w:p>
    <w:p w14:paraId="00608704"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r w:rsidRPr="004D28EC">
        <w:rPr>
          <w:rFonts w:ascii="Arial" w:eastAsia="SimSun" w:hAnsi="Arial" w:cs="Arial"/>
          <w:sz w:val="22"/>
          <w:lang w:eastAsia="sl-SI"/>
        </w:rPr>
        <w:t xml:space="preserve">Za kršitve tega </w:t>
      </w:r>
      <w:r w:rsidRPr="001A4FE7">
        <w:rPr>
          <w:rFonts w:ascii="Arial" w:eastAsia="SimSun" w:hAnsi="Arial" w:cs="Arial"/>
          <w:sz w:val="22"/>
          <w:lang w:eastAsia="sl-SI"/>
        </w:rPr>
        <w:t xml:space="preserve">okvirnega </w:t>
      </w:r>
      <w:r w:rsidRPr="004D28EC">
        <w:rPr>
          <w:rFonts w:ascii="Arial" w:eastAsia="SimSun" w:hAnsi="Arial" w:cs="Arial"/>
          <w:sz w:val="22"/>
          <w:lang w:eastAsia="sl-SI"/>
        </w:rPr>
        <w:t>sporazuma se štejejo zlasti naslednje kršitve:</w:t>
      </w:r>
    </w:p>
    <w:p w14:paraId="12284221"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ne </w:t>
      </w:r>
      <w:r>
        <w:rPr>
          <w:rFonts w:ascii="Arial" w:eastAsia="SimSun" w:hAnsi="Arial" w:cs="Arial"/>
          <w:sz w:val="22"/>
          <w:lang w:eastAsia="sl-SI"/>
        </w:rPr>
        <w:t>izvede storitev/dobavi blaga, določenega dne in kljub</w:t>
      </w:r>
      <w:r w:rsidRPr="004D28EC">
        <w:rPr>
          <w:rFonts w:ascii="Arial" w:eastAsia="SimSun" w:hAnsi="Arial" w:cs="Arial"/>
          <w:sz w:val="22"/>
          <w:lang w:eastAsia="sl-SI"/>
        </w:rPr>
        <w:t xml:space="preserve"> pisnemu opozorilu ne upošteva opozoril naročnika;</w:t>
      </w:r>
    </w:p>
    <w:p w14:paraId="2D7D9CC5"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w:t>
      </w:r>
      <w:r>
        <w:rPr>
          <w:rFonts w:ascii="Arial" w:eastAsia="SimSun" w:hAnsi="Arial" w:cs="Arial"/>
          <w:sz w:val="22"/>
          <w:lang w:eastAsia="sl-SI"/>
        </w:rPr>
        <w:t>izvede neustrezno storitev/</w:t>
      </w:r>
      <w:r w:rsidRPr="004D28EC">
        <w:rPr>
          <w:rFonts w:ascii="Arial" w:eastAsia="SimSun" w:hAnsi="Arial" w:cs="Arial"/>
          <w:sz w:val="22"/>
          <w:lang w:eastAsia="sl-SI"/>
        </w:rPr>
        <w:t>dobavi nekvalitetno blago</w:t>
      </w:r>
      <w:r>
        <w:rPr>
          <w:rFonts w:ascii="Arial" w:eastAsia="SimSun" w:hAnsi="Arial" w:cs="Arial"/>
          <w:sz w:val="22"/>
          <w:lang w:eastAsia="sl-SI"/>
        </w:rPr>
        <w:t xml:space="preserve"> in</w:t>
      </w:r>
      <w:r w:rsidRPr="004D28EC">
        <w:rPr>
          <w:rFonts w:ascii="Arial" w:eastAsia="SimSun" w:hAnsi="Arial" w:cs="Arial"/>
          <w:sz w:val="22"/>
          <w:lang w:eastAsia="sl-SI"/>
        </w:rPr>
        <w:t xml:space="preserve"> ga na zahtevo naročnika ne zamenja</w:t>
      </w:r>
      <w:r>
        <w:rPr>
          <w:rFonts w:ascii="Arial" w:eastAsia="SimSun" w:hAnsi="Arial" w:cs="Arial"/>
          <w:sz w:val="22"/>
          <w:lang w:eastAsia="sl-SI"/>
        </w:rPr>
        <w:t xml:space="preserve"> oziroma ponovno ustrezno izvede</w:t>
      </w:r>
      <w:r w:rsidRPr="004D28EC">
        <w:rPr>
          <w:rFonts w:ascii="Arial" w:eastAsia="SimSun" w:hAnsi="Arial" w:cs="Arial"/>
          <w:sz w:val="22"/>
          <w:lang w:eastAsia="sl-SI"/>
        </w:rPr>
        <w:t>;</w:t>
      </w:r>
    </w:p>
    <w:p w14:paraId="46F3FCED"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grobo krši določila tega sporazuma;</w:t>
      </w:r>
    </w:p>
    <w:p w14:paraId="193AE777"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naročniku dobavi blago</w:t>
      </w:r>
      <w:r>
        <w:rPr>
          <w:rFonts w:ascii="Arial" w:eastAsia="SimSun" w:hAnsi="Arial" w:cs="Arial"/>
          <w:sz w:val="22"/>
          <w:lang w:eastAsia="sl-SI"/>
        </w:rPr>
        <w:t>/izvede storitev</w:t>
      </w:r>
      <w:r w:rsidRPr="004D28EC">
        <w:rPr>
          <w:rFonts w:ascii="Arial" w:eastAsia="SimSun" w:hAnsi="Arial" w:cs="Arial"/>
          <w:sz w:val="22"/>
          <w:lang w:eastAsia="sl-SI"/>
        </w:rPr>
        <w:t>, ki ne ustreza dogovorjeni vrsti kakovosti;</w:t>
      </w:r>
    </w:p>
    <w:p w14:paraId="03CE9222"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Pr>
          <w:rFonts w:ascii="Arial" w:eastAsia="SimSun" w:hAnsi="Arial" w:cs="Arial"/>
          <w:sz w:val="22"/>
          <w:lang w:eastAsia="sl-SI"/>
        </w:rPr>
        <w:t xml:space="preserve"> </w:t>
      </w:r>
      <w:r w:rsidRPr="004D28EC">
        <w:rPr>
          <w:rFonts w:ascii="Arial" w:eastAsia="SimSun" w:hAnsi="Arial" w:cs="Arial"/>
          <w:sz w:val="22"/>
          <w:lang w:eastAsia="sl-SI"/>
        </w:rPr>
        <w:t>ne upošteva reklamacij glede kakovosti, vrste, količine</w:t>
      </w:r>
      <w:r>
        <w:rPr>
          <w:rFonts w:ascii="Arial" w:eastAsia="SimSun" w:hAnsi="Arial" w:cs="Arial"/>
          <w:sz w:val="22"/>
          <w:lang w:eastAsia="sl-SI"/>
        </w:rPr>
        <w:t xml:space="preserve"> storitev in blaga</w:t>
      </w:r>
      <w:r w:rsidRPr="004D28EC">
        <w:rPr>
          <w:rFonts w:ascii="Arial" w:eastAsia="SimSun" w:hAnsi="Arial" w:cs="Arial"/>
          <w:sz w:val="22"/>
          <w:lang w:eastAsia="sl-SI"/>
        </w:rPr>
        <w:t xml:space="preserve">; </w:t>
      </w:r>
    </w:p>
    <w:p w14:paraId="26C8C3EC"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brez potrditve naročnika poveča ceno </w:t>
      </w:r>
      <w:r>
        <w:rPr>
          <w:rFonts w:ascii="Arial" w:eastAsia="SimSun" w:hAnsi="Arial" w:cs="Arial"/>
          <w:sz w:val="22"/>
          <w:lang w:eastAsia="sl-SI"/>
        </w:rPr>
        <w:t xml:space="preserve">storitev ali </w:t>
      </w:r>
      <w:r w:rsidRPr="004D28EC">
        <w:rPr>
          <w:rFonts w:ascii="Arial" w:eastAsia="SimSun" w:hAnsi="Arial" w:cs="Arial"/>
          <w:sz w:val="22"/>
          <w:lang w:eastAsia="sl-SI"/>
        </w:rPr>
        <w:t>blaga.</w:t>
      </w:r>
    </w:p>
    <w:p w14:paraId="7F10F698"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p>
    <w:p w14:paraId="48D11875"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r w:rsidRPr="004D28EC">
        <w:rPr>
          <w:rFonts w:ascii="Arial" w:eastAsia="SimSun" w:hAnsi="Arial" w:cs="Arial"/>
          <w:sz w:val="22"/>
          <w:lang w:eastAsia="sl-SI"/>
        </w:rPr>
        <w:lastRenderedPageBreak/>
        <w:t xml:space="preserve">Naročnik si pridržuje pravico, da ob neizpolnjevanju </w:t>
      </w:r>
      <w:r>
        <w:rPr>
          <w:rFonts w:ascii="Arial" w:eastAsia="SimSun" w:hAnsi="Arial" w:cs="Arial"/>
          <w:sz w:val="22"/>
          <w:lang w:eastAsia="sl-SI"/>
        </w:rPr>
        <w:t xml:space="preserve">vseh </w:t>
      </w:r>
      <w:r w:rsidRPr="004D28EC">
        <w:rPr>
          <w:rFonts w:ascii="Arial" w:eastAsia="SimSun" w:hAnsi="Arial" w:cs="Arial"/>
          <w:sz w:val="22"/>
          <w:lang w:eastAsia="sl-SI"/>
        </w:rPr>
        <w:t>obveznosti tega sporazuma, sporazum prekine.</w:t>
      </w:r>
    </w:p>
    <w:p w14:paraId="18A4286F" w14:textId="77777777" w:rsidR="00706E78" w:rsidRDefault="00706E78" w:rsidP="0068259E">
      <w:pPr>
        <w:spacing w:line="276" w:lineRule="auto"/>
        <w:rPr>
          <w:rFonts w:ascii="Arial" w:eastAsia="Times New Roman" w:hAnsi="Arial" w:cs="Arial"/>
          <w:b/>
          <w:sz w:val="22"/>
          <w:lang w:eastAsia="sl-SI"/>
        </w:rPr>
      </w:pPr>
    </w:p>
    <w:p w14:paraId="6CAFDB53" w14:textId="5A2D2CC1" w:rsidR="001A4FE7" w:rsidRPr="00E37CA3" w:rsidRDefault="00E37CA3" w:rsidP="00E37CA3">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XII. </w:t>
      </w:r>
      <w:r w:rsidR="001A4FE7" w:rsidRPr="00E37CA3">
        <w:rPr>
          <w:rFonts w:ascii="Arial" w:eastAsia="SimSun" w:hAnsi="Arial" w:cs="Arial"/>
          <w:b/>
          <w:bCs/>
          <w:sz w:val="22"/>
          <w:lang w:eastAsia="sl-SI"/>
        </w:rPr>
        <w:t>SKRBNIK OKVIRNEGA SPORAZUMA</w:t>
      </w:r>
    </w:p>
    <w:p w14:paraId="317DF76A" w14:textId="77777777" w:rsidR="001A4FE7" w:rsidRDefault="001A4FE7" w:rsidP="001A4FE7">
      <w:pPr>
        <w:autoSpaceDE w:val="0"/>
        <w:spacing w:line="276" w:lineRule="auto"/>
        <w:ind w:left="567"/>
        <w:jc w:val="both"/>
      </w:pPr>
    </w:p>
    <w:p w14:paraId="48896584"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5A0841C8" w14:textId="77777777" w:rsidR="001A4FE7" w:rsidRDefault="001A4FE7" w:rsidP="002F56BE">
      <w:pPr>
        <w:autoSpaceDE w:val="0"/>
        <w:spacing w:line="276" w:lineRule="auto"/>
        <w:jc w:val="both"/>
        <w:rPr>
          <w:rFonts w:ascii="Arial" w:eastAsia="SimSun" w:hAnsi="Arial" w:cs="Arial"/>
          <w:b/>
          <w:bCs/>
          <w:sz w:val="22"/>
          <w:lang w:eastAsia="sl-SI"/>
        </w:rPr>
      </w:pPr>
    </w:p>
    <w:p w14:paraId="09D084C7" w14:textId="3D31D96A" w:rsidR="001A4FE7" w:rsidRDefault="001A4FE7" w:rsidP="002F56BE">
      <w:pPr>
        <w:autoSpaceDE w:val="0"/>
        <w:spacing w:line="276" w:lineRule="auto"/>
        <w:jc w:val="both"/>
      </w:pPr>
      <w:r>
        <w:rPr>
          <w:rFonts w:ascii="Arial" w:eastAsia="SimSun" w:hAnsi="Arial" w:cs="Arial"/>
          <w:sz w:val="22"/>
          <w:lang w:eastAsia="sl-SI"/>
        </w:rPr>
        <w:t xml:space="preserve">Skrbnik okvirnega sporazuma s strani naročnika in pooblaščeni predstavnik naročnika za nadzor nad izvajanjem okvirnega sporazuma, ki je pooblaščen, da zastopa naročnika v vseh vprašanjih, ki se nanašajo na izvedbo pogodbenih obveznosti, dogovorjenih s tem okvirnim sporazumom je: </w:t>
      </w:r>
      <w:r w:rsidR="00010234">
        <w:rPr>
          <w:rFonts w:ascii="Arial" w:eastAsia="SimSun" w:hAnsi="Arial" w:cs="Arial"/>
          <w:sz w:val="22"/>
          <w:lang w:eastAsia="sl-SI"/>
        </w:rPr>
        <w:t>Đulsina Haskić</w:t>
      </w:r>
    </w:p>
    <w:p w14:paraId="1F828815" w14:textId="77777777" w:rsidR="001A4FE7" w:rsidRDefault="001A4FE7" w:rsidP="002F56BE">
      <w:pPr>
        <w:autoSpaceDE w:val="0"/>
        <w:spacing w:line="276" w:lineRule="auto"/>
        <w:jc w:val="both"/>
        <w:rPr>
          <w:rFonts w:ascii="Arial" w:eastAsia="SimSun" w:hAnsi="Arial" w:cs="Arial"/>
          <w:sz w:val="22"/>
          <w:lang w:eastAsia="sl-SI"/>
        </w:rPr>
      </w:pPr>
    </w:p>
    <w:p w14:paraId="6DAB5389" w14:textId="77777777" w:rsidR="001A4FE7" w:rsidRDefault="001A4FE7" w:rsidP="002F56BE">
      <w:pPr>
        <w:autoSpaceDE w:val="0"/>
        <w:spacing w:line="276" w:lineRule="auto"/>
        <w:jc w:val="both"/>
      </w:pPr>
      <w:r>
        <w:rPr>
          <w:rFonts w:ascii="Arial" w:eastAsia="SimSun" w:hAnsi="Arial" w:cs="Arial"/>
          <w:sz w:val="22"/>
          <w:lang w:eastAsia="sl-SI"/>
        </w:rPr>
        <w:t xml:space="preserve">Skrbnik </w:t>
      </w:r>
      <w:r>
        <w:rPr>
          <w:rFonts w:ascii="Arial" w:eastAsia="Arial Unicode MS" w:hAnsi="Arial" w:cs="Arial"/>
          <w:kern w:val="1"/>
          <w:sz w:val="22"/>
        </w:rPr>
        <w:t xml:space="preserve"> okvirnega sporazuma</w:t>
      </w:r>
      <w:r>
        <w:rPr>
          <w:rFonts w:ascii="Arial" w:eastAsia="SimSun" w:hAnsi="Arial" w:cs="Arial"/>
          <w:sz w:val="22"/>
          <w:lang w:eastAsia="sl-SI"/>
        </w:rPr>
        <w:t xml:space="preserve"> za </w:t>
      </w:r>
      <w:r w:rsidR="00166FF0">
        <w:rPr>
          <w:rFonts w:ascii="Arial" w:eastAsia="SimSun" w:hAnsi="Arial" w:cs="Arial"/>
          <w:sz w:val="22"/>
          <w:lang w:eastAsia="sl-SI"/>
        </w:rPr>
        <w:t>izvajalca</w:t>
      </w:r>
      <w:r>
        <w:rPr>
          <w:rFonts w:ascii="Arial" w:eastAsia="SimSun" w:hAnsi="Arial" w:cs="Arial"/>
          <w:sz w:val="22"/>
          <w:lang w:eastAsia="sl-SI"/>
        </w:rPr>
        <w:t xml:space="preserve"> je: </w:t>
      </w:r>
      <w:r>
        <w:rPr>
          <w:rFonts w:ascii="Arial" w:eastAsia="SimSun" w:hAnsi="Arial" w:cs="Arial"/>
          <w:sz w:val="22"/>
          <w:highlight w:val="lightGray"/>
          <w:lang w:eastAsia="sl-SI"/>
        </w:rPr>
        <w:t>.........……………………………….</w:t>
      </w:r>
    </w:p>
    <w:p w14:paraId="3A3CA51C" w14:textId="77777777" w:rsidR="00706E78" w:rsidRPr="00B51EA6" w:rsidRDefault="00706E78" w:rsidP="0068259E">
      <w:pPr>
        <w:spacing w:line="276" w:lineRule="auto"/>
        <w:rPr>
          <w:rFonts w:ascii="Arial" w:eastAsia="SimSun" w:hAnsi="Arial" w:cs="Arial"/>
          <w:b/>
          <w:bCs/>
          <w:sz w:val="22"/>
          <w:lang w:eastAsia="sl-SI"/>
        </w:rPr>
      </w:pPr>
    </w:p>
    <w:p w14:paraId="4396FF69" w14:textId="253FD2A6" w:rsidR="001A4FE7" w:rsidRPr="00FA6D36" w:rsidRDefault="00FA6D36" w:rsidP="00FA6D36">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XIII. P</w:t>
      </w:r>
      <w:r w:rsidR="001A4FE7" w:rsidRPr="00FA6D36">
        <w:rPr>
          <w:rFonts w:ascii="Arial" w:eastAsia="SimSun" w:hAnsi="Arial" w:cs="Arial"/>
          <w:b/>
          <w:bCs/>
          <w:sz w:val="22"/>
          <w:lang w:eastAsia="sl-SI"/>
        </w:rPr>
        <w:t>ROTIKORUPCIJSKA KLAVZULA</w:t>
      </w:r>
    </w:p>
    <w:p w14:paraId="12D129A0" w14:textId="77777777" w:rsidR="001A4FE7" w:rsidRDefault="001A4FE7" w:rsidP="001A4FE7">
      <w:pPr>
        <w:spacing w:line="260" w:lineRule="exact"/>
        <w:rPr>
          <w:rFonts w:ascii="Arial" w:eastAsia="Times New Roman" w:hAnsi="Arial" w:cs="Arial"/>
          <w:b/>
          <w:bCs/>
          <w:sz w:val="22"/>
          <w:lang w:eastAsia="sl-SI"/>
        </w:rPr>
      </w:pPr>
    </w:p>
    <w:p w14:paraId="7D36A7BA"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34CD8B26"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4C5FFEF4" w14:textId="77777777" w:rsidR="001A4FE7" w:rsidRDefault="001A4FE7" w:rsidP="002F56BE">
      <w:pPr>
        <w:spacing w:line="276" w:lineRule="auto"/>
        <w:jc w:val="both"/>
      </w:pPr>
      <w:r>
        <w:rPr>
          <w:rFonts w:ascii="Arial" w:eastAsia="Times New Roman" w:hAnsi="Arial" w:cs="Arial"/>
          <w:sz w:val="22"/>
        </w:rPr>
        <w:t xml:space="preserve">Ta </w:t>
      </w:r>
      <w:r>
        <w:rPr>
          <w:rFonts w:ascii="Arial" w:eastAsia="Arial Unicode MS" w:hAnsi="Arial" w:cs="Arial"/>
          <w:kern w:val="1"/>
          <w:sz w:val="22"/>
        </w:rPr>
        <w:t xml:space="preserve">okvirni sporazum </w:t>
      </w:r>
      <w:r>
        <w:rPr>
          <w:rFonts w:ascii="Arial" w:eastAsia="Times New Roman" w:hAnsi="Arial" w:cs="Arial"/>
          <w:sz w:val="22"/>
        </w:rPr>
        <w:t xml:space="preserve">je ničen, kadar kdo v imenu ali na račun druge stranke </w:t>
      </w:r>
      <w:r>
        <w:rPr>
          <w:rFonts w:ascii="Arial" w:eastAsia="Arial Unicode MS" w:hAnsi="Arial" w:cs="Arial"/>
          <w:kern w:val="1"/>
          <w:sz w:val="22"/>
        </w:rPr>
        <w:t>okvirnega sporazuma</w:t>
      </w:r>
      <w:r>
        <w:rPr>
          <w:rFonts w:ascii="Arial" w:eastAsia="Times New Roman" w:hAnsi="Arial" w:cs="Arial"/>
          <w:sz w:val="22"/>
        </w:rPr>
        <w:t xml:space="preserve"> predstavniku ali posredniku naročnika obljubi, ponudi ali da kakšno nedovoljeno korist za:</w:t>
      </w:r>
    </w:p>
    <w:p w14:paraId="19C4C1CA" w14:textId="77777777" w:rsidR="001A4FE7" w:rsidRDefault="001A4FE7" w:rsidP="002F56BE">
      <w:pPr>
        <w:spacing w:line="276" w:lineRule="auto"/>
        <w:jc w:val="both"/>
        <w:rPr>
          <w:rFonts w:ascii="Arial" w:eastAsia="Times New Roman" w:hAnsi="Arial" w:cs="Arial"/>
          <w:sz w:val="22"/>
        </w:rPr>
      </w:pPr>
    </w:p>
    <w:p w14:paraId="2C4B327C" w14:textId="77777777" w:rsidR="001A4FE7" w:rsidRDefault="001A4FE7" w:rsidP="009E3B64">
      <w:pPr>
        <w:numPr>
          <w:ilvl w:val="0"/>
          <w:numId w:val="32"/>
        </w:numPr>
        <w:suppressAutoHyphens/>
        <w:spacing w:line="276" w:lineRule="auto"/>
        <w:ind w:left="426"/>
        <w:jc w:val="both"/>
      </w:pPr>
      <w:r>
        <w:rPr>
          <w:rFonts w:ascii="Arial" w:eastAsia="Times New Roman" w:hAnsi="Arial" w:cs="Arial"/>
          <w:sz w:val="22"/>
        </w:rPr>
        <w:t xml:space="preserve">pridobitev posla ali </w:t>
      </w:r>
    </w:p>
    <w:p w14:paraId="5BDC7931" w14:textId="77777777" w:rsidR="001A4FE7" w:rsidRDefault="001A4FE7" w:rsidP="009E3B64">
      <w:pPr>
        <w:numPr>
          <w:ilvl w:val="0"/>
          <w:numId w:val="32"/>
        </w:numPr>
        <w:suppressAutoHyphens/>
        <w:spacing w:line="276" w:lineRule="auto"/>
        <w:ind w:left="426"/>
        <w:jc w:val="both"/>
      </w:pPr>
      <w:r>
        <w:rPr>
          <w:rFonts w:ascii="Arial" w:eastAsia="Times New Roman" w:hAnsi="Arial" w:cs="Arial"/>
          <w:sz w:val="22"/>
        </w:rPr>
        <w:t xml:space="preserve">za sklenitev posla pod ugodnejšimi pogoji ali </w:t>
      </w:r>
    </w:p>
    <w:p w14:paraId="342224D8" w14:textId="77777777" w:rsidR="001A4FE7" w:rsidRDefault="001A4FE7" w:rsidP="009E3B64">
      <w:pPr>
        <w:numPr>
          <w:ilvl w:val="0"/>
          <w:numId w:val="32"/>
        </w:numPr>
        <w:suppressAutoHyphens/>
        <w:spacing w:line="276" w:lineRule="auto"/>
        <w:ind w:left="426"/>
        <w:jc w:val="both"/>
      </w:pPr>
      <w:r>
        <w:rPr>
          <w:rFonts w:ascii="Arial" w:eastAsia="Times New Roman" w:hAnsi="Arial" w:cs="Arial"/>
          <w:sz w:val="22"/>
        </w:rPr>
        <w:t xml:space="preserve">za opustitev dolžnega nadzora nad izvajanjem obveznosti na podlagi </w:t>
      </w:r>
      <w:r>
        <w:rPr>
          <w:rFonts w:ascii="Arial" w:eastAsia="Arial Unicode MS" w:hAnsi="Arial" w:cs="Arial"/>
          <w:kern w:val="1"/>
          <w:sz w:val="22"/>
        </w:rPr>
        <w:t xml:space="preserve">okvirnega sporazuma </w:t>
      </w:r>
      <w:r>
        <w:rPr>
          <w:rFonts w:ascii="Arial" w:eastAsia="Times New Roman" w:hAnsi="Arial" w:cs="Arial"/>
          <w:sz w:val="22"/>
        </w:rPr>
        <w:t xml:space="preserve">(pogodbenih obveznosti) ali </w:t>
      </w:r>
    </w:p>
    <w:p w14:paraId="1CEC365B" w14:textId="77777777" w:rsidR="001A4FE7" w:rsidRPr="00CC051C" w:rsidRDefault="001A4FE7" w:rsidP="009E3B64">
      <w:pPr>
        <w:numPr>
          <w:ilvl w:val="0"/>
          <w:numId w:val="32"/>
        </w:numPr>
        <w:suppressAutoHyphens/>
        <w:spacing w:line="276" w:lineRule="auto"/>
        <w:ind w:left="426"/>
        <w:jc w:val="both"/>
      </w:pPr>
      <w:r>
        <w:rPr>
          <w:rFonts w:ascii="Arial" w:eastAsia="Times New Roman" w:hAnsi="Arial" w:cs="Arial"/>
          <w:sz w:val="22"/>
        </w:rPr>
        <w:t xml:space="preserve">za drugo ravnanje ali opustitev, s katerim je naročniku povzročena škoda ali je omogočena pridobitev nedovoljene koristi predstavniku naročnika, drugi stranki </w:t>
      </w:r>
      <w:r>
        <w:rPr>
          <w:rFonts w:ascii="Arial" w:eastAsia="Arial Unicode MS" w:hAnsi="Arial" w:cs="Arial"/>
          <w:kern w:val="1"/>
          <w:sz w:val="22"/>
        </w:rPr>
        <w:t>okvirnega sporazuma</w:t>
      </w:r>
      <w:r>
        <w:rPr>
          <w:rFonts w:ascii="Arial" w:eastAsia="Times New Roman" w:hAnsi="Arial" w:cs="Arial"/>
          <w:sz w:val="22"/>
        </w:rPr>
        <w:t xml:space="preserve"> ali njenemu predstavniku, zastopniku, posredniku.</w:t>
      </w:r>
    </w:p>
    <w:p w14:paraId="2CEE0A44" w14:textId="77777777" w:rsidR="00E37CA3" w:rsidRDefault="00E37CA3" w:rsidP="0068259E">
      <w:pPr>
        <w:spacing w:line="276" w:lineRule="auto"/>
        <w:rPr>
          <w:rFonts w:ascii="Arial" w:eastAsia="Times New Roman" w:hAnsi="Arial" w:cs="Arial"/>
          <w:b/>
          <w:sz w:val="22"/>
          <w:lang w:eastAsia="sl-SI"/>
        </w:rPr>
      </w:pPr>
    </w:p>
    <w:p w14:paraId="430C97F0" w14:textId="7579CEEA" w:rsidR="001A4FE7" w:rsidRPr="00FA6D36" w:rsidRDefault="00FA6D36" w:rsidP="00FA6D36">
      <w:pPr>
        <w:spacing w:line="276" w:lineRule="auto"/>
        <w:rPr>
          <w:rFonts w:ascii="Arial" w:eastAsia="SimSun" w:hAnsi="Arial" w:cs="Arial"/>
          <w:b/>
          <w:bCs/>
          <w:sz w:val="22"/>
          <w:lang w:eastAsia="sl-SI"/>
        </w:rPr>
      </w:pPr>
      <w:r>
        <w:rPr>
          <w:rFonts w:ascii="Arial" w:eastAsia="SimSun" w:hAnsi="Arial" w:cs="Arial"/>
          <w:b/>
          <w:bCs/>
          <w:sz w:val="22"/>
          <w:lang w:eastAsia="sl-SI"/>
        </w:rPr>
        <w:t xml:space="preserve">XIV. </w:t>
      </w:r>
      <w:r w:rsidR="001A4FE7" w:rsidRPr="00FA6D36">
        <w:rPr>
          <w:rFonts w:ascii="Arial" w:eastAsia="SimSun" w:hAnsi="Arial" w:cs="Arial"/>
          <w:b/>
          <w:bCs/>
          <w:sz w:val="22"/>
          <w:lang w:eastAsia="sl-SI"/>
        </w:rPr>
        <w:t>RAZVEZNI POGOJ</w:t>
      </w:r>
    </w:p>
    <w:p w14:paraId="552DA5BB"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533BE514"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3BD00A8E" w14:textId="77777777" w:rsidR="001A4FE7" w:rsidRDefault="001A4FE7" w:rsidP="002F56BE">
      <w:pPr>
        <w:spacing w:line="276" w:lineRule="auto"/>
        <w:jc w:val="both"/>
        <w:rPr>
          <w:rFonts w:ascii="Arial" w:eastAsia="Times New Roman" w:hAnsi="Arial" w:cs="Arial"/>
          <w:sz w:val="22"/>
        </w:rPr>
      </w:pPr>
      <w:r w:rsidRPr="008332A3">
        <w:rPr>
          <w:rFonts w:ascii="Arial" w:eastAsia="Times New Roman" w:hAnsi="Arial" w:cs="Arial"/>
          <w:sz w:val="22"/>
        </w:rPr>
        <w:t>Ta okvirni sporazum je sklenjen pod razveznim pogojem, ki se uresniči v primeru izpolnitve ene od naslednjih okoliščin:</w:t>
      </w:r>
    </w:p>
    <w:p w14:paraId="3731BEB5" w14:textId="77777777" w:rsidR="001A4FE7" w:rsidRPr="008332A3" w:rsidRDefault="001A4FE7" w:rsidP="002F56BE">
      <w:pPr>
        <w:spacing w:line="276" w:lineRule="auto"/>
        <w:jc w:val="both"/>
        <w:rPr>
          <w:rFonts w:ascii="Arial" w:eastAsia="Times New Roman" w:hAnsi="Arial" w:cs="Arial"/>
          <w:sz w:val="22"/>
        </w:rPr>
      </w:pPr>
    </w:p>
    <w:p w14:paraId="0A6DE66C" w14:textId="77777777" w:rsidR="001A4FE7" w:rsidRPr="008332A3" w:rsidRDefault="001A4FE7" w:rsidP="00D27491">
      <w:pPr>
        <w:numPr>
          <w:ilvl w:val="0"/>
          <w:numId w:val="7"/>
        </w:numPr>
        <w:spacing w:line="276" w:lineRule="auto"/>
        <w:ind w:left="426"/>
        <w:jc w:val="both"/>
        <w:rPr>
          <w:rFonts w:ascii="Arial" w:eastAsia="Times New Roman" w:hAnsi="Arial" w:cs="Arial"/>
          <w:sz w:val="22"/>
        </w:rPr>
      </w:pPr>
      <w:r w:rsidRPr="008332A3">
        <w:rPr>
          <w:rFonts w:ascii="Arial" w:eastAsia="Times New Roman" w:hAnsi="Arial" w:cs="Arial"/>
          <w:sz w:val="22"/>
        </w:rPr>
        <w:t xml:space="preserve">če bo naročnik seznanjen, da je sodišče s pravnomočno odločitvijo ugotovilo kršitev obveznosti delovne, okoljske ali socialne zakonodaje s strani </w:t>
      </w:r>
      <w:r w:rsidR="00166FF0">
        <w:rPr>
          <w:rFonts w:ascii="Arial" w:eastAsia="Times New Roman" w:hAnsi="Arial" w:cs="Arial"/>
          <w:sz w:val="22"/>
        </w:rPr>
        <w:t>izvajalca</w:t>
      </w:r>
      <w:r w:rsidRPr="008332A3">
        <w:rPr>
          <w:rFonts w:ascii="Arial" w:eastAsia="Times New Roman" w:hAnsi="Arial" w:cs="Arial"/>
          <w:sz w:val="22"/>
        </w:rPr>
        <w:t xml:space="preserve"> ali podizvajalca ali </w:t>
      </w:r>
    </w:p>
    <w:p w14:paraId="352D6758" w14:textId="77777777" w:rsidR="001A4FE7" w:rsidRPr="008332A3" w:rsidRDefault="001A4FE7" w:rsidP="00D27491">
      <w:pPr>
        <w:numPr>
          <w:ilvl w:val="0"/>
          <w:numId w:val="7"/>
        </w:numPr>
        <w:spacing w:line="276" w:lineRule="auto"/>
        <w:ind w:left="426"/>
        <w:jc w:val="both"/>
        <w:rPr>
          <w:rFonts w:ascii="Arial" w:eastAsia="Times New Roman" w:hAnsi="Arial" w:cs="Arial"/>
          <w:sz w:val="22"/>
        </w:rPr>
      </w:pPr>
      <w:r w:rsidRPr="008332A3">
        <w:rPr>
          <w:rFonts w:ascii="Arial" w:eastAsia="Times New Roman" w:hAnsi="Arial" w:cs="Arial"/>
          <w:sz w:val="22"/>
        </w:rPr>
        <w:t xml:space="preserve">če bo naročnik seznanjen, da je pristojni državni organ pri </w:t>
      </w:r>
      <w:r w:rsidR="00166FF0">
        <w:rPr>
          <w:rFonts w:ascii="Arial" w:eastAsia="Times New Roman" w:hAnsi="Arial" w:cs="Arial"/>
          <w:sz w:val="22"/>
        </w:rPr>
        <w:t>izvajalcu</w:t>
      </w:r>
      <w:r w:rsidRPr="008332A3">
        <w:rPr>
          <w:rFonts w:ascii="Arial" w:eastAsia="Times New Roman" w:hAnsi="Arial" w:cs="Arial"/>
          <w:sz w:val="22"/>
        </w:rPr>
        <w:t xml:space="preserve"> ali podizvajalcu v času izvajanja pogodbe ugotovil najmanj dve kršitvi v zvezi s:</w:t>
      </w:r>
    </w:p>
    <w:p w14:paraId="29E277F5"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plačilom za delo, </w:t>
      </w:r>
    </w:p>
    <w:p w14:paraId="7020B570"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delovnim časom, </w:t>
      </w:r>
    </w:p>
    <w:p w14:paraId="31DD75CF"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počitki, </w:t>
      </w:r>
    </w:p>
    <w:p w14:paraId="17FD643D"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opravljanjem dela na podlagi pogodb civilnega prava kljub obstoju elementov delovnega razmerja ali v zvezi z zaposlovanjem na črno </w:t>
      </w:r>
    </w:p>
    <w:p w14:paraId="6EFB2A0F" w14:textId="77777777" w:rsidR="001A4FE7" w:rsidRPr="008332A3" w:rsidRDefault="001A4FE7" w:rsidP="002F56BE">
      <w:pPr>
        <w:ind w:left="426"/>
        <w:jc w:val="both"/>
        <w:rPr>
          <w:rFonts w:ascii="Arial" w:hAnsi="Arial" w:cs="Arial"/>
          <w:sz w:val="22"/>
        </w:rPr>
      </w:pPr>
      <w:r w:rsidRPr="008332A3">
        <w:rPr>
          <w:rFonts w:ascii="Arial" w:hAnsi="Arial" w:cs="Arial"/>
          <w:sz w:val="22"/>
        </w:rPr>
        <w:t>in za kateri mu je bila s pravnomočno odločitvijo ali več pravnomočnimi odločitvami izrečena globa za prekršek,</w:t>
      </w:r>
    </w:p>
    <w:p w14:paraId="3489809B" w14:textId="77777777" w:rsidR="001A4FE7" w:rsidRPr="008332A3" w:rsidRDefault="001A4FE7" w:rsidP="002F56BE">
      <w:pPr>
        <w:jc w:val="both"/>
      </w:pPr>
    </w:p>
    <w:p w14:paraId="1A17773A" w14:textId="77777777" w:rsidR="001A4FE7" w:rsidRPr="008332A3" w:rsidRDefault="001A4FE7" w:rsidP="002F56BE">
      <w:pPr>
        <w:autoSpaceDE w:val="0"/>
        <w:spacing w:line="276" w:lineRule="auto"/>
        <w:contextualSpacing/>
        <w:jc w:val="both"/>
        <w:rPr>
          <w:rFonts w:ascii="Arial" w:hAnsi="Arial" w:cs="Arial"/>
          <w:sz w:val="22"/>
        </w:rPr>
      </w:pPr>
      <w:r w:rsidRPr="008332A3">
        <w:rPr>
          <w:rFonts w:ascii="Arial" w:hAnsi="Arial" w:cs="Arial"/>
          <w:sz w:val="22"/>
        </w:rPr>
        <w:lastRenderedPageBreak/>
        <w:t xml:space="preserve">in pod pogojem, da je od seznanitve s kršitvijo in do izteka veljavnosti okvirnega sporazuma, še najmanj šest mesecev oziroma če </w:t>
      </w:r>
      <w:r w:rsidR="00166FF0">
        <w:rPr>
          <w:rFonts w:ascii="Arial" w:hAnsi="Arial" w:cs="Arial"/>
          <w:sz w:val="22"/>
        </w:rPr>
        <w:t>izvajalec</w:t>
      </w:r>
      <w:r w:rsidRPr="008332A3">
        <w:rPr>
          <w:rFonts w:ascii="Arial" w:hAnsi="Arial" w:cs="Arial"/>
          <w:sz w:val="22"/>
        </w:rPr>
        <w:t xml:space="preserve"> nastopa s podizvajalcem pa tudi, če zaradi ugotovljene kršitve pri podizvajalcu </w:t>
      </w:r>
      <w:r w:rsidR="00166FF0">
        <w:rPr>
          <w:rFonts w:ascii="Arial" w:hAnsi="Arial" w:cs="Arial"/>
          <w:sz w:val="22"/>
        </w:rPr>
        <w:t>izvajalec</w:t>
      </w:r>
      <w:r w:rsidRPr="008332A3">
        <w:rPr>
          <w:rFonts w:ascii="Arial" w:hAnsi="Arial" w:cs="Arial"/>
          <w:sz w:val="22"/>
        </w:rPr>
        <w:t xml:space="preserve"> ne nadomesti ali zamenja tega podizvajalca</w:t>
      </w:r>
      <w:r>
        <w:rPr>
          <w:rFonts w:ascii="Arial" w:hAnsi="Arial" w:cs="Arial"/>
          <w:sz w:val="22"/>
        </w:rPr>
        <w:t xml:space="preserve">, </w:t>
      </w:r>
      <w:r w:rsidRPr="008332A3">
        <w:rPr>
          <w:rFonts w:ascii="Arial" w:hAnsi="Arial" w:cs="Arial"/>
          <w:sz w:val="22"/>
        </w:rPr>
        <w:t xml:space="preserve">na način določen v skladu s 94. členom ZJN-3 in določili te pogodbe v roku 30 dni od seznanitve s kršitvijo. </w:t>
      </w:r>
    </w:p>
    <w:p w14:paraId="1145B966" w14:textId="77777777" w:rsidR="001A4FE7" w:rsidRPr="008332A3" w:rsidRDefault="001A4FE7" w:rsidP="002F56BE">
      <w:pPr>
        <w:autoSpaceDE w:val="0"/>
        <w:spacing w:line="276" w:lineRule="auto"/>
        <w:contextualSpacing/>
        <w:jc w:val="both"/>
        <w:rPr>
          <w:rFonts w:ascii="Arial" w:hAnsi="Arial" w:cs="Arial"/>
          <w:sz w:val="22"/>
        </w:rPr>
      </w:pPr>
    </w:p>
    <w:p w14:paraId="3AE642EA" w14:textId="77777777" w:rsidR="001A4FE7" w:rsidRPr="008332A3" w:rsidRDefault="001A4FE7" w:rsidP="002F56BE">
      <w:pPr>
        <w:autoSpaceDE w:val="0"/>
        <w:spacing w:line="276" w:lineRule="auto"/>
        <w:contextualSpacing/>
        <w:jc w:val="both"/>
        <w:rPr>
          <w:rFonts w:ascii="Arial" w:hAnsi="Arial" w:cs="Arial"/>
          <w:sz w:val="22"/>
        </w:rPr>
      </w:pPr>
      <w:r w:rsidRPr="008332A3">
        <w:rPr>
          <w:rFonts w:ascii="Arial" w:hAnsi="Arial" w:cs="Arial"/>
          <w:sz w:val="22"/>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166FF0">
        <w:rPr>
          <w:rFonts w:ascii="Arial" w:hAnsi="Arial" w:cs="Arial"/>
          <w:sz w:val="22"/>
        </w:rPr>
        <w:t>izvajalca</w:t>
      </w:r>
      <w:r w:rsidRPr="008332A3">
        <w:rPr>
          <w:rFonts w:ascii="Arial" w:hAnsi="Arial" w:cs="Arial"/>
          <w:sz w:val="22"/>
        </w:rPr>
        <w:t>.</w:t>
      </w:r>
    </w:p>
    <w:p w14:paraId="2EA1E213" w14:textId="77777777" w:rsidR="001A4FE7" w:rsidRPr="008332A3" w:rsidRDefault="001A4FE7" w:rsidP="002F56BE">
      <w:pPr>
        <w:autoSpaceDE w:val="0"/>
        <w:spacing w:line="276" w:lineRule="auto"/>
        <w:contextualSpacing/>
        <w:jc w:val="both"/>
        <w:rPr>
          <w:rFonts w:ascii="Arial" w:hAnsi="Arial" w:cs="Arial"/>
          <w:sz w:val="22"/>
        </w:rPr>
      </w:pPr>
    </w:p>
    <w:p w14:paraId="136ACF4B" w14:textId="77777777" w:rsidR="001A4FE7" w:rsidRDefault="001A4FE7" w:rsidP="002F56BE">
      <w:pPr>
        <w:autoSpaceDE w:val="0"/>
        <w:spacing w:line="276" w:lineRule="auto"/>
        <w:jc w:val="both"/>
        <w:rPr>
          <w:rFonts w:ascii="Arial" w:eastAsia="SimSun" w:hAnsi="Arial" w:cs="Arial"/>
          <w:b/>
          <w:bCs/>
          <w:sz w:val="22"/>
          <w:lang w:eastAsia="sl-SI"/>
        </w:rPr>
      </w:pPr>
      <w:r w:rsidRPr="008332A3">
        <w:rPr>
          <w:rFonts w:ascii="Arial" w:hAnsi="Arial" w:cs="Arial"/>
          <w:sz w:val="22"/>
        </w:rPr>
        <w:t>Če naročnik v roku 30 dni od seznanitve s kršitvijo ne začne novega postopka javnega naročila, se šteje, da je okvirni sporazum razvezana trideseti dan od seznanitve s kršitvijo</w:t>
      </w:r>
      <w:r>
        <w:rPr>
          <w:rFonts w:ascii="Arial" w:hAnsi="Arial" w:cs="Arial"/>
          <w:sz w:val="22"/>
        </w:rPr>
        <w:t>.</w:t>
      </w:r>
    </w:p>
    <w:p w14:paraId="039F224D" w14:textId="77777777" w:rsidR="00706E78" w:rsidRDefault="00706E78" w:rsidP="002F56BE">
      <w:pPr>
        <w:spacing w:line="276" w:lineRule="auto"/>
        <w:jc w:val="both"/>
        <w:rPr>
          <w:rFonts w:ascii="Arial" w:eastAsia="Times New Roman" w:hAnsi="Arial" w:cs="Arial"/>
          <w:b/>
          <w:sz w:val="22"/>
          <w:lang w:eastAsia="sl-SI"/>
        </w:rPr>
      </w:pPr>
    </w:p>
    <w:p w14:paraId="0AF3A457" w14:textId="5347081C" w:rsidR="001A4FE7" w:rsidRPr="00FA6D36" w:rsidRDefault="00FA6D36" w:rsidP="00FA6D36">
      <w:pPr>
        <w:autoSpaceDE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XV. </w:t>
      </w:r>
      <w:r w:rsidR="001A4FE7" w:rsidRPr="00FA6D36">
        <w:rPr>
          <w:rFonts w:ascii="Arial" w:eastAsia="SimSun" w:hAnsi="Arial" w:cs="Arial"/>
          <w:b/>
          <w:bCs/>
          <w:sz w:val="22"/>
          <w:lang w:eastAsia="sl-SI"/>
        </w:rPr>
        <w:t>POSLOVNA SKRIVNOST IN ZAUPNI PODATKI</w:t>
      </w:r>
    </w:p>
    <w:p w14:paraId="3FF45235" w14:textId="77777777" w:rsidR="001A4FE7" w:rsidRPr="00707B72" w:rsidRDefault="001A4FE7" w:rsidP="001A4FE7">
      <w:pPr>
        <w:autoSpaceDE w:val="0"/>
        <w:spacing w:line="276" w:lineRule="auto"/>
        <w:ind w:left="284"/>
        <w:contextualSpacing/>
        <w:rPr>
          <w:rFonts w:ascii="Arial" w:eastAsia="SimSun" w:hAnsi="Arial" w:cs="Arial"/>
          <w:b/>
          <w:bCs/>
          <w:sz w:val="22"/>
          <w:lang w:eastAsia="sl-SI"/>
        </w:rPr>
      </w:pPr>
    </w:p>
    <w:p w14:paraId="1B02825D" w14:textId="77777777" w:rsidR="001A4FE7" w:rsidRPr="001A4FE7" w:rsidRDefault="001A4FE7" w:rsidP="003E76C7">
      <w:pPr>
        <w:widowControl w:val="0"/>
        <w:numPr>
          <w:ilvl w:val="0"/>
          <w:numId w:val="9"/>
        </w:numPr>
        <w:autoSpaceDE w:val="0"/>
        <w:autoSpaceDN w:val="0"/>
        <w:adjustRightInd w:val="0"/>
        <w:spacing w:line="276" w:lineRule="auto"/>
        <w:jc w:val="center"/>
        <w:rPr>
          <w:rFonts w:ascii="Arial" w:eastAsia="SimSun" w:hAnsi="Arial" w:cs="Arial"/>
          <w:b/>
          <w:bCs/>
          <w:sz w:val="22"/>
          <w:lang w:eastAsia="sl-SI"/>
        </w:rPr>
      </w:pPr>
      <w:r w:rsidRPr="00FA6D36">
        <w:rPr>
          <w:rFonts w:ascii="Arial" w:hAnsi="Arial" w:cs="Arial"/>
          <w:b/>
          <w:sz w:val="22"/>
        </w:rPr>
        <w:t>člen</w:t>
      </w:r>
    </w:p>
    <w:p w14:paraId="4A4FEBB9" w14:textId="77777777" w:rsidR="001A4FE7" w:rsidRPr="001F5C62" w:rsidRDefault="001A4FE7" w:rsidP="001A4FE7">
      <w:pPr>
        <w:widowControl w:val="0"/>
        <w:autoSpaceDE w:val="0"/>
        <w:autoSpaceDN w:val="0"/>
        <w:adjustRightInd w:val="0"/>
        <w:spacing w:line="276" w:lineRule="auto"/>
        <w:jc w:val="both"/>
        <w:rPr>
          <w:rFonts w:ascii="Arial" w:eastAsia="Times New Roman" w:hAnsi="Arial" w:cs="Arial"/>
          <w:sz w:val="22"/>
          <w:lang w:eastAsia="sl-SI"/>
        </w:rPr>
      </w:pPr>
    </w:p>
    <w:p w14:paraId="7712EC0C"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Stranki okvirnega sporazuma se zavezujeta, da bosta osebne podatke varovali v skladu z določili te pogodbe in Zakonom o varstvu osebnih podatkov (ZVOP-1).</w:t>
      </w:r>
    </w:p>
    <w:p w14:paraId="2BF69261"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p>
    <w:p w14:paraId="2D5A5D32"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Stranki okvirnega sporazuma sta sporazumni, da vsi morebiti osebni ali drugi občutljivi podatki, do katerih bi prišli z izvedbo te pogodbe, predstavljajo poslovno skrivnost in se zavezujeta, da bosta vse podatke skrbno varovali in jih uporabljali izključno v zvezi z izvedbo te pogodbe.</w:t>
      </w:r>
    </w:p>
    <w:p w14:paraId="7EB6055A"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p>
    <w:p w14:paraId="27F844C2"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7A72921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85AEDAC"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35CA23E"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43C91EA8" w14:textId="291DAEF6"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Za </w:t>
      </w:r>
      <w:r w:rsidR="00A24520">
        <w:rPr>
          <w:rFonts w:ascii="Arial" w:eastAsia="SimSun" w:hAnsi="Arial" w:cs="Arial"/>
          <w:sz w:val="22"/>
          <w:lang w:eastAsia="sl-SI"/>
        </w:rPr>
        <w:t>i</w:t>
      </w:r>
      <w:r w:rsidR="00166FF0">
        <w:rPr>
          <w:rFonts w:ascii="Arial" w:eastAsia="SimSun" w:hAnsi="Arial" w:cs="Arial"/>
          <w:sz w:val="22"/>
          <w:lang w:eastAsia="sl-SI"/>
        </w:rPr>
        <w:t>zvajal</w:t>
      </w:r>
      <w:r w:rsidR="00166FF0" w:rsidRPr="00166FF0">
        <w:rPr>
          <w:rFonts w:ascii="Arial" w:eastAsia="SimSun" w:hAnsi="Arial" w:cs="Arial"/>
          <w:sz w:val="22"/>
          <w:lang w:eastAsia="sl-SI"/>
        </w:rPr>
        <w:t>c</w:t>
      </w:r>
      <w:r w:rsidR="00166FF0">
        <w:rPr>
          <w:rFonts w:ascii="Arial" w:eastAsia="SimSun" w:hAnsi="Arial" w:cs="Arial"/>
          <w:sz w:val="22"/>
          <w:lang w:eastAsia="sl-SI"/>
        </w:rPr>
        <w:t>a</w:t>
      </w:r>
      <w:r w:rsidRPr="00A139F5">
        <w:rPr>
          <w:rFonts w:ascii="Arial" w:eastAsia="SimSun" w:hAnsi="Arial" w:cs="Arial"/>
          <w:sz w:val="22"/>
          <w:lang w:eastAsia="sl-SI"/>
        </w:rPr>
        <w:t>, ki opravlja za naročnika pogodbene obveznosti, velja glede teh obveznosti enako strog način varovanja podatkov, kot jih ima naročnik.</w:t>
      </w:r>
    </w:p>
    <w:p w14:paraId="15A9EFDF"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363F38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Obveznost varovanja podatkov se nanaša tako na čas izvrševanja okvirnega sporazuma, kot tudi za čas po tem. V primeru kršitve določb o varovanju poslovne skrivnosti, osebnih ali drugih občutljivih oziroma zaupnih podatkov naročnika, je </w:t>
      </w:r>
      <w:r w:rsidR="00166FF0">
        <w:rPr>
          <w:rFonts w:ascii="Arial" w:eastAsia="SimSun" w:hAnsi="Arial" w:cs="Arial"/>
          <w:sz w:val="22"/>
          <w:lang w:eastAsia="sl-SI"/>
        </w:rPr>
        <w:t>i</w:t>
      </w:r>
      <w:r w:rsidR="00166FF0" w:rsidRPr="00166FF0">
        <w:rPr>
          <w:rFonts w:ascii="Arial" w:eastAsia="SimSun" w:hAnsi="Arial" w:cs="Arial"/>
          <w:sz w:val="22"/>
          <w:lang w:eastAsia="sl-SI"/>
        </w:rPr>
        <w:t>zvajalec</w:t>
      </w:r>
      <w:r w:rsidRPr="00A139F5">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1C81B698"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7469C11"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Naročnik lahko pri izvedbi del na lokaciji od delavcev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xml:space="preserve"> zahteva, da izkažejo seznanjenost z vsebino iz prvega odstavka tega člena. Delavec mora pri takem delu imeti pri sebi ustrezno pooblastilo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da lahko opravlja delo na lokaciji, kjer obstaja verjetnost, da bo prišel v stik z zaupnimi podatki.</w:t>
      </w:r>
    </w:p>
    <w:p w14:paraId="2ADE1085" w14:textId="11381DFB" w:rsidR="00706E78" w:rsidRDefault="00706E78" w:rsidP="0068259E">
      <w:pPr>
        <w:spacing w:line="276" w:lineRule="auto"/>
        <w:rPr>
          <w:rFonts w:ascii="Arial" w:eastAsia="Times New Roman" w:hAnsi="Arial" w:cs="Arial"/>
          <w:b/>
          <w:sz w:val="22"/>
          <w:lang w:eastAsia="sl-SI"/>
        </w:rPr>
      </w:pPr>
    </w:p>
    <w:p w14:paraId="30E2F2C3" w14:textId="77777777" w:rsidR="00101A28" w:rsidRDefault="00101A28" w:rsidP="0068259E">
      <w:pPr>
        <w:spacing w:line="276" w:lineRule="auto"/>
        <w:rPr>
          <w:rFonts w:ascii="Arial" w:eastAsia="Times New Roman" w:hAnsi="Arial" w:cs="Arial"/>
          <w:b/>
          <w:sz w:val="22"/>
          <w:lang w:eastAsia="sl-SI"/>
        </w:rPr>
      </w:pPr>
    </w:p>
    <w:p w14:paraId="242C77B7" w14:textId="14EFA09C" w:rsidR="001A4FE7" w:rsidRDefault="00FA6D36" w:rsidP="00FA6D36">
      <w:pPr>
        <w:suppressAutoHyphens/>
        <w:autoSpaceDE w:val="0"/>
        <w:spacing w:line="276" w:lineRule="auto"/>
        <w:jc w:val="both"/>
      </w:pPr>
      <w:r>
        <w:rPr>
          <w:rFonts w:ascii="Arial" w:eastAsia="SimSun" w:hAnsi="Arial" w:cs="Arial"/>
          <w:b/>
          <w:bCs/>
          <w:sz w:val="22"/>
          <w:lang w:eastAsia="sl-SI"/>
        </w:rPr>
        <w:lastRenderedPageBreak/>
        <w:t xml:space="preserve">XVI. </w:t>
      </w:r>
      <w:r w:rsidR="001A4FE7" w:rsidRPr="00FA6D36">
        <w:rPr>
          <w:rFonts w:ascii="Arial" w:eastAsia="SimSun" w:hAnsi="Arial" w:cs="Arial"/>
          <w:b/>
          <w:bCs/>
          <w:sz w:val="22"/>
          <w:lang w:eastAsia="sl-SI"/>
        </w:rPr>
        <w:t>KONČNE DOLOČBE</w:t>
      </w:r>
    </w:p>
    <w:p w14:paraId="58F96033"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71EC719F" w14:textId="77777777" w:rsidR="001A4FE7" w:rsidRDefault="001A4FE7" w:rsidP="001A4FE7">
      <w:pPr>
        <w:autoSpaceDE w:val="0"/>
        <w:spacing w:line="276" w:lineRule="auto"/>
        <w:ind w:left="720"/>
        <w:contextualSpacing/>
        <w:rPr>
          <w:rFonts w:ascii="Arial" w:eastAsia="SimSun" w:hAnsi="Arial" w:cs="Arial"/>
          <w:b/>
          <w:bCs/>
          <w:sz w:val="22"/>
          <w:lang w:eastAsia="sl-SI"/>
        </w:rPr>
      </w:pPr>
    </w:p>
    <w:p w14:paraId="16CFCC96" w14:textId="7F7CD5F9"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Za poslovno upoštevno komunikacijo med naročnikom in </w:t>
      </w:r>
      <w:r w:rsidR="00BA1813">
        <w:rPr>
          <w:rFonts w:ascii="Arial" w:eastAsia="SimSun" w:hAnsi="Arial" w:cs="Arial"/>
          <w:sz w:val="22"/>
          <w:lang w:eastAsia="sl-SI"/>
        </w:rPr>
        <w:t>izvajal</w:t>
      </w:r>
      <w:r w:rsidR="00BA1813" w:rsidRPr="00BA1813">
        <w:rPr>
          <w:rFonts w:ascii="Arial" w:eastAsia="SimSun" w:hAnsi="Arial" w:cs="Arial"/>
          <w:sz w:val="22"/>
          <w:lang w:eastAsia="sl-SI"/>
        </w:rPr>
        <w:t>c</w:t>
      </w:r>
      <w:r w:rsidR="00BA1813">
        <w:rPr>
          <w:rFonts w:ascii="Arial" w:eastAsia="SimSun" w:hAnsi="Arial" w:cs="Arial"/>
          <w:sz w:val="22"/>
          <w:lang w:eastAsia="sl-SI"/>
        </w:rPr>
        <w:t>em</w:t>
      </w:r>
      <w:r w:rsidRPr="00D076AD">
        <w:rPr>
          <w:rFonts w:ascii="Arial" w:eastAsia="SimSun" w:hAnsi="Arial" w:cs="Arial"/>
          <w:sz w:val="22"/>
          <w:lang w:eastAsia="sl-SI"/>
        </w:rPr>
        <w:t xml:space="preserve"> šteje komunikacija preko pošte na poslovni naslov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xml:space="preserve"> in elektronske pošte oziroma kadar je primerno, izjave podane na zapisnik o sestanku. Elektronska komunikacija je enakovredna pisni komunikaciji, v kolikor izvira od naročnika oziroma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V primeru zlorabe ali suma zlorabe elektronskega sistema je stranka okvirnega sporazuma nemudoma dolžna obvestiti drugo stranko, v nasprotnem primeru je dolžna poravnati izvedene storitve, ki jih je na podlagi takšne komunikacije opravila druga stranka.</w:t>
      </w:r>
    </w:p>
    <w:p w14:paraId="3CE858A8"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89DE76B"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14:paraId="1CC3CB2A"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E55D530"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14:paraId="5DE05E7D"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0395C944" w14:textId="77777777" w:rsidR="001A4FE7" w:rsidRPr="00D076AD" w:rsidRDefault="00BA1813" w:rsidP="002F56BE">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 xml:space="preserve">je dolžan kjerkoli in kadarkoli varovati dobro ime in poslovni ugled naročnika. </w:t>
      </w:r>
    </w:p>
    <w:p w14:paraId="2456DFBD"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3D22BAE" w14:textId="77777777" w:rsidR="001A4FE7" w:rsidRDefault="00BA1813" w:rsidP="002F56BE">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D06AA16" w14:textId="77777777" w:rsidR="002F56BE" w:rsidRPr="00FA6D36" w:rsidRDefault="002F56BE" w:rsidP="00FA6D36">
      <w:pPr>
        <w:widowControl w:val="0"/>
        <w:autoSpaceDE w:val="0"/>
        <w:autoSpaceDN w:val="0"/>
        <w:adjustRightInd w:val="0"/>
        <w:spacing w:line="276" w:lineRule="auto"/>
        <w:ind w:left="720"/>
        <w:rPr>
          <w:rFonts w:ascii="Arial" w:hAnsi="Arial" w:cs="Arial"/>
          <w:b/>
          <w:sz w:val="22"/>
        </w:rPr>
      </w:pPr>
    </w:p>
    <w:p w14:paraId="20E279C5"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2B663FF4"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0CB02EC3"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Arial Unicode MS" w:hAnsi="Arial" w:cs="Arial"/>
          <w:kern w:val="1"/>
          <w:sz w:val="22"/>
        </w:rPr>
        <w:t>Okvirni sporazum</w:t>
      </w:r>
      <w:r w:rsidRPr="00D076AD">
        <w:rPr>
          <w:rFonts w:ascii="Arial" w:eastAsia="SimSun" w:hAnsi="Arial" w:cs="Arial"/>
          <w:sz w:val="22"/>
          <w:lang w:eastAsia="sl-SI"/>
        </w:rPr>
        <w:t xml:space="preserve"> je sklenjen z dnem podpisa zadnje od obeh strank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in pod odložnim pogojem predložitve zavarovanja za dobro izvedbo.</w:t>
      </w:r>
    </w:p>
    <w:p w14:paraId="4AE056A3" w14:textId="77777777" w:rsidR="003E76C7" w:rsidRPr="00B51EA6" w:rsidRDefault="003E76C7" w:rsidP="004459E2">
      <w:pPr>
        <w:suppressAutoHyphens/>
        <w:autoSpaceDE w:val="0"/>
        <w:spacing w:line="276" w:lineRule="auto"/>
        <w:contextualSpacing/>
        <w:rPr>
          <w:rFonts w:ascii="Arial" w:eastAsia="SimSun" w:hAnsi="Arial" w:cs="Arial"/>
          <w:b/>
          <w:bCs/>
          <w:sz w:val="22"/>
          <w:lang w:eastAsia="sl-SI"/>
        </w:rPr>
      </w:pPr>
    </w:p>
    <w:p w14:paraId="2ACAC5B4" w14:textId="0C323E24" w:rsidR="00B51EA6" w:rsidRPr="00FA6D36" w:rsidRDefault="00B51EA6"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4EFD77D9" w14:textId="77777777" w:rsidR="00B51EA6" w:rsidRPr="00B51EA6" w:rsidRDefault="00B51EA6" w:rsidP="00B51EA6">
      <w:pPr>
        <w:suppressAutoHyphens/>
        <w:autoSpaceDE w:val="0"/>
        <w:spacing w:line="276" w:lineRule="auto"/>
        <w:ind w:left="284"/>
        <w:contextualSpacing/>
        <w:rPr>
          <w:rFonts w:ascii="Arial" w:eastAsia="SimSun" w:hAnsi="Arial" w:cs="Arial"/>
          <w:b/>
          <w:bCs/>
          <w:sz w:val="22"/>
          <w:lang w:eastAsia="sl-SI"/>
        </w:rPr>
      </w:pPr>
    </w:p>
    <w:p w14:paraId="2D05B4FF" w14:textId="77777777" w:rsidR="00B51EA6" w:rsidRPr="00B51EA6" w:rsidRDefault="00B51EA6" w:rsidP="00B51EA6">
      <w:pPr>
        <w:jc w:val="both"/>
        <w:rPr>
          <w:rFonts w:ascii="Arial" w:eastAsia="SimSun" w:hAnsi="Arial" w:cs="Arial"/>
          <w:sz w:val="22"/>
          <w:lang w:eastAsia="sl-SI"/>
        </w:rPr>
      </w:pPr>
      <w:r w:rsidRPr="00B51EA6">
        <w:rPr>
          <w:rFonts w:ascii="Arial" w:eastAsia="SimSun" w:hAnsi="Arial" w:cs="Arial"/>
          <w:sz w:val="22"/>
          <w:lang w:eastAsia="sl-SI"/>
        </w:rPr>
        <w:t>V kolikor se v času trajanja okvirnega sporazuma pokaže potreba po drugačnem načinu dobave (redni nakup ali komisijski način dobave), kot je bil predviden ob sklenitvi okvirnega sporazuma, se lahko le-ta ob soglasju strank  okvirnega sporazuma spremeni.</w:t>
      </w:r>
    </w:p>
    <w:p w14:paraId="2A4F63DF" w14:textId="4469061B" w:rsidR="001A4FE7" w:rsidRDefault="001A4FE7" w:rsidP="001A4FE7">
      <w:pPr>
        <w:jc w:val="both"/>
        <w:rPr>
          <w:rFonts w:ascii="Arial" w:hAnsi="Arial" w:cs="Arial"/>
          <w:sz w:val="22"/>
        </w:rPr>
      </w:pPr>
    </w:p>
    <w:p w14:paraId="42B71FD4"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064CDC3D"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05B48B07" w14:textId="0D87EEBF" w:rsidR="001A4FE7" w:rsidRDefault="001A4FE7" w:rsidP="001A4FE7">
      <w:pPr>
        <w:autoSpaceDE w:val="0"/>
        <w:autoSpaceDN w:val="0"/>
        <w:adjustRightInd w:val="0"/>
        <w:spacing w:line="276" w:lineRule="auto"/>
        <w:jc w:val="both"/>
        <w:rPr>
          <w:rFonts w:ascii="Arial" w:eastAsia="SimSun" w:hAnsi="Arial" w:cs="Arial"/>
          <w:sz w:val="22"/>
          <w:lang w:eastAsia="sl-SI"/>
        </w:rPr>
      </w:pPr>
      <w:r w:rsidRPr="00D076AD">
        <w:rPr>
          <w:rFonts w:ascii="Arial" w:eastAsia="Arial Unicode MS" w:hAnsi="Arial" w:cs="Arial"/>
          <w:kern w:val="1"/>
          <w:sz w:val="22"/>
        </w:rPr>
        <w:t>Okvirni sporazum</w:t>
      </w:r>
      <w:r w:rsidRPr="00D076AD">
        <w:rPr>
          <w:rFonts w:ascii="Arial" w:eastAsia="SimSun" w:hAnsi="Arial" w:cs="Arial"/>
          <w:sz w:val="22"/>
          <w:lang w:eastAsia="sl-SI"/>
        </w:rPr>
        <w:t xml:space="preserve"> se lahko spremeni ali dopolni s pisnim aneksom, ki ga sprejmeta in podpišeta obe 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Če katerakoli od določb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je ali postane neveljavna, to ne vpliva na ostale določbe. Neveljavna določba se nadomesti z veljavno, ki mora čim bolj ustrezati namenu, ki ga je že</w:t>
      </w:r>
      <w:r w:rsidR="002F56BE">
        <w:rPr>
          <w:rFonts w:ascii="Arial" w:eastAsia="SimSun" w:hAnsi="Arial" w:cs="Arial"/>
          <w:sz w:val="22"/>
          <w:lang w:eastAsia="sl-SI"/>
        </w:rPr>
        <w:t>lela doseči neveljavna določba.</w:t>
      </w:r>
    </w:p>
    <w:p w14:paraId="32DEC8F0" w14:textId="77777777" w:rsidR="00101A28" w:rsidRPr="00D076AD" w:rsidRDefault="00101A28" w:rsidP="001A4FE7">
      <w:pPr>
        <w:autoSpaceDE w:val="0"/>
        <w:autoSpaceDN w:val="0"/>
        <w:adjustRightInd w:val="0"/>
        <w:spacing w:line="276" w:lineRule="auto"/>
        <w:jc w:val="both"/>
        <w:rPr>
          <w:rFonts w:ascii="Arial" w:eastAsia="SimSun" w:hAnsi="Arial" w:cs="Arial"/>
          <w:sz w:val="22"/>
          <w:lang w:eastAsia="sl-SI"/>
        </w:rPr>
      </w:pPr>
    </w:p>
    <w:p w14:paraId="7A463DAB"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lastRenderedPageBreak/>
        <w:t>člen</w:t>
      </w:r>
    </w:p>
    <w:p w14:paraId="73B8B6D0"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104A46C5"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Če pride do statusne spremembe stranke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pridobi status stranke novi subjekt le v primeru, če naročnik s tem soglaša, razen v primeru univerzalnega pravnega nasledstva. Enako velja tudi v primeru stečaja ali prisilne poravnave.</w:t>
      </w:r>
    </w:p>
    <w:p w14:paraId="0C89BB20"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1ADC8003"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Za vsa ostala vprašanja, ki s tem </w:t>
      </w:r>
      <w:r w:rsidRPr="00D076AD">
        <w:rPr>
          <w:rFonts w:ascii="Arial" w:eastAsia="Arial Unicode MS" w:hAnsi="Arial" w:cs="Arial"/>
          <w:kern w:val="1"/>
          <w:sz w:val="22"/>
        </w:rPr>
        <w:t>okvirnim sporazumom</w:t>
      </w:r>
      <w:r w:rsidRPr="00D076AD">
        <w:rPr>
          <w:rFonts w:ascii="Arial" w:eastAsia="SimSun" w:hAnsi="Arial" w:cs="Arial"/>
          <w:sz w:val="22"/>
          <w:lang w:eastAsia="sl-SI"/>
        </w:rPr>
        <w:t xml:space="preserve"> niso posebej urejena, 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uporabljata ustrezne določbe Obligacijskega zakonika.</w:t>
      </w:r>
    </w:p>
    <w:p w14:paraId="1827AE36"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45530D28"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1E2C9292"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2EFFB91E"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obvezujeta, da bosta uredili vse kar je potrebno za izvršitev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in bosta ravnali kot dobra gospodarja.</w:t>
      </w:r>
    </w:p>
    <w:p w14:paraId="236D71B7"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5EA1AC29" w14:textId="12103E0F"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dogovorita, da bosta poskušali vse spore iz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rešiti sporazumno z neposrednimi pogovori med pooblaščenimi predstavniki obeh strank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V kolikor sporazum med strankama ne bi bil mogoč, se dogovorita, da bo o sporih iz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odločalo stvarno pristojno sodišče po sedežu naročnika.</w:t>
      </w:r>
    </w:p>
    <w:p w14:paraId="7B567C74"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3FF16CFF"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2BEF3A0C" w14:textId="77777777" w:rsidR="00335E56"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Ta </w:t>
      </w:r>
      <w:r w:rsidRPr="00D076AD">
        <w:rPr>
          <w:rFonts w:ascii="Arial" w:eastAsia="Arial Unicode MS" w:hAnsi="Arial" w:cs="Arial"/>
          <w:kern w:val="1"/>
          <w:sz w:val="22"/>
        </w:rPr>
        <w:t xml:space="preserve">okvirni sporazum </w:t>
      </w:r>
      <w:r w:rsidRPr="00D076AD">
        <w:rPr>
          <w:rFonts w:ascii="Arial" w:eastAsia="SimSun" w:hAnsi="Arial" w:cs="Arial"/>
          <w:sz w:val="22"/>
          <w:lang w:eastAsia="sl-SI"/>
        </w:rPr>
        <w:t xml:space="preserve">je napisan v dveh (2) enakih izvodih, od katerih vsaka </w:t>
      </w:r>
      <w:r w:rsidR="00F06B12">
        <w:rPr>
          <w:rFonts w:ascii="Arial" w:eastAsia="SimSun" w:hAnsi="Arial" w:cs="Arial"/>
          <w:sz w:val="22"/>
          <w:lang w:eastAsia="sl-SI"/>
        </w:rPr>
        <w:t>stranka prejme po en (1) izvod.</w:t>
      </w:r>
    </w:p>
    <w:p w14:paraId="139295CF" w14:textId="77777777" w:rsidR="0088360F" w:rsidRDefault="0088360F" w:rsidP="0068259E">
      <w:pPr>
        <w:widowControl w:val="0"/>
        <w:autoSpaceDE w:val="0"/>
        <w:autoSpaceDN w:val="0"/>
        <w:adjustRightInd w:val="0"/>
        <w:spacing w:line="276" w:lineRule="auto"/>
        <w:jc w:val="both"/>
        <w:rPr>
          <w:rFonts w:ascii="Arial" w:hAnsi="Arial" w:cs="Arial"/>
          <w:b/>
          <w:sz w:val="22"/>
        </w:rPr>
      </w:pPr>
    </w:p>
    <w:p w14:paraId="3AD1F81A" w14:textId="77777777" w:rsidR="00F06B12" w:rsidRDefault="00F06B12" w:rsidP="0068259E">
      <w:pPr>
        <w:widowControl w:val="0"/>
        <w:autoSpaceDE w:val="0"/>
        <w:autoSpaceDN w:val="0"/>
        <w:adjustRightInd w:val="0"/>
        <w:spacing w:line="276" w:lineRule="auto"/>
        <w:jc w:val="both"/>
        <w:rPr>
          <w:rFonts w:ascii="Arial" w:hAnsi="Arial" w:cs="Arial"/>
          <w:b/>
          <w:sz w:val="22"/>
        </w:rPr>
      </w:pPr>
    </w:p>
    <w:p w14:paraId="2427DFAE" w14:textId="16101463" w:rsidR="00F06B12" w:rsidRDefault="00F06B12" w:rsidP="00F06B12">
      <w:pPr>
        <w:autoSpaceDE w:val="0"/>
        <w:spacing w:line="276" w:lineRule="auto"/>
        <w:jc w:val="both"/>
      </w:pP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Št. </w:t>
      </w:r>
      <w:r w:rsidRPr="00CF6575">
        <w:rPr>
          <w:rFonts w:ascii="Arial" w:hAnsi="Arial" w:cs="Arial"/>
          <w:sz w:val="22"/>
          <w:lang w:eastAsia="sl-SI"/>
        </w:rPr>
        <w:t xml:space="preserve">JN </w:t>
      </w:r>
      <w:r w:rsidR="005A317F">
        <w:rPr>
          <w:rFonts w:ascii="Arial" w:hAnsi="Arial" w:cs="Arial"/>
          <w:sz w:val="22"/>
          <w:lang w:eastAsia="sl-SI"/>
        </w:rPr>
        <w:t>017</w:t>
      </w:r>
      <w:r w:rsidRPr="00CF6575">
        <w:rPr>
          <w:rFonts w:ascii="Arial" w:hAnsi="Arial" w:cs="Arial"/>
          <w:sz w:val="22"/>
          <w:lang w:eastAsia="sl-SI"/>
        </w:rPr>
        <w:t>/RN-</w:t>
      </w:r>
      <w:r>
        <w:rPr>
          <w:rFonts w:ascii="Arial" w:hAnsi="Arial" w:cs="Arial"/>
          <w:sz w:val="22"/>
          <w:lang w:eastAsia="sl-SI"/>
        </w:rPr>
        <w:t>2</w:t>
      </w:r>
      <w:r w:rsidR="005A317F">
        <w:rPr>
          <w:rFonts w:ascii="Arial" w:hAnsi="Arial" w:cs="Arial"/>
          <w:sz w:val="22"/>
          <w:lang w:eastAsia="sl-SI"/>
        </w:rPr>
        <w:t>2</w:t>
      </w:r>
      <w:r>
        <w:rPr>
          <w:rFonts w:ascii="Arial" w:eastAsia="SimSun" w:hAnsi="Arial" w:cs="Arial"/>
          <w:sz w:val="22"/>
          <w:lang w:eastAsia="sl-SI"/>
        </w:rPr>
        <w:t>-</w:t>
      </w:r>
      <w:r w:rsidRPr="00A44EC3">
        <w:rPr>
          <w:rFonts w:ascii="Arial" w:eastAsia="SimSun" w:hAnsi="Arial" w:cs="Arial"/>
          <w:sz w:val="22"/>
          <w:lang w:eastAsia="sl-SI"/>
        </w:rPr>
        <w:t>OS</w:t>
      </w:r>
    </w:p>
    <w:p w14:paraId="28BCCEB5" w14:textId="77777777" w:rsidR="00F06B12" w:rsidRDefault="00F06B12" w:rsidP="00F06B12">
      <w:pPr>
        <w:autoSpaceDE w:val="0"/>
        <w:spacing w:line="276" w:lineRule="auto"/>
        <w:jc w:val="both"/>
      </w:pPr>
      <w:r>
        <w:rPr>
          <w:rFonts w:ascii="Arial" w:eastAsia="SimSun" w:hAnsi="Arial" w:cs="Arial"/>
          <w:sz w:val="22"/>
          <w:lang w:eastAsia="sl-SI"/>
        </w:rPr>
        <w:t>V …………………., dne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V Izoli, dne …………………</w:t>
      </w:r>
    </w:p>
    <w:p w14:paraId="6E52CDF1" w14:textId="77777777" w:rsidR="00F06B12" w:rsidRDefault="00166FF0" w:rsidP="00F06B12">
      <w:pPr>
        <w:autoSpaceDE w:val="0"/>
        <w:spacing w:line="276" w:lineRule="auto"/>
        <w:jc w:val="both"/>
      </w:pPr>
      <w:r>
        <w:rPr>
          <w:rFonts w:ascii="Arial" w:eastAsia="SimSun" w:hAnsi="Arial" w:cs="Arial"/>
          <w:sz w:val="22"/>
          <w:lang w:eastAsia="sl-SI"/>
        </w:rPr>
        <w:t>Izvajalec</w:t>
      </w:r>
      <w:r w:rsidR="00F06B12">
        <w:rPr>
          <w:rFonts w:ascii="Arial" w:eastAsia="SimSun" w:hAnsi="Arial" w:cs="Arial"/>
          <w:sz w:val="22"/>
          <w:lang w:eastAsia="sl-SI"/>
        </w:rPr>
        <w:t>:</w:t>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t>Naročnik:</w:t>
      </w:r>
    </w:p>
    <w:p w14:paraId="79B38EBC" w14:textId="77777777" w:rsidR="00F06B12" w:rsidRDefault="00F06B12" w:rsidP="00F06B12">
      <w:pPr>
        <w:autoSpaceDE w:val="0"/>
        <w:spacing w:line="276" w:lineRule="auto"/>
        <w:jc w:val="both"/>
      </w:pPr>
      <w:r>
        <w:rPr>
          <w:rFonts w:ascii="Arial" w:eastAsia="Arial" w:hAnsi="Arial" w:cs="Arial"/>
          <w:sz w:val="22"/>
          <w:lang w:eastAsia="sl-SI"/>
        </w:rPr>
        <w:t>………………………………………</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SPLOŠNA BOLNIŠNICA IZOLA</w:t>
      </w:r>
    </w:p>
    <w:p w14:paraId="7877A99F" w14:textId="77777777" w:rsidR="00F06B12" w:rsidRDefault="00F06B12" w:rsidP="00F06B12">
      <w:pPr>
        <w:autoSpaceDE w:val="0"/>
        <w:spacing w:line="276" w:lineRule="auto"/>
        <w:jc w:val="both"/>
      </w:pPr>
      <w:r>
        <w:rPr>
          <w:rFonts w:ascii="Arial" w:eastAsia="SimSun" w:hAnsi="Arial" w:cs="Arial"/>
          <w:sz w:val="22"/>
          <w:lang w:eastAsia="sl-SI"/>
        </w:rPr>
        <w:t>Direktor: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Direktor zavoda:</w:t>
      </w:r>
    </w:p>
    <w:p w14:paraId="21B3252F" w14:textId="77777777" w:rsidR="00F06B12" w:rsidRDefault="00F06B12" w:rsidP="00F06B12">
      <w:pPr>
        <w:autoSpaceDE w:val="0"/>
        <w:spacing w:line="276" w:lineRule="auto"/>
        <w:jc w:val="both"/>
      </w:pPr>
      <w:r>
        <w:rPr>
          <w:rFonts w:ascii="Arial" w:eastAsia="Arial" w:hAnsi="Arial" w:cs="Arial"/>
          <w:sz w:val="22"/>
          <w:lang w:eastAsia="sl-SI"/>
        </w:rPr>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Mag. Radivoj Nardin </w:t>
      </w:r>
    </w:p>
    <w:p w14:paraId="5E064801" w14:textId="4BF76B17" w:rsidR="004459E2" w:rsidRDefault="004459E2" w:rsidP="0068259E">
      <w:pPr>
        <w:widowControl w:val="0"/>
        <w:autoSpaceDE w:val="0"/>
        <w:autoSpaceDN w:val="0"/>
        <w:adjustRightInd w:val="0"/>
        <w:spacing w:line="276" w:lineRule="auto"/>
        <w:jc w:val="both"/>
        <w:rPr>
          <w:rFonts w:ascii="Arial" w:hAnsi="Arial" w:cs="Arial"/>
          <w:b/>
          <w:sz w:val="22"/>
        </w:rPr>
      </w:pPr>
    </w:p>
    <w:p w14:paraId="6DD43FDF" w14:textId="72E935A8" w:rsidR="00F6440C" w:rsidRDefault="00F6440C" w:rsidP="0068259E">
      <w:pPr>
        <w:widowControl w:val="0"/>
        <w:autoSpaceDE w:val="0"/>
        <w:autoSpaceDN w:val="0"/>
        <w:adjustRightInd w:val="0"/>
        <w:spacing w:line="276" w:lineRule="auto"/>
        <w:jc w:val="both"/>
        <w:rPr>
          <w:rFonts w:ascii="Arial" w:hAnsi="Arial" w:cs="Arial"/>
          <w:b/>
          <w:sz w:val="22"/>
        </w:rPr>
      </w:pPr>
    </w:p>
    <w:p w14:paraId="77BC55CE" w14:textId="42FBE711" w:rsidR="00F6440C" w:rsidRDefault="00F6440C" w:rsidP="0068259E">
      <w:pPr>
        <w:widowControl w:val="0"/>
        <w:autoSpaceDE w:val="0"/>
        <w:autoSpaceDN w:val="0"/>
        <w:adjustRightInd w:val="0"/>
        <w:spacing w:line="276" w:lineRule="auto"/>
        <w:jc w:val="both"/>
        <w:rPr>
          <w:rFonts w:ascii="Arial" w:hAnsi="Arial" w:cs="Arial"/>
          <w:b/>
          <w:sz w:val="22"/>
        </w:rPr>
      </w:pPr>
    </w:p>
    <w:p w14:paraId="54DC6146" w14:textId="5F6EBE51" w:rsidR="00F6440C" w:rsidRDefault="00F6440C" w:rsidP="0068259E">
      <w:pPr>
        <w:widowControl w:val="0"/>
        <w:autoSpaceDE w:val="0"/>
        <w:autoSpaceDN w:val="0"/>
        <w:adjustRightInd w:val="0"/>
        <w:spacing w:line="276" w:lineRule="auto"/>
        <w:jc w:val="both"/>
        <w:rPr>
          <w:rFonts w:ascii="Arial" w:hAnsi="Arial" w:cs="Arial"/>
          <w:b/>
          <w:sz w:val="22"/>
        </w:rPr>
      </w:pPr>
    </w:p>
    <w:p w14:paraId="3688110D" w14:textId="64FADE25" w:rsidR="00F6440C" w:rsidRDefault="00F6440C" w:rsidP="0068259E">
      <w:pPr>
        <w:widowControl w:val="0"/>
        <w:autoSpaceDE w:val="0"/>
        <w:autoSpaceDN w:val="0"/>
        <w:adjustRightInd w:val="0"/>
        <w:spacing w:line="276" w:lineRule="auto"/>
        <w:jc w:val="both"/>
        <w:rPr>
          <w:rFonts w:ascii="Arial" w:hAnsi="Arial" w:cs="Arial"/>
          <w:b/>
          <w:sz w:val="22"/>
        </w:rPr>
      </w:pPr>
    </w:p>
    <w:p w14:paraId="0729219D" w14:textId="1A509BD1" w:rsidR="008F3EBA" w:rsidRDefault="008F3EBA" w:rsidP="0068259E">
      <w:pPr>
        <w:widowControl w:val="0"/>
        <w:autoSpaceDE w:val="0"/>
        <w:autoSpaceDN w:val="0"/>
        <w:adjustRightInd w:val="0"/>
        <w:spacing w:line="276" w:lineRule="auto"/>
        <w:jc w:val="both"/>
        <w:rPr>
          <w:rFonts w:ascii="Arial" w:hAnsi="Arial" w:cs="Arial"/>
          <w:b/>
          <w:sz w:val="22"/>
        </w:rPr>
      </w:pPr>
    </w:p>
    <w:p w14:paraId="21765ED2" w14:textId="153F695A" w:rsidR="008F3EBA" w:rsidRDefault="008F3EBA" w:rsidP="0068259E">
      <w:pPr>
        <w:widowControl w:val="0"/>
        <w:autoSpaceDE w:val="0"/>
        <w:autoSpaceDN w:val="0"/>
        <w:adjustRightInd w:val="0"/>
        <w:spacing w:line="276" w:lineRule="auto"/>
        <w:jc w:val="both"/>
        <w:rPr>
          <w:rFonts w:ascii="Arial" w:hAnsi="Arial" w:cs="Arial"/>
          <w:b/>
          <w:sz w:val="22"/>
        </w:rPr>
      </w:pPr>
    </w:p>
    <w:p w14:paraId="3CB9668E" w14:textId="13FAF282" w:rsidR="008F3EBA" w:rsidRDefault="008F3EBA" w:rsidP="0068259E">
      <w:pPr>
        <w:widowControl w:val="0"/>
        <w:autoSpaceDE w:val="0"/>
        <w:autoSpaceDN w:val="0"/>
        <w:adjustRightInd w:val="0"/>
        <w:spacing w:line="276" w:lineRule="auto"/>
        <w:jc w:val="both"/>
        <w:rPr>
          <w:rFonts w:ascii="Arial" w:hAnsi="Arial" w:cs="Arial"/>
          <w:b/>
          <w:sz w:val="22"/>
        </w:rPr>
      </w:pPr>
    </w:p>
    <w:p w14:paraId="1D3628AA" w14:textId="2F063F7C" w:rsidR="008F3EBA" w:rsidRDefault="008F3EBA" w:rsidP="0068259E">
      <w:pPr>
        <w:widowControl w:val="0"/>
        <w:autoSpaceDE w:val="0"/>
        <w:autoSpaceDN w:val="0"/>
        <w:adjustRightInd w:val="0"/>
        <w:spacing w:line="276" w:lineRule="auto"/>
        <w:jc w:val="both"/>
        <w:rPr>
          <w:rFonts w:ascii="Arial" w:hAnsi="Arial" w:cs="Arial"/>
          <w:b/>
          <w:sz w:val="22"/>
        </w:rPr>
      </w:pPr>
    </w:p>
    <w:p w14:paraId="1DBE4EAB" w14:textId="77777777" w:rsidR="008F3EBA" w:rsidRDefault="008F3EBA" w:rsidP="0068259E">
      <w:pPr>
        <w:widowControl w:val="0"/>
        <w:autoSpaceDE w:val="0"/>
        <w:autoSpaceDN w:val="0"/>
        <w:adjustRightInd w:val="0"/>
        <w:spacing w:line="276" w:lineRule="auto"/>
        <w:jc w:val="both"/>
        <w:rPr>
          <w:rFonts w:ascii="Arial" w:hAnsi="Arial" w:cs="Arial"/>
          <w:b/>
          <w:sz w:val="22"/>
        </w:rPr>
      </w:pPr>
    </w:p>
    <w:p w14:paraId="60FFC6F3" w14:textId="77777777" w:rsidR="00F6440C" w:rsidRDefault="00F6440C" w:rsidP="0068259E">
      <w:pPr>
        <w:widowControl w:val="0"/>
        <w:autoSpaceDE w:val="0"/>
        <w:autoSpaceDN w:val="0"/>
        <w:adjustRightInd w:val="0"/>
        <w:spacing w:line="276" w:lineRule="auto"/>
        <w:jc w:val="both"/>
        <w:rPr>
          <w:rFonts w:ascii="Arial" w:hAnsi="Arial" w:cs="Arial"/>
          <w:b/>
          <w:sz w:val="22"/>
        </w:rPr>
      </w:pPr>
    </w:p>
    <w:p w14:paraId="116996EB" w14:textId="27CF77D4" w:rsidR="003E76C7" w:rsidRDefault="003E76C7" w:rsidP="0068259E">
      <w:pPr>
        <w:widowControl w:val="0"/>
        <w:autoSpaceDE w:val="0"/>
        <w:autoSpaceDN w:val="0"/>
        <w:adjustRightInd w:val="0"/>
        <w:spacing w:line="276" w:lineRule="auto"/>
        <w:jc w:val="both"/>
        <w:rPr>
          <w:rFonts w:ascii="Arial" w:hAnsi="Arial" w:cs="Arial"/>
          <w:b/>
          <w:sz w:val="22"/>
        </w:rPr>
      </w:pPr>
    </w:p>
    <w:p w14:paraId="5D34D548" w14:textId="4EE7201E" w:rsidR="00101A28" w:rsidRDefault="00101A28" w:rsidP="0068259E">
      <w:pPr>
        <w:widowControl w:val="0"/>
        <w:autoSpaceDE w:val="0"/>
        <w:autoSpaceDN w:val="0"/>
        <w:adjustRightInd w:val="0"/>
        <w:spacing w:line="276" w:lineRule="auto"/>
        <w:jc w:val="both"/>
        <w:rPr>
          <w:rFonts w:ascii="Arial" w:hAnsi="Arial" w:cs="Arial"/>
          <w:b/>
          <w:sz w:val="22"/>
        </w:rPr>
      </w:pPr>
    </w:p>
    <w:p w14:paraId="13C80D7F" w14:textId="77777777" w:rsidR="00101A28" w:rsidRDefault="00101A28" w:rsidP="0068259E">
      <w:pPr>
        <w:widowControl w:val="0"/>
        <w:autoSpaceDE w:val="0"/>
        <w:autoSpaceDN w:val="0"/>
        <w:adjustRightInd w:val="0"/>
        <w:spacing w:line="276" w:lineRule="auto"/>
        <w:jc w:val="both"/>
        <w:rPr>
          <w:rFonts w:ascii="Arial" w:hAnsi="Arial" w:cs="Arial"/>
          <w:b/>
          <w:sz w:val="22"/>
        </w:rPr>
      </w:pPr>
    </w:p>
    <w:p w14:paraId="251AFA4B" w14:textId="77777777" w:rsidR="003E76C7" w:rsidRDefault="003E76C7" w:rsidP="0068259E">
      <w:pPr>
        <w:widowControl w:val="0"/>
        <w:autoSpaceDE w:val="0"/>
        <w:autoSpaceDN w:val="0"/>
        <w:adjustRightInd w:val="0"/>
        <w:spacing w:line="276" w:lineRule="auto"/>
        <w:jc w:val="both"/>
        <w:rPr>
          <w:rFonts w:ascii="Arial" w:hAnsi="Arial" w:cs="Arial"/>
          <w:b/>
          <w:sz w:val="22"/>
        </w:rPr>
      </w:pPr>
    </w:p>
    <w:p w14:paraId="0E5C5C9B" w14:textId="085951EC" w:rsidR="004459E2" w:rsidRDefault="004459E2" w:rsidP="0068259E">
      <w:pPr>
        <w:widowControl w:val="0"/>
        <w:autoSpaceDE w:val="0"/>
        <w:autoSpaceDN w:val="0"/>
        <w:adjustRightInd w:val="0"/>
        <w:spacing w:line="276" w:lineRule="auto"/>
        <w:jc w:val="both"/>
        <w:rPr>
          <w:rFonts w:ascii="Arial" w:hAnsi="Arial" w:cs="Arial"/>
          <w:b/>
          <w:sz w:val="22"/>
        </w:rPr>
      </w:pPr>
    </w:p>
    <w:p w14:paraId="53AA0277" w14:textId="77777777" w:rsidR="006050F0" w:rsidRPr="001B4EC1" w:rsidRDefault="006050F0" w:rsidP="006050F0">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Pr="001B4EC1">
        <w:rPr>
          <w:rFonts w:ascii="Arial" w:hAnsi="Arial" w:cs="Arial"/>
          <w:b/>
          <w:sz w:val="22"/>
          <w:bdr w:val="single" w:sz="4" w:space="0" w:color="000000" w:shadow="1"/>
          <w:shd w:val="clear" w:color="auto" w:fill="DBE5F1"/>
        </w:rPr>
        <w:t>BR-</w:t>
      </w:r>
      <w:r>
        <w:rPr>
          <w:rFonts w:ascii="Arial" w:hAnsi="Arial" w:cs="Arial"/>
          <w:b/>
          <w:sz w:val="22"/>
          <w:bdr w:val="single" w:sz="4" w:space="0" w:color="000000" w:shadow="1"/>
          <w:shd w:val="clear" w:color="auto" w:fill="DBE5F1"/>
        </w:rPr>
        <w:t>8</w:t>
      </w:r>
    </w:p>
    <w:p w14:paraId="3C2D6FBD" w14:textId="77777777" w:rsidR="006050F0" w:rsidRPr="001B4EC1" w:rsidRDefault="006050F0" w:rsidP="006050F0">
      <w:pPr>
        <w:jc w:val="right"/>
        <w:rPr>
          <w:rFonts w:ascii="Arial" w:hAnsi="Arial" w:cs="Arial"/>
          <w:b/>
          <w:sz w:val="22"/>
          <w:bdr w:val="single" w:sz="4" w:space="0" w:color="000000" w:shadow="1"/>
          <w:shd w:val="clear" w:color="auto" w:fill="DBE5F1"/>
        </w:rPr>
      </w:pPr>
    </w:p>
    <w:p w14:paraId="36247DB4" w14:textId="77777777" w:rsidR="006050F0" w:rsidRPr="001B4EC1" w:rsidRDefault="006050F0" w:rsidP="006050F0">
      <w:pPr>
        <w:jc w:val="both"/>
        <w:rPr>
          <w:rFonts w:ascii="Arial" w:hAnsi="Arial" w:cs="Arial"/>
          <w:b/>
          <w:sz w:val="22"/>
          <w:bdr w:val="single" w:sz="4" w:space="0" w:color="000000" w:shadow="1"/>
          <w:shd w:val="clear" w:color="auto" w:fill="DBE5F1"/>
        </w:rPr>
      </w:pPr>
      <w:r w:rsidRPr="001B4EC1">
        <w:rPr>
          <w:rFonts w:ascii="Arial" w:hAnsi="Arial" w:cs="Arial"/>
          <w:b/>
          <w:sz w:val="22"/>
          <w:bdr w:val="single" w:sz="4" w:space="0" w:color="000000" w:shadow="1"/>
          <w:shd w:val="clear" w:color="auto" w:fill="DBE5F1"/>
        </w:rPr>
        <w:t>VZORE</w:t>
      </w:r>
      <w:r>
        <w:rPr>
          <w:rFonts w:ascii="Arial" w:hAnsi="Arial" w:cs="Arial"/>
          <w:b/>
          <w:sz w:val="22"/>
          <w:bdr w:val="single" w:sz="4" w:space="0" w:color="000000" w:shadow="1"/>
          <w:shd w:val="clear" w:color="auto" w:fill="DBE5F1"/>
        </w:rPr>
        <w:t>C SPORAZUMA</w:t>
      </w:r>
    </w:p>
    <w:p w14:paraId="30F72647" w14:textId="77777777" w:rsidR="006050F0" w:rsidRPr="001B4EC1" w:rsidRDefault="006050F0" w:rsidP="006050F0">
      <w:pPr>
        <w:spacing w:line="360" w:lineRule="auto"/>
        <w:rPr>
          <w:rFonts w:ascii="Arial" w:hAnsi="Arial" w:cs="Arial"/>
          <w:sz w:val="22"/>
        </w:rPr>
      </w:pPr>
    </w:p>
    <w:p w14:paraId="14843B00"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Na podlagi 39. člena Zakona o varnosti in zdravju pri delu (ZVZD-1, Ur. l. RS, št. 43/2011)</w:t>
      </w:r>
    </w:p>
    <w:p w14:paraId="2FD8343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458B558"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se sklene</w:t>
      </w:r>
    </w:p>
    <w:p w14:paraId="2A31B8C0"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089780A"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SPORAZUM </w:t>
      </w:r>
    </w:p>
    <w:p w14:paraId="44CEECC0"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o organizaciji, izvajanju in zagotavljanju varnosti in zdravja pri delu ter varstva pred požarom na skupnem delovišču </w:t>
      </w:r>
    </w:p>
    <w:p w14:paraId="515D68C7" w14:textId="77777777" w:rsidR="006050F0" w:rsidRPr="009305EB" w:rsidRDefault="006050F0" w:rsidP="006050F0">
      <w:pPr>
        <w:spacing w:after="120" w:line="259" w:lineRule="auto"/>
        <w:contextualSpacing/>
        <w:jc w:val="both"/>
        <w:rPr>
          <w:rFonts w:ascii="Arial" w:hAnsi="Arial" w:cs="Arial"/>
          <w:b/>
          <w:sz w:val="22"/>
          <w:lang w:eastAsia="sl-SI"/>
        </w:rPr>
      </w:pPr>
    </w:p>
    <w:p w14:paraId="07896AC5" w14:textId="77777777" w:rsidR="006050F0" w:rsidRPr="009305EB" w:rsidRDefault="006050F0" w:rsidP="006050F0">
      <w:pPr>
        <w:spacing w:after="120" w:line="259" w:lineRule="auto"/>
        <w:contextualSpacing/>
        <w:jc w:val="both"/>
        <w:rPr>
          <w:rFonts w:ascii="Arial" w:hAnsi="Arial" w:cs="Arial"/>
          <w:b/>
          <w:sz w:val="22"/>
          <w:lang w:eastAsia="sl-SI"/>
        </w:rPr>
      </w:pPr>
    </w:p>
    <w:p w14:paraId="3DD1BE3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med uporabnikom:</w:t>
      </w:r>
    </w:p>
    <w:p w14:paraId="327A213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59E6EC"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Splošna bolnišnica Izola, Polje 40, 6310 Izola, ki ga zastopa mag. Radivoj Nardin, direktor,</w:t>
      </w:r>
    </w:p>
    <w:p w14:paraId="1DFCA35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0012C52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in </w:t>
      </w:r>
    </w:p>
    <w:p w14:paraId="6B232C4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3F65C2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izvajalcem:</w:t>
      </w:r>
    </w:p>
    <w:p w14:paraId="3DEF56C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1E16A3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_________________________________________________________________________</w:t>
      </w:r>
    </w:p>
    <w:p w14:paraId="5FB36F01" w14:textId="77777777" w:rsidR="006050F0" w:rsidRPr="009305EB" w:rsidRDefault="006050F0" w:rsidP="006050F0">
      <w:pPr>
        <w:spacing w:after="120" w:line="259" w:lineRule="auto"/>
        <w:contextualSpacing/>
        <w:jc w:val="both"/>
        <w:rPr>
          <w:rFonts w:ascii="Arial" w:hAnsi="Arial" w:cs="Arial"/>
          <w:sz w:val="22"/>
          <w:lang w:eastAsia="sl-SI"/>
        </w:rPr>
      </w:pPr>
    </w:p>
    <w:p w14:paraId="01B662B7"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po pogodbi št. _______________________.</w:t>
      </w:r>
    </w:p>
    <w:p w14:paraId="4CF5C8CB"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0C24E413"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E4E6C97" w14:textId="77777777" w:rsidR="006050F0" w:rsidRPr="009305EB" w:rsidRDefault="006050F0" w:rsidP="006050F0">
      <w:pPr>
        <w:ind w:left="720"/>
        <w:rPr>
          <w:rFonts w:ascii="Arial" w:hAnsi="Arial" w:cs="Arial"/>
          <w:b/>
          <w:sz w:val="22"/>
          <w:lang w:eastAsia="sl-SI"/>
        </w:rPr>
      </w:pPr>
    </w:p>
    <w:p w14:paraId="21A8C5D5"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62BA424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E8DD66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42678FED"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0954C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Skupno varstvo na delovišču se mora izvajati v skladu z:</w:t>
      </w:r>
    </w:p>
    <w:p w14:paraId="73057243"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Zakonom o varnosti in zdravju pri delu (Ur.l. RS, št. 43/11),</w:t>
      </w:r>
    </w:p>
    <w:p w14:paraId="32FD61BC"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Zakonom o varstvu pred požarom (Ur.l. RS, št. 3/07, 9/11, 83/12),</w:t>
      </w:r>
    </w:p>
    <w:p w14:paraId="3D9B4AA1"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Uredbo o zagotavljanju varnosti in zdravja pri delu na začasnih in premičnih gradbiščih (Ur.l. RS, št. 83/05),</w:t>
      </w:r>
    </w:p>
    <w:p w14:paraId="098ADA75"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Požarnim redom ustanove, kjer se dela izvajajo,</w:t>
      </w:r>
    </w:p>
    <w:p w14:paraId="2EEB776C"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Varnostnim načrtom,</w:t>
      </w:r>
    </w:p>
    <w:p w14:paraId="1A513790"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Politiko Splošne bolnišnice Izola,</w:t>
      </w:r>
    </w:p>
    <w:p w14:paraId="38CD542C"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Pisnimi in ustnimi navodili, ki so podana s strani osebe, odgovorne za izvajanje ukrepov varnosti in zdravja pri delu,</w:t>
      </w:r>
    </w:p>
    <w:p w14:paraId="3822F30D"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Pisnim in ustnimi navodili, ki so podana s strani osebe, odgovorne za izvajanje ukrepov obvladovanja bolnišničnih okužb Komisije za obvladovanje bolnišničnih okužb (v nadaljevanju KOBO).</w:t>
      </w:r>
    </w:p>
    <w:p w14:paraId="2FD3161C" w14:textId="77777777" w:rsidR="006050F0" w:rsidRPr="009305EB" w:rsidRDefault="006050F0" w:rsidP="006050F0">
      <w:pPr>
        <w:ind w:left="284"/>
        <w:jc w:val="both"/>
        <w:rPr>
          <w:rFonts w:ascii="Arial" w:eastAsia="Times New Roman" w:hAnsi="Arial" w:cs="Arial"/>
          <w:sz w:val="22"/>
          <w:lang w:eastAsia="sl-SI"/>
        </w:rPr>
      </w:pPr>
    </w:p>
    <w:p w14:paraId="50040896" w14:textId="77777777" w:rsidR="006050F0" w:rsidRPr="009305EB" w:rsidRDefault="006050F0" w:rsidP="006050F0">
      <w:pPr>
        <w:ind w:left="284"/>
        <w:jc w:val="both"/>
        <w:rPr>
          <w:rFonts w:ascii="Arial" w:eastAsia="Times New Roman" w:hAnsi="Arial" w:cs="Arial"/>
          <w:sz w:val="22"/>
          <w:lang w:eastAsia="sl-SI"/>
        </w:rPr>
      </w:pPr>
    </w:p>
    <w:p w14:paraId="45CA4938" w14:textId="77777777" w:rsidR="006050F0" w:rsidRPr="009305EB" w:rsidRDefault="006050F0" w:rsidP="006050F0">
      <w:pPr>
        <w:ind w:left="284"/>
        <w:jc w:val="both"/>
        <w:rPr>
          <w:rFonts w:ascii="Arial" w:eastAsia="Times New Roman" w:hAnsi="Arial" w:cs="Arial"/>
          <w:sz w:val="22"/>
          <w:lang w:eastAsia="sl-SI"/>
        </w:rPr>
      </w:pPr>
    </w:p>
    <w:p w14:paraId="7C67C44E" w14:textId="77777777" w:rsidR="006050F0" w:rsidRPr="009305EB" w:rsidRDefault="006050F0" w:rsidP="006050F0">
      <w:pPr>
        <w:ind w:left="284"/>
        <w:jc w:val="both"/>
        <w:rPr>
          <w:rFonts w:ascii="Arial" w:eastAsia="Times New Roman" w:hAnsi="Arial" w:cs="Arial"/>
          <w:sz w:val="22"/>
          <w:lang w:eastAsia="sl-SI"/>
        </w:rPr>
      </w:pPr>
    </w:p>
    <w:p w14:paraId="33E2D1CF" w14:textId="77777777" w:rsidR="006050F0" w:rsidRPr="009305EB" w:rsidRDefault="006050F0" w:rsidP="006050F0">
      <w:pPr>
        <w:ind w:left="284"/>
        <w:jc w:val="both"/>
        <w:rPr>
          <w:rFonts w:ascii="Arial" w:eastAsia="Times New Roman" w:hAnsi="Arial" w:cs="Arial"/>
          <w:sz w:val="22"/>
          <w:lang w:eastAsia="sl-SI"/>
        </w:rPr>
      </w:pPr>
    </w:p>
    <w:p w14:paraId="1F97B437"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19E9566F"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7A5997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varnosti in zdravja pri delu ter varstva pred požarom sta dolžni skrbeti pogodbeni stranki in se medsebojno obveščati in sodelovati pri reševanju nejasnosti. </w:t>
      </w:r>
    </w:p>
    <w:p w14:paraId="16FE6752" w14:textId="77777777" w:rsidR="006050F0" w:rsidRPr="009305EB" w:rsidRDefault="006050F0" w:rsidP="006050F0">
      <w:pPr>
        <w:ind w:left="-284"/>
        <w:jc w:val="both"/>
        <w:rPr>
          <w:rFonts w:ascii="Arial" w:hAnsi="Arial" w:cs="Arial"/>
          <w:b/>
          <w:sz w:val="22"/>
          <w:lang w:eastAsia="sl-SI"/>
        </w:rPr>
      </w:pPr>
    </w:p>
    <w:p w14:paraId="38CE6186" w14:textId="77777777" w:rsidR="006050F0" w:rsidRPr="009305EB" w:rsidRDefault="006050F0" w:rsidP="006050F0">
      <w:pPr>
        <w:ind w:left="-284"/>
        <w:jc w:val="both"/>
        <w:rPr>
          <w:rFonts w:ascii="Arial" w:hAnsi="Arial" w:cs="Arial"/>
          <w:sz w:val="22"/>
          <w:lang w:eastAsia="sl-SI"/>
        </w:rPr>
      </w:pPr>
      <w:r w:rsidRPr="009305EB">
        <w:rPr>
          <w:rFonts w:ascii="Arial" w:hAnsi="Arial" w:cs="Arial"/>
          <w:sz w:val="22"/>
          <w:lang w:eastAsia="sl-SI"/>
        </w:rPr>
        <w:t xml:space="preserve">Za izvajanje skupnih varnostnih ukrepov oz. v primeru opustitve izvajanje le-teh v zvezi z delavci in delovno opremo ter delovnimi prostori, vključno z inštalacijami, je odgovorna pogodbena stranka, pri kateri je delavec zaposlen oz. je lastnik delovne opreme ali prostorov. </w:t>
      </w:r>
    </w:p>
    <w:p w14:paraId="60801603" w14:textId="77777777" w:rsidR="006050F0" w:rsidRPr="009305EB" w:rsidRDefault="006050F0" w:rsidP="006050F0">
      <w:pPr>
        <w:ind w:left="-284"/>
        <w:rPr>
          <w:rFonts w:ascii="Arial" w:hAnsi="Arial" w:cs="Arial"/>
          <w:b/>
          <w:sz w:val="22"/>
          <w:lang w:eastAsia="sl-SI"/>
        </w:rPr>
      </w:pPr>
    </w:p>
    <w:p w14:paraId="2CD9641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2AE232A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2BF130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3748E661" w14:textId="77777777" w:rsidR="006050F0" w:rsidRDefault="006050F0" w:rsidP="006050F0">
      <w:pPr>
        <w:ind w:left="-284"/>
        <w:jc w:val="both"/>
        <w:rPr>
          <w:rFonts w:ascii="Arial" w:eastAsia="Times New Roman" w:hAnsi="Arial" w:cs="Arial"/>
          <w:sz w:val="22"/>
          <w:lang w:eastAsia="sl-SI"/>
        </w:rPr>
      </w:pPr>
    </w:p>
    <w:p w14:paraId="02BAE8FD"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Obveznosti in pravice odgovornih oseb so naslednje:</w:t>
      </w:r>
    </w:p>
    <w:p w14:paraId="5788EBE7" w14:textId="77777777" w:rsidR="006050F0" w:rsidRPr="009305EB" w:rsidRDefault="006050F0" w:rsidP="00173DC8">
      <w:pPr>
        <w:numPr>
          <w:ilvl w:val="0"/>
          <w:numId w:val="20"/>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3ACEED63"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2F75D219"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takoj odstraniti z dela svojega delavca, ki je pod vplivom alkohola ali drugih omamnih substanc, </w:t>
      </w:r>
    </w:p>
    <w:p w14:paraId="5609C878"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skrbeti za izvajanje obveznosti, ki so navedene pri obveznostih izvajalca oz. uporabnika,</w:t>
      </w:r>
    </w:p>
    <w:p w14:paraId="505C970F"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odgovorne osebe morajo biti dnevno prisotne na objektu in v primeru svoje odsotnosti so dolže imenovati svoje namestnike.</w:t>
      </w:r>
    </w:p>
    <w:p w14:paraId="0B1BF0C5" w14:textId="77777777" w:rsidR="006050F0" w:rsidRPr="009305EB" w:rsidRDefault="006050F0" w:rsidP="006050F0">
      <w:pPr>
        <w:ind w:left="-284"/>
        <w:jc w:val="both"/>
        <w:rPr>
          <w:rFonts w:ascii="Arial" w:eastAsia="Times New Roman" w:hAnsi="Arial" w:cs="Arial"/>
          <w:sz w:val="22"/>
          <w:lang w:eastAsia="sl-SI"/>
        </w:rPr>
      </w:pPr>
    </w:p>
    <w:p w14:paraId="49F072A2"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Odgovorni osebi skupnih varnostnih ukrepov s strani uporabnika in izvajalca sta pooblaščeni da:</w:t>
      </w:r>
    </w:p>
    <w:p w14:paraId="286A8C1E"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1A8E1785"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koordinirata varnostne ukrepe med posameznimi izvajalci,</w:t>
      </w:r>
    </w:p>
    <w:p w14:paraId="5828FAC5"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da na objektu opravljajo delo le osebe izvajalca, ki izpolnjujejo zahteve iz 6. člena tega dogovora,</w:t>
      </w:r>
    </w:p>
    <w:p w14:paraId="37292CE9"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varno izvajanje delovnih postopkov in usklajujeta načrtovane aktivnosti,</w:t>
      </w:r>
    </w:p>
    <w:p w14:paraId="41ACBC36"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1ABD4E18"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prijavljata kršitve inšpekciji dela, požarni inšpekciji in policiji. </w:t>
      </w:r>
    </w:p>
    <w:p w14:paraId="6B69A677" w14:textId="77777777" w:rsidR="006050F0" w:rsidRPr="009305EB" w:rsidRDefault="006050F0" w:rsidP="006050F0">
      <w:pPr>
        <w:ind w:left="720"/>
        <w:jc w:val="both"/>
        <w:rPr>
          <w:rFonts w:ascii="Arial" w:eastAsia="Times New Roman" w:hAnsi="Arial" w:cs="Arial"/>
          <w:b/>
          <w:sz w:val="22"/>
          <w:lang w:eastAsia="sl-SI"/>
        </w:rPr>
      </w:pPr>
    </w:p>
    <w:p w14:paraId="4F240277"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Odgovorna oseba za koordinacijo skupnih varnostnih ukrepov usklajuje:</w:t>
      </w:r>
    </w:p>
    <w:p w14:paraId="337F63FA" w14:textId="77777777" w:rsidR="006050F0" w:rsidRPr="009305EB" w:rsidRDefault="006050F0" w:rsidP="00173DC8">
      <w:pPr>
        <w:numPr>
          <w:ilvl w:val="0"/>
          <w:numId w:val="21"/>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delo odgovornih oseb uporabnika in izvajalca ter zavzame dokončno odločitev oz. prepoved izvajanja posameznih del,</w:t>
      </w:r>
    </w:p>
    <w:p w14:paraId="392B3201" w14:textId="77777777" w:rsidR="006050F0" w:rsidRPr="009305EB" w:rsidRDefault="006050F0" w:rsidP="00173DC8">
      <w:pPr>
        <w:numPr>
          <w:ilvl w:val="0"/>
          <w:numId w:val="21"/>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 zadevah obvešča obe stranki.</w:t>
      </w:r>
    </w:p>
    <w:p w14:paraId="492A3571" w14:textId="77777777" w:rsidR="006050F0" w:rsidRDefault="006050F0" w:rsidP="006050F0">
      <w:pPr>
        <w:rPr>
          <w:rFonts w:ascii="Arial" w:eastAsia="Times New Roman" w:hAnsi="Arial" w:cs="Arial"/>
          <w:b/>
          <w:sz w:val="22"/>
          <w:lang w:eastAsia="sl-SI"/>
        </w:rPr>
      </w:pPr>
    </w:p>
    <w:p w14:paraId="73510B29" w14:textId="77777777" w:rsidR="006050F0" w:rsidRPr="009305EB" w:rsidRDefault="006050F0" w:rsidP="006050F0">
      <w:pPr>
        <w:jc w:val="center"/>
        <w:rPr>
          <w:rFonts w:ascii="Arial" w:eastAsia="Times New Roman" w:hAnsi="Arial" w:cs="Arial"/>
          <w:b/>
          <w:sz w:val="22"/>
          <w:lang w:eastAsia="sl-SI"/>
        </w:rPr>
      </w:pPr>
      <w:r w:rsidRPr="009305EB">
        <w:rPr>
          <w:rFonts w:ascii="Arial" w:eastAsia="Times New Roman" w:hAnsi="Arial" w:cs="Arial"/>
          <w:b/>
          <w:sz w:val="22"/>
          <w:lang w:eastAsia="sl-SI"/>
        </w:rPr>
        <w:t>Obveznosti izvajalca</w:t>
      </w:r>
    </w:p>
    <w:p w14:paraId="07261F4E" w14:textId="77777777" w:rsidR="006050F0" w:rsidRPr="009305EB" w:rsidRDefault="006050F0" w:rsidP="006050F0">
      <w:pPr>
        <w:ind w:left="720"/>
        <w:rPr>
          <w:rFonts w:ascii="Arial" w:eastAsia="Times New Roman" w:hAnsi="Arial" w:cs="Arial"/>
          <w:b/>
          <w:sz w:val="22"/>
          <w:lang w:eastAsia="sl-SI"/>
        </w:rPr>
      </w:pPr>
    </w:p>
    <w:p w14:paraId="5C8BAD1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57CC05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DECD500" w14:textId="77777777" w:rsidR="006050F0" w:rsidRPr="009305EB" w:rsidRDefault="006050F0" w:rsidP="006050F0">
      <w:pPr>
        <w:spacing w:after="120" w:line="259" w:lineRule="auto"/>
        <w:ind w:left="-284"/>
        <w:contextualSpacing/>
        <w:rPr>
          <w:rFonts w:ascii="Arial" w:hAnsi="Arial" w:cs="Arial"/>
          <w:sz w:val="22"/>
          <w:lang w:eastAsia="sl-SI"/>
        </w:rPr>
      </w:pPr>
      <w:r w:rsidRPr="009305EB">
        <w:rPr>
          <w:rFonts w:ascii="Arial" w:hAnsi="Arial" w:cs="Arial"/>
          <w:sz w:val="22"/>
          <w:lang w:eastAsia="sl-SI"/>
        </w:rPr>
        <w:t>Izvajalec zagotavlja, da so delavci, ki bodo izvajali dela na območju uporabnika:</w:t>
      </w:r>
    </w:p>
    <w:p w14:paraId="11B44EC6"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varnosti pri delu in imajo veljavno potrdilo o preizkusu znanja o varnem delu,</w:t>
      </w:r>
    </w:p>
    <w:p w14:paraId="4D3EB960"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ustrezno usposo</w:t>
      </w:r>
      <w:r>
        <w:rPr>
          <w:rFonts w:ascii="Arial" w:eastAsia="Times New Roman" w:hAnsi="Arial" w:cs="Arial"/>
          <w:sz w:val="22"/>
          <w:lang w:eastAsia="sl-SI"/>
        </w:rPr>
        <w:t>b</w:t>
      </w:r>
      <w:r w:rsidRPr="009305EB">
        <w:rPr>
          <w:rFonts w:ascii="Arial" w:eastAsia="Times New Roman" w:hAnsi="Arial" w:cs="Arial"/>
          <w:sz w:val="22"/>
          <w:lang w:eastAsia="sl-SI"/>
        </w:rPr>
        <w:t>ljeni za varno delo,</w:t>
      </w:r>
    </w:p>
    <w:p w14:paraId="7A5A8198"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varstvu pred požarom in preventivnih ukrepih za zagotavljan</w:t>
      </w:r>
      <w:r>
        <w:rPr>
          <w:rFonts w:ascii="Arial" w:eastAsia="Times New Roman" w:hAnsi="Arial" w:cs="Arial"/>
          <w:sz w:val="22"/>
          <w:lang w:eastAsia="sl-SI"/>
        </w:rPr>
        <w:t>j</w:t>
      </w:r>
      <w:r w:rsidRPr="009305EB">
        <w:rPr>
          <w:rFonts w:ascii="Arial" w:eastAsia="Times New Roman" w:hAnsi="Arial" w:cs="Arial"/>
          <w:sz w:val="22"/>
          <w:lang w:eastAsia="sl-SI"/>
        </w:rPr>
        <w:t xml:space="preserve">e varstva pred požarom, </w:t>
      </w:r>
    </w:p>
    <w:p w14:paraId="7D2AAFBB"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spoštujejo pravila in navodila na področju zagotavljanja in obvladovanja bolnišničnih okužb EOBO.</w:t>
      </w:r>
    </w:p>
    <w:p w14:paraId="69A4A187"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6BD596FA" w14:textId="77777777" w:rsidR="006050F0" w:rsidRPr="009305EB" w:rsidRDefault="006050F0" w:rsidP="006050F0">
      <w:pPr>
        <w:ind w:left="-284"/>
        <w:rPr>
          <w:rFonts w:ascii="Arial" w:eastAsia="Times New Roman" w:hAnsi="Arial" w:cs="Arial"/>
          <w:sz w:val="22"/>
          <w:lang w:eastAsia="sl-SI"/>
        </w:rPr>
      </w:pPr>
    </w:p>
    <w:p w14:paraId="7C0DD3FA"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398A1209" w14:textId="77777777" w:rsidR="006050F0" w:rsidRPr="009305EB" w:rsidRDefault="006050F0" w:rsidP="006050F0">
      <w:pPr>
        <w:ind w:left="-284"/>
        <w:jc w:val="both"/>
        <w:rPr>
          <w:rFonts w:ascii="Arial" w:eastAsia="Times New Roman" w:hAnsi="Arial" w:cs="Arial"/>
          <w:sz w:val="22"/>
          <w:lang w:eastAsia="sl-SI"/>
        </w:rPr>
      </w:pPr>
    </w:p>
    <w:p w14:paraId="00E2B29F"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3EB3EF4" w14:textId="77777777" w:rsidR="006050F0" w:rsidRPr="009305EB" w:rsidRDefault="006050F0" w:rsidP="006050F0">
      <w:pPr>
        <w:ind w:left="-284"/>
        <w:contextualSpacing/>
        <w:rPr>
          <w:rFonts w:ascii="Arial" w:hAnsi="Arial" w:cs="Arial"/>
          <w:b/>
          <w:sz w:val="22"/>
          <w:lang w:eastAsia="sl-SI"/>
        </w:rPr>
      </w:pPr>
    </w:p>
    <w:p w14:paraId="42DACB2B"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Izvajalec bo z rednim nadzorom skrbel, da bodo njegovi delavci upoštevali navodila in ukrepe, ki jih bo posredoval uporabnik.</w:t>
      </w:r>
    </w:p>
    <w:p w14:paraId="5EB0FC42" w14:textId="77777777" w:rsidR="006050F0" w:rsidRPr="009305EB" w:rsidRDefault="006050F0" w:rsidP="006050F0">
      <w:pPr>
        <w:ind w:left="-284"/>
        <w:contextualSpacing/>
        <w:jc w:val="both"/>
        <w:rPr>
          <w:rFonts w:ascii="Arial" w:hAnsi="Arial" w:cs="Arial"/>
          <w:sz w:val="22"/>
          <w:lang w:eastAsia="sl-SI"/>
        </w:rPr>
      </w:pPr>
    </w:p>
    <w:p w14:paraId="46CA6B02"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5E780F4E"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EF00C89"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1DBE8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Delavci izvajalca so dolžni upoštevati naslednja pravila:</w:t>
      </w:r>
    </w:p>
    <w:p w14:paraId="022259CC"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7ADB8F0B"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Prepovedana je tudi uporaba grelnih teles ali svetil, ki bi zaradi visoke površinske temperature lahko povzročila požar in eksplozijo.</w:t>
      </w:r>
    </w:p>
    <w:p w14:paraId="540B9215"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5AF00E90"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466B8979"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Zahtevano je spoštovanje pravil in zahtev pooblaščenih oseb uporabnika, vezanih na področje obvladovanja bolnišničnih okužb. </w:t>
      </w:r>
    </w:p>
    <w:p w14:paraId="2685B4A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27078B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5FD486C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7429E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Odgovorna oseba posameznega izvajalca del ima v zvezi z zagotavljanjem varnosti pri delu zlasti naslednje pravice in dolžnosti:</w:t>
      </w:r>
    </w:p>
    <w:p w14:paraId="51D35F56"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v celoti voditi in skrbeti za varnost svojih podrejenih delavcev,</w:t>
      </w:r>
    </w:p>
    <w:p w14:paraId="34FD5510"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75B51316"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3EAA2FC0"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21F69CDD"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skrbeti, da imajo podrejeni delavci na delovišču oz. da uporabljajo delovno opremo, priprave, naprave in pripomočke, ki v celoti ustrezno predpisom s področja varstva pri delu,</w:t>
      </w:r>
    </w:p>
    <w:p w14:paraId="0CEC8209"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8454C23"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4586D5BF"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60C2E3F7" w14:textId="77777777" w:rsidR="006050F0" w:rsidRPr="007C6BAD" w:rsidRDefault="006050F0" w:rsidP="00173DC8">
      <w:pPr>
        <w:numPr>
          <w:ilvl w:val="0"/>
          <w:numId w:val="25"/>
        </w:numPr>
        <w:spacing w:after="120" w:line="259" w:lineRule="auto"/>
        <w:ind w:left="426" w:hanging="426"/>
        <w:contextualSpacing/>
        <w:jc w:val="both"/>
        <w:rPr>
          <w:rFonts w:ascii="Arial" w:eastAsia="Times New Roman" w:hAnsi="Arial" w:cs="Arial"/>
          <w:b/>
          <w:sz w:val="22"/>
          <w:lang w:eastAsia="sl-SI"/>
        </w:rPr>
      </w:pPr>
      <w:r w:rsidRPr="009305EB">
        <w:rPr>
          <w:rFonts w:ascii="Arial" w:eastAsia="Times New Roman" w:hAnsi="Arial" w:cs="Arial"/>
          <w:sz w:val="22"/>
          <w:lang w:eastAsia="sl-SI"/>
        </w:rPr>
        <w:t>v vseh primerih, ko mu niso znani načini in postopki varne izvedbe del, se o tem posvetovati z odgovorno osebo.</w:t>
      </w:r>
    </w:p>
    <w:p w14:paraId="2FB063EE"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CF67C34"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37078918"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37232C05" w14:textId="77777777" w:rsidR="006050F0" w:rsidRPr="009305EB" w:rsidRDefault="006050F0" w:rsidP="006050F0">
      <w:pPr>
        <w:spacing w:after="120" w:line="259" w:lineRule="auto"/>
        <w:contextualSpacing/>
        <w:jc w:val="both"/>
        <w:rPr>
          <w:rFonts w:ascii="Arial" w:hAnsi="Arial" w:cs="Arial"/>
          <w:sz w:val="22"/>
          <w:lang w:eastAsia="sl-SI"/>
        </w:rPr>
      </w:pPr>
    </w:p>
    <w:p w14:paraId="5B5C8E89" w14:textId="77777777" w:rsidR="006050F0"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Obveznosti uporabnika</w:t>
      </w:r>
    </w:p>
    <w:p w14:paraId="08D50BFE"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7039CA2A"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40DA49E"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4A7128E0" w14:textId="77777777" w:rsidR="006050F0" w:rsidRPr="009305EB" w:rsidRDefault="006050F0" w:rsidP="00335E56">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w:t>
      </w:r>
      <w:r w:rsidR="00335E56">
        <w:rPr>
          <w:rFonts w:ascii="Arial" w:hAnsi="Arial" w:cs="Arial"/>
          <w:sz w:val="22"/>
          <w:lang w:eastAsia="sl-SI"/>
        </w:rPr>
        <w:t xml:space="preserve"> izključiti električni tok.</w:t>
      </w:r>
    </w:p>
    <w:p w14:paraId="7239ED5E" w14:textId="77777777" w:rsidR="006050F0" w:rsidRDefault="006050F0" w:rsidP="00173DC8">
      <w:pPr>
        <w:numPr>
          <w:ilvl w:val="0"/>
          <w:numId w:val="22"/>
        </w:numPr>
        <w:spacing w:after="120" w:line="259" w:lineRule="auto"/>
        <w:contextualSpacing/>
        <w:jc w:val="center"/>
        <w:rPr>
          <w:rFonts w:ascii="Arial" w:hAnsi="Arial" w:cs="Arial"/>
          <w:sz w:val="22"/>
          <w:lang w:eastAsia="sl-SI"/>
        </w:rPr>
      </w:pPr>
      <w:r>
        <w:rPr>
          <w:rFonts w:ascii="Arial" w:hAnsi="Arial" w:cs="Arial"/>
          <w:sz w:val="22"/>
          <w:lang w:eastAsia="sl-SI"/>
        </w:rPr>
        <w:t>č</w:t>
      </w:r>
      <w:r w:rsidRPr="009305EB">
        <w:rPr>
          <w:rFonts w:ascii="Arial" w:hAnsi="Arial" w:cs="Arial"/>
          <w:sz w:val="22"/>
          <w:lang w:eastAsia="sl-SI"/>
        </w:rPr>
        <w:t>len</w:t>
      </w:r>
    </w:p>
    <w:p w14:paraId="335420BE" w14:textId="77777777" w:rsidR="006050F0" w:rsidRPr="009305EB" w:rsidRDefault="006050F0" w:rsidP="006050F0">
      <w:pPr>
        <w:spacing w:after="120" w:line="259" w:lineRule="auto"/>
        <w:ind w:left="720"/>
        <w:contextualSpacing/>
        <w:rPr>
          <w:rFonts w:ascii="Arial" w:hAnsi="Arial" w:cs="Arial"/>
          <w:sz w:val="22"/>
          <w:lang w:eastAsia="sl-SI"/>
        </w:rPr>
      </w:pPr>
    </w:p>
    <w:p w14:paraId="3D78DA96"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06683DB"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7DD60D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in njegove pooblaščene osebe  bodo nadzirale izvajanje ukrepov za preprečevanje bolnišničnih okužb KOBO.</w:t>
      </w:r>
    </w:p>
    <w:p w14:paraId="62D82038"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858EC92" w14:textId="77777777" w:rsidR="006050F0" w:rsidRDefault="006050F0" w:rsidP="006050F0">
      <w:pPr>
        <w:spacing w:after="120" w:line="259" w:lineRule="auto"/>
        <w:ind w:left="-284"/>
        <w:contextualSpacing/>
        <w:jc w:val="both"/>
        <w:rPr>
          <w:rFonts w:ascii="Arial" w:hAnsi="Arial" w:cs="Arial"/>
          <w:sz w:val="22"/>
          <w:lang w:eastAsia="sl-SI"/>
        </w:rPr>
      </w:pPr>
    </w:p>
    <w:p w14:paraId="267869EB" w14:textId="77777777" w:rsidR="006050F0"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74841DC8" w14:textId="77777777" w:rsidR="00D869E1" w:rsidRDefault="00D869E1" w:rsidP="006050F0">
      <w:pPr>
        <w:spacing w:after="120" w:line="259" w:lineRule="auto"/>
        <w:ind w:left="-284"/>
        <w:contextualSpacing/>
        <w:jc w:val="both"/>
        <w:rPr>
          <w:rFonts w:ascii="Arial" w:hAnsi="Arial" w:cs="Arial"/>
          <w:sz w:val="22"/>
          <w:lang w:eastAsia="sl-SI"/>
        </w:rPr>
      </w:pPr>
    </w:p>
    <w:p w14:paraId="0B777174" w14:textId="77777777" w:rsidR="00D869E1" w:rsidRDefault="00D869E1" w:rsidP="006050F0">
      <w:pPr>
        <w:spacing w:after="120" w:line="259" w:lineRule="auto"/>
        <w:ind w:left="-284"/>
        <w:contextualSpacing/>
        <w:jc w:val="both"/>
        <w:rPr>
          <w:rFonts w:ascii="Arial" w:hAnsi="Arial" w:cs="Arial"/>
          <w:sz w:val="22"/>
          <w:lang w:eastAsia="sl-SI"/>
        </w:rPr>
      </w:pPr>
    </w:p>
    <w:p w14:paraId="004822EC" w14:textId="77777777" w:rsidR="00D869E1" w:rsidRPr="009305EB" w:rsidRDefault="00D869E1" w:rsidP="006050F0">
      <w:pPr>
        <w:spacing w:after="120" w:line="259" w:lineRule="auto"/>
        <w:ind w:left="-284"/>
        <w:contextualSpacing/>
        <w:jc w:val="both"/>
        <w:rPr>
          <w:rFonts w:ascii="Arial" w:hAnsi="Arial" w:cs="Arial"/>
          <w:sz w:val="22"/>
          <w:lang w:eastAsia="sl-SI"/>
        </w:rPr>
      </w:pPr>
    </w:p>
    <w:p w14:paraId="6A70588D"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7302087D" w14:textId="77777777" w:rsidR="006050F0" w:rsidRDefault="006050F0" w:rsidP="006050F0">
      <w:pPr>
        <w:spacing w:after="120" w:line="259" w:lineRule="auto"/>
        <w:ind w:left="-284"/>
        <w:contextualSpacing/>
        <w:jc w:val="both"/>
        <w:rPr>
          <w:rFonts w:ascii="Arial" w:hAnsi="Arial" w:cs="Arial"/>
          <w:sz w:val="22"/>
          <w:lang w:eastAsia="sl-SI"/>
        </w:rPr>
      </w:pPr>
    </w:p>
    <w:p w14:paraId="300CA7E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Ta sporazum začne veljati, ko ga podpišejo odgovorne osebe izvajalcev del, ki izvajajo dela na delovišču. </w:t>
      </w:r>
    </w:p>
    <w:p w14:paraId="70916855"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55C7FEA" w14:textId="77777777" w:rsidR="006050F0" w:rsidRDefault="006050F0" w:rsidP="006050F0">
      <w:pPr>
        <w:spacing w:after="120" w:line="259" w:lineRule="auto"/>
        <w:ind w:left="-284"/>
        <w:contextualSpacing/>
        <w:jc w:val="both"/>
        <w:rPr>
          <w:rFonts w:ascii="Arial" w:hAnsi="Arial" w:cs="Arial"/>
          <w:sz w:val="22"/>
          <w:lang w:eastAsia="sl-SI"/>
        </w:rPr>
      </w:pPr>
    </w:p>
    <w:p w14:paraId="18A3F16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646FC0A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E3E72CD"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Imenovanje odgovornih oseb za varnost in zdravje pri delu</w:t>
      </w:r>
    </w:p>
    <w:p w14:paraId="2CC6FBCA"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68B63BA3"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21AD274" w14:textId="77777777" w:rsidR="006050F0" w:rsidRDefault="006050F0" w:rsidP="006050F0">
      <w:pPr>
        <w:spacing w:after="120" w:line="259" w:lineRule="auto"/>
        <w:ind w:left="-284"/>
        <w:contextualSpacing/>
        <w:jc w:val="both"/>
        <w:rPr>
          <w:rFonts w:ascii="Arial" w:hAnsi="Arial" w:cs="Arial"/>
          <w:sz w:val="22"/>
          <w:lang w:eastAsia="sl-SI"/>
        </w:rPr>
      </w:pPr>
    </w:p>
    <w:p w14:paraId="4A0877B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Za izvajanje skupnih varnostnih ukrepov v smislu 39. člena Zakona o varnosti in zdravja pri delu je s strani izvajalca imenovana odgovorna oseba:</w:t>
      </w:r>
    </w:p>
    <w:p w14:paraId="41E6986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67276B9" w14:textId="77777777" w:rsidR="006050F0" w:rsidRPr="009305EB" w:rsidRDefault="006050F0" w:rsidP="006050F0">
      <w:pPr>
        <w:spacing w:after="120" w:line="259" w:lineRule="auto"/>
        <w:ind w:left="-284"/>
        <w:contextualSpacing/>
        <w:jc w:val="both"/>
        <w:rPr>
          <w:rFonts w:ascii="Arial" w:hAnsi="Arial" w:cs="Arial"/>
          <w:sz w:val="22"/>
          <w:lang w:eastAsia="sl-SI"/>
        </w:rPr>
      </w:pPr>
      <w:r>
        <w:rPr>
          <w:rFonts w:ascii="Arial" w:hAnsi="Arial" w:cs="Arial"/>
          <w:sz w:val="22"/>
          <w:lang w:eastAsia="sl-SI"/>
        </w:rPr>
        <w:t>_________________________,tel.:____________________,</w:t>
      </w:r>
      <w:r w:rsidRPr="009305EB">
        <w:rPr>
          <w:rFonts w:ascii="Arial" w:hAnsi="Arial" w:cs="Arial"/>
          <w:sz w:val="22"/>
          <w:lang w:eastAsia="sl-SI"/>
        </w:rPr>
        <w:t>e-</w:t>
      </w:r>
      <w:r>
        <w:rPr>
          <w:rFonts w:ascii="Arial" w:hAnsi="Arial" w:cs="Arial"/>
          <w:sz w:val="22"/>
          <w:lang w:eastAsia="sl-SI"/>
        </w:rPr>
        <w:t>n</w:t>
      </w:r>
      <w:r w:rsidRPr="009305EB">
        <w:rPr>
          <w:rFonts w:ascii="Arial" w:hAnsi="Arial" w:cs="Arial"/>
          <w:sz w:val="22"/>
          <w:lang w:eastAsia="sl-SI"/>
        </w:rPr>
        <w:t>aslov:____________________</w:t>
      </w:r>
    </w:p>
    <w:p w14:paraId="30416AF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8B1D58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 strani uporabnika:</w:t>
      </w:r>
    </w:p>
    <w:p w14:paraId="3958AA27"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67DD5551" w14:textId="4DCD2787" w:rsidR="00F6440C" w:rsidRPr="00F6440C" w:rsidRDefault="00F6440C" w:rsidP="00F6440C">
      <w:pPr>
        <w:pStyle w:val="Odstavekseznama"/>
        <w:numPr>
          <w:ilvl w:val="0"/>
          <w:numId w:val="56"/>
        </w:numPr>
        <w:spacing w:after="120" w:line="259" w:lineRule="auto"/>
        <w:ind w:left="0"/>
        <w:jc w:val="both"/>
        <w:rPr>
          <w:rFonts w:ascii="Arial" w:hAnsi="Arial" w:cs="Arial"/>
          <w:sz w:val="22"/>
          <w:lang w:eastAsia="sl-SI"/>
        </w:rPr>
      </w:pPr>
      <w:r w:rsidRPr="00F6440C">
        <w:rPr>
          <w:rFonts w:ascii="Arial" w:hAnsi="Arial" w:cs="Arial"/>
          <w:sz w:val="22"/>
          <w:lang w:eastAsia="sl-SI"/>
        </w:rPr>
        <w:t>za varstvo in zdravje pri delu: Mateja Starc, tel.: 05 660 65 85, e-naslov: mateja.starc@sb-izola.si,</w:t>
      </w:r>
    </w:p>
    <w:p w14:paraId="311EF5DE" w14:textId="570A7C52" w:rsidR="00F6440C" w:rsidRPr="00F6440C" w:rsidRDefault="00F6440C" w:rsidP="00F6440C">
      <w:pPr>
        <w:pStyle w:val="Odstavekseznama"/>
        <w:numPr>
          <w:ilvl w:val="0"/>
          <w:numId w:val="56"/>
        </w:numPr>
        <w:spacing w:after="120" w:line="259" w:lineRule="auto"/>
        <w:ind w:left="0"/>
        <w:jc w:val="both"/>
        <w:rPr>
          <w:rFonts w:ascii="Arial" w:hAnsi="Arial" w:cs="Arial"/>
          <w:sz w:val="22"/>
          <w:lang w:eastAsia="sl-SI"/>
        </w:rPr>
      </w:pPr>
      <w:r w:rsidRPr="00F6440C">
        <w:rPr>
          <w:rFonts w:ascii="Arial" w:hAnsi="Arial" w:cs="Arial"/>
          <w:sz w:val="22"/>
          <w:lang w:eastAsia="sl-SI"/>
        </w:rPr>
        <w:t>za požarno varnost: Matjaž De Faver</w:t>
      </w:r>
      <w:r>
        <w:rPr>
          <w:rFonts w:ascii="Arial" w:hAnsi="Arial" w:cs="Arial"/>
          <w:sz w:val="22"/>
          <w:lang w:eastAsia="sl-SI"/>
        </w:rPr>
        <w:t xml:space="preserve">i, tel.: 051-280-340, e-naslov: </w:t>
      </w:r>
      <w:hyperlink r:id="rId18" w:history="1">
        <w:r w:rsidRPr="00F6440C">
          <w:rPr>
            <w:rStyle w:val="Hiperpovezava"/>
            <w:rFonts w:ascii="Arial" w:hAnsi="Arial" w:cs="Arial"/>
            <w:sz w:val="22"/>
            <w:lang w:eastAsia="sl-SI"/>
          </w:rPr>
          <w:t>matjaz.defaveri@sb-izola.si</w:t>
        </w:r>
      </w:hyperlink>
      <w:r w:rsidRPr="00F6440C">
        <w:rPr>
          <w:rFonts w:ascii="Arial" w:hAnsi="Arial" w:cs="Arial"/>
          <w:sz w:val="22"/>
          <w:lang w:eastAsia="sl-SI"/>
        </w:rPr>
        <w:t>.</w:t>
      </w:r>
    </w:p>
    <w:p w14:paraId="08D9489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C341B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Morebitno spremembo odgovornih oseb ali kontaktnih podatkov je vsaka stranka drugi</w:t>
      </w:r>
      <w:r>
        <w:rPr>
          <w:rFonts w:ascii="Arial" w:hAnsi="Arial" w:cs="Arial"/>
          <w:sz w:val="22"/>
          <w:lang w:eastAsia="sl-SI"/>
        </w:rPr>
        <w:t xml:space="preserve"> dolžna pisno sporočiti takoj. </w:t>
      </w:r>
    </w:p>
    <w:p w14:paraId="67BC05E8"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33B709F" w14:textId="77777777" w:rsidR="006050F0" w:rsidRDefault="006050F0" w:rsidP="006050F0">
      <w:pPr>
        <w:spacing w:after="120" w:line="259" w:lineRule="auto"/>
        <w:ind w:left="-284"/>
        <w:contextualSpacing/>
        <w:rPr>
          <w:rFonts w:ascii="Arial" w:hAnsi="Arial"/>
          <w:sz w:val="22"/>
          <w:lang w:eastAsia="sl-SI"/>
        </w:rPr>
      </w:pPr>
    </w:p>
    <w:p w14:paraId="0A5C475A" w14:textId="0E2B7422" w:rsidR="006050F0" w:rsidRDefault="006050F0" w:rsidP="006050F0">
      <w:pPr>
        <w:spacing w:after="120" w:line="259" w:lineRule="auto"/>
        <w:ind w:left="-284"/>
        <w:contextualSpacing/>
        <w:rPr>
          <w:rFonts w:ascii="Arial" w:hAnsi="Arial"/>
          <w:sz w:val="22"/>
          <w:lang w:eastAsia="sl-SI"/>
        </w:rPr>
      </w:pPr>
      <w:r w:rsidRPr="009305EB">
        <w:rPr>
          <w:rFonts w:ascii="Arial" w:hAnsi="Arial"/>
          <w:sz w:val="22"/>
          <w:lang w:eastAsia="sl-SI"/>
        </w:rPr>
        <w:t xml:space="preserve">Ta sporazum je napisan v 2 (dveh) enakih izvodih od katerih prejme izvajalec 1 (en) izvod ter uporabnik 1 (en) izvod. </w:t>
      </w:r>
    </w:p>
    <w:p w14:paraId="341307E1" w14:textId="70B0C27A" w:rsidR="003E76C7" w:rsidRDefault="003E76C7" w:rsidP="006050F0">
      <w:pPr>
        <w:spacing w:after="120" w:line="259" w:lineRule="auto"/>
        <w:ind w:left="-284"/>
        <w:contextualSpacing/>
        <w:rPr>
          <w:rFonts w:ascii="Arial" w:hAnsi="Arial"/>
          <w:sz w:val="22"/>
          <w:lang w:eastAsia="sl-SI"/>
        </w:rPr>
      </w:pPr>
    </w:p>
    <w:p w14:paraId="4821C0A6" w14:textId="51E883BC" w:rsidR="003E76C7" w:rsidRDefault="003E76C7" w:rsidP="006050F0">
      <w:pPr>
        <w:spacing w:after="120" w:line="259" w:lineRule="auto"/>
        <w:ind w:left="-284"/>
        <w:contextualSpacing/>
        <w:rPr>
          <w:rFonts w:ascii="Arial" w:hAnsi="Arial"/>
          <w:sz w:val="22"/>
          <w:lang w:eastAsia="sl-SI"/>
        </w:rPr>
      </w:pPr>
    </w:p>
    <w:p w14:paraId="60129E8F" w14:textId="77777777" w:rsidR="003E76C7" w:rsidRDefault="003E76C7" w:rsidP="006050F0">
      <w:pPr>
        <w:spacing w:after="120" w:line="259" w:lineRule="auto"/>
        <w:ind w:left="-284"/>
        <w:contextualSpacing/>
        <w:rPr>
          <w:rFonts w:ascii="Arial" w:hAnsi="Arial"/>
          <w:sz w:val="22"/>
          <w:lang w:eastAsia="sl-SI"/>
        </w:rPr>
      </w:pPr>
    </w:p>
    <w:p w14:paraId="0D39253C" w14:textId="64561BD4" w:rsidR="003E76C7" w:rsidRDefault="003E76C7" w:rsidP="006050F0">
      <w:pPr>
        <w:spacing w:after="120" w:line="259" w:lineRule="auto"/>
        <w:ind w:left="-284"/>
        <w:contextualSpacing/>
        <w:rPr>
          <w:rFonts w:ascii="Arial" w:hAnsi="Arial"/>
          <w:sz w:val="22"/>
          <w:lang w:eastAsia="sl-SI"/>
        </w:rPr>
      </w:pPr>
    </w:p>
    <w:p w14:paraId="1955913E" w14:textId="77777777" w:rsidR="003E76C7"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V …………………., dne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V Izoli, dne …………………</w:t>
      </w:r>
    </w:p>
    <w:p w14:paraId="02B1A589" w14:textId="77777777" w:rsidR="003E76C7" w:rsidRPr="00CD7844" w:rsidRDefault="003E76C7" w:rsidP="003E76C7">
      <w:pPr>
        <w:spacing w:after="120" w:line="256" w:lineRule="auto"/>
        <w:ind w:left="-284"/>
        <w:contextualSpacing/>
        <w:rPr>
          <w:rFonts w:ascii="Arial" w:hAnsi="Arial" w:cs="Arial"/>
          <w:sz w:val="22"/>
          <w:lang w:eastAsia="sl-SI"/>
        </w:rPr>
      </w:pPr>
    </w:p>
    <w:p w14:paraId="74281A1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Dobavitelj:</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Naročnik:</w:t>
      </w:r>
    </w:p>
    <w:p w14:paraId="417E9DD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SPLOŠNA BOLNIŠNICA IZOLA</w:t>
      </w:r>
    </w:p>
    <w:p w14:paraId="317ACAE1"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Direktor:</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Pr>
          <w:rFonts w:ascii="Arial" w:hAnsi="Arial" w:cs="Arial"/>
          <w:sz w:val="22"/>
          <w:lang w:eastAsia="sl-SI"/>
        </w:rPr>
        <w:t xml:space="preserve">            </w:t>
      </w:r>
      <w:r w:rsidRPr="00CD7844">
        <w:rPr>
          <w:rFonts w:ascii="Arial" w:hAnsi="Arial" w:cs="Arial"/>
          <w:sz w:val="22"/>
          <w:lang w:eastAsia="sl-SI"/>
        </w:rPr>
        <w:t>Direktor zavoda:</w:t>
      </w:r>
    </w:p>
    <w:p w14:paraId="4EC5D7EE"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 xml:space="preserv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 xml:space="preserve">Mag. Radivoj Nardin </w:t>
      </w:r>
    </w:p>
    <w:p w14:paraId="16F99629" w14:textId="77777777" w:rsidR="003E76C7" w:rsidRDefault="003E76C7" w:rsidP="003E76C7">
      <w:pPr>
        <w:spacing w:after="120" w:line="256" w:lineRule="auto"/>
        <w:ind w:left="-284"/>
        <w:contextualSpacing/>
        <w:rPr>
          <w:rFonts w:ascii="Arial" w:hAnsi="Arial" w:cs="Arial"/>
          <w:sz w:val="22"/>
          <w:lang w:eastAsia="sl-SI"/>
        </w:rPr>
      </w:pPr>
    </w:p>
    <w:p w14:paraId="00026E6D" w14:textId="77777777" w:rsidR="003E76C7" w:rsidRDefault="003E76C7" w:rsidP="003E76C7">
      <w:pPr>
        <w:spacing w:after="120" w:line="256" w:lineRule="auto"/>
        <w:ind w:left="-284"/>
        <w:contextualSpacing/>
      </w:pPr>
    </w:p>
    <w:p w14:paraId="56767439" w14:textId="77777777" w:rsidR="003E76C7" w:rsidRPr="009305EB" w:rsidRDefault="003E76C7" w:rsidP="006050F0">
      <w:pPr>
        <w:spacing w:after="120" w:line="259" w:lineRule="auto"/>
        <w:ind w:left="-284"/>
        <w:contextualSpacing/>
        <w:rPr>
          <w:rFonts w:ascii="Arial" w:hAnsi="Arial"/>
          <w:sz w:val="22"/>
          <w:lang w:eastAsia="sl-SI"/>
        </w:rPr>
      </w:pPr>
    </w:p>
    <w:p w14:paraId="1129F508" w14:textId="1700E5A4" w:rsidR="006050F0" w:rsidRDefault="006050F0" w:rsidP="006050F0">
      <w:pPr>
        <w:spacing w:after="120" w:line="259" w:lineRule="auto"/>
        <w:ind w:left="-284"/>
        <w:contextualSpacing/>
        <w:rPr>
          <w:rFonts w:ascii="Arial" w:hAnsi="Arial"/>
          <w:sz w:val="22"/>
          <w:lang w:eastAsia="sl-SI"/>
        </w:rPr>
      </w:pPr>
    </w:p>
    <w:p w14:paraId="1876889E" w14:textId="77777777" w:rsidR="003E76C7" w:rsidRPr="009305EB" w:rsidRDefault="003E76C7" w:rsidP="006050F0">
      <w:pPr>
        <w:spacing w:after="120" w:line="259" w:lineRule="auto"/>
        <w:ind w:left="-284"/>
        <w:contextualSpacing/>
        <w:rPr>
          <w:rFonts w:ascii="Arial" w:hAnsi="Arial"/>
          <w:sz w:val="22"/>
          <w:lang w:eastAsia="sl-SI"/>
        </w:rPr>
      </w:pPr>
    </w:p>
    <w:p w14:paraId="11A9E344" w14:textId="77777777" w:rsidR="006050F0" w:rsidRPr="009305EB" w:rsidRDefault="006050F0" w:rsidP="006050F0">
      <w:pPr>
        <w:spacing w:after="120" w:line="259" w:lineRule="auto"/>
        <w:ind w:left="-284"/>
        <w:contextualSpacing/>
        <w:rPr>
          <w:rFonts w:ascii="Arial" w:hAnsi="Arial"/>
          <w:sz w:val="22"/>
          <w:lang w:eastAsia="sl-SI"/>
        </w:rPr>
      </w:pPr>
    </w:p>
    <w:p w14:paraId="6131E463"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138B12"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4246AA"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A922AB">
        <w:rPr>
          <w:rFonts w:ascii="Arial" w:hAnsi="Arial" w:cs="Arial"/>
          <w:b/>
          <w:sz w:val="22"/>
          <w:bdr w:val="single" w:sz="4" w:space="0" w:color="000000" w:shadow="1"/>
          <w:shd w:val="clear" w:color="auto" w:fill="DBE5F1"/>
        </w:rPr>
        <w:t>8</w:t>
      </w:r>
      <w:r w:rsidR="00093303">
        <w:rPr>
          <w:rFonts w:ascii="Arial" w:hAnsi="Arial" w:cs="Arial"/>
          <w:b/>
          <w:sz w:val="22"/>
          <w:bdr w:val="single" w:sz="4" w:space="0" w:color="000000" w:shadow="1"/>
          <w:shd w:val="clear" w:color="auto" w:fill="DBE5F1"/>
        </w:rPr>
        <w:t>A</w:t>
      </w:r>
    </w:p>
    <w:p w14:paraId="539DC711"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IZJAVA</w:t>
      </w:r>
    </w:p>
    <w:p w14:paraId="66EAB2D0"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o udeležbi fizičnih in pravnih oseb v lastništvu ponudnika</w:t>
      </w:r>
    </w:p>
    <w:p w14:paraId="54DAB505" w14:textId="77777777" w:rsidR="00A922AB" w:rsidRDefault="00A922AB" w:rsidP="00A922AB">
      <w:pPr>
        <w:spacing w:before="225" w:after="225"/>
        <w:jc w:val="both"/>
        <w:rPr>
          <w:rFonts w:ascii="Arial" w:hAnsi="Arial" w:cs="Arial"/>
          <w:sz w:val="22"/>
        </w:rPr>
      </w:pPr>
      <w:r>
        <w:rPr>
          <w:rFonts w:ascii="Arial" w:hAnsi="Arial" w:cs="Arial"/>
          <w:color w:val="000000"/>
          <w:sz w:val="22"/>
        </w:rPr>
        <w:t>Skladno z določili 14. člena Zakona o integriteti in preprečevanju korupcije spodaj podpisani zakoniti zastopnik gospodarskega subjekta:</w:t>
      </w:r>
    </w:p>
    <w:p w14:paraId="655F6A63" w14:textId="77777777" w:rsidR="00A922AB" w:rsidRDefault="00A922AB" w:rsidP="00A922AB">
      <w:pPr>
        <w:spacing w:before="225" w:after="225"/>
        <w:jc w:val="both"/>
        <w:rPr>
          <w:rFonts w:ascii="Arial" w:hAnsi="Arial" w:cs="Arial"/>
          <w:sz w:val="22"/>
        </w:rPr>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6438C8F6"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1881558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Ime in priimek</w:t>
            </w:r>
          </w:p>
          <w:p w14:paraId="34BB9FD2"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1CEF0B77"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997955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Naslov prebivališča</w:t>
            </w:r>
          </w:p>
          <w:p w14:paraId="674924E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7C190316"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984F0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w:t>
            </w:r>
          </w:p>
          <w:p w14:paraId="7C1D09C5"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010CD44A" w14:textId="792C99D7" w:rsidR="00A922AB" w:rsidRDefault="00A922AB" w:rsidP="00312BA3">
            <w:pPr>
              <w:spacing w:before="135" w:after="135"/>
              <w:textAlignment w:val="center"/>
              <w:rPr>
                <w:rFonts w:ascii="Arial" w:hAnsi="Arial" w:cs="Arial"/>
                <w:sz w:val="20"/>
                <w:szCs w:val="20"/>
              </w:rPr>
            </w:pPr>
            <w:r>
              <w:rPr>
                <w:rFonts w:ascii="Arial" w:hAnsi="Arial" w:cs="Arial"/>
                <w:b/>
                <w:bCs/>
                <w:color w:val="000000"/>
                <w:position w:val="-2"/>
                <w:sz w:val="20"/>
                <w:szCs w:val="20"/>
              </w:rPr>
              <w:t>Delež</w:t>
            </w:r>
            <w:r w:rsidR="00DC4438">
              <w:rPr>
                <w:rFonts w:ascii="Arial" w:hAnsi="Arial" w:cs="Arial"/>
                <w:b/>
                <w:bCs/>
                <w:color w:val="000000"/>
                <w:position w:val="-2"/>
                <w:sz w:val="20"/>
                <w:szCs w:val="20"/>
              </w:rPr>
              <w:t xml:space="preserve"> </w:t>
            </w:r>
            <w:r>
              <w:rPr>
                <w:rFonts w:ascii="Arial" w:hAnsi="Arial" w:cs="Arial"/>
                <w:b/>
                <w:bCs/>
                <w:color w:val="000000"/>
                <w:position w:val="-2"/>
                <w:sz w:val="20"/>
                <w:szCs w:val="20"/>
              </w:rPr>
              <w:t>lastništva gospodarskega subjekta</w:t>
            </w:r>
          </w:p>
        </w:tc>
      </w:tr>
      <w:tr w:rsidR="00A922AB" w14:paraId="721A4240"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1827A6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59EC272"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96612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7A3A320C"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46C81B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B93C0D"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A4167DC"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376B132A"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59EE003"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B048B0F"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57B296"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0ACC05AE"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1CAF09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7CFC38"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2E4B3A1"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bl>
    <w:p w14:paraId="50028930" w14:textId="77777777" w:rsidR="00A922AB" w:rsidRDefault="00A922AB" w:rsidP="00A922AB">
      <w:pPr>
        <w:spacing w:before="225" w:after="225"/>
        <w:jc w:val="both"/>
        <w:rPr>
          <w:rFonts w:ascii="Arial" w:hAnsi="Arial" w:cs="Arial"/>
          <w:sz w:val="22"/>
        </w:rPr>
      </w:pPr>
      <w:r>
        <w:rPr>
          <w:rFonts w:ascii="Arial" w:hAnsi="Arial" w:cs="Arial"/>
          <w:color w:val="000000"/>
          <w:sz w:val="22"/>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000A606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C55D5A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3F18C41"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49E82B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A922AB" w14:paraId="57CF212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92238C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0E9C5F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35CBD18"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36FF701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4038A4E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1BC8F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CF8FC9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6F7A1FA8"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07D1661"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9D034CB"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3863A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4D36B34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3B1D65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1C6B25E"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EB5BD9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bl>
    <w:p w14:paraId="46897766" w14:textId="77777777" w:rsidR="00A922AB" w:rsidRDefault="00A922AB" w:rsidP="00A922AB">
      <w:pPr>
        <w:spacing w:before="225" w:after="225"/>
        <w:jc w:val="both"/>
        <w:rPr>
          <w:rFonts w:ascii="Arial" w:hAnsi="Arial" w:cs="Arial"/>
          <w:color w:val="000000"/>
          <w:sz w:val="22"/>
        </w:rPr>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22B66982" w14:textId="1B1CEDA4" w:rsidR="00A922AB" w:rsidRDefault="00A922AB" w:rsidP="00A922AB">
      <w:pPr>
        <w:tabs>
          <w:tab w:val="num"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A922AB">
        <w:rPr>
          <w:rFonts w:ascii="Arial" w:hAnsi="Arial" w:cs="Arial"/>
          <w:i/>
          <w:sz w:val="20"/>
          <w:szCs w:val="20"/>
        </w:rPr>
        <w:t>Zbiranje odpadkov ter dobava embalaže za odpadke</w:t>
      </w:r>
      <w:r>
        <w:rPr>
          <w:rFonts w:ascii="Arial" w:hAnsi="Arial" w:cs="Arial"/>
          <w:i/>
          <w:sz w:val="20"/>
          <w:szCs w:val="20"/>
        </w:rPr>
        <w:t>«, objavljen na Portalu javnih naročil, dne____________, št. javnega naročila JN______/20</w:t>
      </w:r>
      <w:r w:rsidR="00EB41BC">
        <w:rPr>
          <w:rFonts w:ascii="Arial" w:hAnsi="Arial" w:cs="Arial"/>
          <w:i/>
          <w:sz w:val="20"/>
          <w:szCs w:val="20"/>
        </w:rPr>
        <w:t>2</w:t>
      </w:r>
      <w:r w:rsidR="005A317F">
        <w:rPr>
          <w:rFonts w:ascii="Arial" w:hAnsi="Arial" w:cs="Arial"/>
          <w:i/>
          <w:sz w:val="20"/>
          <w:szCs w:val="20"/>
        </w:rPr>
        <w:t>2</w:t>
      </w:r>
      <w:r>
        <w:rPr>
          <w:rFonts w:ascii="Arial" w:hAnsi="Arial" w:cs="Arial"/>
          <w:i/>
          <w:sz w:val="20"/>
          <w:szCs w:val="20"/>
        </w:rPr>
        <w:t>.</w:t>
      </w:r>
    </w:p>
    <w:p w14:paraId="4AFA77D1" w14:textId="77777777" w:rsidR="00A922AB" w:rsidRDefault="00A922AB" w:rsidP="00A922AB">
      <w:pPr>
        <w:tabs>
          <w:tab w:val="num" w:pos="426"/>
        </w:tabs>
        <w:jc w:val="both"/>
        <w:rPr>
          <w:rFonts w:ascii="Arial" w:hAnsi="Arial" w:cs="Arial"/>
          <w:i/>
          <w:sz w:val="20"/>
          <w:szCs w:val="20"/>
        </w:rPr>
      </w:pPr>
    </w:p>
    <w:tbl>
      <w:tblPr>
        <w:tblW w:w="9958" w:type="dxa"/>
        <w:tblInd w:w="108" w:type="dxa"/>
        <w:tblLook w:val="04A0" w:firstRow="1" w:lastRow="0" w:firstColumn="1" w:lastColumn="0" w:noHBand="0" w:noVBand="1"/>
      </w:tblPr>
      <w:tblGrid>
        <w:gridCol w:w="4646"/>
        <w:gridCol w:w="5312"/>
      </w:tblGrid>
      <w:tr w:rsidR="00A922AB" w14:paraId="01807FDA" w14:textId="77777777" w:rsidTr="00312BA3">
        <w:trPr>
          <w:trHeight w:val="169"/>
        </w:trPr>
        <w:tc>
          <w:tcPr>
            <w:tcW w:w="4646" w:type="dxa"/>
            <w:tcMar>
              <w:top w:w="75" w:type="dxa"/>
              <w:left w:w="108" w:type="dxa"/>
              <w:bottom w:w="75" w:type="dxa"/>
              <w:right w:w="108" w:type="dxa"/>
            </w:tcMar>
            <w:vAlign w:val="center"/>
            <w:hideMark/>
          </w:tcPr>
          <w:p w14:paraId="05D373BB" w14:textId="77777777" w:rsidR="00A922AB" w:rsidRDefault="00A922AB" w:rsidP="00312BA3">
            <w:pPr>
              <w:rPr>
                <w:rFonts w:ascii="Arial" w:hAnsi="Arial" w:cs="Arial"/>
                <w:sz w:val="22"/>
              </w:rPr>
            </w:pPr>
            <w:r>
              <w:rPr>
                <w:rFonts w:ascii="Arial" w:hAnsi="Arial" w:cs="Arial"/>
                <w:color w:val="000000"/>
                <w:position w:val="-2"/>
                <w:sz w:val="22"/>
              </w:rPr>
              <w:t>Kraj in datum:</w:t>
            </w:r>
          </w:p>
        </w:tc>
        <w:tc>
          <w:tcPr>
            <w:tcW w:w="0" w:type="auto"/>
            <w:tcMar>
              <w:top w:w="75" w:type="dxa"/>
              <w:left w:w="108" w:type="dxa"/>
              <w:bottom w:w="75" w:type="dxa"/>
              <w:right w:w="108" w:type="dxa"/>
            </w:tcMar>
            <w:vAlign w:val="center"/>
            <w:hideMark/>
          </w:tcPr>
          <w:p w14:paraId="1C0B8881" w14:textId="77777777" w:rsidR="00A922AB" w:rsidRDefault="00A922AB" w:rsidP="00312BA3">
            <w:pPr>
              <w:rPr>
                <w:rFonts w:ascii="Arial" w:hAnsi="Arial" w:cs="Arial"/>
                <w:sz w:val="22"/>
              </w:rPr>
            </w:pPr>
            <w:r>
              <w:rPr>
                <w:rFonts w:ascii="Arial" w:hAnsi="Arial" w:cs="Arial"/>
                <w:color w:val="000000"/>
                <w:position w:val="-2"/>
                <w:sz w:val="22"/>
              </w:rPr>
              <w:t>Ime in priimek: _____________________</w:t>
            </w:r>
          </w:p>
        </w:tc>
      </w:tr>
      <w:tr w:rsidR="00A922AB" w14:paraId="0BDD4ABD" w14:textId="77777777" w:rsidTr="00312BA3">
        <w:trPr>
          <w:trHeight w:val="158"/>
        </w:trPr>
        <w:tc>
          <w:tcPr>
            <w:tcW w:w="4646" w:type="dxa"/>
            <w:tcMar>
              <w:top w:w="75" w:type="dxa"/>
              <w:left w:w="108" w:type="dxa"/>
              <w:bottom w:w="75" w:type="dxa"/>
              <w:right w:w="108" w:type="dxa"/>
            </w:tcMar>
            <w:vAlign w:val="center"/>
            <w:hideMark/>
          </w:tcPr>
          <w:p w14:paraId="39B59082" w14:textId="77777777" w:rsidR="00A922AB" w:rsidRDefault="00A922AB" w:rsidP="00312BA3">
            <w:pPr>
              <w:rPr>
                <w:rFonts w:ascii="Arial" w:hAnsi="Arial" w:cs="Arial"/>
                <w:sz w:val="22"/>
              </w:rPr>
            </w:pPr>
            <w:r>
              <w:rPr>
                <w:rFonts w:ascii="Arial" w:hAnsi="Arial" w:cs="Arial"/>
                <w:color w:val="000000"/>
                <w:position w:val="-2"/>
                <w:sz w:val="22"/>
              </w:rPr>
              <w:t> </w:t>
            </w:r>
          </w:p>
        </w:tc>
        <w:tc>
          <w:tcPr>
            <w:tcW w:w="0" w:type="auto"/>
            <w:tcMar>
              <w:top w:w="75" w:type="dxa"/>
              <w:left w:w="108" w:type="dxa"/>
              <w:bottom w:w="75" w:type="dxa"/>
              <w:right w:w="108" w:type="dxa"/>
            </w:tcMar>
            <w:vAlign w:val="center"/>
            <w:hideMark/>
          </w:tcPr>
          <w:p w14:paraId="05759B8E" w14:textId="77777777" w:rsidR="00A922AB" w:rsidRDefault="00A922AB" w:rsidP="00312BA3">
            <w:pPr>
              <w:jc w:val="center"/>
              <w:rPr>
                <w:rFonts w:ascii="Arial" w:hAnsi="Arial" w:cs="Arial"/>
                <w:sz w:val="22"/>
              </w:rPr>
            </w:pPr>
            <w:r>
              <w:rPr>
                <w:rFonts w:ascii="Arial" w:hAnsi="Arial" w:cs="Arial"/>
                <w:color w:val="000000"/>
                <w:position w:val="-2"/>
                <w:sz w:val="22"/>
              </w:rPr>
              <w:t xml:space="preserve">                (žig in podpis)</w:t>
            </w:r>
          </w:p>
        </w:tc>
      </w:tr>
    </w:tbl>
    <w:p w14:paraId="4388F852" w14:textId="77777777" w:rsidR="00A922AB" w:rsidRDefault="00A922AB" w:rsidP="00A922AB">
      <w:pPr>
        <w:autoSpaceDE w:val="0"/>
        <w:autoSpaceDN w:val="0"/>
        <w:adjustRightInd w:val="0"/>
        <w:jc w:val="both"/>
        <w:rPr>
          <w:rFonts w:ascii="Arial" w:hAnsi="Arial" w:cs="Arial"/>
          <w:i/>
          <w:sz w:val="16"/>
          <w:szCs w:val="16"/>
        </w:rPr>
      </w:pPr>
    </w:p>
    <w:p w14:paraId="78AB3C73"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OPOMBA: V primeru skupnega nastopa več partnerjev, mora vsak izmed partnerjev predložiti to izjavo. V primeru več</w:t>
      </w:r>
    </w:p>
    <w:p w14:paraId="5C3AFFBC"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podatkov, se predloži nov obrazec z navedenimi preostalimi podatki.</w:t>
      </w:r>
    </w:p>
    <w:p w14:paraId="5E71C828"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8B</w:t>
      </w:r>
    </w:p>
    <w:p w14:paraId="03510F95" w14:textId="77777777" w:rsidR="009E3B64" w:rsidRDefault="009E3B64" w:rsidP="009E3B64">
      <w:pPr>
        <w:tabs>
          <w:tab w:val="left" w:pos="993"/>
          <w:tab w:val="left" w:pos="1560"/>
        </w:tabs>
        <w:spacing w:line="276" w:lineRule="auto"/>
        <w:jc w:val="both"/>
        <w:rPr>
          <w:rFonts w:ascii="Arial" w:hAnsi="Arial" w:cs="Arial"/>
          <w:b/>
          <w:sz w:val="22"/>
          <w:bdr w:val="single" w:sz="4" w:space="0" w:color="000000" w:shadow="1"/>
          <w:shd w:val="clear" w:color="auto" w:fill="DBE5F1"/>
        </w:rPr>
      </w:pPr>
    </w:p>
    <w:p w14:paraId="57CF66BF" w14:textId="77777777" w:rsidR="009E3B64" w:rsidRDefault="009E3B64" w:rsidP="009E3B64">
      <w:pPr>
        <w:jc w:val="center"/>
      </w:pPr>
      <w:r>
        <w:rPr>
          <w:rFonts w:ascii="Arial" w:hAnsi="Arial" w:cs="Arial"/>
          <w:b/>
          <w:bCs/>
          <w:sz w:val="22"/>
        </w:rPr>
        <w:t>IZJAVA</w:t>
      </w:r>
    </w:p>
    <w:p w14:paraId="4AA5A041" w14:textId="77777777" w:rsidR="009E3B64" w:rsidRDefault="009E3B64" w:rsidP="009E3B64">
      <w:pPr>
        <w:jc w:val="center"/>
      </w:pPr>
      <w:r>
        <w:rPr>
          <w:rFonts w:ascii="Arial" w:hAnsi="Arial" w:cs="Arial"/>
          <w:b/>
          <w:bCs/>
          <w:sz w:val="22"/>
        </w:rPr>
        <w:t>gospodarskega subjekta in pooblastilo za pridobitev podatkov iz kazenske evidence</w:t>
      </w:r>
    </w:p>
    <w:p w14:paraId="4F01B98D" w14:textId="77777777" w:rsidR="009E3B64" w:rsidRDefault="009E3B64" w:rsidP="009E3B64">
      <w:pPr>
        <w:jc w:val="center"/>
        <w:rPr>
          <w:rFonts w:ascii="Arial" w:hAnsi="Arial" w:cs="Arial"/>
          <w:b/>
          <w:bCs/>
          <w:sz w:val="22"/>
        </w:rPr>
      </w:pPr>
    </w:p>
    <w:p w14:paraId="10382B32" w14:textId="77777777" w:rsidR="009E3B64" w:rsidRDefault="009E3B64" w:rsidP="009E3B64">
      <w:pPr>
        <w:spacing w:before="225" w:after="225"/>
        <w:jc w:val="both"/>
      </w:pPr>
      <w:r>
        <w:rPr>
          <w:rFonts w:ascii="Arial" w:hAnsi="Arial" w:cs="Arial"/>
          <w:color w:val="000000"/>
          <w:sz w:val="22"/>
        </w:rPr>
        <w:t xml:space="preserve">Pod kazensko in materialno odgovornostjo izjavljamo, da naša družba, </w:t>
      </w:r>
      <w:r>
        <w:rPr>
          <w:rFonts w:ascii="Arial" w:hAnsi="Arial" w:cs="Arial"/>
          <w:color w:val="000000"/>
          <w:sz w:val="22"/>
          <w:u w:val="single"/>
        </w:rPr>
        <w:t>_______________</w:t>
      </w:r>
      <w:r>
        <w:rPr>
          <w:rFonts w:ascii="Arial" w:hAnsi="Arial" w:cs="Arial"/>
          <w:color w:val="000000"/>
          <w:sz w:val="22"/>
        </w:rPr>
        <w:t xml:space="preserve">(Firma), </w:t>
      </w:r>
      <w:r>
        <w:rPr>
          <w:rFonts w:ascii="Arial" w:hAnsi="Arial" w:cs="Arial"/>
          <w:color w:val="000000"/>
          <w:sz w:val="22"/>
          <w:u w:val="single"/>
        </w:rPr>
        <w:t>_________________</w:t>
      </w:r>
      <w:r>
        <w:rPr>
          <w:rFonts w:ascii="Arial" w:hAnsi="Arial" w:cs="Arial"/>
          <w:color w:val="000000"/>
          <w:sz w:val="22"/>
        </w:rPr>
        <w:t xml:space="preserve">(Naslov), matična številka: </w:t>
      </w:r>
      <w:r>
        <w:rPr>
          <w:rFonts w:ascii="Arial" w:hAnsi="Arial" w:cs="Arial"/>
          <w:color w:val="000000"/>
          <w:sz w:val="22"/>
          <w:u w:val="single"/>
        </w:rPr>
        <w:t>_______________</w:t>
      </w:r>
      <w:r>
        <w:rPr>
          <w:rFonts w:ascii="Arial" w:hAnsi="Arial" w:cs="Arial"/>
          <w:color w:val="000000"/>
          <w:sz w:val="22"/>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9E3B64" w14:paraId="54B34CC6" w14:textId="77777777" w:rsidTr="00651C1E">
        <w:tc>
          <w:tcPr>
            <w:tcW w:w="9178" w:type="dxa"/>
            <w:shd w:val="clear" w:color="auto" w:fill="auto"/>
          </w:tcPr>
          <w:p w14:paraId="55DDCFE4" w14:textId="77777777" w:rsidR="009E3B64" w:rsidRDefault="009E3B64" w:rsidP="009E3B64">
            <w:pPr>
              <w:numPr>
                <w:ilvl w:val="0"/>
                <w:numId w:val="53"/>
              </w:numPr>
              <w:suppressAutoHyphens/>
              <w:jc w:val="both"/>
            </w:pPr>
            <w:r>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97D368B" w14:textId="77777777" w:rsidR="009E3B64" w:rsidRDefault="009E3B64" w:rsidP="009E3B64">
            <w:pPr>
              <w:numPr>
                <w:ilvl w:val="0"/>
                <w:numId w:val="53"/>
              </w:numPr>
              <w:suppressAutoHyphens/>
              <w:jc w:val="both"/>
            </w:pPr>
            <w:r>
              <w:rPr>
                <w:rFonts w:ascii="Arial" w:hAnsi="Arial" w:cs="Arial"/>
                <w:color w:val="000000"/>
                <w:sz w:val="22"/>
              </w:rPr>
              <w:t>lahko naročnik sam pridobi potrdila, ki se nanašajo na zgoraj navedeno iz uradnih evidenc, ki jih vodijo državni organi, organi lokalnih skupnosti ali nosilci javnih pooblastil,</w:t>
            </w:r>
          </w:p>
          <w:p w14:paraId="13A24EBC" w14:textId="77777777" w:rsidR="009E3B64" w:rsidRDefault="009E3B64" w:rsidP="009E3B64">
            <w:pPr>
              <w:numPr>
                <w:ilvl w:val="0"/>
                <w:numId w:val="53"/>
              </w:numPr>
              <w:suppressAutoHyphens/>
              <w:jc w:val="both"/>
            </w:pPr>
            <w:r>
              <w:rPr>
                <w:rFonts w:ascii="Arial" w:hAnsi="Arial" w:cs="Arial"/>
                <w:color w:val="000000"/>
                <w:sz w:val="22"/>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D9536E5" w14:textId="77777777" w:rsidR="009E3B64" w:rsidRDefault="009E3B64" w:rsidP="009E3B64">
      <w:pPr>
        <w:spacing w:before="225" w:after="225"/>
        <w:jc w:val="center"/>
      </w:pPr>
      <w:r>
        <w:rPr>
          <w:rFonts w:ascii="Arial" w:hAnsi="Arial" w:cs="Arial"/>
          <w:b/>
          <w:bCs/>
          <w:color w:val="000000"/>
          <w:sz w:val="22"/>
        </w:rPr>
        <w:t>POOBLASTILO</w:t>
      </w:r>
    </w:p>
    <w:p w14:paraId="6067EFC4" w14:textId="77777777" w:rsidR="009E3B64" w:rsidRDefault="009E3B64" w:rsidP="009E3B64">
      <w:pPr>
        <w:spacing w:before="225" w:after="225"/>
        <w:jc w:val="both"/>
      </w:pPr>
      <w:r>
        <w:rPr>
          <w:rFonts w:ascii="Arial" w:hAnsi="Arial" w:cs="Arial"/>
          <w:color w:val="000000"/>
          <w:sz w:val="22"/>
        </w:rPr>
        <w:t>Pooblaščamo naročnika SPLOŠNA BOLNIŠNICA IZOLA, Polje 40, 6310 Izola,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9E3B64" w14:paraId="07F86197"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0E6626B8" w14:textId="77777777" w:rsidR="009E3B64" w:rsidRDefault="009E3B64" w:rsidP="00651C1E">
            <w:pPr>
              <w:jc w:val="right"/>
            </w:pPr>
            <w:r>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FE825A0" w14:textId="77777777" w:rsidR="009E3B64" w:rsidRDefault="009E3B64" w:rsidP="00651C1E">
            <w:r>
              <w:rPr>
                <w:rFonts w:ascii="Arial" w:hAnsi="Arial" w:cs="Arial"/>
                <w:color w:val="000000"/>
                <w:position w:val="-1"/>
                <w:sz w:val="18"/>
                <w:szCs w:val="18"/>
              </w:rPr>
              <w:t> </w:t>
            </w:r>
          </w:p>
        </w:tc>
      </w:tr>
      <w:tr w:rsidR="009E3B64" w14:paraId="39A2A3C6"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5EC49813" w14:textId="77777777" w:rsidR="009E3B64" w:rsidRDefault="009E3B64" w:rsidP="00651C1E">
            <w:pPr>
              <w:jc w:val="right"/>
            </w:pPr>
            <w:r>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70AEFEA" w14:textId="77777777" w:rsidR="009E3B64" w:rsidRDefault="009E3B64" w:rsidP="00651C1E">
            <w:r>
              <w:rPr>
                <w:rFonts w:ascii="Arial" w:hAnsi="Arial" w:cs="Arial"/>
                <w:color w:val="000000"/>
                <w:position w:val="-1"/>
                <w:sz w:val="18"/>
                <w:szCs w:val="18"/>
              </w:rPr>
              <w:t> </w:t>
            </w:r>
          </w:p>
        </w:tc>
      </w:tr>
      <w:tr w:rsidR="009E3B64" w14:paraId="44CA7247"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F71AC83" w14:textId="77777777" w:rsidR="009E3B64" w:rsidRDefault="009E3B64" w:rsidP="00651C1E">
            <w:pPr>
              <w:jc w:val="right"/>
            </w:pPr>
            <w:r>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6F3DF4E" w14:textId="77777777" w:rsidR="009E3B64" w:rsidRDefault="009E3B64" w:rsidP="00651C1E">
            <w:r>
              <w:rPr>
                <w:rFonts w:ascii="Arial" w:hAnsi="Arial" w:cs="Arial"/>
                <w:color w:val="000000"/>
                <w:position w:val="-1"/>
                <w:sz w:val="18"/>
                <w:szCs w:val="18"/>
              </w:rPr>
              <w:t> </w:t>
            </w:r>
          </w:p>
        </w:tc>
      </w:tr>
      <w:tr w:rsidR="009E3B64" w14:paraId="447FACB0"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58ED773" w14:textId="77777777" w:rsidR="009E3B64" w:rsidRDefault="009E3B64" w:rsidP="00651C1E">
            <w:pPr>
              <w:jc w:val="right"/>
            </w:pPr>
            <w:r>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3EC1F74" w14:textId="77777777" w:rsidR="009E3B64" w:rsidRDefault="009E3B64" w:rsidP="00651C1E">
            <w:r>
              <w:rPr>
                <w:rFonts w:ascii="Arial" w:hAnsi="Arial" w:cs="Arial"/>
                <w:color w:val="000000"/>
                <w:position w:val="-1"/>
                <w:sz w:val="18"/>
                <w:szCs w:val="18"/>
              </w:rPr>
              <w:t> </w:t>
            </w:r>
          </w:p>
        </w:tc>
      </w:tr>
      <w:tr w:rsidR="009E3B64" w14:paraId="7EDD5414"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110A60A" w14:textId="77777777" w:rsidR="009E3B64" w:rsidRDefault="009E3B64" w:rsidP="00651C1E">
            <w:pPr>
              <w:jc w:val="right"/>
            </w:pPr>
            <w:r>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6BEC020" w14:textId="77777777" w:rsidR="009E3B64" w:rsidRDefault="009E3B64" w:rsidP="00651C1E">
            <w:r>
              <w:rPr>
                <w:rFonts w:ascii="Arial" w:hAnsi="Arial" w:cs="Arial"/>
                <w:color w:val="000000"/>
                <w:position w:val="-1"/>
                <w:sz w:val="18"/>
                <w:szCs w:val="18"/>
              </w:rPr>
              <w:t> </w:t>
            </w:r>
          </w:p>
        </w:tc>
      </w:tr>
    </w:tbl>
    <w:p w14:paraId="0BEF75E9" w14:textId="57CDF3B8" w:rsidR="009E3B64" w:rsidRDefault="009E3B64" w:rsidP="009E3B64">
      <w:pPr>
        <w:spacing w:before="225" w:after="225"/>
        <w:jc w:val="both"/>
        <w:rPr>
          <w:rFonts w:ascii="Arial" w:hAnsi="Arial" w:cs="Arial"/>
          <w:color w:val="000000"/>
          <w:sz w:val="18"/>
          <w:szCs w:val="18"/>
        </w:rPr>
      </w:pPr>
      <w:r>
        <w:rPr>
          <w:rFonts w:ascii="Arial" w:hAnsi="Arial" w:cs="Arial"/>
          <w:color w:val="000000"/>
          <w:sz w:val="18"/>
          <w:szCs w:val="18"/>
        </w:rPr>
        <w:t> </w:t>
      </w:r>
    </w:p>
    <w:p w14:paraId="130BCC43" w14:textId="77777777" w:rsidR="009E3B64" w:rsidRDefault="009E3B64" w:rsidP="009E3B64">
      <w:pPr>
        <w:spacing w:before="225" w:after="225"/>
        <w:jc w:val="both"/>
      </w:pPr>
    </w:p>
    <w:p w14:paraId="7C8B1BD2" w14:textId="7CC71114" w:rsidR="009E3B64" w:rsidRDefault="009E3B64" w:rsidP="009E3B64">
      <w:pPr>
        <w:tabs>
          <w:tab w:val="left" w:pos="426"/>
        </w:tabs>
        <w:jc w:val="both"/>
      </w:pPr>
      <w:r>
        <w:rPr>
          <w:rFonts w:ascii="Arial" w:hAnsi="Arial" w:cs="Arial"/>
          <w:i/>
          <w:sz w:val="20"/>
          <w:szCs w:val="20"/>
        </w:rPr>
        <w:t>Ta izjava je sestavni del in priloga ponudbe, s katero se prijavljamo na razpis »</w:t>
      </w:r>
      <w:r w:rsidRPr="009E3B64">
        <w:rPr>
          <w:rFonts w:ascii="Arial" w:hAnsi="Arial" w:cs="Arial"/>
          <w:i/>
          <w:sz w:val="20"/>
          <w:szCs w:val="20"/>
        </w:rPr>
        <w:t>Zbiranje odpadkov ter dobava embalaže za odpadke</w:t>
      </w:r>
      <w:r>
        <w:rPr>
          <w:rFonts w:ascii="Arial" w:hAnsi="Arial" w:cs="Arial"/>
          <w:i/>
          <w:sz w:val="20"/>
          <w:szCs w:val="20"/>
        </w:rPr>
        <w:t>«,</w:t>
      </w:r>
      <w:r>
        <w:t xml:space="preserve"> </w:t>
      </w:r>
      <w:r>
        <w:rPr>
          <w:rFonts w:ascii="Arial" w:hAnsi="Arial" w:cs="Arial"/>
          <w:i/>
          <w:sz w:val="20"/>
          <w:szCs w:val="20"/>
        </w:rPr>
        <w:t>objavljen na Portalu javnih naročil, dne____________, št. javnega naročila JN______/2022</w:t>
      </w:r>
    </w:p>
    <w:p w14:paraId="7FB73F9F" w14:textId="77777777" w:rsidR="009E3B64" w:rsidRDefault="009E3B64" w:rsidP="009E3B64">
      <w:pPr>
        <w:tabs>
          <w:tab w:val="left" w:pos="426"/>
        </w:tabs>
        <w:jc w:val="both"/>
        <w:rPr>
          <w:rFonts w:ascii="Arial" w:hAnsi="Arial" w:cs="Arial"/>
          <w:i/>
          <w:sz w:val="20"/>
          <w:szCs w:val="20"/>
        </w:rPr>
      </w:pPr>
    </w:p>
    <w:p w14:paraId="3410AC2D" w14:textId="77777777" w:rsidR="009E3B64" w:rsidRDefault="009E3B64" w:rsidP="009E3B64">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9E3B64" w14:paraId="5E601344" w14:textId="77777777" w:rsidTr="00651C1E">
        <w:tc>
          <w:tcPr>
            <w:tcW w:w="4643" w:type="dxa"/>
            <w:shd w:val="clear" w:color="auto" w:fill="auto"/>
            <w:vAlign w:val="center"/>
          </w:tcPr>
          <w:p w14:paraId="7EAA0619" w14:textId="77777777" w:rsidR="009E3B64" w:rsidRDefault="009E3B64" w:rsidP="00651C1E">
            <w:r>
              <w:rPr>
                <w:rFonts w:ascii="Arial" w:hAnsi="Arial" w:cs="Arial"/>
                <w:color w:val="000000"/>
                <w:position w:val="-1"/>
                <w:sz w:val="18"/>
                <w:szCs w:val="18"/>
              </w:rPr>
              <w:t>Kraj in datum:</w:t>
            </w:r>
          </w:p>
        </w:tc>
        <w:tc>
          <w:tcPr>
            <w:tcW w:w="4643" w:type="dxa"/>
            <w:shd w:val="clear" w:color="auto" w:fill="auto"/>
            <w:vAlign w:val="center"/>
          </w:tcPr>
          <w:p w14:paraId="5BB8DF6C" w14:textId="77777777" w:rsidR="009E3B64" w:rsidRDefault="009E3B64" w:rsidP="00651C1E">
            <w:r>
              <w:rPr>
                <w:rFonts w:ascii="Arial" w:hAnsi="Arial" w:cs="Arial"/>
                <w:color w:val="000000"/>
                <w:position w:val="-1"/>
                <w:sz w:val="18"/>
                <w:szCs w:val="18"/>
              </w:rPr>
              <w:t>Ime in priimek: _____________________</w:t>
            </w:r>
          </w:p>
        </w:tc>
      </w:tr>
      <w:tr w:rsidR="009E3B64" w14:paraId="21CA92A3" w14:textId="77777777" w:rsidTr="00651C1E">
        <w:tc>
          <w:tcPr>
            <w:tcW w:w="4643" w:type="dxa"/>
            <w:shd w:val="clear" w:color="auto" w:fill="auto"/>
            <w:vAlign w:val="center"/>
          </w:tcPr>
          <w:p w14:paraId="26CFFA29" w14:textId="77777777" w:rsidR="009E3B64" w:rsidRDefault="009E3B64" w:rsidP="00651C1E">
            <w:r>
              <w:rPr>
                <w:rFonts w:ascii="Arial" w:hAnsi="Arial" w:cs="Arial"/>
                <w:color w:val="000000"/>
                <w:position w:val="-1"/>
                <w:sz w:val="18"/>
                <w:szCs w:val="18"/>
              </w:rPr>
              <w:t> </w:t>
            </w:r>
          </w:p>
        </w:tc>
        <w:tc>
          <w:tcPr>
            <w:tcW w:w="4643" w:type="dxa"/>
            <w:shd w:val="clear" w:color="auto" w:fill="auto"/>
            <w:vAlign w:val="center"/>
          </w:tcPr>
          <w:p w14:paraId="13BCC44C" w14:textId="77777777" w:rsidR="009E3B64" w:rsidRDefault="009E3B64" w:rsidP="00651C1E">
            <w:pPr>
              <w:snapToGrid w:val="0"/>
              <w:rPr>
                <w:rFonts w:ascii="Arial" w:hAnsi="Arial" w:cs="Arial"/>
                <w:sz w:val="22"/>
              </w:rPr>
            </w:pPr>
          </w:p>
          <w:p w14:paraId="4BC36370" w14:textId="77777777" w:rsidR="009E3B64" w:rsidRDefault="009E3B64" w:rsidP="00651C1E">
            <w:pPr>
              <w:jc w:val="center"/>
            </w:pPr>
            <w:r>
              <w:rPr>
                <w:rFonts w:ascii="Arial" w:hAnsi="Arial" w:cs="Arial"/>
                <w:color w:val="A9A9A9"/>
                <w:position w:val="-1"/>
                <w:sz w:val="18"/>
                <w:szCs w:val="18"/>
              </w:rPr>
              <w:t>(žig in podpis)</w:t>
            </w:r>
          </w:p>
        </w:tc>
      </w:tr>
    </w:tbl>
    <w:p w14:paraId="55D2295D" w14:textId="77777777" w:rsidR="00A922AB" w:rsidRDefault="00A922AB" w:rsidP="00A922AB">
      <w:pPr>
        <w:autoSpaceDE w:val="0"/>
        <w:autoSpaceDN w:val="0"/>
        <w:adjustRightInd w:val="0"/>
        <w:jc w:val="both"/>
        <w:rPr>
          <w:rFonts w:ascii="Arial" w:hAnsi="Arial" w:cs="Arial"/>
          <w:b/>
          <w:i/>
          <w:sz w:val="16"/>
          <w:szCs w:val="16"/>
        </w:rPr>
      </w:pPr>
    </w:p>
    <w:p w14:paraId="7A89C074" w14:textId="77777777" w:rsidR="00A922AB" w:rsidRDefault="00A922AB" w:rsidP="00A922AB">
      <w:pPr>
        <w:autoSpaceDE w:val="0"/>
        <w:autoSpaceDN w:val="0"/>
        <w:adjustRightInd w:val="0"/>
        <w:jc w:val="both"/>
        <w:rPr>
          <w:rFonts w:ascii="Arial" w:hAnsi="Arial" w:cs="Arial"/>
          <w:b/>
          <w:i/>
          <w:sz w:val="16"/>
          <w:szCs w:val="16"/>
        </w:rPr>
      </w:pPr>
    </w:p>
    <w:p w14:paraId="11A92305" w14:textId="77777777" w:rsidR="00A922AB" w:rsidRDefault="00A922AB" w:rsidP="00A922AB">
      <w:pPr>
        <w:autoSpaceDE w:val="0"/>
        <w:autoSpaceDN w:val="0"/>
        <w:adjustRightInd w:val="0"/>
        <w:jc w:val="both"/>
        <w:rPr>
          <w:rFonts w:ascii="Arial" w:hAnsi="Arial" w:cs="Arial"/>
          <w:b/>
          <w:i/>
          <w:sz w:val="16"/>
          <w:szCs w:val="16"/>
        </w:rPr>
      </w:pPr>
    </w:p>
    <w:p w14:paraId="20B13A7B" w14:textId="77777777" w:rsidR="00A922AB" w:rsidRDefault="00A922AB" w:rsidP="00A922AB">
      <w:pPr>
        <w:autoSpaceDE w:val="0"/>
        <w:autoSpaceDN w:val="0"/>
        <w:adjustRightInd w:val="0"/>
        <w:jc w:val="both"/>
        <w:rPr>
          <w:rFonts w:ascii="Arial" w:hAnsi="Arial" w:cs="Arial"/>
          <w:b/>
          <w:i/>
          <w:sz w:val="16"/>
          <w:szCs w:val="16"/>
        </w:rPr>
      </w:pPr>
    </w:p>
    <w:p w14:paraId="1CB1A43B" w14:textId="7BE723C6" w:rsidR="00A922AB" w:rsidRDefault="00A922AB" w:rsidP="00A922AB">
      <w:pPr>
        <w:autoSpaceDE w:val="0"/>
        <w:autoSpaceDN w:val="0"/>
        <w:adjustRightInd w:val="0"/>
        <w:jc w:val="both"/>
        <w:rPr>
          <w:rFonts w:ascii="Arial" w:hAnsi="Arial" w:cs="Arial"/>
          <w:i/>
          <w:sz w:val="20"/>
          <w:szCs w:val="20"/>
        </w:rPr>
      </w:pPr>
    </w:p>
    <w:p w14:paraId="6D545857" w14:textId="77777777" w:rsidR="009E3B64" w:rsidRDefault="009E3B64" w:rsidP="00A922AB">
      <w:pPr>
        <w:autoSpaceDE w:val="0"/>
        <w:autoSpaceDN w:val="0"/>
        <w:adjustRightInd w:val="0"/>
        <w:jc w:val="both"/>
        <w:rPr>
          <w:rFonts w:ascii="Arial" w:hAnsi="Arial" w:cs="Arial"/>
          <w:b/>
          <w:i/>
          <w:sz w:val="16"/>
          <w:szCs w:val="16"/>
        </w:rPr>
      </w:pPr>
    </w:p>
    <w:p w14:paraId="65F63AEE" w14:textId="77777777" w:rsidR="00A922AB" w:rsidRDefault="00A922AB" w:rsidP="00A922AB">
      <w:pPr>
        <w:autoSpaceDE w:val="0"/>
        <w:autoSpaceDN w:val="0"/>
        <w:adjustRightInd w:val="0"/>
        <w:jc w:val="both"/>
        <w:rPr>
          <w:rFonts w:ascii="Arial" w:hAnsi="Arial" w:cs="Arial"/>
          <w:b/>
          <w:i/>
          <w:sz w:val="16"/>
          <w:szCs w:val="16"/>
        </w:rPr>
      </w:pPr>
    </w:p>
    <w:p w14:paraId="323FB1F3" w14:textId="77777777" w:rsidR="00A922AB" w:rsidRDefault="00A922AB" w:rsidP="00A922AB">
      <w:pPr>
        <w:autoSpaceDE w:val="0"/>
        <w:autoSpaceDN w:val="0"/>
        <w:adjustRightInd w:val="0"/>
        <w:jc w:val="both"/>
        <w:rPr>
          <w:rFonts w:ascii="Arial" w:hAnsi="Arial" w:cs="Arial"/>
          <w:b/>
          <w:i/>
          <w:sz w:val="16"/>
          <w:szCs w:val="16"/>
        </w:rPr>
      </w:pPr>
    </w:p>
    <w:p w14:paraId="153072BB" w14:textId="46A7E7D4" w:rsidR="009E3B64" w:rsidRDefault="009E3B64" w:rsidP="00A922AB">
      <w:pPr>
        <w:jc w:val="center"/>
        <w:rPr>
          <w:rFonts w:ascii="Arial" w:hAnsi="Arial" w:cs="Arial"/>
          <w:b/>
          <w:i/>
          <w:sz w:val="16"/>
          <w:szCs w:val="16"/>
        </w:rPr>
      </w:pPr>
    </w:p>
    <w:p w14:paraId="3275806A" w14:textId="77777777" w:rsidR="009E3B64" w:rsidRDefault="009E3B64" w:rsidP="00A922AB">
      <w:pPr>
        <w:jc w:val="center"/>
        <w:rPr>
          <w:rFonts w:ascii="Arial" w:hAnsi="Arial" w:cs="Arial"/>
          <w:b/>
          <w:i/>
          <w:sz w:val="16"/>
          <w:szCs w:val="16"/>
        </w:rPr>
      </w:pPr>
    </w:p>
    <w:p w14:paraId="7C9F21A3" w14:textId="77777777" w:rsidR="009E3B64" w:rsidRDefault="009E3B64" w:rsidP="00A922AB">
      <w:pPr>
        <w:jc w:val="center"/>
        <w:rPr>
          <w:rFonts w:ascii="Arial" w:hAnsi="Arial" w:cs="Arial"/>
          <w:b/>
          <w:bCs/>
          <w:sz w:val="22"/>
        </w:rPr>
      </w:pPr>
    </w:p>
    <w:p w14:paraId="71AD6DB8"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8C</w:t>
      </w:r>
    </w:p>
    <w:p w14:paraId="255716C5" w14:textId="77777777" w:rsidR="00A922AB" w:rsidRDefault="00A922AB" w:rsidP="00A922AB">
      <w:pPr>
        <w:tabs>
          <w:tab w:val="left" w:pos="993"/>
          <w:tab w:val="left" w:pos="1560"/>
        </w:tabs>
        <w:spacing w:line="276" w:lineRule="auto"/>
        <w:jc w:val="both"/>
        <w:rPr>
          <w:rFonts w:ascii="Arial" w:hAnsi="Arial" w:cs="Arial"/>
          <w:sz w:val="22"/>
        </w:rPr>
      </w:pPr>
    </w:p>
    <w:p w14:paraId="19113ED6" w14:textId="77777777" w:rsidR="00A922AB" w:rsidRDefault="00A922AB" w:rsidP="00A922AB">
      <w:pPr>
        <w:rPr>
          <w:rFonts w:ascii="Arial" w:hAnsi="Arial" w:cs="Arial"/>
          <w:sz w:val="22"/>
        </w:rPr>
      </w:pPr>
    </w:p>
    <w:p w14:paraId="45A46538" w14:textId="77777777" w:rsidR="00A922AB" w:rsidRDefault="00A922AB" w:rsidP="00A922AB">
      <w:pPr>
        <w:jc w:val="center"/>
        <w:rPr>
          <w:rFonts w:ascii="Arial" w:hAnsi="Arial" w:cs="Arial"/>
          <w:b/>
          <w:bCs/>
          <w:sz w:val="22"/>
        </w:rPr>
      </w:pPr>
      <w:r>
        <w:rPr>
          <w:rFonts w:ascii="Arial" w:hAnsi="Arial" w:cs="Arial"/>
          <w:b/>
          <w:bCs/>
          <w:sz w:val="22"/>
        </w:rPr>
        <w:t xml:space="preserve">IZJAVA </w:t>
      </w:r>
    </w:p>
    <w:p w14:paraId="4ECBE824" w14:textId="77777777" w:rsidR="00A922AB" w:rsidRDefault="00A922AB" w:rsidP="00A922AB">
      <w:pPr>
        <w:jc w:val="center"/>
        <w:rPr>
          <w:rFonts w:ascii="Arial" w:hAnsi="Arial" w:cs="Arial"/>
          <w:b/>
          <w:bCs/>
          <w:sz w:val="22"/>
        </w:rPr>
      </w:pPr>
      <w:r>
        <w:rPr>
          <w:rFonts w:ascii="Arial" w:hAnsi="Arial" w:cs="Arial"/>
          <w:b/>
          <w:bCs/>
          <w:sz w:val="22"/>
        </w:rPr>
        <w:t>članov organov in zastopnikov gospodarskega subjekta in pooblastilo za pridobitev podatkov iz kazenske evidence</w:t>
      </w:r>
    </w:p>
    <w:p w14:paraId="7F957BE6" w14:textId="77777777" w:rsidR="00A922AB" w:rsidRDefault="00A922AB" w:rsidP="00A922AB">
      <w:pPr>
        <w:spacing w:before="225" w:after="225"/>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A922AB" w14:paraId="78624840" w14:textId="77777777" w:rsidTr="00312BA3">
        <w:tc>
          <w:tcPr>
            <w:tcW w:w="0" w:type="auto"/>
            <w:hideMark/>
          </w:tcPr>
          <w:p w14:paraId="24BF2A0E" w14:textId="77777777" w:rsidR="00A922AB" w:rsidRDefault="00A922AB" w:rsidP="009E3B64">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4BD2C88" w14:textId="77777777" w:rsidR="00A922AB" w:rsidRDefault="00A922AB" w:rsidP="009E3B64">
            <w:pPr>
              <w:numPr>
                <w:ilvl w:val="0"/>
                <w:numId w:val="2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D7AC033" w14:textId="77777777" w:rsidR="00A922AB" w:rsidRDefault="00A922AB" w:rsidP="00A922AB">
      <w:pPr>
        <w:spacing w:before="225" w:after="225"/>
        <w:jc w:val="center"/>
      </w:pPr>
      <w:r>
        <w:rPr>
          <w:rFonts w:ascii="Arial" w:hAnsi="Arial" w:cs="Arial"/>
          <w:b/>
          <w:bCs/>
          <w:color w:val="000000"/>
          <w:sz w:val="21"/>
          <w:szCs w:val="21"/>
        </w:rPr>
        <w:t>POOBLASTILO</w:t>
      </w:r>
    </w:p>
    <w:p w14:paraId="192C5599" w14:textId="43A2E336" w:rsidR="00A922AB" w:rsidRDefault="00A922AB" w:rsidP="00A922AB">
      <w:pPr>
        <w:spacing w:before="225" w:after="225"/>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IZOLA,</w:t>
      </w:r>
      <w:r w:rsidR="00DC4438">
        <w:rPr>
          <w:rFonts w:ascii="Arial" w:hAnsi="Arial" w:cs="Arial"/>
          <w:b/>
          <w:bCs/>
          <w:color w:val="000000"/>
          <w:sz w:val="18"/>
          <w:szCs w:val="18"/>
        </w:rPr>
        <w:t xml:space="preserve"> </w:t>
      </w:r>
      <w:r>
        <w:rPr>
          <w:rFonts w:ascii="Arial" w:hAnsi="Arial" w:cs="Arial"/>
          <w:b/>
          <w:bCs/>
          <w:color w:val="000000"/>
          <w:sz w:val="18"/>
          <w:szCs w:val="18"/>
        </w:rPr>
        <w:t>Polje 40, 6310 Izola,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p w14:paraId="67B4F3AD" w14:textId="23F52D15" w:rsidR="009E3B64" w:rsidRPr="009E3B64" w:rsidRDefault="009E3B64" w:rsidP="009E3B64">
      <w:pPr>
        <w:spacing w:before="225" w:after="225"/>
        <w:jc w:val="both"/>
        <w:rPr>
          <w:rFonts w:ascii="Arial" w:hAnsi="Arial" w:cs="Arial"/>
          <w:color w:val="000000"/>
          <w:sz w:val="18"/>
          <w:szCs w:val="18"/>
        </w:rPr>
      </w:pPr>
      <w:r>
        <w:rPr>
          <w:rFonts w:ascii="Arial" w:hAnsi="Arial" w:cs="Arial"/>
          <w:color w:val="000000"/>
          <w:sz w:val="18"/>
          <w:szCs w:val="18"/>
        </w:rPr>
        <w:t>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9E3B64" w14:paraId="3BC86CB9"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0E1BE41C" w14:textId="77777777" w:rsidR="009E3B64" w:rsidRDefault="009E3B64" w:rsidP="00651C1E">
            <w:pPr>
              <w:jc w:val="right"/>
            </w:pPr>
            <w:r>
              <w:rPr>
                <w:rFonts w:ascii="Arial" w:hAnsi="Arial" w:cs="Arial"/>
                <w:color w:val="000000"/>
                <w:position w:val="-1"/>
                <w:sz w:val="18"/>
                <w:szCs w:val="18"/>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0AC8DB" w14:textId="77777777" w:rsidR="009E3B64" w:rsidRDefault="009E3B64" w:rsidP="00651C1E">
            <w:r>
              <w:rPr>
                <w:rFonts w:ascii="Arial" w:hAnsi="Arial" w:cs="Arial"/>
                <w:color w:val="000000"/>
                <w:position w:val="-1"/>
                <w:sz w:val="18"/>
                <w:szCs w:val="18"/>
              </w:rPr>
              <w:t> </w:t>
            </w:r>
          </w:p>
        </w:tc>
      </w:tr>
      <w:tr w:rsidR="009E3B64" w14:paraId="62127120"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12FFD604" w14:textId="77777777" w:rsidR="009E3B64" w:rsidRDefault="009E3B64" w:rsidP="00651C1E">
            <w:pPr>
              <w:jc w:val="right"/>
            </w:pPr>
            <w:r>
              <w:rPr>
                <w:rFonts w:ascii="Arial" w:hAnsi="Arial" w:cs="Arial"/>
                <w:color w:val="000000"/>
                <w:position w:val="-1"/>
                <w:sz w:val="18"/>
                <w:szCs w:val="18"/>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C22500" w14:textId="77777777" w:rsidR="009E3B64" w:rsidRDefault="009E3B64" w:rsidP="00651C1E">
            <w:r>
              <w:rPr>
                <w:rFonts w:ascii="Arial" w:hAnsi="Arial" w:cs="Arial"/>
                <w:color w:val="000000"/>
                <w:position w:val="-1"/>
                <w:sz w:val="18"/>
                <w:szCs w:val="18"/>
              </w:rPr>
              <w:t> </w:t>
            </w:r>
          </w:p>
        </w:tc>
      </w:tr>
      <w:tr w:rsidR="009E3B64" w14:paraId="40169558"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788AC9D7" w14:textId="77777777" w:rsidR="009E3B64" w:rsidRDefault="009E3B64" w:rsidP="00651C1E">
            <w:pPr>
              <w:jc w:val="right"/>
            </w:pPr>
            <w:r>
              <w:rPr>
                <w:rFonts w:ascii="Arial" w:hAnsi="Arial" w:cs="Arial"/>
                <w:color w:val="000000"/>
                <w:position w:val="-1"/>
                <w:sz w:val="18"/>
                <w:szCs w:val="18"/>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6E288D" w14:textId="77777777" w:rsidR="009E3B64" w:rsidRDefault="009E3B64" w:rsidP="00651C1E">
            <w:r>
              <w:rPr>
                <w:rFonts w:ascii="Arial" w:hAnsi="Arial" w:cs="Arial"/>
                <w:color w:val="000000"/>
                <w:position w:val="-1"/>
                <w:sz w:val="18"/>
                <w:szCs w:val="18"/>
              </w:rPr>
              <w:t> </w:t>
            </w:r>
          </w:p>
        </w:tc>
      </w:tr>
      <w:tr w:rsidR="009E3B64" w14:paraId="06352648"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3D6C2F01" w14:textId="77777777" w:rsidR="009E3B64" w:rsidRDefault="009E3B64" w:rsidP="00651C1E">
            <w:pPr>
              <w:jc w:val="right"/>
            </w:pPr>
            <w:r>
              <w:rPr>
                <w:rFonts w:ascii="Arial" w:hAnsi="Arial" w:cs="Arial"/>
                <w:color w:val="000000"/>
                <w:position w:val="-1"/>
                <w:sz w:val="18"/>
                <w:szCs w:val="18"/>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5411A0" w14:textId="77777777" w:rsidR="009E3B64" w:rsidRDefault="009E3B64" w:rsidP="00651C1E">
            <w:r>
              <w:rPr>
                <w:rFonts w:ascii="Arial" w:hAnsi="Arial" w:cs="Arial"/>
                <w:color w:val="000000"/>
                <w:position w:val="-1"/>
                <w:sz w:val="18"/>
                <w:szCs w:val="18"/>
              </w:rPr>
              <w:t> </w:t>
            </w:r>
          </w:p>
        </w:tc>
      </w:tr>
      <w:tr w:rsidR="009E3B64" w14:paraId="1646A74C"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400A5513" w14:textId="77777777" w:rsidR="009E3B64" w:rsidRDefault="009E3B64" w:rsidP="00651C1E">
            <w:pPr>
              <w:jc w:val="right"/>
            </w:pPr>
            <w:r>
              <w:rPr>
                <w:rFonts w:ascii="Arial" w:hAnsi="Arial" w:cs="Arial"/>
                <w:color w:val="000000"/>
                <w:position w:val="-1"/>
                <w:sz w:val="18"/>
                <w:szCs w:val="18"/>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6E873A" w14:textId="77777777" w:rsidR="009E3B64" w:rsidRDefault="009E3B64" w:rsidP="00651C1E">
            <w:r>
              <w:rPr>
                <w:rFonts w:ascii="Arial" w:hAnsi="Arial" w:cs="Arial"/>
                <w:color w:val="000000"/>
                <w:position w:val="-1"/>
                <w:sz w:val="18"/>
                <w:szCs w:val="18"/>
              </w:rPr>
              <w:t> </w:t>
            </w:r>
          </w:p>
        </w:tc>
      </w:tr>
      <w:tr w:rsidR="009E3B64" w14:paraId="62DFE031"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2F8CBF50" w14:textId="77777777" w:rsidR="009E3B64" w:rsidRDefault="009E3B64" w:rsidP="00651C1E">
            <w:pPr>
              <w:jc w:val="right"/>
            </w:pPr>
            <w:r>
              <w:rPr>
                <w:rFonts w:ascii="Arial" w:hAnsi="Arial" w:cs="Arial"/>
                <w:color w:val="000000"/>
                <w:position w:val="-1"/>
                <w:sz w:val="18"/>
                <w:szCs w:val="18"/>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943C73" w14:textId="77777777" w:rsidR="009E3B64" w:rsidRDefault="009E3B64" w:rsidP="00651C1E">
            <w:r>
              <w:rPr>
                <w:rFonts w:ascii="Arial" w:hAnsi="Arial" w:cs="Arial"/>
                <w:color w:val="000000"/>
                <w:position w:val="-1"/>
                <w:sz w:val="18"/>
                <w:szCs w:val="18"/>
              </w:rPr>
              <w:t> </w:t>
            </w:r>
          </w:p>
        </w:tc>
      </w:tr>
      <w:tr w:rsidR="009E3B64" w14:paraId="4B601FD5"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41A89E87" w14:textId="77777777" w:rsidR="009E3B64" w:rsidRDefault="009E3B64" w:rsidP="00651C1E">
            <w:pPr>
              <w:jc w:val="right"/>
            </w:pPr>
            <w:r>
              <w:rPr>
                <w:rFonts w:ascii="Arial" w:hAnsi="Arial" w:cs="Arial"/>
                <w:color w:val="000000"/>
                <w:position w:val="-1"/>
                <w:sz w:val="18"/>
                <w:szCs w:val="18"/>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D67C01" w14:textId="77777777" w:rsidR="009E3B64" w:rsidRDefault="009E3B64" w:rsidP="00651C1E">
            <w:r>
              <w:rPr>
                <w:rFonts w:ascii="Arial" w:hAnsi="Arial" w:cs="Arial"/>
                <w:color w:val="000000"/>
                <w:position w:val="-1"/>
                <w:sz w:val="18"/>
                <w:szCs w:val="18"/>
              </w:rPr>
              <w:t> </w:t>
            </w:r>
          </w:p>
        </w:tc>
      </w:tr>
      <w:tr w:rsidR="009E3B64" w14:paraId="25D297A2"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41B216C1" w14:textId="77777777" w:rsidR="009E3B64" w:rsidRDefault="009E3B64" w:rsidP="00651C1E">
            <w:pPr>
              <w:jc w:val="right"/>
            </w:pPr>
            <w:r>
              <w:rPr>
                <w:rFonts w:ascii="Arial" w:hAnsi="Arial" w:cs="Arial"/>
                <w:color w:val="000000"/>
                <w:position w:val="-1"/>
                <w:sz w:val="18"/>
                <w:szCs w:val="18"/>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1FC4ED" w14:textId="77777777" w:rsidR="009E3B64" w:rsidRDefault="009E3B64" w:rsidP="00651C1E">
            <w:r>
              <w:rPr>
                <w:rFonts w:ascii="Arial" w:hAnsi="Arial" w:cs="Arial"/>
                <w:color w:val="000000"/>
                <w:position w:val="-1"/>
                <w:sz w:val="18"/>
                <w:szCs w:val="18"/>
              </w:rPr>
              <w:t> </w:t>
            </w:r>
          </w:p>
        </w:tc>
      </w:tr>
    </w:tbl>
    <w:p w14:paraId="6C04905D" w14:textId="77777777" w:rsidR="009E3B64" w:rsidRDefault="009E3B64" w:rsidP="00A922AB">
      <w:pPr>
        <w:spacing w:before="225" w:after="225"/>
        <w:jc w:val="both"/>
        <w:rPr>
          <w:rFonts w:ascii="Arial" w:hAnsi="Arial" w:cs="Arial"/>
          <w:color w:val="000000"/>
          <w:sz w:val="18"/>
          <w:szCs w:val="18"/>
        </w:rPr>
      </w:pPr>
    </w:p>
    <w:p w14:paraId="276C1148" w14:textId="4DCDD22B" w:rsidR="00A922AB" w:rsidRDefault="00A922AB" w:rsidP="00A922AB">
      <w:pPr>
        <w:spacing w:before="225" w:after="225"/>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A922AB" w14:paraId="3AC24C2E" w14:textId="77777777" w:rsidTr="00312BA3">
        <w:tc>
          <w:tcPr>
            <w:tcW w:w="2500" w:type="pct"/>
            <w:tcMar>
              <w:top w:w="75" w:type="dxa"/>
              <w:left w:w="108" w:type="dxa"/>
              <w:bottom w:w="75" w:type="dxa"/>
              <w:right w:w="108" w:type="dxa"/>
            </w:tcMar>
            <w:vAlign w:val="center"/>
            <w:hideMark/>
          </w:tcPr>
          <w:p w14:paraId="77DFCB73" w14:textId="77777777" w:rsidR="00A922AB" w:rsidRDefault="00A922AB" w:rsidP="00312BA3">
            <w:pPr>
              <w:rPr>
                <w:sz w:val="22"/>
              </w:rPr>
            </w:pPr>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5F8CE1E1" w14:textId="77777777" w:rsidR="00A922AB" w:rsidRDefault="00A922AB" w:rsidP="00312BA3">
            <w:pPr>
              <w:rPr>
                <w:sz w:val="22"/>
              </w:rPr>
            </w:pPr>
            <w:r>
              <w:rPr>
                <w:rFonts w:ascii="Arial" w:hAnsi="Arial" w:cs="Arial"/>
                <w:color w:val="000000"/>
                <w:position w:val="-2"/>
                <w:sz w:val="18"/>
                <w:szCs w:val="18"/>
              </w:rPr>
              <w:t>Ime in priimek: _____________________</w:t>
            </w:r>
          </w:p>
        </w:tc>
      </w:tr>
      <w:tr w:rsidR="00A922AB" w14:paraId="13CE5E01" w14:textId="77777777" w:rsidTr="00312BA3">
        <w:tc>
          <w:tcPr>
            <w:tcW w:w="2500" w:type="pct"/>
            <w:tcMar>
              <w:top w:w="75" w:type="dxa"/>
              <w:left w:w="108" w:type="dxa"/>
              <w:bottom w:w="75" w:type="dxa"/>
              <w:right w:w="108" w:type="dxa"/>
            </w:tcMar>
            <w:vAlign w:val="center"/>
            <w:hideMark/>
          </w:tcPr>
          <w:p w14:paraId="4AF15993" w14:textId="77777777" w:rsidR="00A922AB" w:rsidRDefault="00A922AB" w:rsidP="00312BA3">
            <w:pPr>
              <w:rPr>
                <w:sz w:val="22"/>
              </w:rPr>
            </w:pPr>
            <w:r>
              <w:rPr>
                <w:rFonts w:ascii="Arial" w:hAnsi="Arial" w:cs="Arial"/>
                <w:color w:val="000000"/>
                <w:position w:val="-2"/>
                <w:sz w:val="18"/>
                <w:szCs w:val="18"/>
              </w:rPr>
              <w:t> </w:t>
            </w:r>
          </w:p>
        </w:tc>
        <w:tc>
          <w:tcPr>
            <w:tcW w:w="0" w:type="auto"/>
            <w:tcMar>
              <w:top w:w="75" w:type="dxa"/>
              <w:left w:w="108" w:type="dxa"/>
              <w:bottom w:w="75" w:type="dxa"/>
              <w:right w:w="108" w:type="dxa"/>
            </w:tcMar>
            <w:vAlign w:val="center"/>
            <w:hideMark/>
          </w:tcPr>
          <w:p w14:paraId="28064694" w14:textId="77777777" w:rsidR="00A922AB" w:rsidRDefault="00A922AB" w:rsidP="00312BA3">
            <w:pPr>
              <w:jc w:val="center"/>
              <w:rPr>
                <w:sz w:val="22"/>
              </w:rPr>
            </w:pPr>
            <w:r>
              <w:rPr>
                <w:rFonts w:ascii="Arial" w:hAnsi="Arial" w:cs="Arial"/>
                <w:color w:val="A9A9A9"/>
                <w:position w:val="-2"/>
                <w:sz w:val="18"/>
                <w:szCs w:val="18"/>
              </w:rPr>
              <w:t>(podpis)</w:t>
            </w:r>
          </w:p>
        </w:tc>
      </w:tr>
    </w:tbl>
    <w:p w14:paraId="6EF915B7" w14:textId="77777777" w:rsidR="00A922AB" w:rsidRDefault="00A922AB" w:rsidP="00A922AB">
      <w:pPr>
        <w:tabs>
          <w:tab w:val="num" w:pos="426"/>
        </w:tabs>
        <w:jc w:val="both"/>
        <w:rPr>
          <w:rFonts w:ascii="Arial" w:hAnsi="Arial" w:cs="Arial"/>
          <w:color w:val="000000"/>
          <w:sz w:val="18"/>
          <w:szCs w:val="18"/>
        </w:rPr>
      </w:pPr>
      <w:r>
        <w:rPr>
          <w:rFonts w:ascii="Arial" w:hAnsi="Arial" w:cs="Arial"/>
          <w:color w:val="000000"/>
          <w:sz w:val="18"/>
          <w:szCs w:val="18"/>
        </w:rPr>
        <w:t> </w:t>
      </w:r>
    </w:p>
    <w:p w14:paraId="64C30703" w14:textId="0E6559D0" w:rsidR="00A922AB" w:rsidRDefault="00A922AB" w:rsidP="00A922AB">
      <w:pPr>
        <w:tabs>
          <w:tab w:val="num"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A922AB">
        <w:rPr>
          <w:rFonts w:ascii="Arial" w:hAnsi="Arial" w:cs="Arial"/>
          <w:i/>
          <w:sz w:val="20"/>
          <w:szCs w:val="20"/>
        </w:rPr>
        <w:t>Zbiranje odpadkov ter dobava embalaže za odpadke</w:t>
      </w:r>
      <w:r>
        <w:rPr>
          <w:rFonts w:ascii="Arial" w:hAnsi="Arial" w:cs="Arial"/>
          <w:i/>
          <w:sz w:val="20"/>
          <w:szCs w:val="20"/>
        </w:rPr>
        <w:t>«, objavljen na Portalu javnih naročil, dne____________, št. javnega naročila JN______/20</w:t>
      </w:r>
      <w:r w:rsidR="00EB41BC">
        <w:rPr>
          <w:rFonts w:ascii="Arial" w:hAnsi="Arial" w:cs="Arial"/>
          <w:i/>
          <w:sz w:val="20"/>
          <w:szCs w:val="20"/>
        </w:rPr>
        <w:t>2</w:t>
      </w:r>
      <w:r w:rsidR="005A317F">
        <w:rPr>
          <w:rFonts w:ascii="Arial" w:hAnsi="Arial" w:cs="Arial"/>
          <w:i/>
          <w:sz w:val="20"/>
          <w:szCs w:val="20"/>
        </w:rPr>
        <w:t>2</w:t>
      </w:r>
      <w:r>
        <w:rPr>
          <w:rFonts w:ascii="Arial" w:hAnsi="Arial" w:cs="Arial"/>
          <w:i/>
          <w:sz w:val="20"/>
          <w:szCs w:val="20"/>
        </w:rPr>
        <w:t>.</w:t>
      </w:r>
    </w:p>
    <w:p w14:paraId="28F0EFE8" w14:textId="77777777" w:rsidR="00A922AB" w:rsidRDefault="00A922AB" w:rsidP="00A922AB">
      <w:pPr>
        <w:tabs>
          <w:tab w:val="num" w:pos="426"/>
        </w:tabs>
        <w:jc w:val="both"/>
        <w:rPr>
          <w:rFonts w:ascii="Arial" w:hAnsi="Arial" w:cs="Arial"/>
          <w:i/>
          <w:sz w:val="20"/>
          <w:szCs w:val="20"/>
        </w:rPr>
      </w:pPr>
    </w:p>
    <w:p w14:paraId="3E306DC0" w14:textId="77777777" w:rsidR="00A922AB" w:rsidRDefault="00A922AB" w:rsidP="00A922AB">
      <w:pPr>
        <w:autoSpaceDE w:val="0"/>
        <w:autoSpaceDN w:val="0"/>
        <w:adjustRightInd w:val="0"/>
        <w:jc w:val="both"/>
        <w:rPr>
          <w:rFonts w:ascii="Arial" w:hAnsi="Arial" w:cs="Arial"/>
          <w:b/>
          <w:i/>
          <w:sz w:val="16"/>
          <w:szCs w:val="16"/>
        </w:rPr>
      </w:pPr>
    </w:p>
    <w:p w14:paraId="01A29016" w14:textId="0FCF546D" w:rsidR="00A922AB" w:rsidRDefault="00A922AB" w:rsidP="00A922AB">
      <w:pPr>
        <w:spacing w:before="225" w:after="225"/>
        <w:jc w:val="both"/>
        <w:rPr>
          <w:rFonts w:ascii="Arial" w:hAnsi="Arial" w:cs="Arial"/>
          <w:b/>
          <w:bCs/>
          <w:i/>
          <w:iCs/>
          <w:color w:val="000000"/>
          <w:sz w:val="18"/>
          <w:szCs w:val="18"/>
          <w:u w:val="single"/>
        </w:r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1FE68C40" w14:textId="6A9F44FF" w:rsidR="009E3B64" w:rsidRDefault="009E3B64" w:rsidP="00A922AB">
      <w:pPr>
        <w:spacing w:before="225" w:after="225"/>
        <w:jc w:val="both"/>
        <w:rPr>
          <w:rFonts w:ascii="Arial" w:hAnsi="Arial" w:cs="Arial"/>
          <w:b/>
          <w:bCs/>
          <w:i/>
          <w:iCs/>
          <w:color w:val="000000"/>
          <w:sz w:val="18"/>
          <w:szCs w:val="18"/>
          <w:u w:val="single"/>
        </w:rPr>
      </w:pPr>
    </w:p>
    <w:p w14:paraId="7B26CAFE" w14:textId="1A4662BE" w:rsidR="009E3B64" w:rsidRDefault="009E3B64" w:rsidP="00A922AB">
      <w:pPr>
        <w:spacing w:before="225" w:after="225"/>
        <w:jc w:val="both"/>
        <w:rPr>
          <w:rFonts w:ascii="Arial" w:hAnsi="Arial" w:cs="Arial"/>
          <w:b/>
          <w:bCs/>
          <w:i/>
          <w:iCs/>
          <w:color w:val="000000"/>
          <w:sz w:val="18"/>
          <w:szCs w:val="18"/>
          <w:u w:val="single"/>
        </w:rPr>
      </w:pPr>
    </w:p>
    <w:p w14:paraId="1946DF3A" w14:textId="4EEE837E" w:rsidR="009E3B64" w:rsidRDefault="009E3B64" w:rsidP="00A922AB">
      <w:pPr>
        <w:spacing w:before="225" w:after="225"/>
        <w:jc w:val="both"/>
        <w:rPr>
          <w:rFonts w:ascii="Arial" w:hAnsi="Arial" w:cs="Arial"/>
          <w:b/>
          <w:bCs/>
          <w:i/>
          <w:iCs/>
          <w:color w:val="000000"/>
          <w:sz w:val="18"/>
          <w:szCs w:val="18"/>
          <w:u w:val="single"/>
        </w:rPr>
      </w:pPr>
    </w:p>
    <w:p w14:paraId="584F7CF7" w14:textId="7C79F8B4" w:rsidR="009E3B64" w:rsidRDefault="009E3B64" w:rsidP="00A922AB">
      <w:pPr>
        <w:spacing w:before="225" w:after="225"/>
        <w:jc w:val="both"/>
        <w:rPr>
          <w:rFonts w:ascii="Arial" w:hAnsi="Arial" w:cs="Arial"/>
          <w:b/>
          <w:bCs/>
          <w:i/>
          <w:iCs/>
          <w:color w:val="000000"/>
          <w:sz w:val="18"/>
          <w:szCs w:val="18"/>
          <w:u w:val="single"/>
        </w:rPr>
      </w:pPr>
    </w:p>
    <w:p w14:paraId="6E46FD96" w14:textId="77777777" w:rsidR="009E3B64" w:rsidRPr="00A922AB" w:rsidRDefault="009E3B64" w:rsidP="00A922AB">
      <w:pPr>
        <w:spacing w:before="225" w:after="225"/>
        <w:jc w:val="both"/>
      </w:pPr>
    </w:p>
    <w:p w14:paraId="0B5FAFEB"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9</w:t>
      </w:r>
    </w:p>
    <w:p w14:paraId="70EC88C9" w14:textId="77777777" w:rsidR="00A922AB" w:rsidRPr="00F46A51" w:rsidRDefault="00A922AB" w:rsidP="00DB7C0D">
      <w:pPr>
        <w:tabs>
          <w:tab w:val="left" w:pos="993"/>
          <w:tab w:val="left" w:pos="1560"/>
        </w:tabs>
        <w:spacing w:line="276" w:lineRule="auto"/>
        <w:jc w:val="both"/>
        <w:rPr>
          <w:rFonts w:ascii="Arial" w:hAnsi="Arial" w:cs="Arial"/>
          <w:sz w:val="22"/>
        </w:rPr>
      </w:pPr>
    </w:p>
    <w:p w14:paraId="3D486C9F" w14:textId="77777777" w:rsidR="00DB7C0D" w:rsidRPr="00F46A51" w:rsidRDefault="00DB7C0D" w:rsidP="00DB7C0D">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E7BF54B" w14:textId="77777777" w:rsidR="00DB7C0D" w:rsidRPr="00F46A51" w:rsidRDefault="00DB7C0D" w:rsidP="00DB7C0D">
      <w:pPr>
        <w:rPr>
          <w:rFonts w:ascii="Arial" w:hAnsi="Arial" w:cs="Arial"/>
          <w:sz w:val="22"/>
        </w:rPr>
      </w:pPr>
    </w:p>
    <w:p w14:paraId="147DF672" w14:textId="77777777" w:rsidR="00DB7C0D" w:rsidRPr="00F46A51" w:rsidRDefault="00DB7C0D" w:rsidP="00DB7C0D">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3F642FBB" w14:textId="77777777" w:rsidR="00DB7C0D" w:rsidRPr="00F46A51" w:rsidRDefault="00DB7C0D" w:rsidP="00DB7C0D">
      <w:pPr>
        <w:tabs>
          <w:tab w:val="left" w:pos="1995"/>
        </w:tabs>
        <w:rPr>
          <w:rFonts w:ascii="Arial" w:hAnsi="Arial" w:cs="Arial"/>
          <w:sz w:val="22"/>
        </w:rPr>
      </w:pPr>
    </w:p>
    <w:p w14:paraId="0187FB3E" w14:textId="77777777" w:rsidR="00DB7C0D" w:rsidRPr="00F46A51" w:rsidRDefault="00DB7C0D" w:rsidP="00DB7C0D">
      <w:pPr>
        <w:tabs>
          <w:tab w:val="left" w:pos="1995"/>
        </w:tabs>
        <w:rPr>
          <w:rFonts w:ascii="Arial" w:hAnsi="Arial" w:cs="Arial"/>
          <w:sz w:val="22"/>
        </w:rPr>
      </w:pPr>
    </w:p>
    <w:p w14:paraId="58BE38FD" w14:textId="77777777" w:rsidR="00DB7C0D" w:rsidRPr="00F46A51" w:rsidRDefault="00DB7C0D" w:rsidP="00DB7C0D">
      <w:pPr>
        <w:jc w:val="both"/>
        <w:rPr>
          <w:rFonts w:ascii="Arial" w:hAnsi="Arial" w:cs="Arial"/>
          <w:sz w:val="22"/>
        </w:rPr>
      </w:pPr>
    </w:p>
    <w:p w14:paraId="149D15FC" w14:textId="77777777" w:rsidR="00DB7C0D" w:rsidRPr="00366110" w:rsidRDefault="00DB7C0D" w:rsidP="00DB7C0D">
      <w:pPr>
        <w:autoSpaceDE w:val="0"/>
        <w:autoSpaceDN w:val="0"/>
        <w:adjustRightInd w:val="0"/>
        <w:jc w:val="center"/>
        <w:rPr>
          <w:rFonts w:ascii="Arial" w:hAnsi="Arial" w:cs="Arial"/>
          <w:b/>
          <w:bCs/>
          <w:w w:val="150"/>
          <w:sz w:val="22"/>
        </w:rPr>
      </w:pPr>
      <w:r w:rsidRPr="00366110">
        <w:rPr>
          <w:rFonts w:ascii="Arial" w:hAnsi="Arial" w:cs="Arial"/>
          <w:b/>
          <w:bCs/>
          <w:w w:val="150"/>
          <w:sz w:val="22"/>
        </w:rPr>
        <w:t xml:space="preserve">IZJAVA </w:t>
      </w:r>
    </w:p>
    <w:p w14:paraId="69611BD7" w14:textId="77777777" w:rsidR="00DB7C0D" w:rsidRPr="00366110" w:rsidRDefault="00DB7C0D" w:rsidP="00DB7C0D">
      <w:pPr>
        <w:jc w:val="center"/>
        <w:rPr>
          <w:rFonts w:ascii="Arial" w:hAnsi="Arial" w:cs="Arial"/>
          <w:sz w:val="22"/>
          <w:lang w:eastAsia="sl-SI"/>
        </w:rPr>
      </w:pPr>
      <w:r w:rsidRPr="00366110">
        <w:rPr>
          <w:rFonts w:ascii="Arial" w:hAnsi="Arial" w:cs="Arial"/>
          <w:b/>
          <w:bCs/>
          <w:sz w:val="22"/>
          <w:lang w:eastAsia="sl-SI"/>
        </w:rPr>
        <w:t>o sodelovanju s podizvajalci</w:t>
      </w:r>
    </w:p>
    <w:p w14:paraId="4D760941" w14:textId="77777777" w:rsidR="00DB7C0D" w:rsidRPr="00366110" w:rsidRDefault="00DB7C0D" w:rsidP="00DB7C0D">
      <w:pPr>
        <w:pStyle w:val="Glava"/>
        <w:jc w:val="center"/>
        <w:rPr>
          <w:rFonts w:ascii="Arial" w:hAnsi="Arial" w:cs="Arial"/>
          <w:sz w:val="22"/>
          <w:szCs w:val="22"/>
        </w:rPr>
      </w:pPr>
    </w:p>
    <w:p w14:paraId="444DF002" w14:textId="77777777" w:rsidR="00DB7C0D" w:rsidRPr="00366110" w:rsidRDefault="00DB7C0D" w:rsidP="00DB7C0D">
      <w:pPr>
        <w:jc w:val="center"/>
        <w:rPr>
          <w:rFonts w:ascii="Arial" w:hAnsi="Arial" w:cs="Arial"/>
          <w:sz w:val="22"/>
        </w:rPr>
      </w:pPr>
      <w:r w:rsidRPr="00366110">
        <w:rPr>
          <w:rFonts w:ascii="Arial" w:hAnsi="Arial" w:cs="Arial"/>
          <w:sz w:val="22"/>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DB7C0D" w:rsidRPr="00366110" w14:paraId="22194874" w14:textId="77777777" w:rsidTr="0096420D">
        <w:trPr>
          <w:trHeight w:val="460"/>
        </w:trPr>
        <w:tc>
          <w:tcPr>
            <w:tcW w:w="3085" w:type="dxa"/>
            <w:tcBorders>
              <w:top w:val="nil"/>
              <w:left w:val="nil"/>
              <w:right w:val="nil"/>
            </w:tcBorders>
            <w:shd w:val="clear" w:color="auto" w:fill="auto"/>
          </w:tcPr>
          <w:p w14:paraId="7CFD5E0E" w14:textId="77777777" w:rsidR="00DB7C0D" w:rsidRPr="00366110" w:rsidRDefault="00DB7C0D" w:rsidP="0096420D">
            <w:pPr>
              <w:spacing w:after="120"/>
              <w:jc w:val="both"/>
              <w:rPr>
                <w:rFonts w:ascii="Arial" w:eastAsia="Times New Roman" w:hAnsi="Arial" w:cs="Arial"/>
                <w:sz w:val="20"/>
                <w:szCs w:val="20"/>
              </w:rPr>
            </w:pPr>
          </w:p>
        </w:tc>
        <w:tc>
          <w:tcPr>
            <w:tcW w:w="4536" w:type="dxa"/>
            <w:tcBorders>
              <w:top w:val="nil"/>
              <w:left w:val="nil"/>
            </w:tcBorders>
            <w:shd w:val="clear" w:color="auto" w:fill="auto"/>
          </w:tcPr>
          <w:p w14:paraId="1F0E3D6B" w14:textId="77777777" w:rsidR="00DB7C0D" w:rsidRPr="00366110" w:rsidRDefault="00DB7C0D" w:rsidP="0096420D">
            <w:pPr>
              <w:spacing w:after="120"/>
              <w:jc w:val="both"/>
              <w:rPr>
                <w:rFonts w:ascii="Arial" w:eastAsia="Times New Roman" w:hAnsi="Arial" w:cs="Arial"/>
                <w:sz w:val="20"/>
                <w:szCs w:val="20"/>
              </w:rPr>
            </w:pPr>
            <w:r w:rsidRPr="00366110">
              <w:rPr>
                <w:rFonts w:ascii="Arial" w:eastAsia="Times New Roman" w:hAnsi="Arial" w:cs="Arial"/>
                <w:sz w:val="20"/>
                <w:szCs w:val="20"/>
              </w:rPr>
              <w:t>z naslednjimi podizvajalci:</w:t>
            </w:r>
          </w:p>
        </w:tc>
        <w:tc>
          <w:tcPr>
            <w:tcW w:w="1985" w:type="dxa"/>
            <w:shd w:val="clear" w:color="auto" w:fill="auto"/>
          </w:tcPr>
          <w:p w14:paraId="0056EEF1" w14:textId="77777777" w:rsidR="00DB7C0D" w:rsidRPr="00366110" w:rsidRDefault="00DB7C0D" w:rsidP="006A40D5">
            <w:pPr>
              <w:spacing w:after="120"/>
              <w:rPr>
                <w:rFonts w:ascii="Arial" w:eastAsia="Times New Roman" w:hAnsi="Arial" w:cs="Arial"/>
                <w:sz w:val="20"/>
                <w:szCs w:val="20"/>
              </w:rPr>
            </w:pPr>
            <w:r w:rsidRPr="00366110">
              <w:rPr>
                <w:rFonts w:ascii="Arial" w:eastAsia="Times New Roman" w:hAnsi="Arial" w:cs="Arial"/>
                <w:sz w:val="20"/>
                <w:szCs w:val="20"/>
              </w:rPr>
              <w:t>Zahteva za neposredno plačilo od podizvajalca DA/NE</w:t>
            </w:r>
          </w:p>
        </w:tc>
      </w:tr>
      <w:tr w:rsidR="00DB7C0D" w:rsidRPr="00366110" w14:paraId="61AA836E" w14:textId="77777777" w:rsidTr="0096420D">
        <w:trPr>
          <w:trHeight w:val="460"/>
        </w:trPr>
        <w:tc>
          <w:tcPr>
            <w:tcW w:w="3085" w:type="dxa"/>
            <w:shd w:val="clear" w:color="auto" w:fill="auto"/>
          </w:tcPr>
          <w:p w14:paraId="3EFD46C2"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1</w:t>
            </w:r>
          </w:p>
        </w:tc>
        <w:tc>
          <w:tcPr>
            <w:tcW w:w="4536" w:type="dxa"/>
            <w:shd w:val="clear" w:color="auto" w:fill="auto"/>
          </w:tcPr>
          <w:p w14:paraId="159066AF"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5FBFF1C2"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5CC283A4" w14:textId="77777777" w:rsidTr="0096420D">
        <w:trPr>
          <w:trHeight w:val="460"/>
        </w:trPr>
        <w:tc>
          <w:tcPr>
            <w:tcW w:w="3085" w:type="dxa"/>
            <w:shd w:val="clear" w:color="auto" w:fill="auto"/>
          </w:tcPr>
          <w:p w14:paraId="6580F8A3"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2</w:t>
            </w:r>
          </w:p>
        </w:tc>
        <w:tc>
          <w:tcPr>
            <w:tcW w:w="4536" w:type="dxa"/>
            <w:shd w:val="clear" w:color="auto" w:fill="auto"/>
          </w:tcPr>
          <w:p w14:paraId="1FCF71B7"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744A2D8E"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C5C377B" w14:textId="77777777" w:rsidTr="0096420D">
        <w:trPr>
          <w:trHeight w:val="460"/>
        </w:trPr>
        <w:tc>
          <w:tcPr>
            <w:tcW w:w="3085" w:type="dxa"/>
            <w:shd w:val="clear" w:color="auto" w:fill="auto"/>
          </w:tcPr>
          <w:p w14:paraId="2D410984"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3</w:t>
            </w:r>
          </w:p>
        </w:tc>
        <w:tc>
          <w:tcPr>
            <w:tcW w:w="4536" w:type="dxa"/>
            <w:shd w:val="clear" w:color="auto" w:fill="auto"/>
          </w:tcPr>
          <w:p w14:paraId="3316C5C0"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0BAD247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694C7DF4" w14:textId="77777777" w:rsidTr="0096420D">
        <w:trPr>
          <w:trHeight w:val="460"/>
        </w:trPr>
        <w:tc>
          <w:tcPr>
            <w:tcW w:w="3085" w:type="dxa"/>
            <w:shd w:val="clear" w:color="auto" w:fill="auto"/>
          </w:tcPr>
          <w:p w14:paraId="48C92C25"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4</w:t>
            </w:r>
          </w:p>
        </w:tc>
        <w:tc>
          <w:tcPr>
            <w:tcW w:w="4536" w:type="dxa"/>
            <w:shd w:val="clear" w:color="auto" w:fill="auto"/>
          </w:tcPr>
          <w:p w14:paraId="68AF65B3"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2BDD7133"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2C2E5164" w14:textId="77777777" w:rsidTr="0096420D">
        <w:trPr>
          <w:trHeight w:val="460"/>
        </w:trPr>
        <w:tc>
          <w:tcPr>
            <w:tcW w:w="3085" w:type="dxa"/>
            <w:shd w:val="clear" w:color="auto" w:fill="auto"/>
          </w:tcPr>
          <w:p w14:paraId="3688DDF8"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5</w:t>
            </w:r>
          </w:p>
        </w:tc>
        <w:tc>
          <w:tcPr>
            <w:tcW w:w="4536" w:type="dxa"/>
            <w:shd w:val="clear" w:color="auto" w:fill="auto"/>
          </w:tcPr>
          <w:p w14:paraId="3BB85540"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29AB502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97F0CBC" w14:textId="77777777" w:rsidTr="0096420D">
        <w:trPr>
          <w:trHeight w:val="460"/>
        </w:trPr>
        <w:tc>
          <w:tcPr>
            <w:tcW w:w="3085" w:type="dxa"/>
            <w:shd w:val="clear" w:color="auto" w:fill="auto"/>
          </w:tcPr>
          <w:p w14:paraId="07F53AC7"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w:t>
            </w:r>
          </w:p>
        </w:tc>
        <w:tc>
          <w:tcPr>
            <w:tcW w:w="4536" w:type="dxa"/>
            <w:shd w:val="clear" w:color="auto" w:fill="auto"/>
          </w:tcPr>
          <w:p w14:paraId="65DCA8C7"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5D43B4E1" w14:textId="77777777" w:rsidR="00DB7C0D" w:rsidRPr="00366110" w:rsidRDefault="00DB7C0D" w:rsidP="0096420D">
            <w:pPr>
              <w:spacing w:after="120"/>
              <w:jc w:val="both"/>
              <w:rPr>
                <w:rFonts w:ascii="Arial" w:eastAsia="Times New Roman" w:hAnsi="Arial" w:cs="Arial"/>
                <w:sz w:val="20"/>
                <w:szCs w:val="20"/>
              </w:rPr>
            </w:pPr>
          </w:p>
        </w:tc>
      </w:tr>
    </w:tbl>
    <w:p w14:paraId="6A183879" w14:textId="77777777" w:rsidR="00DB7C0D" w:rsidRPr="00366110" w:rsidRDefault="00DB7C0D" w:rsidP="00DB7C0D">
      <w:pPr>
        <w:numPr>
          <w:ilvl w:val="12"/>
          <w:numId w:val="0"/>
        </w:numPr>
        <w:rPr>
          <w:rFonts w:ascii="Arial" w:hAnsi="Arial" w:cs="Arial"/>
          <w:b/>
          <w:bCs/>
          <w:sz w:val="22"/>
          <w:highlight w:val="green"/>
        </w:rPr>
      </w:pPr>
    </w:p>
    <w:p w14:paraId="3E3B724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in dajem</w:t>
      </w:r>
    </w:p>
    <w:p w14:paraId="099C7626" w14:textId="77777777" w:rsidR="00366110" w:rsidRPr="00366110" w:rsidRDefault="00366110" w:rsidP="00DB7C0D">
      <w:pPr>
        <w:numPr>
          <w:ilvl w:val="12"/>
          <w:numId w:val="0"/>
        </w:numPr>
        <w:jc w:val="center"/>
        <w:rPr>
          <w:rFonts w:ascii="Arial" w:hAnsi="Arial" w:cs="Arial"/>
          <w:b/>
          <w:bCs/>
          <w:sz w:val="22"/>
        </w:rPr>
      </w:pPr>
    </w:p>
    <w:p w14:paraId="526D4D8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POOBLASTILO ZA NEPOSREDNO PLAČEVANJE PODIZVAJALCEM</w:t>
      </w:r>
    </w:p>
    <w:p w14:paraId="4644C11C" w14:textId="77777777" w:rsidR="00366110" w:rsidRPr="00366110" w:rsidRDefault="00366110" w:rsidP="00DB7C0D">
      <w:pPr>
        <w:numPr>
          <w:ilvl w:val="12"/>
          <w:numId w:val="0"/>
        </w:numPr>
        <w:jc w:val="center"/>
        <w:rPr>
          <w:rFonts w:ascii="Arial" w:hAnsi="Arial" w:cs="Arial"/>
          <w:b/>
          <w:bCs/>
          <w:sz w:val="22"/>
        </w:rPr>
      </w:pPr>
    </w:p>
    <w:p w14:paraId="56B1336D" w14:textId="77777777" w:rsidR="00DB7C0D"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Pooblaščam naročnika, Splošno bolnišnico Izola, Polje 40, 6310 Izola, da na podlagi potrjenega računa neposredno plačuje podizvajalcem, ki smo jih kot ponudnik navedli in označili, da so podali zahtevo za neposredno plačilo.</w:t>
      </w:r>
    </w:p>
    <w:p w14:paraId="670EB7C9" w14:textId="77777777" w:rsidR="00366110" w:rsidRPr="00366110" w:rsidRDefault="00366110" w:rsidP="00DB7C0D">
      <w:pPr>
        <w:pStyle w:val="Glava"/>
        <w:tabs>
          <w:tab w:val="clear" w:pos="4536"/>
          <w:tab w:val="clear" w:pos="9072"/>
        </w:tabs>
        <w:jc w:val="both"/>
        <w:rPr>
          <w:rFonts w:ascii="Arial" w:hAnsi="Arial" w:cs="Arial"/>
          <w:sz w:val="22"/>
          <w:szCs w:val="22"/>
        </w:rPr>
      </w:pPr>
    </w:p>
    <w:p w14:paraId="3AAD7608" w14:textId="77777777" w:rsidR="00DB7C0D" w:rsidRPr="00366110"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Za podizvajalce v nadaljevanju ponudbe prilagamo podatke.</w:t>
      </w:r>
    </w:p>
    <w:p w14:paraId="2B95ECD8" w14:textId="77777777" w:rsidR="00DB7C0D" w:rsidRPr="00B2006D" w:rsidRDefault="00DB7C0D" w:rsidP="00DB7C0D">
      <w:pPr>
        <w:pStyle w:val="Glava"/>
        <w:tabs>
          <w:tab w:val="clear" w:pos="4536"/>
          <w:tab w:val="clear" w:pos="9072"/>
        </w:tabs>
        <w:jc w:val="both"/>
        <w:rPr>
          <w:rFonts w:ascii="Arial" w:hAnsi="Arial" w:cs="Arial"/>
          <w:sz w:val="22"/>
          <w:szCs w:val="22"/>
        </w:rPr>
      </w:pPr>
    </w:p>
    <w:p w14:paraId="31ABEF70" w14:textId="77777777" w:rsidR="00DB7C0D" w:rsidRPr="00B2006D" w:rsidRDefault="00DB7C0D" w:rsidP="00DB7C0D">
      <w:pPr>
        <w:rPr>
          <w:rFonts w:ascii="Arial" w:hAnsi="Arial" w:cs="Arial"/>
          <w:sz w:val="22"/>
        </w:rPr>
      </w:pPr>
    </w:p>
    <w:p w14:paraId="2C0D74C7" w14:textId="079EEFEF"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1B45CF03" w14:textId="77777777" w:rsidR="00B2006D" w:rsidRPr="00021098" w:rsidRDefault="00B2006D" w:rsidP="00B2006D">
      <w:pPr>
        <w:rPr>
          <w:rFonts w:ascii="Tahoma" w:hAnsi="Tahoma" w:cs="Tahoma"/>
          <w:b/>
          <w:sz w:val="20"/>
          <w:szCs w:val="20"/>
        </w:rPr>
      </w:pPr>
    </w:p>
    <w:p w14:paraId="60235BF6" w14:textId="77777777" w:rsidR="00B2006D" w:rsidRPr="00021098" w:rsidRDefault="00B2006D" w:rsidP="00B2006D">
      <w:pPr>
        <w:rPr>
          <w:rFonts w:ascii="Tahoma" w:hAnsi="Tahoma" w:cs="Tahoma"/>
          <w:sz w:val="20"/>
          <w:szCs w:val="20"/>
        </w:rPr>
      </w:pPr>
    </w:p>
    <w:p w14:paraId="478BDD36" w14:textId="77777777" w:rsidR="00B2006D" w:rsidRPr="00021098" w:rsidRDefault="00B2006D" w:rsidP="00B2006D">
      <w:pPr>
        <w:rPr>
          <w:rFonts w:ascii="Tahoma" w:hAnsi="Tahoma" w:cs="Tahoma"/>
          <w:sz w:val="20"/>
          <w:szCs w:val="20"/>
        </w:rPr>
      </w:pPr>
    </w:p>
    <w:p w14:paraId="5BB22939" w14:textId="77777777" w:rsidR="00B2006D" w:rsidRPr="00021098" w:rsidRDefault="00B2006D" w:rsidP="00B2006D">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5CE449EB" w14:textId="77777777" w:rsidR="00B2006D" w:rsidRPr="00021098" w:rsidRDefault="00B2006D" w:rsidP="00B2006D">
      <w:pPr>
        <w:widowControl w:val="0"/>
        <w:tabs>
          <w:tab w:val="left" w:pos="4253"/>
        </w:tabs>
        <w:autoSpaceDE w:val="0"/>
        <w:autoSpaceDN w:val="0"/>
        <w:adjustRightInd w:val="0"/>
        <w:spacing w:before="48"/>
        <w:ind w:left="4253"/>
        <w:rPr>
          <w:rFonts w:ascii="Tahoma" w:hAnsi="Tahoma" w:cs="Tahoma"/>
        </w:rPr>
      </w:pPr>
    </w:p>
    <w:p w14:paraId="3CF4B0E3" w14:textId="77777777" w:rsidR="00B2006D" w:rsidRPr="00021098" w:rsidRDefault="00B2006D" w:rsidP="00B2006D">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Pr="00021098">
        <w:rPr>
          <w:rFonts w:ascii="Tahoma" w:hAnsi="Tahoma" w:cs="Tahoma"/>
        </w:rPr>
        <w:tab/>
        <w:t>_______________________________</w:t>
      </w:r>
    </w:p>
    <w:p w14:paraId="1232B941" w14:textId="77777777" w:rsidR="00DB7C0D" w:rsidRDefault="00DB7C0D" w:rsidP="00DB7C0D">
      <w:pPr>
        <w:tabs>
          <w:tab w:val="left" w:pos="4860"/>
        </w:tabs>
        <w:rPr>
          <w:rFonts w:ascii="Arial" w:hAnsi="Arial" w:cs="Arial"/>
          <w:sz w:val="22"/>
        </w:rPr>
      </w:pPr>
    </w:p>
    <w:p w14:paraId="3EF99C59" w14:textId="77777777" w:rsidR="00B2006D" w:rsidRPr="00B2006D" w:rsidRDefault="00B2006D" w:rsidP="00DB7C0D">
      <w:pPr>
        <w:tabs>
          <w:tab w:val="left" w:pos="4860"/>
        </w:tabs>
        <w:rPr>
          <w:rFonts w:ascii="Arial" w:hAnsi="Arial" w:cs="Arial"/>
          <w:sz w:val="22"/>
        </w:rPr>
      </w:pPr>
    </w:p>
    <w:p w14:paraId="6703B7B0" w14:textId="7896247B" w:rsidR="00366110" w:rsidRDefault="00DB7C0D" w:rsidP="00DB7C0D">
      <w:pPr>
        <w:ind w:right="6662"/>
        <w:rPr>
          <w:rFonts w:ascii="Arial" w:hAnsi="Arial" w:cs="Arial"/>
          <w:sz w:val="16"/>
          <w:szCs w:val="16"/>
        </w:rPr>
      </w:pP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p>
    <w:p w14:paraId="14AACAA9" w14:textId="77777777" w:rsidR="00DB7C0D" w:rsidRPr="006A40D5" w:rsidRDefault="00B2006D" w:rsidP="00DB7C0D">
      <w:pPr>
        <w:ind w:right="6662"/>
        <w:rPr>
          <w:rFonts w:ascii="Arial" w:hAnsi="Arial" w:cs="Arial"/>
          <w:b/>
          <w:i/>
          <w:sz w:val="16"/>
          <w:szCs w:val="16"/>
        </w:rPr>
      </w:pPr>
      <w:r w:rsidRPr="006A40D5">
        <w:rPr>
          <w:rFonts w:ascii="Arial" w:hAnsi="Arial" w:cs="Arial"/>
          <w:b/>
          <w:i/>
          <w:sz w:val="16"/>
          <w:szCs w:val="16"/>
        </w:rPr>
        <w:t>Navodila za izpolnitev:</w:t>
      </w:r>
    </w:p>
    <w:p w14:paraId="772D6233" w14:textId="77777777" w:rsidR="00DB7C0D" w:rsidRPr="006A40D5" w:rsidRDefault="00DB7C0D" w:rsidP="00DB7C0D">
      <w:pPr>
        <w:rPr>
          <w:rFonts w:ascii="Arial" w:hAnsi="Arial" w:cs="Arial"/>
          <w:i/>
          <w:sz w:val="16"/>
          <w:szCs w:val="16"/>
        </w:rPr>
      </w:pPr>
      <w:r w:rsidRPr="006A40D5">
        <w:rPr>
          <w:rFonts w:ascii="Arial" w:hAnsi="Arial" w:cs="Arial"/>
          <w:i/>
          <w:sz w:val="16"/>
          <w:szCs w:val="16"/>
        </w:rPr>
        <w:t xml:space="preserve">Ta del izpolni samo ponudnik, ki bo pri izvedbi javnega naročila sodeloval s podizvajalci. </w:t>
      </w:r>
    </w:p>
    <w:p w14:paraId="231D3032" w14:textId="77777777" w:rsidR="00DB7C0D" w:rsidRPr="00F46A51" w:rsidRDefault="00DB7C0D" w:rsidP="00DB7C0D">
      <w:pPr>
        <w:jc w:val="right"/>
        <w:rPr>
          <w:rFonts w:ascii="Arial" w:hAnsi="Arial" w:cs="Arial"/>
          <w:b/>
          <w:sz w:val="22"/>
          <w:bdr w:val="single" w:sz="4" w:space="0" w:color="000000" w:shadow="1"/>
        </w:rPr>
      </w:pPr>
      <w:r w:rsidRPr="00B2006D">
        <w:rPr>
          <w:rFonts w:ascii="Arial" w:hAnsi="Arial" w:cs="Arial"/>
          <w:i/>
          <w:sz w:val="22"/>
        </w:rPr>
        <w:br w:type="page"/>
      </w: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A</w:t>
      </w:r>
    </w:p>
    <w:p w14:paraId="31CEB6C5" w14:textId="77777777" w:rsidR="00DB7C0D" w:rsidRPr="004341BB" w:rsidRDefault="00DB7C0D" w:rsidP="00DB7C0D">
      <w:pPr>
        <w:rPr>
          <w:rFonts w:ascii="Tahoma" w:hAnsi="Tahoma" w:cs="Tahoma"/>
          <w:i/>
          <w:sz w:val="20"/>
          <w:szCs w:val="20"/>
        </w:rPr>
      </w:pPr>
    </w:p>
    <w:p w14:paraId="62467DC7"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45542FCE" w14:textId="77777777" w:rsidR="00DB7C0D" w:rsidRPr="00366110" w:rsidRDefault="00DB7C0D" w:rsidP="00DB7C0D">
      <w:pPr>
        <w:jc w:val="both"/>
        <w:rPr>
          <w:rFonts w:ascii="Arial" w:hAnsi="Arial" w:cs="Arial"/>
          <w:sz w:val="22"/>
        </w:rPr>
      </w:pPr>
    </w:p>
    <w:p w14:paraId="49BADCFC"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20BC7FA6" w14:textId="77777777" w:rsidR="00DB7C0D" w:rsidRPr="00F46A51" w:rsidRDefault="00DB7C0D" w:rsidP="00DB7C0D">
      <w:pPr>
        <w:rPr>
          <w:rFonts w:ascii="Arial" w:hAnsi="Arial" w:cs="Arial"/>
          <w:sz w:val="22"/>
        </w:rPr>
      </w:pPr>
    </w:p>
    <w:p w14:paraId="7A79BD72" w14:textId="77777777" w:rsidR="00DB7C0D" w:rsidRPr="00F46A51" w:rsidRDefault="00DB7C0D" w:rsidP="00DB7C0D">
      <w:pPr>
        <w:jc w:val="center"/>
        <w:rPr>
          <w:rFonts w:ascii="Arial" w:hAnsi="Arial" w:cs="Arial"/>
          <w:b/>
          <w:sz w:val="22"/>
        </w:rPr>
      </w:pPr>
      <w:r w:rsidRPr="00F46A51">
        <w:rPr>
          <w:rFonts w:ascii="Arial" w:hAnsi="Arial" w:cs="Arial"/>
          <w:b/>
          <w:sz w:val="22"/>
        </w:rPr>
        <w:t>PODATKI O PODIZVAJALCU</w:t>
      </w:r>
    </w:p>
    <w:p w14:paraId="2B65BCD2" w14:textId="77777777" w:rsidR="00DB7C0D" w:rsidRPr="00F46A51" w:rsidRDefault="00DB7C0D" w:rsidP="00DB7C0D">
      <w:pPr>
        <w:rPr>
          <w:rFonts w:ascii="Arial" w:hAnsi="Arial" w:cs="Arial"/>
          <w:sz w:val="22"/>
        </w:rPr>
      </w:pPr>
    </w:p>
    <w:tbl>
      <w:tblPr>
        <w:tblW w:w="9825" w:type="dxa"/>
        <w:tblLayout w:type="fixed"/>
        <w:tblLook w:val="04A0" w:firstRow="1" w:lastRow="0" w:firstColumn="1" w:lastColumn="0" w:noHBand="0" w:noVBand="1"/>
      </w:tblPr>
      <w:tblGrid>
        <w:gridCol w:w="4395"/>
        <w:gridCol w:w="5430"/>
      </w:tblGrid>
      <w:tr w:rsidR="00DB7C0D" w:rsidRPr="0023096A" w14:paraId="4F6E49DC" w14:textId="77777777" w:rsidTr="00F6440C">
        <w:trPr>
          <w:trHeight w:val="505"/>
        </w:trPr>
        <w:tc>
          <w:tcPr>
            <w:tcW w:w="4395" w:type="dxa"/>
            <w:vAlign w:val="bottom"/>
            <w:hideMark/>
          </w:tcPr>
          <w:p w14:paraId="7909883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POLNI NAZIV PODIZVAJALCA:</w:t>
            </w:r>
          </w:p>
        </w:tc>
        <w:tc>
          <w:tcPr>
            <w:tcW w:w="5430" w:type="dxa"/>
            <w:tcBorders>
              <w:top w:val="nil"/>
              <w:left w:val="nil"/>
              <w:bottom w:val="single" w:sz="4" w:space="0" w:color="auto"/>
              <w:right w:val="nil"/>
            </w:tcBorders>
            <w:vAlign w:val="bottom"/>
          </w:tcPr>
          <w:p w14:paraId="7DBCCF6B"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29274C0" w14:textId="77777777" w:rsidTr="00F6440C">
        <w:tc>
          <w:tcPr>
            <w:tcW w:w="4395" w:type="dxa"/>
          </w:tcPr>
          <w:p w14:paraId="55145EDA" w14:textId="77777777" w:rsidR="00DB7C0D" w:rsidRPr="0023096A" w:rsidRDefault="00DB7C0D" w:rsidP="0096420D">
            <w:pPr>
              <w:autoSpaceDE w:val="0"/>
              <w:autoSpaceDN w:val="0"/>
              <w:adjustRightInd w:val="0"/>
              <w:rPr>
                <w:rFonts w:ascii="Arial" w:hAnsi="Arial" w:cs="Arial"/>
                <w:sz w:val="22"/>
                <w:lang w:eastAsia="sl-SI"/>
              </w:rPr>
            </w:pPr>
          </w:p>
          <w:p w14:paraId="0987BA8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NASLOV PODIZVAJALCA:</w:t>
            </w:r>
          </w:p>
        </w:tc>
        <w:tc>
          <w:tcPr>
            <w:tcW w:w="5430" w:type="dxa"/>
            <w:tcBorders>
              <w:top w:val="single" w:sz="4" w:space="0" w:color="auto"/>
              <w:left w:val="nil"/>
              <w:bottom w:val="single" w:sz="4" w:space="0" w:color="auto"/>
              <w:right w:val="nil"/>
            </w:tcBorders>
          </w:tcPr>
          <w:p w14:paraId="370C4F2C" w14:textId="77777777" w:rsidR="00DB7C0D" w:rsidRPr="0023096A" w:rsidRDefault="00DB7C0D" w:rsidP="0096420D">
            <w:pPr>
              <w:autoSpaceDE w:val="0"/>
              <w:autoSpaceDN w:val="0"/>
              <w:adjustRightInd w:val="0"/>
              <w:rPr>
                <w:rFonts w:ascii="Arial" w:hAnsi="Arial" w:cs="Arial"/>
                <w:sz w:val="22"/>
                <w:lang w:eastAsia="sl-SI"/>
              </w:rPr>
            </w:pPr>
          </w:p>
          <w:p w14:paraId="6E461B4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B8C949B" w14:textId="77777777" w:rsidTr="00F6440C">
        <w:tc>
          <w:tcPr>
            <w:tcW w:w="4395" w:type="dxa"/>
          </w:tcPr>
          <w:p w14:paraId="1795B581" w14:textId="77777777" w:rsidR="00DB7C0D" w:rsidRPr="0023096A" w:rsidRDefault="00DB7C0D" w:rsidP="0096420D">
            <w:pPr>
              <w:autoSpaceDE w:val="0"/>
              <w:autoSpaceDN w:val="0"/>
              <w:adjustRightInd w:val="0"/>
              <w:rPr>
                <w:rFonts w:ascii="Arial" w:hAnsi="Arial" w:cs="Arial"/>
                <w:sz w:val="22"/>
                <w:lang w:eastAsia="sl-SI"/>
              </w:rPr>
            </w:pPr>
          </w:p>
          <w:p w14:paraId="6560E1D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KONTAKTNA OSEBA:</w:t>
            </w:r>
          </w:p>
        </w:tc>
        <w:tc>
          <w:tcPr>
            <w:tcW w:w="5430" w:type="dxa"/>
            <w:tcBorders>
              <w:top w:val="single" w:sz="4" w:space="0" w:color="auto"/>
              <w:left w:val="nil"/>
              <w:bottom w:val="single" w:sz="4" w:space="0" w:color="auto"/>
              <w:right w:val="nil"/>
            </w:tcBorders>
          </w:tcPr>
          <w:p w14:paraId="50C4D5FD" w14:textId="77777777" w:rsidR="00DB7C0D" w:rsidRPr="0023096A" w:rsidRDefault="00DB7C0D" w:rsidP="0096420D">
            <w:pPr>
              <w:autoSpaceDE w:val="0"/>
              <w:autoSpaceDN w:val="0"/>
              <w:adjustRightInd w:val="0"/>
              <w:rPr>
                <w:rFonts w:ascii="Arial" w:hAnsi="Arial" w:cs="Arial"/>
                <w:sz w:val="22"/>
                <w:lang w:eastAsia="sl-SI"/>
              </w:rPr>
            </w:pPr>
          </w:p>
          <w:p w14:paraId="2A521F6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AAB7B9D" w14:textId="77777777" w:rsidTr="00F6440C">
        <w:tc>
          <w:tcPr>
            <w:tcW w:w="4395" w:type="dxa"/>
          </w:tcPr>
          <w:p w14:paraId="4B2DC963" w14:textId="77777777" w:rsidR="00DB7C0D" w:rsidRPr="0023096A" w:rsidRDefault="00DB7C0D" w:rsidP="0096420D">
            <w:pPr>
              <w:autoSpaceDE w:val="0"/>
              <w:autoSpaceDN w:val="0"/>
              <w:adjustRightInd w:val="0"/>
              <w:rPr>
                <w:rFonts w:ascii="Arial" w:hAnsi="Arial" w:cs="Arial"/>
                <w:sz w:val="22"/>
                <w:lang w:eastAsia="sl-SI"/>
              </w:rPr>
            </w:pPr>
          </w:p>
          <w:p w14:paraId="3693B4F4"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ELEKTRONSKI NASLOV KONTAKTNE OSEBE:</w:t>
            </w:r>
          </w:p>
        </w:tc>
        <w:tc>
          <w:tcPr>
            <w:tcW w:w="5430" w:type="dxa"/>
            <w:tcBorders>
              <w:top w:val="single" w:sz="4" w:space="0" w:color="auto"/>
              <w:left w:val="nil"/>
              <w:bottom w:val="single" w:sz="4" w:space="0" w:color="auto"/>
              <w:right w:val="nil"/>
            </w:tcBorders>
          </w:tcPr>
          <w:p w14:paraId="5B91D43F" w14:textId="77777777" w:rsidR="00DB7C0D" w:rsidRPr="0023096A" w:rsidRDefault="00DB7C0D" w:rsidP="0096420D">
            <w:pPr>
              <w:autoSpaceDE w:val="0"/>
              <w:autoSpaceDN w:val="0"/>
              <w:adjustRightInd w:val="0"/>
              <w:rPr>
                <w:rFonts w:ascii="Arial" w:hAnsi="Arial" w:cs="Arial"/>
                <w:sz w:val="22"/>
                <w:lang w:eastAsia="sl-SI"/>
              </w:rPr>
            </w:pPr>
          </w:p>
          <w:p w14:paraId="04886C67" w14:textId="77777777" w:rsidR="00DB7C0D" w:rsidRPr="0023096A" w:rsidRDefault="00DB7C0D" w:rsidP="0096420D">
            <w:pPr>
              <w:autoSpaceDE w:val="0"/>
              <w:autoSpaceDN w:val="0"/>
              <w:adjustRightInd w:val="0"/>
              <w:rPr>
                <w:rFonts w:ascii="Arial" w:hAnsi="Arial" w:cs="Arial"/>
                <w:sz w:val="22"/>
                <w:lang w:eastAsia="sl-SI"/>
              </w:rPr>
            </w:pPr>
          </w:p>
          <w:p w14:paraId="00B35409"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0891C571" w14:textId="77777777" w:rsidTr="00F6440C">
        <w:tc>
          <w:tcPr>
            <w:tcW w:w="4395" w:type="dxa"/>
          </w:tcPr>
          <w:p w14:paraId="1FB22588" w14:textId="77777777" w:rsidR="00DB7C0D" w:rsidRPr="0023096A" w:rsidRDefault="00DB7C0D" w:rsidP="0096420D">
            <w:pPr>
              <w:autoSpaceDE w:val="0"/>
              <w:autoSpaceDN w:val="0"/>
              <w:adjustRightInd w:val="0"/>
              <w:rPr>
                <w:rFonts w:ascii="Arial" w:hAnsi="Arial" w:cs="Arial"/>
                <w:sz w:val="22"/>
                <w:lang w:eastAsia="sl-SI"/>
              </w:rPr>
            </w:pPr>
          </w:p>
          <w:p w14:paraId="10569C3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TELEFON:</w:t>
            </w:r>
          </w:p>
        </w:tc>
        <w:tc>
          <w:tcPr>
            <w:tcW w:w="5430" w:type="dxa"/>
            <w:tcBorders>
              <w:top w:val="single" w:sz="4" w:space="0" w:color="auto"/>
              <w:left w:val="nil"/>
              <w:bottom w:val="single" w:sz="4" w:space="0" w:color="auto"/>
              <w:right w:val="nil"/>
            </w:tcBorders>
          </w:tcPr>
          <w:p w14:paraId="65B39A3B" w14:textId="77777777" w:rsidR="00DB7C0D" w:rsidRPr="0023096A" w:rsidRDefault="00DB7C0D" w:rsidP="0096420D">
            <w:pPr>
              <w:autoSpaceDE w:val="0"/>
              <w:autoSpaceDN w:val="0"/>
              <w:adjustRightInd w:val="0"/>
              <w:rPr>
                <w:rFonts w:ascii="Arial" w:hAnsi="Arial" w:cs="Arial"/>
                <w:sz w:val="22"/>
                <w:lang w:eastAsia="sl-SI"/>
              </w:rPr>
            </w:pPr>
          </w:p>
          <w:p w14:paraId="3630C8B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B212775" w14:textId="77777777" w:rsidTr="00F6440C">
        <w:tc>
          <w:tcPr>
            <w:tcW w:w="4395" w:type="dxa"/>
          </w:tcPr>
          <w:p w14:paraId="5B503E2A" w14:textId="77777777" w:rsidR="00DB7C0D" w:rsidRPr="0023096A" w:rsidRDefault="00DB7C0D" w:rsidP="0096420D">
            <w:pPr>
              <w:autoSpaceDE w:val="0"/>
              <w:autoSpaceDN w:val="0"/>
              <w:adjustRightInd w:val="0"/>
              <w:rPr>
                <w:rFonts w:ascii="Arial" w:hAnsi="Arial" w:cs="Arial"/>
                <w:sz w:val="22"/>
                <w:lang w:eastAsia="sl-SI"/>
              </w:rPr>
            </w:pPr>
          </w:p>
          <w:p w14:paraId="306DC15A"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TELEFAX:</w:t>
            </w:r>
          </w:p>
        </w:tc>
        <w:tc>
          <w:tcPr>
            <w:tcW w:w="5430" w:type="dxa"/>
            <w:tcBorders>
              <w:top w:val="single" w:sz="4" w:space="0" w:color="auto"/>
              <w:left w:val="nil"/>
              <w:bottom w:val="single" w:sz="4" w:space="0" w:color="auto"/>
              <w:right w:val="nil"/>
            </w:tcBorders>
          </w:tcPr>
          <w:p w14:paraId="7D9F6957" w14:textId="77777777" w:rsidR="00DB7C0D" w:rsidRPr="0023096A" w:rsidRDefault="00DB7C0D" w:rsidP="0096420D">
            <w:pPr>
              <w:autoSpaceDE w:val="0"/>
              <w:autoSpaceDN w:val="0"/>
              <w:adjustRightInd w:val="0"/>
              <w:rPr>
                <w:rFonts w:ascii="Arial" w:hAnsi="Arial" w:cs="Arial"/>
                <w:sz w:val="22"/>
                <w:lang w:eastAsia="sl-SI"/>
              </w:rPr>
            </w:pPr>
          </w:p>
          <w:p w14:paraId="6799320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93D3752" w14:textId="77777777" w:rsidTr="00F6440C">
        <w:tc>
          <w:tcPr>
            <w:tcW w:w="4395" w:type="dxa"/>
          </w:tcPr>
          <w:p w14:paraId="41F3A971" w14:textId="77777777" w:rsidR="00DB7C0D" w:rsidRPr="0023096A" w:rsidRDefault="00DB7C0D" w:rsidP="0096420D">
            <w:pPr>
              <w:autoSpaceDE w:val="0"/>
              <w:autoSpaceDN w:val="0"/>
              <w:adjustRightInd w:val="0"/>
              <w:rPr>
                <w:rFonts w:ascii="Arial" w:hAnsi="Arial" w:cs="Arial"/>
                <w:sz w:val="22"/>
                <w:lang w:eastAsia="sl-SI"/>
              </w:rPr>
            </w:pPr>
          </w:p>
          <w:p w14:paraId="3BB82A4B"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IDENTIFIKACIJSKA ŠTEVILKA ZA DDV:</w:t>
            </w:r>
          </w:p>
        </w:tc>
        <w:tc>
          <w:tcPr>
            <w:tcW w:w="5430" w:type="dxa"/>
            <w:tcBorders>
              <w:top w:val="single" w:sz="4" w:space="0" w:color="auto"/>
              <w:left w:val="nil"/>
              <w:bottom w:val="single" w:sz="4" w:space="0" w:color="auto"/>
              <w:right w:val="nil"/>
            </w:tcBorders>
          </w:tcPr>
          <w:p w14:paraId="233B5BB6" w14:textId="77777777" w:rsidR="00DB7C0D" w:rsidRPr="0023096A" w:rsidRDefault="00DB7C0D" w:rsidP="0096420D">
            <w:pPr>
              <w:autoSpaceDE w:val="0"/>
              <w:autoSpaceDN w:val="0"/>
              <w:adjustRightInd w:val="0"/>
              <w:rPr>
                <w:rFonts w:ascii="Arial" w:hAnsi="Arial" w:cs="Arial"/>
                <w:sz w:val="22"/>
                <w:lang w:eastAsia="sl-SI"/>
              </w:rPr>
            </w:pPr>
          </w:p>
          <w:p w14:paraId="373A0E2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6270EA84" w14:textId="77777777" w:rsidTr="00F6440C">
        <w:tc>
          <w:tcPr>
            <w:tcW w:w="4395" w:type="dxa"/>
          </w:tcPr>
          <w:p w14:paraId="4C802020" w14:textId="77777777" w:rsidR="00DB7C0D" w:rsidRPr="0023096A" w:rsidRDefault="00DB7C0D" w:rsidP="0096420D">
            <w:pPr>
              <w:autoSpaceDE w:val="0"/>
              <w:autoSpaceDN w:val="0"/>
              <w:adjustRightInd w:val="0"/>
              <w:rPr>
                <w:rFonts w:ascii="Arial" w:hAnsi="Arial" w:cs="Arial"/>
                <w:sz w:val="22"/>
                <w:lang w:eastAsia="sl-SI"/>
              </w:rPr>
            </w:pPr>
          </w:p>
          <w:p w14:paraId="6A5D5592"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MATIČNA ŠTEVILKA:</w:t>
            </w:r>
          </w:p>
        </w:tc>
        <w:tc>
          <w:tcPr>
            <w:tcW w:w="5430" w:type="dxa"/>
            <w:tcBorders>
              <w:top w:val="single" w:sz="4" w:space="0" w:color="auto"/>
              <w:left w:val="nil"/>
              <w:bottom w:val="single" w:sz="4" w:space="0" w:color="auto"/>
              <w:right w:val="nil"/>
            </w:tcBorders>
          </w:tcPr>
          <w:p w14:paraId="19A8BC1A" w14:textId="77777777" w:rsidR="00DB7C0D" w:rsidRPr="0023096A" w:rsidRDefault="00DB7C0D" w:rsidP="0096420D">
            <w:pPr>
              <w:autoSpaceDE w:val="0"/>
              <w:autoSpaceDN w:val="0"/>
              <w:adjustRightInd w:val="0"/>
              <w:rPr>
                <w:rFonts w:ascii="Arial" w:hAnsi="Arial" w:cs="Arial"/>
                <w:sz w:val="22"/>
                <w:lang w:eastAsia="sl-SI"/>
              </w:rPr>
            </w:pPr>
          </w:p>
          <w:p w14:paraId="7944E0C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154B22B" w14:textId="77777777" w:rsidTr="00F6440C">
        <w:tc>
          <w:tcPr>
            <w:tcW w:w="4395" w:type="dxa"/>
          </w:tcPr>
          <w:p w14:paraId="20E1C643" w14:textId="77777777" w:rsidR="00DB7C0D" w:rsidRPr="0023096A" w:rsidRDefault="00DB7C0D" w:rsidP="0096420D">
            <w:pPr>
              <w:autoSpaceDE w:val="0"/>
              <w:autoSpaceDN w:val="0"/>
              <w:adjustRightInd w:val="0"/>
              <w:rPr>
                <w:rFonts w:ascii="Arial" w:hAnsi="Arial" w:cs="Arial"/>
                <w:sz w:val="22"/>
                <w:lang w:eastAsia="sl-SI"/>
              </w:rPr>
            </w:pPr>
          </w:p>
          <w:p w14:paraId="107FB8EE"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ŠT. TRANSAKCIJSKEGA RAČUNA:</w:t>
            </w:r>
          </w:p>
        </w:tc>
        <w:tc>
          <w:tcPr>
            <w:tcW w:w="5430" w:type="dxa"/>
            <w:tcBorders>
              <w:top w:val="single" w:sz="4" w:space="0" w:color="auto"/>
              <w:left w:val="nil"/>
              <w:bottom w:val="single" w:sz="4" w:space="0" w:color="auto"/>
              <w:right w:val="nil"/>
            </w:tcBorders>
          </w:tcPr>
          <w:p w14:paraId="0EE64BF8" w14:textId="77777777" w:rsidR="00DB7C0D" w:rsidRPr="0023096A" w:rsidRDefault="00DB7C0D" w:rsidP="0096420D">
            <w:pPr>
              <w:autoSpaceDE w:val="0"/>
              <w:autoSpaceDN w:val="0"/>
              <w:adjustRightInd w:val="0"/>
              <w:rPr>
                <w:rFonts w:ascii="Arial" w:hAnsi="Arial" w:cs="Arial"/>
                <w:sz w:val="22"/>
                <w:lang w:eastAsia="sl-SI"/>
              </w:rPr>
            </w:pPr>
          </w:p>
          <w:p w14:paraId="33FD23D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58C16920" w14:textId="77777777" w:rsidTr="00F6440C">
        <w:trPr>
          <w:trHeight w:val="692"/>
        </w:trPr>
        <w:tc>
          <w:tcPr>
            <w:tcW w:w="4395" w:type="dxa"/>
          </w:tcPr>
          <w:p w14:paraId="7943E4E6" w14:textId="77777777" w:rsidR="00DB7C0D" w:rsidRPr="0023096A" w:rsidRDefault="00DB7C0D" w:rsidP="0096420D">
            <w:pPr>
              <w:autoSpaceDE w:val="0"/>
              <w:autoSpaceDN w:val="0"/>
              <w:adjustRightInd w:val="0"/>
              <w:rPr>
                <w:rFonts w:ascii="Arial" w:hAnsi="Arial" w:cs="Arial"/>
                <w:sz w:val="22"/>
                <w:lang w:eastAsia="sl-SI"/>
              </w:rPr>
            </w:pPr>
          </w:p>
          <w:p w14:paraId="3CB13E1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ODGOVORNA OSEBA ZA PODPIS POGODBE:</w:t>
            </w:r>
          </w:p>
        </w:tc>
        <w:tc>
          <w:tcPr>
            <w:tcW w:w="5430" w:type="dxa"/>
            <w:tcBorders>
              <w:top w:val="single" w:sz="4" w:space="0" w:color="auto"/>
              <w:left w:val="nil"/>
              <w:bottom w:val="single" w:sz="4" w:space="0" w:color="auto"/>
              <w:right w:val="nil"/>
            </w:tcBorders>
          </w:tcPr>
          <w:p w14:paraId="76A8FAC2" w14:textId="77777777" w:rsidR="00DB7C0D" w:rsidRPr="0023096A" w:rsidRDefault="00DB7C0D" w:rsidP="0096420D">
            <w:pPr>
              <w:autoSpaceDE w:val="0"/>
              <w:autoSpaceDN w:val="0"/>
              <w:adjustRightInd w:val="0"/>
              <w:rPr>
                <w:rFonts w:ascii="Arial" w:hAnsi="Arial" w:cs="Arial"/>
                <w:sz w:val="22"/>
                <w:lang w:eastAsia="sl-SI"/>
              </w:rPr>
            </w:pPr>
          </w:p>
          <w:p w14:paraId="4BA8D9F7" w14:textId="77777777" w:rsidR="00DB7C0D" w:rsidRPr="0023096A" w:rsidRDefault="00DB7C0D" w:rsidP="0096420D">
            <w:pPr>
              <w:autoSpaceDE w:val="0"/>
              <w:autoSpaceDN w:val="0"/>
              <w:adjustRightInd w:val="0"/>
              <w:rPr>
                <w:rFonts w:ascii="Arial" w:hAnsi="Arial" w:cs="Arial"/>
                <w:sz w:val="22"/>
                <w:lang w:eastAsia="sl-SI"/>
              </w:rPr>
            </w:pPr>
          </w:p>
          <w:p w14:paraId="27BEAB61"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49B09AC" w14:textId="77777777" w:rsidTr="00F6440C">
        <w:tc>
          <w:tcPr>
            <w:tcW w:w="4395" w:type="dxa"/>
          </w:tcPr>
          <w:p w14:paraId="0EEAD602" w14:textId="77777777" w:rsidR="00DB7C0D" w:rsidRPr="0023096A" w:rsidRDefault="00DB7C0D" w:rsidP="0096420D">
            <w:pPr>
              <w:autoSpaceDE w:val="0"/>
              <w:autoSpaceDN w:val="0"/>
              <w:adjustRightInd w:val="0"/>
              <w:rPr>
                <w:rFonts w:ascii="Arial" w:hAnsi="Arial" w:cs="Arial"/>
                <w:sz w:val="22"/>
                <w:lang w:eastAsia="sl-SI"/>
              </w:rPr>
            </w:pPr>
          </w:p>
          <w:p w14:paraId="6220B4F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ZAKONITI ZASTOPNIKI PODIZVAJALCA:</w:t>
            </w:r>
          </w:p>
        </w:tc>
        <w:tc>
          <w:tcPr>
            <w:tcW w:w="5430" w:type="dxa"/>
            <w:tcBorders>
              <w:top w:val="single" w:sz="4" w:space="0" w:color="auto"/>
              <w:left w:val="nil"/>
              <w:bottom w:val="single" w:sz="4" w:space="0" w:color="auto"/>
              <w:right w:val="nil"/>
            </w:tcBorders>
          </w:tcPr>
          <w:p w14:paraId="1BCC1279" w14:textId="77777777" w:rsidR="00DB7C0D" w:rsidRPr="0023096A" w:rsidRDefault="00DB7C0D" w:rsidP="0096420D">
            <w:pPr>
              <w:autoSpaceDE w:val="0"/>
              <w:autoSpaceDN w:val="0"/>
              <w:adjustRightInd w:val="0"/>
              <w:rPr>
                <w:rFonts w:ascii="Arial" w:hAnsi="Arial" w:cs="Arial"/>
                <w:sz w:val="22"/>
                <w:lang w:eastAsia="sl-SI"/>
              </w:rPr>
            </w:pPr>
          </w:p>
          <w:p w14:paraId="7EED6726"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644A9F5" w14:textId="77777777" w:rsidTr="00F6440C">
        <w:tc>
          <w:tcPr>
            <w:tcW w:w="4395" w:type="dxa"/>
          </w:tcPr>
          <w:p w14:paraId="7ACF08D6" w14:textId="77777777" w:rsidR="00DB7C0D" w:rsidRPr="0023096A" w:rsidRDefault="00DB7C0D" w:rsidP="0096420D">
            <w:pPr>
              <w:autoSpaceDE w:val="0"/>
              <w:autoSpaceDN w:val="0"/>
              <w:adjustRightInd w:val="0"/>
              <w:rPr>
                <w:rFonts w:ascii="Arial" w:hAnsi="Arial" w:cs="Arial"/>
                <w:sz w:val="22"/>
                <w:lang w:eastAsia="sl-SI"/>
              </w:rPr>
            </w:pPr>
          </w:p>
          <w:p w14:paraId="7392F599"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VRSTA DEL, KI JIH BO IZVEDEL PODIZVAJALEC:</w:t>
            </w:r>
          </w:p>
        </w:tc>
        <w:tc>
          <w:tcPr>
            <w:tcW w:w="5430" w:type="dxa"/>
            <w:tcBorders>
              <w:top w:val="single" w:sz="4" w:space="0" w:color="auto"/>
              <w:left w:val="nil"/>
              <w:bottom w:val="single" w:sz="4" w:space="0" w:color="auto"/>
              <w:right w:val="nil"/>
            </w:tcBorders>
          </w:tcPr>
          <w:p w14:paraId="67E4D229" w14:textId="77777777" w:rsidR="00DB7C0D" w:rsidRPr="0023096A" w:rsidRDefault="00DB7C0D" w:rsidP="0096420D">
            <w:pPr>
              <w:autoSpaceDE w:val="0"/>
              <w:autoSpaceDN w:val="0"/>
              <w:adjustRightInd w:val="0"/>
              <w:rPr>
                <w:rFonts w:ascii="Arial" w:hAnsi="Arial" w:cs="Arial"/>
                <w:sz w:val="22"/>
                <w:lang w:eastAsia="sl-SI"/>
              </w:rPr>
            </w:pPr>
          </w:p>
          <w:p w14:paraId="505F582B" w14:textId="77777777" w:rsidR="00DB7C0D" w:rsidRPr="0023096A" w:rsidRDefault="00DB7C0D" w:rsidP="0096420D">
            <w:pPr>
              <w:autoSpaceDE w:val="0"/>
              <w:autoSpaceDN w:val="0"/>
              <w:adjustRightInd w:val="0"/>
              <w:rPr>
                <w:rFonts w:ascii="Arial" w:hAnsi="Arial" w:cs="Arial"/>
                <w:sz w:val="22"/>
                <w:lang w:eastAsia="sl-SI"/>
              </w:rPr>
            </w:pPr>
          </w:p>
          <w:p w14:paraId="74C64B5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3C3364D" w14:textId="77777777" w:rsidTr="00F6440C">
        <w:tc>
          <w:tcPr>
            <w:tcW w:w="4395" w:type="dxa"/>
          </w:tcPr>
          <w:p w14:paraId="4339111E" w14:textId="77777777" w:rsidR="00DB7C0D" w:rsidRPr="0023096A" w:rsidRDefault="00DB7C0D" w:rsidP="0096420D">
            <w:pPr>
              <w:autoSpaceDE w:val="0"/>
              <w:autoSpaceDN w:val="0"/>
              <w:adjustRightInd w:val="0"/>
              <w:rPr>
                <w:rFonts w:ascii="Arial" w:hAnsi="Arial" w:cs="Arial"/>
                <w:sz w:val="22"/>
                <w:lang w:eastAsia="sl-SI"/>
              </w:rPr>
            </w:pPr>
          </w:p>
          <w:p w14:paraId="7F528223"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DELEŽ DEL PODIZVAJALCA V %:</w:t>
            </w:r>
          </w:p>
        </w:tc>
        <w:tc>
          <w:tcPr>
            <w:tcW w:w="5430" w:type="dxa"/>
            <w:tcBorders>
              <w:top w:val="single" w:sz="4" w:space="0" w:color="auto"/>
              <w:left w:val="nil"/>
              <w:bottom w:val="single" w:sz="4" w:space="0" w:color="auto"/>
              <w:right w:val="nil"/>
            </w:tcBorders>
          </w:tcPr>
          <w:p w14:paraId="1B577B8B" w14:textId="77777777" w:rsidR="00DB7C0D" w:rsidRPr="0023096A" w:rsidRDefault="00DB7C0D" w:rsidP="0096420D">
            <w:pPr>
              <w:autoSpaceDE w:val="0"/>
              <w:autoSpaceDN w:val="0"/>
              <w:adjustRightInd w:val="0"/>
              <w:rPr>
                <w:rFonts w:ascii="Arial" w:hAnsi="Arial" w:cs="Arial"/>
                <w:sz w:val="22"/>
                <w:lang w:eastAsia="sl-SI"/>
              </w:rPr>
            </w:pPr>
          </w:p>
          <w:p w14:paraId="062B3CA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4BFA7A8" w14:textId="77777777" w:rsidTr="00F6440C">
        <w:tc>
          <w:tcPr>
            <w:tcW w:w="4395" w:type="dxa"/>
          </w:tcPr>
          <w:p w14:paraId="3306FB12" w14:textId="77777777" w:rsidR="00DB7C0D" w:rsidRPr="0023096A" w:rsidRDefault="00DB7C0D" w:rsidP="0096420D">
            <w:pPr>
              <w:autoSpaceDE w:val="0"/>
              <w:autoSpaceDN w:val="0"/>
              <w:adjustRightInd w:val="0"/>
              <w:rPr>
                <w:rFonts w:ascii="Arial" w:hAnsi="Arial" w:cs="Arial"/>
                <w:sz w:val="22"/>
                <w:lang w:eastAsia="sl-SI"/>
              </w:rPr>
            </w:pPr>
          </w:p>
          <w:p w14:paraId="2DDAA5E0"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VREDNOST DEL PODIZVAJALCA:</w:t>
            </w:r>
          </w:p>
          <w:p w14:paraId="381A4F0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 EUR brez DDV)</w:t>
            </w:r>
          </w:p>
        </w:tc>
        <w:tc>
          <w:tcPr>
            <w:tcW w:w="5430" w:type="dxa"/>
            <w:tcBorders>
              <w:top w:val="single" w:sz="4" w:space="0" w:color="auto"/>
              <w:left w:val="nil"/>
              <w:bottom w:val="single" w:sz="4" w:space="0" w:color="auto"/>
              <w:right w:val="nil"/>
            </w:tcBorders>
          </w:tcPr>
          <w:p w14:paraId="64569269" w14:textId="77777777" w:rsidR="00DB7C0D" w:rsidRPr="0023096A" w:rsidRDefault="00DB7C0D" w:rsidP="0096420D">
            <w:pPr>
              <w:autoSpaceDE w:val="0"/>
              <w:autoSpaceDN w:val="0"/>
              <w:adjustRightInd w:val="0"/>
              <w:rPr>
                <w:rFonts w:ascii="Arial" w:hAnsi="Arial" w:cs="Arial"/>
                <w:sz w:val="22"/>
                <w:lang w:eastAsia="sl-SI"/>
              </w:rPr>
            </w:pPr>
          </w:p>
          <w:p w14:paraId="683BC24C" w14:textId="77777777" w:rsidR="00DB7C0D" w:rsidRPr="0023096A" w:rsidRDefault="00DB7C0D" w:rsidP="0096420D">
            <w:pPr>
              <w:autoSpaceDE w:val="0"/>
              <w:autoSpaceDN w:val="0"/>
              <w:adjustRightInd w:val="0"/>
              <w:rPr>
                <w:rFonts w:ascii="Arial" w:hAnsi="Arial" w:cs="Arial"/>
                <w:sz w:val="22"/>
                <w:lang w:eastAsia="sl-SI"/>
              </w:rPr>
            </w:pPr>
          </w:p>
          <w:p w14:paraId="5799DCF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13E6FDB" w14:textId="77777777" w:rsidTr="00F6440C">
        <w:tc>
          <w:tcPr>
            <w:tcW w:w="4395" w:type="dxa"/>
          </w:tcPr>
          <w:p w14:paraId="078FB865" w14:textId="77777777" w:rsidR="00DB7C0D" w:rsidRPr="0023096A" w:rsidRDefault="00DB7C0D" w:rsidP="0096420D">
            <w:pPr>
              <w:autoSpaceDE w:val="0"/>
              <w:autoSpaceDN w:val="0"/>
              <w:adjustRightInd w:val="0"/>
              <w:rPr>
                <w:rFonts w:ascii="Arial" w:hAnsi="Arial" w:cs="Arial"/>
                <w:sz w:val="22"/>
                <w:lang w:eastAsia="sl-SI"/>
              </w:rPr>
            </w:pPr>
          </w:p>
          <w:p w14:paraId="2FA19E6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KRAJ IZVEDBE DEL:</w:t>
            </w:r>
          </w:p>
        </w:tc>
        <w:tc>
          <w:tcPr>
            <w:tcW w:w="5430" w:type="dxa"/>
            <w:tcBorders>
              <w:top w:val="single" w:sz="4" w:space="0" w:color="auto"/>
              <w:left w:val="nil"/>
              <w:bottom w:val="single" w:sz="4" w:space="0" w:color="auto"/>
              <w:right w:val="nil"/>
            </w:tcBorders>
          </w:tcPr>
          <w:p w14:paraId="6647D473" w14:textId="77777777" w:rsidR="00DB7C0D" w:rsidRPr="0023096A" w:rsidRDefault="00DB7C0D" w:rsidP="0096420D">
            <w:pPr>
              <w:autoSpaceDE w:val="0"/>
              <w:autoSpaceDN w:val="0"/>
              <w:adjustRightInd w:val="0"/>
              <w:rPr>
                <w:rFonts w:ascii="Arial" w:hAnsi="Arial" w:cs="Arial"/>
                <w:sz w:val="22"/>
                <w:lang w:eastAsia="sl-SI"/>
              </w:rPr>
            </w:pPr>
          </w:p>
          <w:p w14:paraId="6CAE2E98"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3FA12DE" w14:textId="77777777" w:rsidTr="00F6440C">
        <w:tc>
          <w:tcPr>
            <w:tcW w:w="4395" w:type="dxa"/>
          </w:tcPr>
          <w:p w14:paraId="03562178" w14:textId="77777777" w:rsidR="00DB7C0D" w:rsidRPr="0023096A" w:rsidRDefault="00DB7C0D" w:rsidP="0096420D">
            <w:pPr>
              <w:autoSpaceDE w:val="0"/>
              <w:autoSpaceDN w:val="0"/>
              <w:adjustRightInd w:val="0"/>
              <w:rPr>
                <w:rFonts w:ascii="Arial" w:hAnsi="Arial" w:cs="Arial"/>
                <w:sz w:val="22"/>
                <w:lang w:eastAsia="sl-SI"/>
              </w:rPr>
            </w:pPr>
          </w:p>
          <w:p w14:paraId="1A4EA448"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ROK IZVEDBE DEL:</w:t>
            </w:r>
          </w:p>
        </w:tc>
        <w:tc>
          <w:tcPr>
            <w:tcW w:w="5430" w:type="dxa"/>
            <w:tcBorders>
              <w:top w:val="single" w:sz="4" w:space="0" w:color="auto"/>
              <w:left w:val="nil"/>
              <w:bottom w:val="single" w:sz="4" w:space="0" w:color="auto"/>
              <w:right w:val="nil"/>
            </w:tcBorders>
          </w:tcPr>
          <w:p w14:paraId="56010DA9" w14:textId="77777777" w:rsidR="00DB7C0D" w:rsidRPr="0023096A" w:rsidRDefault="00DB7C0D" w:rsidP="0096420D">
            <w:pPr>
              <w:autoSpaceDE w:val="0"/>
              <w:autoSpaceDN w:val="0"/>
              <w:adjustRightInd w:val="0"/>
              <w:rPr>
                <w:rFonts w:ascii="Arial" w:hAnsi="Arial" w:cs="Arial"/>
                <w:sz w:val="22"/>
                <w:lang w:eastAsia="sl-SI"/>
              </w:rPr>
            </w:pPr>
          </w:p>
          <w:p w14:paraId="0175EC62" w14:textId="77777777" w:rsidR="00DB7C0D" w:rsidRPr="0023096A" w:rsidRDefault="00DB7C0D" w:rsidP="0096420D">
            <w:pPr>
              <w:autoSpaceDE w:val="0"/>
              <w:autoSpaceDN w:val="0"/>
              <w:adjustRightInd w:val="0"/>
              <w:rPr>
                <w:rFonts w:ascii="Arial" w:hAnsi="Arial" w:cs="Arial"/>
                <w:sz w:val="22"/>
                <w:lang w:eastAsia="sl-SI"/>
              </w:rPr>
            </w:pPr>
          </w:p>
        </w:tc>
      </w:tr>
    </w:tbl>
    <w:p w14:paraId="4BB28905" w14:textId="77777777" w:rsidR="00B2006D" w:rsidRDefault="00B2006D" w:rsidP="00DB7C0D">
      <w:pPr>
        <w:autoSpaceDE w:val="0"/>
        <w:autoSpaceDN w:val="0"/>
        <w:adjustRightInd w:val="0"/>
        <w:rPr>
          <w:rFonts w:cs="Arial"/>
          <w:b/>
          <w:bCs/>
          <w:iCs/>
          <w:color w:val="000000"/>
          <w:sz w:val="16"/>
          <w:szCs w:val="16"/>
        </w:rPr>
      </w:pPr>
    </w:p>
    <w:p w14:paraId="1B3F56E7" w14:textId="52399A65"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67F5A20C" w14:textId="77777777" w:rsidR="00B2006D" w:rsidRDefault="00B2006D" w:rsidP="00DB7C0D">
      <w:pPr>
        <w:autoSpaceDE w:val="0"/>
        <w:autoSpaceDN w:val="0"/>
        <w:adjustRightInd w:val="0"/>
        <w:rPr>
          <w:rFonts w:cs="Arial"/>
          <w:b/>
          <w:bCs/>
          <w:iCs/>
          <w:color w:val="000000"/>
          <w:sz w:val="16"/>
          <w:szCs w:val="16"/>
        </w:rPr>
      </w:pPr>
    </w:p>
    <w:p w14:paraId="5556A729" w14:textId="77777777" w:rsidR="002C37CB" w:rsidRPr="004341BB" w:rsidRDefault="002C37CB" w:rsidP="002C37CB">
      <w:pPr>
        <w:tabs>
          <w:tab w:val="left" w:pos="4860"/>
        </w:tabs>
        <w:rPr>
          <w:rFonts w:ascii="Tahoma" w:hAnsi="Tahoma" w:cs="Tahoma"/>
          <w:sz w:val="20"/>
          <w:szCs w:val="20"/>
        </w:rPr>
      </w:pPr>
      <w:r w:rsidRPr="004341BB">
        <w:rPr>
          <w:rFonts w:ascii="Tahoma" w:hAnsi="Tahoma" w:cs="Tahoma"/>
          <w:sz w:val="20"/>
          <w:szCs w:val="20"/>
        </w:rPr>
        <w:t>Datum, kraj:</w:t>
      </w:r>
      <w:r w:rsidRPr="004341BB">
        <w:rPr>
          <w:rFonts w:ascii="Tahoma" w:hAnsi="Tahoma" w:cs="Tahoma"/>
          <w:sz w:val="20"/>
          <w:szCs w:val="20"/>
        </w:rPr>
        <w:tab/>
        <w:t>Žig in podpis ponudnika:</w:t>
      </w:r>
    </w:p>
    <w:p w14:paraId="7857B2F2" w14:textId="77777777" w:rsidR="002C37CB" w:rsidRPr="004341BB" w:rsidRDefault="002C37CB" w:rsidP="002C37CB">
      <w:pPr>
        <w:tabs>
          <w:tab w:val="left" w:pos="4860"/>
        </w:tabs>
        <w:rPr>
          <w:rFonts w:ascii="Tahoma" w:hAnsi="Tahoma" w:cs="Tahoma"/>
          <w:sz w:val="20"/>
          <w:szCs w:val="20"/>
        </w:rPr>
      </w:pPr>
    </w:p>
    <w:p w14:paraId="5778F30F" w14:textId="77777777" w:rsidR="002C37CB" w:rsidRPr="00317CC4" w:rsidRDefault="002C37CB" w:rsidP="002C37CB">
      <w:pPr>
        <w:tabs>
          <w:tab w:val="left" w:pos="4860"/>
        </w:tabs>
        <w:rPr>
          <w:rFonts w:ascii="Tahoma" w:hAnsi="Tahoma" w:cs="Tahoma"/>
          <w:sz w:val="6"/>
          <w:szCs w:val="6"/>
        </w:rPr>
      </w:pPr>
      <w:r w:rsidRPr="004341BB">
        <w:rPr>
          <w:rFonts w:ascii="Tahoma" w:hAnsi="Tahoma" w:cs="Tahoma"/>
          <w:sz w:val="20"/>
          <w:szCs w:val="20"/>
        </w:rPr>
        <w:t>_______________________________________</w:t>
      </w:r>
      <w:r w:rsidRPr="004341BB">
        <w:rPr>
          <w:rFonts w:ascii="Tahoma" w:hAnsi="Tahoma" w:cs="Tahoma"/>
          <w:sz w:val="20"/>
          <w:szCs w:val="20"/>
        </w:rPr>
        <w:tab/>
        <w:t>______________________________________</w:t>
      </w:r>
    </w:p>
    <w:p w14:paraId="56117E1C" w14:textId="77777777" w:rsidR="00366110" w:rsidRDefault="00366110" w:rsidP="00DB7C0D">
      <w:pPr>
        <w:autoSpaceDE w:val="0"/>
        <w:autoSpaceDN w:val="0"/>
        <w:adjustRightInd w:val="0"/>
        <w:rPr>
          <w:rFonts w:ascii="Arial" w:hAnsi="Arial" w:cs="Arial"/>
          <w:b/>
          <w:bCs/>
          <w:iCs/>
          <w:color w:val="000000"/>
          <w:sz w:val="16"/>
          <w:szCs w:val="16"/>
        </w:rPr>
      </w:pPr>
    </w:p>
    <w:p w14:paraId="781FD514"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b/>
          <w:bCs/>
          <w:i/>
          <w:iCs/>
          <w:color w:val="000000"/>
          <w:sz w:val="16"/>
          <w:szCs w:val="16"/>
        </w:rPr>
        <w:t xml:space="preserve">Navodila za izpolnitev: </w:t>
      </w:r>
    </w:p>
    <w:p w14:paraId="783E6975"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Obrazec je potrebno izpolniti v primeru, da ponudnik nastopa s podizvajalci.</w:t>
      </w:r>
    </w:p>
    <w:p w14:paraId="0D609DD3"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V primeru sodelovanja večjega števila podizvajalcev se obrazec kopira.</w:t>
      </w:r>
    </w:p>
    <w:p w14:paraId="4E9365EB"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B</w:t>
      </w:r>
    </w:p>
    <w:p w14:paraId="07B9C00A" w14:textId="77777777" w:rsidR="00DB7C0D" w:rsidRPr="004341BB" w:rsidRDefault="00DB7C0D" w:rsidP="00DB7C0D">
      <w:pPr>
        <w:rPr>
          <w:rFonts w:ascii="Tahoma" w:hAnsi="Tahoma" w:cs="Tahoma"/>
          <w:i/>
          <w:sz w:val="20"/>
          <w:szCs w:val="20"/>
        </w:rPr>
      </w:pPr>
    </w:p>
    <w:p w14:paraId="7C090709"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015FE872" w14:textId="77777777" w:rsidR="00DB7C0D" w:rsidRPr="00366110" w:rsidRDefault="00DB7C0D" w:rsidP="00DB7C0D">
      <w:pPr>
        <w:jc w:val="both"/>
        <w:rPr>
          <w:rFonts w:ascii="Arial" w:hAnsi="Arial" w:cs="Arial"/>
          <w:sz w:val="22"/>
        </w:rPr>
      </w:pPr>
    </w:p>
    <w:p w14:paraId="576520C6"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5DA73115" w14:textId="77777777" w:rsidR="00DB7C0D" w:rsidRDefault="00DB7C0D" w:rsidP="00DB7C0D">
      <w:pPr>
        <w:autoSpaceDE w:val="0"/>
        <w:autoSpaceDN w:val="0"/>
        <w:adjustRightInd w:val="0"/>
        <w:rPr>
          <w:rFonts w:ascii="Arial" w:hAnsi="Arial" w:cs="Arial"/>
          <w:b/>
          <w:bCs/>
          <w:sz w:val="22"/>
          <w:lang w:eastAsia="sl-SI"/>
        </w:rPr>
      </w:pPr>
    </w:p>
    <w:p w14:paraId="7212E02C" w14:textId="77777777" w:rsidR="00DB7C0D" w:rsidRDefault="00DB7C0D" w:rsidP="00DB7C0D">
      <w:pPr>
        <w:autoSpaceDE w:val="0"/>
        <w:autoSpaceDN w:val="0"/>
        <w:adjustRightInd w:val="0"/>
        <w:rPr>
          <w:rFonts w:ascii="Arial" w:hAnsi="Arial" w:cs="Arial"/>
          <w:b/>
          <w:bCs/>
          <w:sz w:val="22"/>
          <w:lang w:eastAsia="sl-SI"/>
        </w:rPr>
      </w:pPr>
    </w:p>
    <w:p w14:paraId="592EE740" w14:textId="77777777" w:rsidR="00DB7C0D" w:rsidRPr="00366110" w:rsidRDefault="00DB7C0D" w:rsidP="00DB7C0D">
      <w:pPr>
        <w:ind w:left="454" w:hanging="454"/>
        <w:jc w:val="center"/>
        <w:rPr>
          <w:rFonts w:ascii="Arial" w:hAnsi="Arial" w:cs="Arial"/>
          <w:b/>
          <w:sz w:val="22"/>
        </w:rPr>
      </w:pPr>
      <w:r w:rsidRPr="00366110">
        <w:rPr>
          <w:rFonts w:ascii="Arial" w:hAnsi="Arial" w:cs="Arial"/>
          <w:b/>
          <w:sz w:val="22"/>
        </w:rPr>
        <w:t xml:space="preserve">ZAHTEVA PODIZVAJALCA </w:t>
      </w:r>
      <w:r w:rsidRPr="00366110">
        <w:rPr>
          <w:rFonts w:ascii="Arial" w:hAnsi="Arial" w:cs="Arial"/>
          <w:b/>
          <w:iCs/>
          <w:sz w:val="22"/>
        </w:rPr>
        <w:t>ZA NEPOSREDNO PLAČILO</w:t>
      </w:r>
    </w:p>
    <w:p w14:paraId="776A7869" w14:textId="77777777" w:rsidR="00DB7C0D" w:rsidRPr="00366110" w:rsidRDefault="00DB7C0D" w:rsidP="00DB7C0D">
      <w:pPr>
        <w:rPr>
          <w:rFonts w:ascii="Arial" w:hAnsi="Arial" w:cs="Arial"/>
          <w:sz w:val="22"/>
        </w:rPr>
      </w:pPr>
    </w:p>
    <w:p w14:paraId="4A9A3F24" w14:textId="77777777" w:rsidR="00DB7C0D" w:rsidRPr="00366110" w:rsidRDefault="00DB7C0D" w:rsidP="00DB7C0D">
      <w:pPr>
        <w:rPr>
          <w:rFonts w:ascii="Arial" w:hAnsi="Arial" w:cs="Arial"/>
          <w:sz w:val="22"/>
        </w:rPr>
      </w:pPr>
    </w:p>
    <w:p w14:paraId="1A75309B" w14:textId="77777777" w:rsidR="00DB7C0D" w:rsidRDefault="00DB7C0D" w:rsidP="00DB7C0D">
      <w:pPr>
        <w:rPr>
          <w:rFonts w:ascii="Arial" w:hAnsi="Arial" w:cs="Arial"/>
          <w:sz w:val="22"/>
        </w:rPr>
      </w:pPr>
      <w:r w:rsidRPr="00366110">
        <w:rPr>
          <w:rFonts w:ascii="Arial" w:hAnsi="Arial" w:cs="Arial"/>
          <w:sz w:val="22"/>
        </w:rPr>
        <w:t>V skladu z ZJN-3 zahtevamo, da naročnik Splošno bolnišnico Izola, Polje 40, 6310 Izola na podlagi potrjenega računa s strani dobavitelja</w:t>
      </w:r>
      <w:r w:rsidR="00244B96">
        <w:rPr>
          <w:rFonts w:ascii="Arial" w:hAnsi="Arial" w:cs="Arial"/>
          <w:sz w:val="22"/>
        </w:rPr>
        <w:t>/izvajalca</w:t>
      </w:r>
      <w:r w:rsidRPr="00366110">
        <w:rPr>
          <w:rFonts w:ascii="Arial" w:hAnsi="Arial" w:cs="Arial"/>
          <w:sz w:val="22"/>
        </w:rPr>
        <w:t xml:space="preserve"> neposredno plačuje podizvajalcu:</w:t>
      </w:r>
    </w:p>
    <w:p w14:paraId="1CD66CB3" w14:textId="77777777" w:rsidR="00366110" w:rsidRPr="00366110" w:rsidRDefault="00366110" w:rsidP="00DB7C0D">
      <w:pPr>
        <w:rPr>
          <w:rFonts w:ascii="Arial" w:hAnsi="Arial" w:cs="Arial"/>
          <w:sz w:val="22"/>
        </w:rPr>
      </w:pPr>
    </w:p>
    <w:p w14:paraId="6914BFF4"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5C14E4EE" w14:textId="77777777" w:rsidR="00DB7C0D" w:rsidRPr="00366110" w:rsidRDefault="00366110" w:rsidP="00DB7C0D">
      <w:pPr>
        <w:rPr>
          <w:rFonts w:ascii="Arial" w:hAnsi="Arial" w:cs="Arial"/>
          <w:sz w:val="22"/>
        </w:rPr>
      </w:pPr>
      <w:r>
        <w:rPr>
          <w:rFonts w:ascii="Arial" w:hAnsi="Arial" w:cs="Arial"/>
          <w:sz w:val="22"/>
        </w:rPr>
        <w:t>v postopku</w:t>
      </w:r>
      <w:r w:rsidR="00DB7C0D" w:rsidRPr="00366110">
        <w:rPr>
          <w:rFonts w:ascii="Arial" w:hAnsi="Arial" w:cs="Arial"/>
          <w:sz w:val="22"/>
        </w:rPr>
        <w:t xml:space="preserve"> javn</w:t>
      </w:r>
      <w:r>
        <w:rPr>
          <w:rFonts w:ascii="Arial" w:hAnsi="Arial" w:cs="Arial"/>
          <w:sz w:val="22"/>
        </w:rPr>
        <w:t>ega</w:t>
      </w:r>
      <w:r w:rsidR="00DB7C0D" w:rsidRPr="00366110">
        <w:rPr>
          <w:rFonts w:ascii="Arial" w:hAnsi="Arial" w:cs="Arial"/>
          <w:sz w:val="22"/>
        </w:rPr>
        <w:t xml:space="preserve"> naročil</w:t>
      </w:r>
      <w:r>
        <w:rPr>
          <w:rFonts w:ascii="Arial" w:hAnsi="Arial" w:cs="Arial"/>
          <w:sz w:val="22"/>
        </w:rPr>
        <w:t>a</w:t>
      </w:r>
      <w:r w:rsidR="00DB7C0D" w:rsidRPr="00366110">
        <w:rPr>
          <w:rFonts w:ascii="Arial" w:hAnsi="Arial" w:cs="Arial"/>
          <w:sz w:val="22"/>
        </w:rPr>
        <w:t xml:space="preserve"> ___________</w:t>
      </w:r>
      <w:r>
        <w:rPr>
          <w:rFonts w:ascii="Arial" w:hAnsi="Arial" w:cs="Arial"/>
          <w:sz w:val="22"/>
        </w:rPr>
        <w:t>__________, objavljen</w:t>
      </w:r>
      <w:r w:rsidR="00DB7C0D" w:rsidRPr="00366110">
        <w:rPr>
          <w:rFonts w:ascii="Arial" w:hAnsi="Arial" w:cs="Arial"/>
          <w:sz w:val="22"/>
        </w:rPr>
        <w:t xml:space="preserve"> na Portalu javnih naročil pod število objave _______________, z dne _______________.</w:t>
      </w:r>
    </w:p>
    <w:p w14:paraId="289F70E1" w14:textId="77777777" w:rsidR="00DB7C0D" w:rsidRPr="00366110" w:rsidRDefault="00DB7C0D" w:rsidP="00DB7C0D">
      <w:pPr>
        <w:rPr>
          <w:rFonts w:ascii="Arial" w:hAnsi="Arial" w:cs="Arial"/>
          <w:sz w:val="22"/>
        </w:rPr>
      </w:pPr>
    </w:p>
    <w:p w14:paraId="07BA293B" w14:textId="77777777" w:rsidR="00DB7C0D" w:rsidRPr="00366110" w:rsidRDefault="00DB7C0D" w:rsidP="00DB7C0D">
      <w:pPr>
        <w:rPr>
          <w:rFonts w:ascii="Arial" w:hAnsi="Arial" w:cs="Arial"/>
          <w:sz w:val="22"/>
        </w:rPr>
      </w:pPr>
    </w:p>
    <w:p w14:paraId="0BCC6679" w14:textId="77777777" w:rsidR="00DB7C0D" w:rsidRPr="00366110" w:rsidRDefault="00DB7C0D" w:rsidP="00DB7C0D">
      <w:pPr>
        <w:jc w:val="center"/>
        <w:rPr>
          <w:rFonts w:ascii="Arial" w:hAnsi="Arial" w:cs="Arial"/>
          <w:b/>
          <w:sz w:val="22"/>
        </w:rPr>
      </w:pPr>
      <w:r w:rsidRPr="00366110">
        <w:rPr>
          <w:rFonts w:ascii="Arial" w:hAnsi="Arial" w:cs="Arial"/>
          <w:b/>
          <w:sz w:val="22"/>
        </w:rPr>
        <w:t>in</w:t>
      </w:r>
    </w:p>
    <w:p w14:paraId="3B83DF9D" w14:textId="77777777" w:rsidR="00DB7C0D" w:rsidRPr="00366110" w:rsidRDefault="00DB7C0D" w:rsidP="00DB7C0D">
      <w:pPr>
        <w:jc w:val="center"/>
        <w:rPr>
          <w:rFonts w:ascii="Arial" w:hAnsi="Arial" w:cs="Arial"/>
          <w:b/>
          <w:sz w:val="22"/>
        </w:rPr>
      </w:pPr>
    </w:p>
    <w:p w14:paraId="4D265197" w14:textId="77777777" w:rsidR="00DB7C0D" w:rsidRPr="00366110" w:rsidRDefault="00DB7C0D" w:rsidP="00DB7C0D">
      <w:pPr>
        <w:jc w:val="center"/>
        <w:rPr>
          <w:rFonts w:ascii="Arial" w:hAnsi="Arial" w:cs="Arial"/>
          <w:b/>
          <w:sz w:val="22"/>
        </w:rPr>
      </w:pPr>
      <w:r w:rsidRPr="00366110">
        <w:rPr>
          <w:rFonts w:ascii="Arial" w:hAnsi="Arial" w:cs="Arial"/>
          <w:b/>
          <w:sz w:val="22"/>
        </w:rPr>
        <w:t>SOGLASJE PODIZVAJALCA</w:t>
      </w:r>
    </w:p>
    <w:p w14:paraId="5214F99A" w14:textId="77777777" w:rsidR="00DB7C0D" w:rsidRPr="00366110" w:rsidRDefault="00DB7C0D" w:rsidP="00DB7C0D">
      <w:pPr>
        <w:rPr>
          <w:rFonts w:ascii="Arial" w:hAnsi="Arial" w:cs="Arial"/>
          <w:sz w:val="22"/>
        </w:rPr>
      </w:pPr>
    </w:p>
    <w:p w14:paraId="09B86A6E" w14:textId="77777777" w:rsidR="00DB7C0D" w:rsidRPr="00366110" w:rsidRDefault="00DB7C0D" w:rsidP="00DB7C0D">
      <w:pPr>
        <w:rPr>
          <w:rFonts w:ascii="Arial" w:hAnsi="Arial" w:cs="Arial"/>
          <w:sz w:val="22"/>
        </w:rPr>
      </w:pPr>
    </w:p>
    <w:p w14:paraId="02D7BD81" w14:textId="77777777" w:rsidR="00DB7C0D" w:rsidRDefault="00DB7C0D" w:rsidP="00244B96">
      <w:pPr>
        <w:jc w:val="both"/>
        <w:rPr>
          <w:rFonts w:ascii="Arial" w:hAnsi="Arial" w:cs="Arial"/>
          <w:sz w:val="22"/>
        </w:rPr>
      </w:pPr>
      <w:r w:rsidRPr="00366110">
        <w:rPr>
          <w:rFonts w:ascii="Arial" w:hAnsi="Arial" w:cs="Arial"/>
          <w:sz w:val="22"/>
        </w:rPr>
        <w:t xml:space="preserve">Soglašamo, da naročnik Splošno bolnišnico Izola, Polje 40, 6310 Izola, na podlagi </w:t>
      </w:r>
      <w:r w:rsidR="00244B96">
        <w:rPr>
          <w:rFonts w:ascii="Arial" w:hAnsi="Arial" w:cs="Arial"/>
          <w:sz w:val="22"/>
        </w:rPr>
        <w:t>okvirnega sporazuma</w:t>
      </w:r>
      <w:r w:rsidRPr="00366110">
        <w:rPr>
          <w:rFonts w:ascii="Arial" w:hAnsi="Arial" w:cs="Arial"/>
          <w:sz w:val="22"/>
        </w:rPr>
        <w:t xml:space="preserve"> </w:t>
      </w:r>
      <w:r w:rsidR="00102EDC" w:rsidRPr="00366110">
        <w:rPr>
          <w:rFonts w:ascii="Arial" w:hAnsi="Arial" w:cs="Arial"/>
          <w:sz w:val="22"/>
        </w:rPr>
        <w:t xml:space="preserve">za javno naročilo </w:t>
      </w:r>
      <w:r w:rsidRPr="00366110">
        <w:rPr>
          <w:rFonts w:ascii="Arial" w:hAnsi="Arial" w:cs="Arial"/>
          <w:sz w:val="22"/>
        </w:rPr>
        <w:t>št. ____________________ ter v skladu z ZJN-3 namesto dobavitelja</w:t>
      </w:r>
      <w:r w:rsidR="00244B96">
        <w:rPr>
          <w:rFonts w:ascii="Arial" w:hAnsi="Arial" w:cs="Arial"/>
          <w:sz w:val="22"/>
        </w:rPr>
        <w:t>/ izvajalca</w:t>
      </w:r>
      <w:r w:rsidRPr="00366110">
        <w:rPr>
          <w:rFonts w:ascii="Arial" w:hAnsi="Arial" w:cs="Arial"/>
          <w:sz w:val="22"/>
        </w:rPr>
        <w:t>:</w:t>
      </w:r>
    </w:p>
    <w:p w14:paraId="298DB28A" w14:textId="77777777" w:rsidR="00366110" w:rsidRPr="00366110" w:rsidRDefault="00366110" w:rsidP="00DB7C0D">
      <w:pPr>
        <w:rPr>
          <w:rFonts w:ascii="Arial" w:hAnsi="Arial" w:cs="Arial"/>
          <w:sz w:val="22"/>
        </w:rPr>
      </w:pPr>
    </w:p>
    <w:p w14:paraId="3C072636"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7951BA6F" w14:textId="77777777" w:rsidR="00DB7C0D" w:rsidRPr="00366110" w:rsidRDefault="0041784E" w:rsidP="00DB7C0D">
      <w:pPr>
        <w:rPr>
          <w:rFonts w:ascii="Arial" w:hAnsi="Arial" w:cs="Arial"/>
          <w:sz w:val="22"/>
        </w:rPr>
      </w:pPr>
      <w:r>
        <w:rPr>
          <w:rFonts w:ascii="Arial" w:hAnsi="Arial" w:cs="Arial"/>
          <w:sz w:val="22"/>
        </w:rPr>
        <w:t>poravna naše terjat</w:t>
      </w:r>
      <w:r w:rsidR="00DB7C0D" w:rsidRPr="00366110">
        <w:rPr>
          <w:rFonts w:ascii="Arial" w:hAnsi="Arial" w:cs="Arial"/>
          <w:sz w:val="22"/>
        </w:rPr>
        <w:t>ve do dobavitelja</w:t>
      </w:r>
      <w:r w:rsidR="00244B96">
        <w:rPr>
          <w:rFonts w:ascii="Arial" w:hAnsi="Arial" w:cs="Arial"/>
          <w:sz w:val="22"/>
        </w:rPr>
        <w:t>/izvajalca</w:t>
      </w:r>
      <w:r w:rsidR="00DB7C0D" w:rsidRPr="00366110">
        <w:rPr>
          <w:rFonts w:ascii="Arial" w:hAnsi="Arial" w:cs="Arial"/>
          <w:sz w:val="22"/>
        </w:rPr>
        <w:t>.</w:t>
      </w:r>
    </w:p>
    <w:p w14:paraId="4F6A25D7" w14:textId="77777777" w:rsidR="00DB7C0D" w:rsidRPr="00366110" w:rsidRDefault="00DB7C0D" w:rsidP="00DB7C0D">
      <w:pPr>
        <w:rPr>
          <w:rFonts w:ascii="Arial" w:hAnsi="Arial" w:cs="Arial"/>
          <w:sz w:val="22"/>
        </w:rPr>
      </w:pPr>
    </w:p>
    <w:p w14:paraId="363A8A23" w14:textId="77777777" w:rsidR="00DB7C0D" w:rsidRPr="00366110" w:rsidRDefault="00DB7C0D" w:rsidP="00DB7C0D">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C0D" w:rsidRPr="00366110" w14:paraId="745C378F" w14:textId="77777777" w:rsidTr="0096420D">
        <w:tc>
          <w:tcPr>
            <w:tcW w:w="3430" w:type="dxa"/>
            <w:hideMark/>
          </w:tcPr>
          <w:p w14:paraId="7ED2432B"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Kraj in datum:</w:t>
            </w:r>
          </w:p>
        </w:tc>
        <w:tc>
          <w:tcPr>
            <w:tcW w:w="2067" w:type="dxa"/>
          </w:tcPr>
          <w:p w14:paraId="6367BC62"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1DB2EDDF"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Žig in podpis podizvajalca:</w:t>
            </w:r>
          </w:p>
        </w:tc>
      </w:tr>
      <w:tr w:rsidR="00DB7C0D" w:rsidRPr="00366110" w14:paraId="67909AF9" w14:textId="77777777" w:rsidTr="0096420D">
        <w:tc>
          <w:tcPr>
            <w:tcW w:w="3430" w:type="dxa"/>
            <w:tcBorders>
              <w:top w:val="nil"/>
              <w:left w:val="nil"/>
              <w:bottom w:val="single" w:sz="4" w:space="0" w:color="auto"/>
              <w:right w:val="nil"/>
            </w:tcBorders>
          </w:tcPr>
          <w:p w14:paraId="10CC67F5"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CBCD0F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2067" w:type="dxa"/>
          </w:tcPr>
          <w:p w14:paraId="42AA291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14F82803"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F23B2D7"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r>
    </w:tbl>
    <w:p w14:paraId="31963D7E" w14:textId="77777777" w:rsidR="00DB7C0D" w:rsidRDefault="00DB7C0D" w:rsidP="00DB7C0D">
      <w:pPr>
        <w:autoSpaceDE w:val="0"/>
        <w:autoSpaceDN w:val="0"/>
        <w:adjustRightInd w:val="0"/>
        <w:rPr>
          <w:b/>
          <w:bCs/>
          <w:iCs/>
          <w:sz w:val="16"/>
          <w:szCs w:val="16"/>
        </w:rPr>
      </w:pPr>
    </w:p>
    <w:p w14:paraId="6BC1C7FD" w14:textId="77777777" w:rsidR="00B2006D" w:rsidRDefault="00B2006D" w:rsidP="00DB7C0D">
      <w:pPr>
        <w:autoSpaceDE w:val="0"/>
        <w:autoSpaceDN w:val="0"/>
        <w:adjustRightInd w:val="0"/>
        <w:rPr>
          <w:b/>
          <w:bCs/>
          <w:iCs/>
          <w:sz w:val="16"/>
          <w:szCs w:val="16"/>
        </w:rPr>
      </w:pPr>
    </w:p>
    <w:p w14:paraId="04221E1D" w14:textId="77777777" w:rsidR="00B2006D" w:rsidRDefault="00B2006D" w:rsidP="00DB7C0D">
      <w:pPr>
        <w:autoSpaceDE w:val="0"/>
        <w:autoSpaceDN w:val="0"/>
        <w:adjustRightInd w:val="0"/>
        <w:rPr>
          <w:b/>
          <w:bCs/>
          <w:iCs/>
          <w:sz w:val="16"/>
          <w:szCs w:val="16"/>
        </w:rPr>
      </w:pPr>
    </w:p>
    <w:p w14:paraId="2BE9F2E9" w14:textId="77777777" w:rsidR="00B2006D" w:rsidRDefault="00B2006D" w:rsidP="00DB7C0D">
      <w:pPr>
        <w:autoSpaceDE w:val="0"/>
        <w:autoSpaceDN w:val="0"/>
        <w:adjustRightInd w:val="0"/>
        <w:rPr>
          <w:b/>
          <w:bCs/>
          <w:iCs/>
          <w:sz w:val="16"/>
          <w:szCs w:val="16"/>
        </w:rPr>
      </w:pPr>
    </w:p>
    <w:p w14:paraId="4918AD36" w14:textId="77777777" w:rsidR="00B2006D" w:rsidRDefault="00B2006D" w:rsidP="00DB7C0D">
      <w:pPr>
        <w:autoSpaceDE w:val="0"/>
        <w:autoSpaceDN w:val="0"/>
        <w:adjustRightInd w:val="0"/>
        <w:rPr>
          <w:b/>
          <w:bCs/>
          <w:iCs/>
          <w:sz w:val="16"/>
          <w:szCs w:val="16"/>
        </w:rPr>
      </w:pPr>
    </w:p>
    <w:p w14:paraId="52B9BEEB" w14:textId="1573E724"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9E3B64" w:rsidRPr="009E3B64">
        <w:rPr>
          <w:rFonts w:ascii="Arial" w:hAnsi="Arial" w:cs="Arial"/>
          <w:i/>
          <w:sz w:val="20"/>
          <w:szCs w:val="20"/>
        </w:rPr>
        <w:t>Zbiranje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3ADE1018" w14:textId="77777777" w:rsidR="00B2006D" w:rsidRDefault="00B2006D" w:rsidP="00DB7C0D">
      <w:pPr>
        <w:autoSpaceDE w:val="0"/>
        <w:autoSpaceDN w:val="0"/>
        <w:adjustRightInd w:val="0"/>
        <w:rPr>
          <w:b/>
          <w:bCs/>
          <w:iCs/>
          <w:sz w:val="16"/>
          <w:szCs w:val="16"/>
        </w:rPr>
      </w:pPr>
    </w:p>
    <w:p w14:paraId="741C3092" w14:textId="77777777" w:rsidR="00B2006D" w:rsidRDefault="00B2006D" w:rsidP="00DB7C0D">
      <w:pPr>
        <w:autoSpaceDE w:val="0"/>
        <w:autoSpaceDN w:val="0"/>
        <w:adjustRightInd w:val="0"/>
        <w:rPr>
          <w:b/>
          <w:bCs/>
          <w:iCs/>
          <w:sz w:val="16"/>
          <w:szCs w:val="16"/>
        </w:rPr>
      </w:pPr>
    </w:p>
    <w:p w14:paraId="788058A8" w14:textId="77777777" w:rsidR="00366110" w:rsidRDefault="00366110" w:rsidP="00DB7C0D">
      <w:pPr>
        <w:autoSpaceDE w:val="0"/>
        <w:autoSpaceDN w:val="0"/>
        <w:adjustRightInd w:val="0"/>
        <w:rPr>
          <w:rFonts w:ascii="Arial" w:hAnsi="Arial" w:cs="Arial"/>
          <w:b/>
          <w:bCs/>
          <w:iCs/>
          <w:sz w:val="16"/>
          <w:szCs w:val="16"/>
        </w:rPr>
      </w:pPr>
    </w:p>
    <w:p w14:paraId="6ED61C8A" w14:textId="77777777" w:rsidR="00366110" w:rsidRDefault="00366110" w:rsidP="00DB7C0D">
      <w:pPr>
        <w:autoSpaceDE w:val="0"/>
        <w:autoSpaceDN w:val="0"/>
        <w:adjustRightInd w:val="0"/>
        <w:rPr>
          <w:rFonts w:ascii="Arial" w:hAnsi="Arial" w:cs="Arial"/>
          <w:b/>
          <w:bCs/>
          <w:iCs/>
          <w:sz w:val="16"/>
          <w:szCs w:val="16"/>
        </w:rPr>
      </w:pPr>
    </w:p>
    <w:p w14:paraId="2711CF8C" w14:textId="77777777" w:rsidR="00366110" w:rsidRDefault="00366110" w:rsidP="00DB7C0D">
      <w:pPr>
        <w:autoSpaceDE w:val="0"/>
        <w:autoSpaceDN w:val="0"/>
        <w:adjustRightInd w:val="0"/>
        <w:rPr>
          <w:rFonts w:ascii="Arial" w:hAnsi="Arial" w:cs="Arial"/>
          <w:b/>
          <w:bCs/>
          <w:iCs/>
          <w:sz w:val="16"/>
          <w:szCs w:val="16"/>
        </w:rPr>
      </w:pPr>
    </w:p>
    <w:p w14:paraId="7153F99C" w14:textId="77777777" w:rsidR="00366110" w:rsidRDefault="00366110" w:rsidP="00DB7C0D">
      <w:pPr>
        <w:autoSpaceDE w:val="0"/>
        <w:autoSpaceDN w:val="0"/>
        <w:adjustRightInd w:val="0"/>
        <w:rPr>
          <w:rFonts w:ascii="Arial" w:hAnsi="Arial" w:cs="Arial"/>
          <w:b/>
          <w:bCs/>
          <w:iCs/>
          <w:sz w:val="16"/>
          <w:szCs w:val="16"/>
        </w:rPr>
      </w:pPr>
    </w:p>
    <w:p w14:paraId="3D9BC803" w14:textId="77777777" w:rsidR="00366110" w:rsidRDefault="00366110" w:rsidP="00DB7C0D">
      <w:pPr>
        <w:autoSpaceDE w:val="0"/>
        <w:autoSpaceDN w:val="0"/>
        <w:adjustRightInd w:val="0"/>
        <w:rPr>
          <w:rFonts w:ascii="Arial" w:hAnsi="Arial" w:cs="Arial"/>
          <w:b/>
          <w:bCs/>
          <w:iCs/>
          <w:sz w:val="16"/>
          <w:szCs w:val="16"/>
        </w:rPr>
      </w:pPr>
    </w:p>
    <w:p w14:paraId="1C54FC20" w14:textId="77777777" w:rsidR="00366110" w:rsidRDefault="00366110" w:rsidP="00DB7C0D">
      <w:pPr>
        <w:autoSpaceDE w:val="0"/>
        <w:autoSpaceDN w:val="0"/>
        <w:adjustRightInd w:val="0"/>
        <w:rPr>
          <w:rFonts w:ascii="Arial" w:hAnsi="Arial" w:cs="Arial"/>
          <w:b/>
          <w:bCs/>
          <w:iCs/>
          <w:sz w:val="16"/>
          <w:szCs w:val="16"/>
        </w:rPr>
      </w:pPr>
    </w:p>
    <w:p w14:paraId="035913B9" w14:textId="77777777" w:rsidR="00366110" w:rsidRDefault="00366110" w:rsidP="00DB7C0D">
      <w:pPr>
        <w:autoSpaceDE w:val="0"/>
        <w:autoSpaceDN w:val="0"/>
        <w:adjustRightInd w:val="0"/>
        <w:rPr>
          <w:rFonts w:ascii="Arial" w:hAnsi="Arial" w:cs="Arial"/>
          <w:b/>
          <w:bCs/>
          <w:iCs/>
          <w:sz w:val="16"/>
          <w:szCs w:val="16"/>
        </w:rPr>
      </w:pPr>
    </w:p>
    <w:p w14:paraId="0B564740" w14:textId="77777777" w:rsidR="00366110" w:rsidRDefault="00366110" w:rsidP="00DB7C0D">
      <w:pPr>
        <w:autoSpaceDE w:val="0"/>
        <w:autoSpaceDN w:val="0"/>
        <w:adjustRightInd w:val="0"/>
        <w:rPr>
          <w:rFonts w:ascii="Arial" w:hAnsi="Arial" w:cs="Arial"/>
          <w:b/>
          <w:bCs/>
          <w:iCs/>
          <w:sz w:val="16"/>
          <w:szCs w:val="16"/>
        </w:rPr>
      </w:pPr>
    </w:p>
    <w:p w14:paraId="07F807B8" w14:textId="77777777" w:rsidR="00366110" w:rsidRDefault="00366110" w:rsidP="00DB7C0D">
      <w:pPr>
        <w:autoSpaceDE w:val="0"/>
        <w:autoSpaceDN w:val="0"/>
        <w:adjustRightInd w:val="0"/>
        <w:rPr>
          <w:rFonts w:ascii="Arial" w:hAnsi="Arial" w:cs="Arial"/>
          <w:b/>
          <w:bCs/>
          <w:iCs/>
          <w:sz w:val="16"/>
          <w:szCs w:val="16"/>
        </w:rPr>
      </w:pPr>
    </w:p>
    <w:p w14:paraId="514CCA6D" w14:textId="77777777" w:rsidR="00366110" w:rsidRDefault="00366110" w:rsidP="00DB7C0D">
      <w:pPr>
        <w:autoSpaceDE w:val="0"/>
        <w:autoSpaceDN w:val="0"/>
        <w:adjustRightInd w:val="0"/>
        <w:rPr>
          <w:rFonts w:ascii="Arial" w:hAnsi="Arial" w:cs="Arial"/>
          <w:b/>
          <w:bCs/>
          <w:iCs/>
          <w:sz w:val="16"/>
          <w:szCs w:val="16"/>
        </w:rPr>
      </w:pPr>
    </w:p>
    <w:p w14:paraId="09FE945D" w14:textId="77777777" w:rsidR="00366110" w:rsidRDefault="00366110" w:rsidP="00DB7C0D">
      <w:pPr>
        <w:autoSpaceDE w:val="0"/>
        <w:autoSpaceDN w:val="0"/>
        <w:adjustRightInd w:val="0"/>
        <w:rPr>
          <w:rFonts w:ascii="Arial" w:hAnsi="Arial" w:cs="Arial"/>
          <w:b/>
          <w:bCs/>
          <w:iCs/>
          <w:sz w:val="16"/>
          <w:szCs w:val="16"/>
        </w:rPr>
      </w:pPr>
    </w:p>
    <w:p w14:paraId="068E6252" w14:textId="77777777" w:rsidR="00366110" w:rsidRDefault="00366110" w:rsidP="00DB7C0D">
      <w:pPr>
        <w:autoSpaceDE w:val="0"/>
        <w:autoSpaceDN w:val="0"/>
        <w:adjustRightInd w:val="0"/>
        <w:rPr>
          <w:rFonts w:ascii="Arial" w:hAnsi="Arial" w:cs="Arial"/>
          <w:b/>
          <w:bCs/>
          <w:iCs/>
          <w:sz w:val="16"/>
          <w:szCs w:val="16"/>
        </w:rPr>
      </w:pPr>
    </w:p>
    <w:p w14:paraId="1F5E8F8D" w14:textId="77777777" w:rsidR="00366110" w:rsidRDefault="00366110" w:rsidP="00DB7C0D">
      <w:pPr>
        <w:autoSpaceDE w:val="0"/>
        <w:autoSpaceDN w:val="0"/>
        <w:adjustRightInd w:val="0"/>
        <w:rPr>
          <w:rFonts w:ascii="Arial" w:hAnsi="Arial" w:cs="Arial"/>
          <w:b/>
          <w:bCs/>
          <w:iCs/>
          <w:sz w:val="16"/>
          <w:szCs w:val="16"/>
        </w:rPr>
      </w:pPr>
    </w:p>
    <w:p w14:paraId="09B5CAB3" w14:textId="77777777" w:rsidR="00366110" w:rsidRDefault="00366110" w:rsidP="00DB7C0D">
      <w:pPr>
        <w:autoSpaceDE w:val="0"/>
        <w:autoSpaceDN w:val="0"/>
        <w:adjustRightInd w:val="0"/>
        <w:rPr>
          <w:rFonts w:ascii="Arial" w:hAnsi="Arial" w:cs="Arial"/>
          <w:b/>
          <w:bCs/>
          <w:iCs/>
          <w:sz w:val="16"/>
          <w:szCs w:val="16"/>
        </w:rPr>
      </w:pPr>
    </w:p>
    <w:p w14:paraId="1E2DEA87" w14:textId="77777777" w:rsidR="00DB7C0D" w:rsidRPr="006A40D5" w:rsidRDefault="00DB7C0D" w:rsidP="00DB7C0D">
      <w:pPr>
        <w:autoSpaceDE w:val="0"/>
        <w:autoSpaceDN w:val="0"/>
        <w:adjustRightInd w:val="0"/>
        <w:rPr>
          <w:rFonts w:ascii="Arial" w:hAnsi="Arial" w:cs="Arial"/>
          <w:b/>
          <w:bCs/>
          <w:i/>
          <w:iCs/>
          <w:sz w:val="16"/>
          <w:szCs w:val="16"/>
        </w:rPr>
      </w:pPr>
      <w:r w:rsidRPr="006A40D5">
        <w:rPr>
          <w:rFonts w:ascii="Arial" w:hAnsi="Arial" w:cs="Arial"/>
          <w:b/>
          <w:bCs/>
          <w:i/>
          <w:iCs/>
          <w:sz w:val="16"/>
          <w:szCs w:val="16"/>
        </w:rPr>
        <w:t xml:space="preserve">Navodila za izpolnitev: </w:t>
      </w:r>
    </w:p>
    <w:p w14:paraId="628B0B0B"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Obrazec je potrebno izpolniti v primeru, da ponudnik nastopa s podizvajalci in le ti podajo zahtevo za neposredno plačilo</w:t>
      </w:r>
    </w:p>
    <w:p w14:paraId="0B338236"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V primeru sodelovanja večjega števila podizvajalcev se obrazec kopira.</w:t>
      </w:r>
    </w:p>
    <w:sectPr w:rsidR="00DB7C0D" w:rsidRPr="006A40D5" w:rsidSect="00102ED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D046" w14:textId="77777777" w:rsidR="00645AB1" w:rsidRDefault="00645AB1" w:rsidP="00D81551">
      <w:r>
        <w:separator/>
      </w:r>
    </w:p>
  </w:endnote>
  <w:endnote w:type="continuationSeparator" w:id="0">
    <w:p w14:paraId="0E68A9EE" w14:textId="77777777" w:rsidR="00645AB1" w:rsidRDefault="00645AB1" w:rsidP="00D8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7179A" w14:textId="5280DC5B" w:rsidR="00645AB1" w:rsidRDefault="00645AB1">
    <w:pPr>
      <w:pStyle w:val="Noga"/>
      <w:jc w:val="right"/>
    </w:pPr>
    <w:r>
      <w:fldChar w:fldCharType="begin"/>
    </w:r>
    <w:r>
      <w:instrText xml:space="preserve"> PAGE   \* MERGEFORMAT </w:instrText>
    </w:r>
    <w:r>
      <w:fldChar w:fldCharType="separate"/>
    </w:r>
    <w:r w:rsidR="00141375">
      <w:rPr>
        <w:noProof/>
      </w:rPr>
      <w:t>22</w:t>
    </w:r>
    <w:r>
      <w:rPr>
        <w:noProof/>
      </w:rPr>
      <w:fldChar w:fldCharType="end"/>
    </w:r>
  </w:p>
  <w:p w14:paraId="1971213A" w14:textId="77777777" w:rsidR="00645AB1" w:rsidRPr="00A014CC" w:rsidRDefault="00645AB1" w:rsidP="00C124F2">
    <w:pPr>
      <w:jc w:val="right"/>
      <w:rPr>
        <w:rFonts w:ascii="Trebuchet MS" w:eastAsia="Times New Roman" w:hAnsi="Trebuchet MS" w:cs="Arial"/>
        <w:bCs/>
        <w:sz w:val="20"/>
        <w:szCs w:val="20"/>
        <w:lang w:eastAsia="sl-SI"/>
      </w:rPr>
    </w:pPr>
    <w:r>
      <w:tab/>
    </w:r>
    <w:bookmarkStart w:id="32" w:name="OLE_LINK1"/>
    <w:bookmarkStart w:id="33" w:name="OLE_LINK2"/>
  </w:p>
  <w:bookmarkEnd w:id="32"/>
  <w:bookmarkEnd w:id="33"/>
  <w:p w14:paraId="241473FB" w14:textId="77777777" w:rsidR="00645AB1" w:rsidRDefault="00645AB1" w:rsidP="00A014CC">
    <w:pPr>
      <w:pStyle w:val="Noga"/>
      <w:tabs>
        <w:tab w:val="clear" w:pos="4536"/>
        <w:tab w:val="clear" w:pos="9072"/>
        <w:tab w:val="left" w:pos="160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3AC5" w14:textId="77777777" w:rsidR="00645AB1" w:rsidRDefault="00645AB1" w:rsidP="00A014CC">
    <w:pPr>
      <w:pStyle w:val="Noga"/>
      <w:jc w:val="righ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4CC07" w14:textId="77777777" w:rsidR="00645AB1" w:rsidRDefault="00645AB1" w:rsidP="00D81551">
      <w:r>
        <w:separator/>
      </w:r>
    </w:p>
  </w:footnote>
  <w:footnote w:type="continuationSeparator" w:id="0">
    <w:p w14:paraId="4ACE0147" w14:textId="77777777" w:rsidR="00645AB1" w:rsidRDefault="00645AB1" w:rsidP="00D8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17F4F" w14:textId="747EE5EB" w:rsidR="00645AB1" w:rsidRPr="003B5702" w:rsidRDefault="00645AB1" w:rsidP="003B5702">
    <w:pPr>
      <w:jc w:val="center"/>
      <w:rPr>
        <w:rFonts w:eastAsia="Times New Roman"/>
        <w:b/>
        <w:i/>
        <w:sz w:val="14"/>
        <w:szCs w:val="16"/>
        <w:lang w:eastAsia="sl-SI"/>
      </w:rPr>
    </w:pPr>
    <w:r>
      <w:rPr>
        <w:rFonts w:eastAsia="Times New Roman"/>
        <w:b/>
        <w:i/>
        <w:sz w:val="14"/>
        <w:szCs w:val="16"/>
        <w:lang w:eastAsia="sl-SI"/>
      </w:rPr>
      <w:t>»</w:t>
    </w:r>
    <w:r w:rsidRPr="005C026D">
      <w:rPr>
        <w:rFonts w:eastAsia="Times New Roman"/>
        <w:b/>
        <w:i/>
        <w:sz w:val="14"/>
        <w:szCs w:val="16"/>
        <w:lang w:eastAsia="sl-SI"/>
      </w:rPr>
      <w:t>Zbiranje odpadkov ter dobava embalaže za odpadke</w:t>
    </w:r>
    <w:r w:rsidRPr="005C026D" w:rsidDel="005C026D">
      <w:rPr>
        <w:rFonts w:eastAsia="Times New Roman"/>
        <w:b/>
        <w:i/>
        <w:sz w:val="14"/>
        <w:szCs w:val="16"/>
        <w:lang w:eastAsia="sl-SI"/>
      </w:rPr>
      <w:t xml:space="preserve"> </w:t>
    </w:r>
    <w:r>
      <w:rPr>
        <w:rFonts w:eastAsia="Times New Roman"/>
        <w:b/>
        <w:i/>
        <w:sz w:val="14"/>
        <w:szCs w:val="16"/>
        <w:lang w:eastAsia="sl-SI"/>
      </w:rPr>
      <w:t xml:space="preserve">« </w:t>
    </w:r>
    <w:r w:rsidRPr="00C8175E">
      <w:rPr>
        <w:rFonts w:eastAsia="Times New Roman"/>
        <w:b/>
        <w:i/>
        <w:sz w:val="14"/>
        <w:szCs w:val="16"/>
        <w:lang w:eastAsia="sl-SI"/>
      </w:rPr>
      <w:t xml:space="preserve">JN </w:t>
    </w:r>
    <w:r>
      <w:rPr>
        <w:rFonts w:eastAsia="Times New Roman"/>
        <w:b/>
        <w:i/>
        <w:sz w:val="14"/>
        <w:szCs w:val="16"/>
        <w:lang w:eastAsia="sl-SI"/>
      </w:rPr>
      <w:t>017</w:t>
    </w:r>
    <w:r w:rsidRPr="00C8175E">
      <w:rPr>
        <w:rFonts w:eastAsia="Times New Roman"/>
        <w:b/>
        <w:i/>
        <w:sz w:val="14"/>
        <w:szCs w:val="16"/>
        <w:lang w:eastAsia="sl-SI"/>
      </w:rPr>
      <w:t>/RN-2</w:t>
    </w:r>
    <w:r>
      <w:rPr>
        <w:rFonts w:eastAsia="Times New Roman"/>
        <w:b/>
        <w:i/>
        <w:sz w:val="14"/>
        <w:szCs w:val="16"/>
        <w:lang w:eastAsia="sl-SI"/>
      </w:rPr>
      <w:t>2«</w:t>
    </w:r>
  </w:p>
  <w:p w14:paraId="43ADECA4" w14:textId="77777777" w:rsidR="00645AB1" w:rsidRDefault="00645A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40E6" w14:textId="712DA911" w:rsidR="00645AB1" w:rsidRDefault="00645AB1">
    <w:pPr>
      <w:pStyle w:val="Glava"/>
    </w:pPr>
    <w:r w:rsidRPr="00A50055">
      <w:rPr>
        <w:noProof/>
        <w:lang w:eastAsia="sl-SI"/>
      </w:rPr>
      <w:drawing>
        <wp:inline distT="0" distB="0" distL="0" distR="0" wp14:anchorId="19E3107F" wp14:editId="3867622A">
          <wp:extent cx="5486400" cy="7956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23"/>
    <w:lvl w:ilvl="0">
      <w:start w:val="1"/>
      <w:numFmt w:val="lowerLetter"/>
      <w:lvlText w:val="%1)"/>
      <w:lvlJc w:val="left"/>
      <w:pPr>
        <w:tabs>
          <w:tab w:val="num" w:pos="0"/>
        </w:tabs>
        <w:ind w:left="3196" w:hanging="360"/>
      </w:pPr>
    </w:lvl>
  </w:abstractNum>
  <w:abstractNum w:abstractNumId="1" w15:restartNumberingAfterBreak="0">
    <w:nsid w:val="00000011"/>
    <w:multiLevelType w:val="singleLevel"/>
    <w:tmpl w:val="00000011"/>
    <w:name w:val="WW8Num45"/>
    <w:lvl w:ilvl="0">
      <w:numFmt w:val="bullet"/>
      <w:lvlText w:val="-"/>
      <w:lvlJc w:val="left"/>
      <w:pPr>
        <w:tabs>
          <w:tab w:val="num" w:pos="0"/>
        </w:tabs>
        <w:ind w:left="1429" w:hanging="360"/>
      </w:pPr>
      <w:rPr>
        <w:rFonts w:ascii="Liberation Serif" w:hAnsi="Liberation Serif" w:cs="Liberation Serif"/>
      </w:rPr>
    </w:lvl>
  </w:abstractNum>
  <w:abstractNum w:abstractNumId="2" w15:restartNumberingAfterBreak="0">
    <w:nsid w:val="00000016"/>
    <w:multiLevelType w:val="singleLevel"/>
    <w:tmpl w:val="00000016"/>
    <w:name w:val="WW8Num5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D"/>
    <w:multiLevelType w:val="multilevel"/>
    <w:tmpl w:val="AF9EC606"/>
    <w:name w:val="WW8Num31"/>
    <w:lvl w:ilvl="0">
      <w:start w:val="1"/>
      <w:numFmt w:val="lowerLetter"/>
      <w:lvlText w:val="%1)"/>
      <w:lvlJc w:val="left"/>
      <w:pPr>
        <w:tabs>
          <w:tab w:val="num" w:pos="0"/>
        </w:tabs>
        <w:ind w:left="720" w:hanging="360"/>
      </w:pPr>
      <w:rPr>
        <w:b/>
      </w:rPr>
    </w:lvl>
    <w:lvl w:ilvl="1">
      <w:start w:val="11"/>
      <w:numFmt w:val="upperRoman"/>
      <w:lvlText w:val="%2."/>
      <w:lvlJc w:val="left"/>
      <w:pPr>
        <w:ind w:left="1854" w:hanging="720"/>
      </w:pPr>
      <w:rPr>
        <w:rFonts w:ascii="Arial" w:eastAsia="SimSun" w:hAnsi="Arial" w:cs="Arial" w:hint="default"/>
        <w:b/>
        <w:sz w:val="22"/>
      </w:rPr>
    </w:lvl>
    <w:lvl w:ilvl="2">
      <w:start w:val="1"/>
      <w:numFmt w:val="decimal"/>
      <w:lvlText w:val="%3."/>
      <w:lvlJc w:val="left"/>
      <w:pPr>
        <w:ind w:left="36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22"/>
    <w:multiLevelType w:val="singleLevel"/>
    <w:tmpl w:val="00000022"/>
    <w:name w:val="WW8Num36"/>
    <w:lvl w:ilvl="0">
      <w:start w:val="1"/>
      <w:numFmt w:val="upperRoman"/>
      <w:lvlText w:val="%1."/>
      <w:lvlJc w:val="right"/>
      <w:pPr>
        <w:tabs>
          <w:tab w:val="num" w:pos="0"/>
        </w:tabs>
        <w:ind w:left="1080" w:hanging="360"/>
      </w:pPr>
      <w:rPr>
        <w:rFonts w:ascii="Arial" w:eastAsia="SimSun" w:hAnsi="Arial" w:cs="Arial"/>
        <w:b/>
        <w:bCs/>
        <w:sz w:val="22"/>
        <w:lang w:eastAsia="sl-SI"/>
      </w:rPr>
    </w:lvl>
  </w:abstractNum>
  <w:abstractNum w:abstractNumId="5"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6" w15:restartNumberingAfterBreak="0">
    <w:nsid w:val="00000025"/>
    <w:multiLevelType w:val="singleLevel"/>
    <w:tmpl w:val="00000025"/>
    <w:name w:val="WW8Num40"/>
    <w:lvl w:ilvl="0">
      <w:start w:val="1"/>
      <w:numFmt w:val="upperRoman"/>
      <w:lvlText w:val="%1."/>
      <w:lvlJc w:val="left"/>
      <w:pPr>
        <w:tabs>
          <w:tab w:val="num" w:pos="0"/>
        </w:tabs>
        <w:ind w:left="1855" w:hanging="720"/>
      </w:pPr>
      <w:rPr>
        <w:rFonts w:ascii="Arial" w:hAnsi="Arial" w:cs="Arial" w:hint="default"/>
        <w:b/>
        <w:sz w:val="22"/>
      </w:rPr>
    </w:lvl>
  </w:abstractNum>
  <w:abstractNum w:abstractNumId="7" w15:restartNumberingAfterBreak="0">
    <w:nsid w:val="00000027"/>
    <w:multiLevelType w:val="singleLevel"/>
    <w:tmpl w:val="00000027"/>
    <w:name w:val="WW8Num42"/>
    <w:lvl w:ilvl="0">
      <w:start w:val="1"/>
      <w:numFmt w:val="decimal"/>
      <w:lvlText w:val="%1."/>
      <w:lvlJc w:val="left"/>
      <w:pPr>
        <w:tabs>
          <w:tab w:val="num" w:pos="0"/>
        </w:tabs>
        <w:ind w:left="4329" w:hanging="360"/>
      </w:pPr>
      <w:rPr>
        <w:rFonts w:ascii="Arial" w:eastAsia="SimSun" w:hAnsi="Arial" w:cs="Arial"/>
        <w:b/>
        <w:bCs/>
        <w:sz w:val="22"/>
        <w:lang w:eastAsia="sl-SI"/>
      </w:rPr>
    </w:lvl>
  </w:abstractNum>
  <w:abstractNum w:abstractNumId="8"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9" w15:restartNumberingAfterBreak="0">
    <w:nsid w:val="0000002D"/>
    <w:multiLevelType w:val="multilevel"/>
    <w:tmpl w:val="E19008D2"/>
    <w:name w:val="WW8Num48"/>
    <w:lvl w:ilvl="0">
      <w:start w:val="1"/>
      <w:numFmt w:val="upperLetter"/>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8D164D6"/>
    <w:multiLevelType w:val="hybridMultilevel"/>
    <w:tmpl w:val="7F2AE73E"/>
    <w:lvl w:ilvl="0" w:tplc="C868F2D2">
      <w:start w:val="1"/>
      <w:numFmt w:val="bullet"/>
      <w:lvlText w:val=""/>
      <w:lvlJc w:val="left"/>
      <w:pPr>
        <w:ind w:left="720" w:hanging="360"/>
      </w:pPr>
      <w:rPr>
        <w:rFonts w:ascii="Symbol" w:hAnsi="Symbol" w:cs="Symbol" w:hint="default"/>
        <w:sz w:val="18"/>
        <w:szCs w:val="18"/>
      </w:rPr>
    </w:lvl>
    <w:lvl w:ilvl="1" w:tplc="FEF80C7C">
      <w:start w:val="1"/>
      <w:numFmt w:val="bullet"/>
      <w:lvlText w:val="o"/>
      <w:lvlJc w:val="left"/>
      <w:pPr>
        <w:ind w:left="1440" w:hanging="360"/>
      </w:pPr>
      <w:rPr>
        <w:rFonts w:ascii="Courier New" w:hAnsi="Courier New" w:cs="Courier New" w:hint="default"/>
      </w:rPr>
    </w:lvl>
    <w:lvl w:ilvl="2" w:tplc="56A09B5E">
      <w:start w:val="1"/>
      <w:numFmt w:val="bullet"/>
      <w:lvlText w:val=""/>
      <w:lvlJc w:val="left"/>
      <w:pPr>
        <w:ind w:left="2160" w:hanging="360"/>
      </w:pPr>
      <w:rPr>
        <w:rFonts w:ascii="Wingdings" w:hAnsi="Wingdings" w:cs="Wingdings" w:hint="default"/>
      </w:rPr>
    </w:lvl>
    <w:lvl w:ilvl="3" w:tplc="D2C68728">
      <w:start w:val="1"/>
      <w:numFmt w:val="bullet"/>
      <w:lvlText w:val=""/>
      <w:lvlJc w:val="left"/>
      <w:pPr>
        <w:ind w:left="2880" w:hanging="360"/>
      </w:pPr>
      <w:rPr>
        <w:rFonts w:ascii="Symbol" w:hAnsi="Symbol" w:cs="Symbol" w:hint="default"/>
      </w:rPr>
    </w:lvl>
    <w:lvl w:ilvl="4" w:tplc="72965A70">
      <w:start w:val="1"/>
      <w:numFmt w:val="bullet"/>
      <w:lvlText w:val="o"/>
      <w:lvlJc w:val="left"/>
      <w:pPr>
        <w:ind w:left="3600" w:hanging="360"/>
      </w:pPr>
      <w:rPr>
        <w:rFonts w:ascii="Courier New" w:hAnsi="Courier New" w:cs="Courier New" w:hint="default"/>
      </w:rPr>
    </w:lvl>
    <w:lvl w:ilvl="5" w:tplc="E92E3D48">
      <w:start w:val="1"/>
      <w:numFmt w:val="bullet"/>
      <w:lvlText w:val=""/>
      <w:lvlJc w:val="left"/>
      <w:pPr>
        <w:ind w:left="4320" w:hanging="360"/>
      </w:pPr>
      <w:rPr>
        <w:rFonts w:ascii="Wingdings" w:hAnsi="Wingdings" w:cs="Wingdings" w:hint="default"/>
      </w:rPr>
    </w:lvl>
    <w:lvl w:ilvl="6" w:tplc="671AB57A">
      <w:start w:val="1"/>
      <w:numFmt w:val="bullet"/>
      <w:lvlText w:val=""/>
      <w:lvlJc w:val="left"/>
      <w:pPr>
        <w:ind w:left="5040" w:hanging="360"/>
      </w:pPr>
      <w:rPr>
        <w:rFonts w:ascii="Symbol" w:hAnsi="Symbol" w:cs="Symbol" w:hint="default"/>
      </w:rPr>
    </w:lvl>
    <w:lvl w:ilvl="7" w:tplc="B87C1332">
      <w:start w:val="1"/>
      <w:numFmt w:val="bullet"/>
      <w:lvlText w:val="o"/>
      <w:lvlJc w:val="left"/>
      <w:pPr>
        <w:ind w:left="5760" w:hanging="360"/>
      </w:pPr>
      <w:rPr>
        <w:rFonts w:ascii="Courier New" w:hAnsi="Courier New" w:cs="Courier New" w:hint="default"/>
      </w:rPr>
    </w:lvl>
    <w:lvl w:ilvl="8" w:tplc="DA14CEEC">
      <w:start w:val="1"/>
      <w:numFmt w:val="bullet"/>
      <w:lvlText w:val=""/>
      <w:lvlJc w:val="left"/>
      <w:pPr>
        <w:ind w:left="6480" w:hanging="360"/>
      </w:pPr>
      <w:rPr>
        <w:rFonts w:ascii="Wingdings" w:hAnsi="Wingdings" w:cs="Wingdings" w:hint="default"/>
      </w:rPr>
    </w:lvl>
  </w:abstractNum>
  <w:abstractNum w:abstractNumId="12" w15:restartNumberingAfterBreak="0">
    <w:nsid w:val="0E952BB5"/>
    <w:multiLevelType w:val="hybridMultilevel"/>
    <w:tmpl w:val="E2185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466D06"/>
    <w:multiLevelType w:val="hybridMultilevel"/>
    <w:tmpl w:val="AA2853D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7D554C"/>
    <w:multiLevelType w:val="hybridMultilevel"/>
    <w:tmpl w:val="395ABA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1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C703B0B"/>
    <w:multiLevelType w:val="hybridMultilevel"/>
    <w:tmpl w:val="CC824D0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D87745C"/>
    <w:multiLevelType w:val="hybridMultilevel"/>
    <w:tmpl w:val="88B02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73674"/>
    <w:multiLevelType w:val="hybridMultilevel"/>
    <w:tmpl w:val="5C66323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0840C5"/>
    <w:multiLevelType w:val="hybridMultilevel"/>
    <w:tmpl w:val="20945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780074"/>
    <w:multiLevelType w:val="hybridMultilevel"/>
    <w:tmpl w:val="2B385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D9781F"/>
    <w:multiLevelType w:val="hybridMultilevel"/>
    <w:tmpl w:val="1BE48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5802A1"/>
    <w:multiLevelType w:val="hybridMultilevel"/>
    <w:tmpl w:val="671AE7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F9520EE"/>
    <w:multiLevelType w:val="hybridMultilevel"/>
    <w:tmpl w:val="3112D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1B2961"/>
    <w:multiLevelType w:val="hybridMultilevel"/>
    <w:tmpl w:val="772A0B7A"/>
    <w:lvl w:ilvl="0" w:tplc="00000019">
      <w:numFmt w:val="bullet"/>
      <w:lvlText w:val="-"/>
      <w:lvlJc w:val="left"/>
      <w:pPr>
        <w:ind w:left="436" w:hanging="360"/>
      </w:pPr>
      <w:rPr>
        <w:rFonts w:ascii="Arial" w:hAnsi="Arial" w:cs="Arial" w:hint="default"/>
        <w:sz w:val="22"/>
        <w:lang w:eastAsia="en-US"/>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27" w15:restartNumberingAfterBreak="0">
    <w:nsid w:val="330D4888"/>
    <w:multiLevelType w:val="hybridMultilevel"/>
    <w:tmpl w:val="8B6298D6"/>
    <w:lvl w:ilvl="0" w:tplc="00000023">
      <w:start w:val="1"/>
      <w:numFmt w:val="bullet"/>
      <w:lvlText w:val=""/>
      <w:lvlJc w:val="left"/>
      <w:pPr>
        <w:ind w:left="720" w:hanging="360"/>
      </w:pPr>
      <w:rPr>
        <w:rFonts w:ascii="Symbol" w:hAnsi="Symbol" w:cs="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EB0947"/>
    <w:multiLevelType w:val="hybridMultilevel"/>
    <w:tmpl w:val="3042B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165C13"/>
    <w:multiLevelType w:val="hybridMultilevel"/>
    <w:tmpl w:val="06A64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374B12"/>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D61790"/>
    <w:multiLevelType w:val="hybridMultilevel"/>
    <w:tmpl w:val="3A0419DA"/>
    <w:lvl w:ilvl="0" w:tplc="FFFFFFFF">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81C35"/>
    <w:multiLevelType w:val="hybridMultilevel"/>
    <w:tmpl w:val="06007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8979EF"/>
    <w:multiLevelType w:val="hybridMultilevel"/>
    <w:tmpl w:val="DEF88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1F5783"/>
    <w:multiLevelType w:val="multilevel"/>
    <w:tmpl w:val="D6DAFC98"/>
    <w:lvl w:ilvl="0">
      <w:start w:val="1"/>
      <w:numFmt w:val="decimal"/>
      <w:pStyle w:val="Naslov1"/>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C1052C0"/>
    <w:multiLevelType w:val="hybridMultilevel"/>
    <w:tmpl w:val="F35A8B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305C8"/>
    <w:multiLevelType w:val="hybridMultilevel"/>
    <w:tmpl w:val="1584C1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996DB5"/>
    <w:multiLevelType w:val="hybridMultilevel"/>
    <w:tmpl w:val="06FAFC2C"/>
    <w:lvl w:ilvl="0" w:tplc="4C5AA4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E13BB5"/>
    <w:multiLevelType w:val="multilevel"/>
    <w:tmpl w:val="A29CA458"/>
    <w:lvl w:ilvl="0">
      <w:start w:val="1"/>
      <w:numFmt w:val="decimal"/>
      <w:lvlText w:val="%1."/>
      <w:lvlJc w:val="left"/>
      <w:pPr>
        <w:ind w:left="360" w:hanging="360"/>
      </w:pPr>
      <w:rPr>
        <w:rFonts w:hint="default"/>
      </w:rPr>
    </w:lvl>
    <w:lvl w:ilvl="1">
      <w:start w:val="8330"/>
      <w:numFmt w:val="bullet"/>
      <w:lvlText w:val="-"/>
      <w:lvlJc w:val="left"/>
      <w:pPr>
        <w:ind w:left="357" w:hanging="357"/>
      </w:pPr>
      <w:rPr>
        <w:rFonts w:ascii="Times New Roman" w:hAnsi="Times New Roman" w:cs="Times New Roman" w:hint="default"/>
        <w:b w:val="0"/>
        <w:i w:val="0"/>
        <w:color w:val="auto"/>
        <w:sz w:val="16"/>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27106FD"/>
    <w:multiLevelType w:val="hybridMultilevel"/>
    <w:tmpl w:val="8F3A3E40"/>
    <w:lvl w:ilvl="0" w:tplc="A7948D6A">
      <w:numFmt w:val="bullet"/>
      <w:lvlText w:val="•"/>
      <w:lvlJc w:val="left"/>
      <w:pPr>
        <w:ind w:left="76" w:hanging="360"/>
      </w:pPr>
      <w:rPr>
        <w:rFonts w:ascii="Arial" w:eastAsia="Calibri" w:hAnsi="Arial" w:cs="Arial" w:hint="default"/>
      </w:rPr>
    </w:lvl>
    <w:lvl w:ilvl="1" w:tplc="04240003" w:tentative="1">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43" w15:restartNumberingAfterBreak="0">
    <w:nsid w:val="544F2E48"/>
    <w:multiLevelType w:val="hybridMultilevel"/>
    <w:tmpl w:val="44D400D8"/>
    <w:lvl w:ilvl="0" w:tplc="AE3EF1F2">
      <w:start w:val="1"/>
      <w:numFmt w:val="upperRoman"/>
      <w:lvlText w:val="%1."/>
      <w:lvlJc w:val="left"/>
      <w:pPr>
        <w:ind w:left="1145" w:hanging="72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3863B7"/>
    <w:multiLevelType w:val="hybridMultilevel"/>
    <w:tmpl w:val="77C64E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FC1088"/>
    <w:multiLevelType w:val="hybridMultilevel"/>
    <w:tmpl w:val="EF2288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DAF4EE8"/>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2ED5826"/>
    <w:multiLevelType w:val="hybridMultilevel"/>
    <w:tmpl w:val="F216E064"/>
    <w:lvl w:ilvl="0" w:tplc="FFFFFFFF">
      <w:numFmt w:val="bullet"/>
      <w:lvlText w:val="-"/>
      <w:lvlJc w:val="left"/>
      <w:pPr>
        <w:ind w:left="1429" w:hanging="360"/>
      </w:p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0" w15:restartNumberingAfterBreak="0">
    <w:nsid w:val="661F76FD"/>
    <w:multiLevelType w:val="hybridMultilevel"/>
    <w:tmpl w:val="1D92E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3B3552"/>
    <w:multiLevelType w:val="hybridMultilevel"/>
    <w:tmpl w:val="60C00194"/>
    <w:lvl w:ilvl="0" w:tplc="04240001">
      <w:start w:val="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B11C88"/>
    <w:multiLevelType w:val="hybridMultilevel"/>
    <w:tmpl w:val="93304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7E73BF2"/>
    <w:multiLevelType w:val="hybridMultilevel"/>
    <w:tmpl w:val="B31EF350"/>
    <w:lvl w:ilvl="0" w:tplc="2160D39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071492"/>
    <w:multiLevelType w:val="multilevel"/>
    <w:tmpl w:val="D534CFF4"/>
    <w:lvl w:ilvl="0">
      <w:start w:val="1"/>
      <w:numFmt w:val="decimal"/>
      <w:lvlText w:val="%1."/>
      <w:lvlJc w:val="left"/>
      <w:pPr>
        <w:ind w:left="360" w:hanging="360"/>
      </w:pPr>
      <w:rPr>
        <w:rFonts w:hint="default"/>
      </w:rPr>
    </w:lvl>
    <w:lvl w:ilvl="1">
      <w:start w:val="21"/>
      <w:numFmt w:val="bullet"/>
      <w:lvlText w:val="-"/>
      <w:lvlJc w:val="left"/>
      <w:pPr>
        <w:ind w:left="357" w:hanging="357"/>
      </w:pPr>
      <w:rPr>
        <w:rFonts w:ascii="Cambria" w:hAnsi="Cambria" w:cs="Times New Roman" w:hint="default"/>
        <w:b w:val="0"/>
        <w:i w:val="0"/>
        <w:sz w:val="20"/>
      </w:rPr>
    </w:lvl>
    <w:lvl w:ilvl="2">
      <w:start w:val="21"/>
      <w:numFmt w:val="bullet"/>
      <w:lvlText w:val="-"/>
      <w:lvlJc w:val="left"/>
      <w:pPr>
        <w:ind w:left="720" w:hanging="363"/>
      </w:pPr>
      <w:rPr>
        <w:rFonts w:ascii="Cambria" w:hAnsi="Cambria"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CE23435"/>
    <w:multiLevelType w:val="hybridMultilevel"/>
    <w:tmpl w:val="545A988E"/>
    <w:lvl w:ilvl="0" w:tplc="1A14CBD0">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FC20BFD"/>
    <w:multiLevelType w:val="hybridMultilevel"/>
    <w:tmpl w:val="8B862A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F7764C"/>
    <w:multiLevelType w:val="hybridMultilevel"/>
    <w:tmpl w:val="34FAC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43"/>
  </w:num>
  <w:num w:numId="3">
    <w:abstractNumId w:val="35"/>
  </w:num>
  <w:num w:numId="4">
    <w:abstractNumId w:val="16"/>
  </w:num>
  <w:num w:numId="5">
    <w:abstractNumId w:val="54"/>
  </w:num>
  <w:num w:numId="6">
    <w:abstractNumId w:val="17"/>
  </w:num>
  <w:num w:numId="7">
    <w:abstractNumId w:val="52"/>
  </w:num>
  <w:num w:numId="8">
    <w:abstractNumId w:val="48"/>
  </w:num>
  <w:num w:numId="9">
    <w:abstractNumId w:val="59"/>
  </w:num>
  <w:num w:numId="10">
    <w:abstractNumId w:val="49"/>
  </w:num>
  <w:num w:numId="11">
    <w:abstractNumId w:val="19"/>
  </w:num>
  <w:num w:numId="12">
    <w:abstractNumId w:val="13"/>
  </w:num>
  <w:num w:numId="13">
    <w:abstractNumId w:val="45"/>
  </w:num>
  <w:num w:numId="14">
    <w:abstractNumId w:val="15"/>
  </w:num>
  <w:num w:numId="15">
    <w:abstractNumId w:val="51"/>
  </w:num>
  <w:num w:numId="16">
    <w:abstractNumId w:val="46"/>
  </w:num>
  <w:num w:numId="17">
    <w:abstractNumId w:val="23"/>
  </w:num>
  <w:num w:numId="18">
    <w:abstractNumId w:val="29"/>
  </w:num>
  <w:num w:numId="19">
    <w:abstractNumId w:val="21"/>
  </w:num>
  <w:num w:numId="20">
    <w:abstractNumId w:val="60"/>
  </w:num>
  <w:num w:numId="21">
    <w:abstractNumId w:val="12"/>
  </w:num>
  <w:num w:numId="22">
    <w:abstractNumId w:val="58"/>
  </w:num>
  <w:num w:numId="23">
    <w:abstractNumId w:val="53"/>
  </w:num>
  <w:num w:numId="24">
    <w:abstractNumId w:val="22"/>
  </w:num>
  <w:num w:numId="25">
    <w:abstractNumId w:val="20"/>
  </w:num>
  <w:num w:numId="26">
    <w:abstractNumId w:val="11"/>
  </w:num>
  <w:num w:numId="27">
    <w:abstractNumId w:val="9"/>
  </w:num>
  <w:num w:numId="28">
    <w:abstractNumId w:val="8"/>
  </w:num>
  <w:num w:numId="29">
    <w:abstractNumId w:val="3"/>
  </w:num>
  <w:num w:numId="30">
    <w:abstractNumId w:val="5"/>
  </w:num>
  <w:num w:numId="31">
    <w:abstractNumId w:val="36"/>
  </w:num>
  <w:num w:numId="32">
    <w:abstractNumId w:val="10"/>
  </w:num>
  <w:num w:numId="33">
    <w:abstractNumId w:val="55"/>
  </w:num>
  <w:num w:numId="34">
    <w:abstractNumId w:val="37"/>
  </w:num>
  <w:num w:numId="35">
    <w:abstractNumId w:val="50"/>
  </w:num>
  <w:num w:numId="36">
    <w:abstractNumId w:val="34"/>
  </w:num>
  <w:num w:numId="37">
    <w:abstractNumId w:val="33"/>
  </w:num>
  <w:num w:numId="38">
    <w:abstractNumId w:val="39"/>
  </w:num>
  <w:num w:numId="39">
    <w:abstractNumId w:val="24"/>
  </w:num>
  <w:num w:numId="40">
    <w:abstractNumId w:val="57"/>
  </w:num>
  <w:num w:numId="41">
    <w:abstractNumId w:val="41"/>
  </w:num>
  <w:num w:numId="42">
    <w:abstractNumId w:val="31"/>
  </w:num>
  <w:num w:numId="43">
    <w:abstractNumId w:val="28"/>
  </w:num>
  <w:num w:numId="44">
    <w:abstractNumId w:val="40"/>
  </w:num>
  <w:num w:numId="45">
    <w:abstractNumId w:val="47"/>
  </w:num>
  <w:num w:numId="46">
    <w:abstractNumId w:val="30"/>
  </w:num>
  <w:num w:numId="47">
    <w:abstractNumId w:val="14"/>
  </w:num>
  <w:num w:numId="48">
    <w:abstractNumId w:val="25"/>
  </w:num>
  <w:num w:numId="49">
    <w:abstractNumId w:val="18"/>
  </w:num>
  <w:num w:numId="50">
    <w:abstractNumId w:val="44"/>
  </w:num>
  <w:num w:numId="51">
    <w:abstractNumId w:val="27"/>
  </w:num>
  <w:num w:numId="52">
    <w:abstractNumId w:val="1"/>
  </w:num>
  <w:num w:numId="53">
    <w:abstractNumId w:val="2"/>
  </w:num>
  <w:num w:numId="54">
    <w:abstractNumId w:val="32"/>
  </w:num>
  <w:num w:numId="55">
    <w:abstractNumId w:val="56"/>
  </w:num>
  <w:num w:numId="56">
    <w:abstractNumId w:val="26"/>
  </w:num>
  <w:num w:numId="57">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51"/>
    <w:rsid w:val="0000133C"/>
    <w:rsid w:val="00002A7E"/>
    <w:rsid w:val="0000361C"/>
    <w:rsid w:val="00005C1F"/>
    <w:rsid w:val="00010234"/>
    <w:rsid w:val="00012318"/>
    <w:rsid w:val="000126CF"/>
    <w:rsid w:val="00013C2F"/>
    <w:rsid w:val="00014214"/>
    <w:rsid w:val="00015C8A"/>
    <w:rsid w:val="00016700"/>
    <w:rsid w:val="00016BA4"/>
    <w:rsid w:val="0002291D"/>
    <w:rsid w:val="00024ADA"/>
    <w:rsid w:val="00024AE8"/>
    <w:rsid w:val="00026A64"/>
    <w:rsid w:val="00027325"/>
    <w:rsid w:val="000332C5"/>
    <w:rsid w:val="0004033F"/>
    <w:rsid w:val="00041B7A"/>
    <w:rsid w:val="00041EA3"/>
    <w:rsid w:val="000432C0"/>
    <w:rsid w:val="00043B93"/>
    <w:rsid w:val="000444B8"/>
    <w:rsid w:val="00045DAA"/>
    <w:rsid w:val="000466BA"/>
    <w:rsid w:val="00047B7A"/>
    <w:rsid w:val="00050340"/>
    <w:rsid w:val="00050F96"/>
    <w:rsid w:val="000528AF"/>
    <w:rsid w:val="00057338"/>
    <w:rsid w:val="0006004B"/>
    <w:rsid w:val="000625B9"/>
    <w:rsid w:val="00062C21"/>
    <w:rsid w:val="000644B9"/>
    <w:rsid w:val="00065A94"/>
    <w:rsid w:val="000671E6"/>
    <w:rsid w:val="00067FF4"/>
    <w:rsid w:val="00072279"/>
    <w:rsid w:val="00072641"/>
    <w:rsid w:val="00073331"/>
    <w:rsid w:val="00074127"/>
    <w:rsid w:val="00074B8A"/>
    <w:rsid w:val="000756AD"/>
    <w:rsid w:val="00076E75"/>
    <w:rsid w:val="00077A5F"/>
    <w:rsid w:val="00083E38"/>
    <w:rsid w:val="00085E43"/>
    <w:rsid w:val="00086A58"/>
    <w:rsid w:val="00086DE3"/>
    <w:rsid w:val="0009083C"/>
    <w:rsid w:val="00090BA2"/>
    <w:rsid w:val="00091E60"/>
    <w:rsid w:val="00093303"/>
    <w:rsid w:val="00094012"/>
    <w:rsid w:val="0009614D"/>
    <w:rsid w:val="000965FD"/>
    <w:rsid w:val="000A03F5"/>
    <w:rsid w:val="000A1B2A"/>
    <w:rsid w:val="000A1E70"/>
    <w:rsid w:val="000A4B84"/>
    <w:rsid w:val="000A4DD3"/>
    <w:rsid w:val="000A6043"/>
    <w:rsid w:val="000A78D2"/>
    <w:rsid w:val="000B034D"/>
    <w:rsid w:val="000B0A63"/>
    <w:rsid w:val="000B2C73"/>
    <w:rsid w:val="000B3B98"/>
    <w:rsid w:val="000C3652"/>
    <w:rsid w:val="000C3677"/>
    <w:rsid w:val="000C523B"/>
    <w:rsid w:val="000D2066"/>
    <w:rsid w:val="000D282B"/>
    <w:rsid w:val="000D4887"/>
    <w:rsid w:val="000D7646"/>
    <w:rsid w:val="000E0FAD"/>
    <w:rsid w:val="000E13DC"/>
    <w:rsid w:val="000E1B68"/>
    <w:rsid w:val="000E43CF"/>
    <w:rsid w:val="000E5C64"/>
    <w:rsid w:val="000F084D"/>
    <w:rsid w:val="000F128E"/>
    <w:rsid w:val="000F1488"/>
    <w:rsid w:val="000F17E6"/>
    <w:rsid w:val="000F1A8F"/>
    <w:rsid w:val="000F228B"/>
    <w:rsid w:val="000F2A5D"/>
    <w:rsid w:val="000F2FEA"/>
    <w:rsid w:val="000F3210"/>
    <w:rsid w:val="000F3A6D"/>
    <w:rsid w:val="000F5D4B"/>
    <w:rsid w:val="000F62EC"/>
    <w:rsid w:val="000F74EE"/>
    <w:rsid w:val="00100A36"/>
    <w:rsid w:val="00101250"/>
    <w:rsid w:val="0010168E"/>
    <w:rsid w:val="00101A28"/>
    <w:rsid w:val="00102EDC"/>
    <w:rsid w:val="001053B3"/>
    <w:rsid w:val="0010659C"/>
    <w:rsid w:val="00106EC0"/>
    <w:rsid w:val="0010742C"/>
    <w:rsid w:val="001100BD"/>
    <w:rsid w:val="0011012C"/>
    <w:rsid w:val="00111567"/>
    <w:rsid w:val="00112E18"/>
    <w:rsid w:val="0011449E"/>
    <w:rsid w:val="00117876"/>
    <w:rsid w:val="001224D5"/>
    <w:rsid w:val="00123F3F"/>
    <w:rsid w:val="00125A12"/>
    <w:rsid w:val="00125F35"/>
    <w:rsid w:val="001260B5"/>
    <w:rsid w:val="001305FF"/>
    <w:rsid w:val="00131E02"/>
    <w:rsid w:val="00135491"/>
    <w:rsid w:val="0013638A"/>
    <w:rsid w:val="00140521"/>
    <w:rsid w:val="00140829"/>
    <w:rsid w:val="00141375"/>
    <w:rsid w:val="001448EC"/>
    <w:rsid w:val="001454BF"/>
    <w:rsid w:val="00146933"/>
    <w:rsid w:val="001469C5"/>
    <w:rsid w:val="001504A6"/>
    <w:rsid w:val="00150D68"/>
    <w:rsid w:val="00154435"/>
    <w:rsid w:val="00155620"/>
    <w:rsid w:val="00156962"/>
    <w:rsid w:val="001569B3"/>
    <w:rsid w:val="00160A67"/>
    <w:rsid w:val="001631FE"/>
    <w:rsid w:val="00163F37"/>
    <w:rsid w:val="00164327"/>
    <w:rsid w:val="00164832"/>
    <w:rsid w:val="00166BCD"/>
    <w:rsid w:val="00166F9A"/>
    <w:rsid w:val="00166FF0"/>
    <w:rsid w:val="001705FC"/>
    <w:rsid w:val="00172D52"/>
    <w:rsid w:val="00173DC8"/>
    <w:rsid w:val="0017452F"/>
    <w:rsid w:val="00177427"/>
    <w:rsid w:val="001774A3"/>
    <w:rsid w:val="00177A09"/>
    <w:rsid w:val="0018052D"/>
    <w:rsid w:val="00181466"/>
    <w:rsid w:val="00181517"/>
    <w:rsid w:val="00181FB6"/>
    <w:rsid w:val="00182993"/>
    <w:rsid w:val="0018312F"/>
    <w:rsid w:val="00183240"/>
    <w:rsid w:val="00183994"/>
    <w:rsid w:val="001839DA"/>
    <w:rsid w:val="00184944"/>
    <w:rsid w:val="001867F8"/>
    <w:rsid w:val="00186A4C"/>
    <w:rsid w:val="0019125D"/>
    <w:rsid w:val="001968A6"/>
    <w:rsid w:val="001A00A2"/>
    <w:rsid w:val="001A1205"/>
    <w:rsid w:val="001A1EED"/>
    <w:rsid w:val="001A2630"/>
    <w:rsid w:val="001A2F5D"/>
    <w:rsid w:val="001A3067"/>
    <w:rsid w:val="001A30F4"/>
    <w:rsid w:val="001A44D0"/>
    <w:rsid w:val="001A4FE7"/>
    <w:rsid w:val="001A6E35"/>
    <w:rsid w:val="001A7510"/>
    <w:rsid w:val="001A7641"/>
    <w:rsid w:val="001A7BEF"/>
    <w:rsid w:val="001B1D09"/>
    <w:rsid w:val="001B477C"/>
    <w:rsid w:val="001B4EC1"/>
    <w:rsid w:val="001B58A8"/>
    <w:rsid w:val="001B5AE2"/>
    <w:rsid w:val="001C02B5"/>
    <w:rsid w:val="001C060F"/>
    <w:rsid w:val="001C3733"/>
    <w:rsid w:val="001C4454"/>
    <w:rsid w:val="001C5AF4"/>
    <w:rsid w:val="001C665F"/>
    <w:rsid w:val="001C6904"/>
    <w:rsid w:val="001C6F7E"/>
    <w:rsid w:val="001D0440"/>
    <w:rsid w:val="001D06E3"/>
    <w:rsid w:val="001D27D3"/>
    <w:rsid w:val="001D57D9"/>
    <w:rsid w:val="001D7976"/>
    <w:rsid w:val="001E061F"/>
    <w:rsid w:val="001E154B"/>
    <w:rsid w:val="001E233E"/>
    <w:rsid w:val="001E2FC9"/>
    <w:rsid w:val="001E3338"/>
    <w:rsid w:val="001E33EA"/>
    <w:rsid w:val="001E3756"/>
    <w:rsid w:val="001E43BF"/>
    <w:rsid w:val="001E486D"/>
    <w:rsid w:val="001E624C"/>
    <w:rsid w:val="001F0324"/>
    <w:rsid w:val="001F12A6"/>
    <w:rsid w:val="001F14CC"/>
    <w:rsid w:val="001F2AAB"/>
    <w:rsid w:val="001F2DF5"/>
    <w:rsid w:val="001F56EA"/>
    <w:rsid w:val="001F5A08"/>
    <w:rsid w:val="00201560"/>
    <w:rsid w:val="00201625"/>
    <w:rsid w:val="0020198F"/>
    <w:rsid w:val="00205A6B"/>
    <w:rsid w:val="002076D3"/>
    <w:rsid w:val="0020797D"/>
    <w:rsid w:val="0021122B"/>
    <w:rsid w:val="002126DE"/>
    <w:rsid w:val="00215887"/>
    <w:rsid w:val="00216B87"/>
    <w:rsid w:val="00216CFA"/>
    <w:rsid w:val="0022244A"/>
    <w:rsid w:val="00222C5A"/>
    <w:rsid w:val="002230D2"/>
    <w:rsid w:val="00223D0C"/>
    <w:rsid w:val="00224DDC"/>
    <w:rsid w:val="00227BAE"/>
    <w:rsid w:val="00231066"/>
    <w:rsid w:val="00232D38"/>
    <w:rsid w:val="0023371C"/>
    <w:rsid w:val="0023400F"/>
    <w:rsid w:val="002400B9"/>
    <w:rsid w:val="0024032D"/>
    <w:rsid w:val="002432AC"/>
    <w:rsid w:val="00244155"/>
    <w:rsid w:val="00244708"/>
    <w:rsid w:val="00244AC9"/>
    <w:rsid w:val="00244B96"/>
    <w:rsid w:val="00245BFA"/>
    <w:rsid w:val="002463E3"/>
    <w:rsid w:val="00247980"/>
    <w:rsid w:val="00250D7E"/>
    <w:rsid w:val="00251D74"/>
    <w:rsid w:val="00251DA6"/>
    <w:rsid w:val="00252980"/>
    <w:rsid w:val="00253A2E"/>
    <w:rsid w:val="00253E12"/>
    <w:rsid w:val="002549AE"/>
    <w:rsid w:val="00255C77"/>
    <w:rsid w:val="002568C0"/>
    <w:rsid w:val="0025751D"/>
    <w:rsid w:val="00261025"/>
    <w:rsid w:val="002611A6"/>
    <w:rsid w:val="0026302F"/>
    <w:rsid w:val="002641B2"/>
    <w:rsid w:val="002646BC"/>
    <w:rsid w:val="00265189"/>
    <w:rsid w:val="00266F5D"/>
    <w:rsid w:val="0027286F"/>
    <w:rsid w:val="00273BF1"/>
    <w:rsid w:val="0027436D"/>
    <w:rsid w:val="00274F5D"/>
    <w:rsid w:val="002750C4"/>
    <w:rsid w:val="00275EDE"/>
    <w:rsid w:val="00276524"/>
    <w:rsid w:val="00276DBF"/>
    <w:rsid w:val="002827BB"/>
    <w:rsid w:val="002834BC"/>
    <w:rsid w:val="00284E35"/>
    <w:rsid w:val="00286DC6"/>
    <w:rsid w:val="00287AE5"/>
    <w:rsid w:val="00290075"/>
    <w:rsid w:val="00290B54"/>
    <w:rsid w:val="0029104C"/>
    <w:rsid w:val="00291760"/>
    <w:rsid w:val="002921D0"/>
    <w:rsid w:val="00292CE7"/>
    <w:rsid w:val="0029420D"/>
    <w:rsid w:val="00294D60"/>
    <w:rsid w:val="00295D03"/>
    <w:rsid w:val="00296A9F"/>
    <w:rsid w:val="0029748C"/>
    <w:rsid w:val="00297D62"/>
    <w:rsid w:val="002A23CB"/>
    <w:rsid w:val="002A3A9C"/>
    <w:rsid w:val="002A6F17"/>
    <w:rsid w:val="002B2101"/>
    <w:rsid w:val="002B35EA"/>
    <w:rsid w:val="002B42C0"/>
    <w:rsid w:val="002B7859"/>
    <w:rsid w:val="002C11A2"/>
    <w:rsid w:val="002C273A"/>
    <w:rsid w:val="002C37CB"/>
    <w:rsid w:val="002C5309"/>
    <w:rsid w:val="002C567E"/>
    <w:rsid w:val="002C63E9"/>
    <w:rsid w:val="002C738A"/>
    <w:rsid w:val="002D169D"/>
    <w:rsid w:val="002D2306"/>
    <w:rsid w:val="002D3C8A"/>
    <w:rsid w:val="002E0094"/>
    <w:rsid w:val="002E1BC6"/>
    <w:rsid w:val="002E1CF3"/>
    <w:rsid w:val="002E1F5B"/>
    <w:rsid w:val="002E23BC"/>
    <w:rsid w:val="002E295A"/>
    <w:rsid w:val="002E46D9"/>
    <w:rsid w:val="002E5AF1"/>
    <w:rsid w:val="002E5B13"/>
    <w:rsid w:val="002E5D61"/>
    <w:rsid w:val="002E756B"/>
    <w:rsid w:val="002F1548"/>
    <w:rsid w:val="002F24A3"/>
    <w:rsid w:val="002F2CF4"/>
    <w:rsid w:val="002F315D"/>
    <w:rsid w:val="002F3E9C"/>
    <w:rsid w:val="002F56BE"/>
    <w:rsid w:val="002F65EE"/>
    <w:rsid w:val="00300AF9"/>
    <w:rsid w:val="0030274C"/>
    <w:rsid w:val="003042DA"/>
    <w:rsid w:val="0030478A"/>
    <w:rsid w:val="00306D2F"/>
    <w:rsid w:val="00307FB6"/>
    <w:rsid w:val="00312BA3"/>
    <w:rsid w:val="0031329E"/>
    <w:rsid w:val="00313328"/>
    <w:rsid w:val="00313505"/>
    <w:rsid w:val="00314265"/>
    <w:rsid w:val="0031695E"/>
    <w:rsid w:val="00322245"/>
    <w:rsid w:val="003230F8"/>
    <w:rsid w:val="003233D8"/>
    <w:rsid w:val="00325AA5"/>
    <w:rsid w:val="00325C5B"/>
    <w:rsid w:val="003316A5"/>
    <w:rsid w:val="0033186F"/>
    <w:rsid w:val="003325DA"/>
    <w:rsid w:val="0033268E"/>
    <w:rsid w:val="00332CBC"/>
    <w:rsid w:val="00332CE5"/>
    <w:rsid w:val="00335E56"/>
    <w:rsid w:val="003365BC"/>
    <w:rsid w:val="00336881"/>
    <w:rsid w:val="00340D2E"/>
    <w:rsid w:val="0034132C"/>
    <w:rsid w:val="00345A3A"/>
    <w:rsid w:val="003471DB"/>
    <w:rsid w:val="0034744F"/>
    <w:rsid w:val="00352193"/>
    <w:rsid w:val="00356008"/>
    <w:rsid w:val="00360C7D"/>
    <w:rsid w:val="003623E9"/>
    <w:rsid w:val="0036361C"/>
    <w:rsid w:val="00363B81"/>
    <w:rsid w:val="00366110"/>
    <w:rsid w:val="00366129"/>
    <w:rsid w:val="00366D98"/>
    <w:rsid w:val="00371707"/>
    <w:rsid w:val="003723E9"/>
    <w:rsid w:val="00372447"/>
    <w:rsid w:val="00373163"/>
    <w:rsid w:val="00373324"/>
    <w:rsid w:val="00374C1D"/>
    <w:rsid w:val="003756DA"/>
    <w:rsid w:val="00375BEF"/>
    <w:rsid w:val="00377101"/>
    <w:rsid w:val="00377C2A"/>
    <w:rsid w:val="00377EEC"/>
    <w:rsid w:val="00380836"/>
    <w:rsid w:val="003811A6"/>
    <w:rsid w:val="003817A1"/>
    <w:rsid w:val="00382A0F"/>
    <w:rsid w:val="00383887"/>
    <w:rsid w:val="00383F88"/>
    <w:rsid w:val="003849E6"/>
    <w:rsid w:val="00384AC7"/>
    <w:rsid w:val="00387207"/>
    <w:rsid w:val="00387B6F"/>
    <w:rsid w:val="00387DF3"/>
    <w:rsid w:val="00390253"/>
    <w:rsid w:val="00391380"/>
    <w:rsid w:val="003923D6"/>
    <w:rsid w:val="00392F7A"/>
    <w:rsid w:val="003968BF"/>
    <w:rsid w:val="003A1A49"/>
    <w:rsid w:val="003A22BF"/>
    <w:rsid w:val="003A3091"/>
    <w:rsid w:val="003A4A42"/>
    <w:rsid w:val="003A4F33"/>
    <w:rsid w:val="003A5A6B"/>
    <w:rsid w:val="003A79E6"/>
    <w:rsid w:val="003B1613"/>
    <w:rsid w:val="003B56E5"/>
    <w:rsid w:val="003B5702"/>
    <w:rsid w:val="003C0ED1"/>
    <w:rsid w:val="003C261A"/>
    <w:rsid w:val="003C29CD"/>
    <w:rsid w:val="003C2D18"/>
    <w:rsid w:val="003C3AB4"/>
    <w:rsid w:val="003C492C"/>
    <w:rsid w:val="003C4B5C"/>
    <w:rsid w:val="003C6697"/>
    <w:rsid w:val="003C6CD3"/>
    <w:rsid w:val="003C7682"/>
    <w:rsid w:val="003D0EEC"/>
    <w:rsid w:val="003D1CBF"/>
    <w:rsid w:val="003D28F6"/>
    <w:rsid w:val="003D2DBB"/>
    <w:rsid w:val="003D74BA"/>
    <w:rsid w:val="003E1379"/>
    <w:rsid w:val="003E2A7F"/>
    <w:rsid w:val="003E34D5"/>
    <w:rsid w:val="003E36C8"/>
    <w:rsid w:val="003E4A03"/>
    <w:rsid w:val="003E4D1E"/>
    <w:rsid w:val="003E5073"/>
    <w:rsid w:val="003E724F"/>
    <w:rsid w:val="003E76C7"/>
    <w:rsid w:val="003F0204"/>
    <w:rsid w:val="003F0775"/>
    <w:rsid w:val="003F1E99"/>
    <w:rsid w:val="003F4F50"/>
    <w:rsid w:val="003F55A3"/>
    <w:rsid w:val="003F564D"/>
    <w:rsid w:val="003F58E8"/>
    <w:rsid w:val="003F64F1"/>
    <w:rsid w:val="00401DEE"/>
    <w:rsid w:val="00402886"/>
    <w:rsid w:val="004044E7"/>
    <w:rsid w:val="00404FB1"/>
    <w:rsid w:val="00405586"/>
    <w:rsid w:val="004069BD"/>
    <w:rsid w:val="00407CB8"/>
    <w:rsid w:val="0041015E"/>
    <w:rsid w:val="00411908"/>
    <w:rsid w:val="00411D57"/>
    <w:rsid w:val="00412162"/>
    <w:rsid w:val="004140E6"/>
    <w:rsid w:val="004164B2"/>
    <w:rsid w:val="00416578"/>
    <w:rsid w:val="004171AB"/>
    <w:rsid w:val="0041784E"/>
    <w:rsid w:val="00420342"/>
    <w:rsid w:val="00420D27"/>
    <w:rsid w:val="004223D4"/>
    <w:rsid w:val="0042473E"/>
    <w:rsid w:val="00425CBD"/>
    <w:rsid w:val="00426BF4"/>
    <w:rsid w:val="004279B4"/>
    <w:rsid w:val="00430724"/>
    <w:rsid w:val="00430967"/>
    <w:rsid w:val="00434CA9"/>
    <w:rsid w:val="00435E2C"/>
    <w:rsid w:val="00437A69"/>
    <w:rsid w:val="00442354"/>
    <w:rsid w:val="004459E2"/>
    <w:rsid w:val="00452F80"/>
    <w:rsid w:val="00454178"/>
    <w:rsid w:val="004579C4"/>
    <w:rsid w:val="00457C18"/>
    <w:rsid w:val="00461FAC"/>
    <w:rsid w:val="004620B4"/>
    <w:rsid w:val="004624DD"/>
    <w:rsid w:val="00462F9C"/>
    <w:rsid w:val="0046456A"/>
    <w:rsid w:val="0046488D"/>
    <w:rsid w:val="004677B2"/>
    <w:rsid w:val="00473865"/>
    <w:rsid w:val="00474604"/>
    <w:rsid w:val="0047574F"/>
    <w:rsid w:val="0047622F"/>
    <w:rsid w:val="00481D4E"/>
    <w:rsid w:val="00482359"/>
    <w:rsid w:val="0048607B"/>
    <w:rsid w:val="00493C5F"/>
    <w:rsid w:val="00493EF0"/>
    <w:rsid w:val="00494ED3"/>
    <w:rsid w:val="00495C88"/>
    <w:rsid w:val="00496546"/>
    <w:rsid w:val="004A13B9"/>
    <w:rsid w:val="004A31C0"/>
    <w:rsid w:val="004A4E28"/>
    <w:rsid w:val="004A5626"/>
    <w:rsid w:val="004A6F04"/>
    <w:rsid w:val="004B0D9B"/>
    <w:rsid w:val="004B0F5C"/>
    <w:rsid w:val="004B40C8"/>
    <w:rsid w:val="004B593D"/>
    <w:rsid w:val="004B7DA9"/>
    <w:rsid w:val="004C08E3"/>
    <w:rsid w:val="004C0B8F"/>
    <w:rsid w:val="004C12DF"/>
    <w:rsid w:val="004C43EC"/>
    <w:rsid w:val="004C5DF2"/>
    <w:rsid w:val="004C660C"/>
    <w:rsid w:val="004C691A"/>
    <w:rsid w:val="004D61BF"/>
    <w:rsid w:val="004E0F23"/>
    <w:rsid w:val="004E1FBA"/>
    <w:rsid w:val="004E3C72"/>
    <w:rsid w:val="004E463B"/>
    <w:rsid w:val="004F0229"/>
    <w:rsid w:val="004F1E47"/>
    <w:rsid w:val="004F2A9B"/>
    <w:rsid w:val="004F3BCE"/>
    <w:rsid w:val="004F44C3"/>
    <w:rsid w:val="004F5230"/>
    <w:rsid w:val="004F59D3"/>
    <w:rsid w:val="004F67EB"/>
    <w:rsid w:val="0050067A"/>
    <w:rsid w:val="00501B92"/>
    <w:rsid w:val="005030EB"/>
    <w:rsid w:val="00504C18"/>
    <w:rsid w:val="00504DF7"/>
    <w:rsid w:val="00505E40"/>
    <w:rsid w:val="00506C3E"/>
    <w:rsid w:val="0051237F"/>
    <w:rsid w:val="00513AD2"/>
    <w:rsid w:val="0052010D"/>
    <w:rsid w:val="00520672"/>
    <w:rsid w:val="00521E5F"/>
    <w:rsid w:val="00522100"/>
    <w:rsid w:val="005226AF"/>
    <w:rsid w:val="005226DD"/>
    <w:rsid w:val="00524765"/>
    <w:rsid w:val="00525021"/>
    <w:rsid w:val="005257C2"/>
    <w:rsid w:val="00525E74"/>
    <w:rsid w:val="00526641"/>
    <w:rsid w:val="00526BC2"/>
    <w:rsid w:val="005311DB"/>
    <w:rsid w:val="00537B9B"/>
    <w:rsid w:val="00541105"/>
    <w:rsid w:val="005434E4"/>
    <w:rsid w:val="00546C83"/>
    <w:rsid w:val="00546D30"/>
    <w:rsid w:val="00547914"/>
    <w:rsid w:val="005503F8"/>
    <w:rsid w:val="00550897"/>
    <w:rsid w:val="00552727"/>
    <w:rsid w:val="00561857"/>
    <w:rsid w:val="00562A76"/>
    <w:rsid w:val="00562F6C"/>
    <w:rsid w:val="00563435"/>
    <w:rsid w:val="00564ECE"/>
    <w:rsid w:val="005652E8"/>
    <w:rsid w:val="00566829"/>
    <w:rsid w:val="005711F4"/>
    <w:rsid w:val="00572D17"/>
    <w:rsid w:val="005746D9"/>
    <w:rsid w:val="00574AF9"/>
    <w:rsid w:val="00577AB5"/>
    <w:rsid w:val="005819BA"/>
    <w:rsid w:val="00582235"/>
    <w:rsid w:val="00583E7D"/>
    <w:rsid w:val="00583FD5"/>
    <w:rsid w:val="00583FFD"/>
    <w:rsid w:val="00584C44"/>
    <w:rsid w:val="0058584C"/>
    <w:rsid w:val="005858B0"/>
    <w:rsid w:val="00585F59"/>
    <w:rsid w:val="00586538"/>
    <w:rsid w:val="0058691D"/>
    <w:rsid w:val="005877F5"/>
    <w:rsid w:val="005901A8"/>
    <w:rsid w:val="00591777"/>
    <w:rsid w:val="005924C1"/>
    <w:rsid w:val="00595C38"/>
    <w:rsid w:val="00596E6E"/>
    <w:rsid w:val="005A018C"/>
    <w:rsid w:val="005A0598"/>
    <w:rsid w:val="005A133F"/>
    <w:rsid w:val="005A20EF"/>
    <w:rsid w:val="005A317F"/>
    <w:rsid w:val="005A423F"/>
    <w:rsid w:val="005B0AD4"/>
    <w:rsid w:val="005B14BF"/>
    <w:rsid w:val="005B32D1"/>
    <w:rsid w:val="005B34CE"/>
    <w:rsid w:val="005B456C"/>
    <w:rsid w:val="005B6CC1"/>
    <w:rsid w:val="005B731B"/>
    <w:rsid w:val="005C026D"/>
    <w:rsid w:val="005C2158"/>
    <w:rsid w:val="005C3CB9"/>
    <w:rsid w:val="005C547D"/>
    <w:rsid w:val="005C5709"/>
    <w:rsid w:val="005C65B4"/>
    <w:rsid w:val="005C6B30"/>
    <w:rsid w:val="005C6C17"/>
    <w:rsid w:val="005C7209"/>
    <w:rsid w:val="005C7E68"/>
    <w:rsid w:val="005D0944"/>
    <w:rsid w:val="005D681C"/>
    <w:rsid w:val="005D7340"/>
    <w:rsid w:val="005E2CBB"/>
    <w:rsid w:val="005E4485"/>
    <w:rsid w:val="005E47DB"/>
    <w:rsid w:val="005E5550"/>
    <w:rsid w:val="005F1F2E"/>
    <w:rsid w:val="005F7242"/>
    <w:rsid w:val="00603316"/>
    <w:rsid w:val="006050F0"/>
    <w:rsid w:val="00606DF6"/>
    <w:rsid w:val="00606EB9"/>
    <w:rsid w:val="00607B7F"/>
    <w:rsid w:val="00607FFA"/>
    <w:rsid w:val="00612587"/>
    <w:rsid w:val="006133FB"/>
    <w:rsid w:val="00613516"/>
    <w:rsid w:val="006155B5"/>
    <w:rsid w:val="00621E2F"/>
    <w:rsid w:val="0062467B"/>
    <w:rsid w:val="00624CCE"/>
    <w:rsid w:val="00626849"/>
    <w:rsid w:val="00627C9C"/>
    <w:rsid w:val="00630151"/>
    <w:rsid w:val="0063047F"/>
    <w:rsid w:val="00630E80"/>
    <w:rsid w:val="006327D7"/>
    <w:rsid w:val="0063537F"/>
    <w:rsid w:val="00635D33"/>
    <w:rsid w:val="006360FE"/>
    <w:rsid w:val="00636802"/>
    <w:rsid w:val="00637622"/>
    <w:rsid w:val="006445C1"/>
    <w:rsid w:val="00644C4B"/>
    <w:rsid w:val="00645AB1"/>
    <w:rsid w:val="00651C1E"/>
    <w:rsid w:val="00654347"/>
    <w:rsid w:val="00654AE7"/>
    <w:rsid w:val="006565B1"/>
    <w:rsid w:val="00656AAE"/>
    <w:rsid w:val="006609FC"/>
    <w:rsid w:val="0066150F"/>
    <w:rsid w:val="00662169"/>
    <w:rsid w:val="006623D2"/>
    <w:rsid w:val="00664C08"/>
    <w:rsid w:val="0066663F"/>
    <w:rsid w:val="006702CD"/>
    <w:rsid w:val="00670929"/>
    <w:rsid w:val="00675289"/>
    <w:rsid w:val="00681E2D"/>
    <w:rsid w:val="0068259E"/>
    <w:rsid w:val="00683FA2"/>
    <w:rsid w:val="006841C9"/>
    <w:rsid w:val="006847C2"/>
    <w:rsid w:val="00685298"/>
    <w:rsid w:val="00685785"/>
    <w:rsid w:val="0068761A"/>
    <w:rsid w:val="006876E0"/>
    <w:rsid w:val="00690BC1"/>
    <w:rsid w:val="00693295"/>
    <w:rsid w:val="00693451"/>
    <w:rsid w:val="006934C5"/>
    <w:rsid w:val="0069492B"/>
    <w:rsid w:val="00694AAD"/>
    <w:rsid w:val="006967DF"/>
    <w:rsid w:val="00696CF1"/>
    <w:rsid w:val="00697249"/>
    <w:rsid w:val="006A07BC"/>
    <w:rsid w:val="006A1749"/>
    <w:rsid w:val="006A34B1"/>
    <w:rsid w:val="006A40D5"/>
    <w:rsid w:val="006B3857"/>
    <w:rsid w:val="006B4B0E"/>
    <w:rsid w:val="006B4CB2"/>
    <w:rsid w:val="006B4D90"/>
    <w:rsid w:val="006B7D3A"/>
    <w:rsid w:val="006C3E05"/>
    <w:rsid w:val="006C4509"/>
    <w:rsid w:val="006C70B2"/>
    <w:rsid w:val="006D01BF"/>
    <w:rsid w:val="006D0C3E"/>
    <w:rsid w:val="006D588A"/>
    <w:rsid w:val="006D5A9B"/>
    <w:rsid w:val="006D741B"/>
    <w:rsid w:val="006E1493"/>
    <w:rsid w:val="006E1AC7"/>
    <w:rsid w:val="006E2549"/>
    <w:rsid w:val="006E31C8"/>
    <w:rsid w:val="006E4C7C"/>
    <w:rsid w:val="006E52C3"/>
    <w:rsid w:val="006E7B43"/>
    <w:rsid w:val="006F1E33"/>
    <w:rsid w:val="006F27E2"/>
    <w:rsid w:val="006F4D97"/>
    <w:rsid w:val="006F556A"/>
    <w:rsid w:val="00700DFD"/>
    <w:rsid w:val="00701426"/>
    <w:rsid w:val="00701D22"/>
    <w:rsid w:val="00703658"/>
    <w:rsid w:val="0070401A"/>
    <w:rsid w:val="00705109"/>
    <w:rsid w:val="00705AE6"/>
    <w:rsid w:val="00706E78"/>
    <w:rsid w:val="00711981"/>
    <w:rsid w:val="0071302B"/>
    <w:rsid w:val="00714A34"/>
    <w:rsid w:val="00714FA5"/>
    <w:rsid w:val="007153DC"/>
    <w:rsid w:val="00716692"/>
    <w:rsid w:val="00717281"/>
    <w:rsid w:val="00720920"/>
    <w:rsid w:val="007209EB"/>
    <w:rsid w:val="007235FF"/>
    <w:rsid w:val="0072413D"/>
    <w:rsid w:val="00724BDA"/>
    <w:rsid w:val="00724CA2"/>
    <w:rsid w:val="0072580E"/>
    <w:rsid w:val="00727179"/>
    <w:rsid w:val="00727A9C"/>
    <w:rsid w:val="00727E52"/>
    <w:rsid w:val="00730670"/>
    <w:rsid w:val="0073084C"/>
    <w:rsid w:val="00731674"/>
    <w:rsid w:val="00732CD0"/>
    <w:rsid w:val="007346F6"/>
    <w:rsid w:val="00736E47"/>
    <w:rsid w:val="00737FFE"/>
    <w:rsid w:val="00740CFE"/>
    <w:rsid w:val="00740F59"/>
    <w:rsid w:val="0074367B"/>
    <w:rsid w:val="00744F76"/>
    <w:rsid w:val="007453A5"/>
    <w:rsid w:val="00745D17"/>
    <w:rsid w:val="007548FF"/>
    <w:rsid w:val="00755D9C"/>
    <w:rsid w:val="00755E2F"/>
    <w:rsid w:val="007564F7"/>
    <w:rsid w:val="00760838"/>
    <w:rsid w:val="00761528"/>
    <w:rsid w:val="0076415B"/>
    <w:rsid w:val="00764644"/>
    <w:rsid w:val="00766235"/>
    <w:rsid w:val="00771090"/>
    <w:rsid w:val="00771C2B"/>
    <w:rsid w:val="00771D7E"/>
    <w:rsid w:val="00774E6C"/>
    <w:rsid w:val="00775E0C"/>
    <w:rsid w:val="00777F00"/>
    <w:rsid w:val="00777F11"/>
    <w:rsid w:val="00782986"/>
    <w:rsid w:val="00786C5F"/>
    <w:rsid w:val="007874A5"/>
    <w:rsid w:val="0078761D"/>
    <w:rsid w:val="00787C85"/>
    <w:rsid w:val="0079079D"/>
    <w:rsid w:val="00793678"/>
    <w:rsid w:val="00793A59"/>
    <w:rsid w:val="00794DE3"/>
    <w:rsid w:val="007A071B"/>
    <w:rsid w:val="007A1378"/>
    <w:rsid w:val="007A175D"/>
    <w:rsid w:val="007A1FEA"/>
    <w:rsid w:val="007A2FF3"/>
    <w:rsid w:val="007A4EC3"/>
    <w:rsid w:val="007A73E7"/>
    <w:rsid w:val="007B04FF"/>
    <w:rsid w:val="007B300E"/>
    <w:rsid w:val="007B5708"/>
    <w:rsid w:val="007B5C93"/>
    <w:rsid w:val="007C0E57"/>
    <w:rsid w:val="007C101F"/>
    <w:rsid w:val="007C1429"/>
    <w:rsid w:val="007C4CD7"/>
    <w:rsid w:val="007C5EA4"/>
    <w:rsid w:val="007C6EF0"/>
    <w:rsid w:val="007C7CBD"/>
    <w:rsid w:val="007D3394"/>
    <w:rsid w:val="007D3540"/>
    <w:rsid w:val="007D3771"/>
    <w:rsid w:val="007D44B3"/>
    <w:rsid w:val="007D5160"/>
    <w:rsid w:val="007D6A27"/>
    <w:rsid w:val="007D79AF"/>
    <w:rsid w:val="007D7C26"/>
    <w:rsid w:val="007D7DCC"/>
    <w:rsid w:val="007E0235"/>
    <w:rsid w:val="007E1BE0"/>
    <w:rsid w:val="007E324B"/>
    <w:rsid w:val="007E5931"/>
    <w:rsid w:val="007E59F6"/>
    <w:rsid w:val="007E7BF1"/>
    <w:rsid w:val="007F2AC6"/>
    <w:rsid w:val="007F2CB6"/>
    <w:rsid w:val="007F37CF"/>
    <w:rsid w:val="007F5504"/>
    <w:rsid w:val="007F68BE"/>
    <w:rsid w:val="00806596"/>
    <w:rsid w:val="00806B41"/>
    <w:rsid w:val="008078C3"/>
    <w:rsid w:val="00807C52"/>
    <w:rsid w:val="00807E6B"/>
    <w:rsid w:val="008106EE"/>
    <w:rsid w:val="0081196D"/>
    <w:rsid w:val="00813172"/>
    <w:rsid w:val="00813703"/>
    <w:rsid w:val="00813E29"/>
    <w:rsid w:val="00813F63"/>
    <w:rsid w:val="008148D1"/>
    <w:rsid w:val="00814EAE"/>
    <w:rsid w:val="00815AAB"/>
    <w:rsid w:val="00815B92"/>
    <w:rsid w:val="0081784E"/>
    <w:rsid w:val="00817A5E"/>
    <w:rsid w:val="00820704"/>
    <w:rsid w:val="00820CE6"/>
    <w:rsid w:val="008214DE"/>
    <w:rsid w:val="00822EE5"/>
    <w:rsid w:val="00824440"/>
    <w:rsid w:val="008303E5"/>
    <w:rsid w:val="008319F0"/>
    <w:rsid w:val="008358EB"/>
    <w:rsid w:val="0084136B"/>
    <w:rsid w:val="00841C76"/>
    <w:rsid w:val="008426DC"/>
    <w:rsid w:val="0084670F"/>
    <w:rsid w:val="0084699B"/>
    <w:rsid w:val="00847A98"/>
    <w:rsid w:val="008503AF"/>
    <w:rsid w:val="00850B09"/>
    <w:rsid w:val="008515FA"/>
    <w:rsid w:val="0085196F"/>
    <w:rsid w:val="0085245D"/>
    <w:rsid w:val="008535A7"/>
    <w:rsid w:val="00853FD6"/>
    <w:rsid w:val="00855264"/>
    <w:rsid w:val="0085567D"/>
    <w:rsid w:val="00856CA6"/>
    <w:rsid w:val="008604DF"/>
    <w:rsid w:val="00863303"/>
    <w:rsid w:val="00866F8C"/>
    <w:rsid w:val="00867D65"/>
    <w:rsid w:val="0087181E"/>
    <w:rsid w:val="008725B4"/>
    <w:rsid w:val="00872893"/>
    <w:rsid w:val="0087430A"/>
    <w:rsid w:val="00874461"/>
    <w:rsid w:val="00877A07"/>
    <w:rsid w:val="00877D72"/>
    <w:rsid w:val="008806C5"/>
    <w:rsid w:val="00880EAC"/>
    <w:rsid w:val="0088128A"/>
    <w:rsid w:val="0088218C"/>
    <w:rsid w:val="00882948"/>
    <w:rsid w:val="0088360F"/>
    <w:rsid w:val="00883816"/>
    <w:rsid w:val="00883CB5"/>
    <w:rsid w:val="00891AEB"/>
    <w:rsid w:val="00895995"/>
    <w:rsid w:val="008A053B"/>
    <w:rsid w:val="008A0CD7"/>
    <w:rsid w:val="008A1DC0"/>
    <w:rsid w:val="008A63D5"/>
    <w:rsid w:val="008A79FF"/>
    <w:rsid w:val="008B021D"/>
    <w:rsid w:val="008B2060"/>
    <w:rsid w:val="008B22BF"/>
    <w:rsid w:val="008B456E"/>
    <w:rsid w:val="008B4F53"/>
    <w:rsid w:val="008B5D44"/>
    <w:rsid w:val="008C3519"/>
    <w:rsid w:val="008C4336"/>
    <w:rsid w:val="008C56EA"/>
    <w:rsid w:val="008C580E"/>
    <w:rsid w:val="008C5ED3"/>
    <w:rsid w:val="008D091D"/>
    <w:rsid w:val="008D1720"/>
    <w:rsid w:val="008D1D51"/>
    <w:rsid w:val="008D2AEA"/>
    <w:rsid w:val="008D661D"/>
    <w:rsid w:val="008E243F"/>
    <w:rsid w:val="008E4AD3"/>
    <w:rsid w:val="008E4D2D"/>
    <w:rsid w:val="008E626B"/>
    <w:rsid w:val="008E6D25"/>
    <w:rsid w:val="008E7859"/>
    <w:rsid w:val="008F0D53"/>
    <w:rsid w:val="008F2C97"/>
    <w:rsid w:val="008F3CB9"/>
    <w:rsid w:val="008F3EBA"/>
    <w:rsid w:val="008F4396"/>
    <w:rsid w:val="008F44EC"/>
    <w:rsid w:val="008F5ED4"/>
    <w:rsid w:val="008F6072"/>
    <w:rsid w:val="008F6F00"/>
    <w:rsid w:val="008F7BA2"/>
    <w:rsid w:val="009017AB"/>
    <w:rsid w:val="0090415A"/>
    <w:rsid w:val="0090796E"/>
    <w:rsid w:val="00907A1D"/>
    <w:rsid w:val="00912DA1"/>
    <w:rsid w:val="009149FC"/>
    <w:rsid w:val="00915621"/>
    <w:rsid w:val="00915959"/>
    <w:rsid w:val="00916471"/>
    <w:rsid w:val="00917072"/>
    <w:rsid w:val="0091785F"/>
    <w:rsid w:val="00921F7C"/>
    <w:rsid w:val="00924F7F"/>
    <w:rsid w:val="009264A4"/>
    <w:rsid w:val="009268B8"/>
    <w:rsid w:val="00926ADE"/>
    <w:rsid w:val="009276A7"/>
    <w:rsid w:val="0092796F"/>
    <w:rsid w:val="009330D6"/>
    <w:rsid w:val="00933A88"/>
    <w:rsid w:val="009369BF"/>
    <w:rsid w:val="0094048A"/>
    <w:rsid w:val="00940B2A"/>
    <w:rsid w:val="009415FD"/>
    <w:rsid w:val="009444C9"/>
    <w:rsid w:val="0094648D"/>
    <w:rsid w:val="00946BD9"/>
    <w:rsid w:val="009511B2"/>
    <w:rsid w:val="009527C3"/>
    <w:rsid w:val="0095430E"/>
    <w:rsid w:val="00954569"/>
    <w:rsid w:val="0095535F"/>
    <w:rsid w:val="009562F8"/>
    <w:rsid w:val="00956CA3"/>
    <w:rsid w:val="009570D5"/>
    <w:rsid w:val="00957721"/>
    <w:rsid w:val="00957C77"/>
    <w:rsid w:val="009614AC"/>
    <w:rsid w:val="0096420D"/>
    <w:rsid w:val="00964C6E"/>
    <w:rsid w:val="00965F24"/>
    <w:rsid w:val="00966588"/>
    <w:rsid w:val="00967EA5"/>
    <w:rsid w:val="009707B8"/>
    <w:rsid w:val="00971F11"/>
    <w:rsid w:val="009741FA"/>
    <w:rsid w:val="00974AEE"/>
    <w:rsid w:val="009757BD"/>
    <w:rsid w:val="00980A1E"/>
    <w:rsid w:val="00981BEF"/>
    <w:rsid w:val="009848EE"/>
    <w:rsid w:val="0098684B"/>
    <w:rsid w:val="00986BB7"/>
    <w:rsid w:val="00986E59"/>
    <w:rsid w:val="00987767"/>
    <w:rsid w:val="00987CD5"/>
    <w:rsid w:val="0099041B"/>
    <w:rsid w:val="009905AF"/>
    <w:rsid w:val="00996E2D"/>
    <w:rsid w:val="009A01BE"/>
    <w:rsid w:val="009A6D99"/>
    <w:rsid w:val="009A7099"/>
    <w:rsid w:val="009B02D2"/>
    <w:rsid w:val="009B161E"/>
    <w:rsid w:val="009B5112"/>
    <w:rsid w:val="009B70A0"/>
    <w:rsid w:val="009C0747"/>
    <w:rsid w:val="009C269B"/>
    <w:rsid w:val="009C3536"/>
    <w:rsid w:val="009C4153"/>
    <w:rsid w:val="009C5C62"/>
    <w:rsid w:val="009C7935"/>
    <w:rsid w:val="009D1C33"/>
    <w:rsid w:val="009D22C1"/>
    <w:rsid w:val="009D5C63"/>
    <w:rsid w:val="009D5EF6"/>
    <w:rsid w:val="009D64E7"/>
    <w:rsid w:val="009D6663"/>
    <w:rsid w:val="009E05EE"/>
    <w:rsid w:val="009E2C4D"/>
    <w:rsid w:val="009E3B64"/>
    <w:rsid w:val="009E43D4"/>
    <w:rsid w:val="009E6B1E"/>
    <w:rsid w:val="009E7F71"/>
    <w:rsid w:val="009F05B5"/>
    <w:rsid w:val="009F097A"/>
    <w:rsid w:val="009F213F"/>
    <w:rsid w:val="009F2487"/>
    <w:rsid w:val="009F2945"/>
    <w:rsid w:val="009F5781"/>
    <w:rsid w:val="009F6011"/>
    <w:rsid w:val="009F64E5"/>
    <w:rsid w:val="009F6539"/>
    <w:rsid w:val="00A014CC"/>
    <w:rsid w:val="00A022EC"/>
    <w:rsid w:val="00A059E5"/>
    <w:rsid w:val="00A05B0A"/>
    <w:rsid w:val="00A126CC"/>
    <w:rsid w:val="00A1373D"/>
    <w:rsid w:val="00A13D7B"/>
    <w:rsid w:val="00A16ED7"/>
    <w:rsid w:val="00A17369"/>
    <w:rsid w:val="00A21F4D"/>
    <w:rsid w:val="00A22A76"/>
    <w:rsid w:val="00A2403F"/>
    <w:rsid w:val="00A24520"/>
    <w:rsid w:val="00A270FA"/>
    <w:rsid w:val="00A3191B"/>
    <w:rsid w:val="00A331EC"/>
    <w:rsid w:val="00A3556B"/>
    <w:rsid w:val="00A360E0"/>
    <w:rsid w:val="00A371F4"/>
    <w:rsid w:val="00A400B0"/>
    <w:rsid w:val="00A4200A"/>
    <w:rsid w:val="00A4302D"/>
    <w:rsid w:val="00A43407"/>
    <w:rsid w:val="00A43C23"/>
    <w:rsid w:val="00A440B4"/>
    <w:rsid w:val="00A44DC3"/>
    <w:rsid w:val="00A47D5E"/>
    <w:rsid w:val="00A51D68"/>
    <w:rsid w:val="00A52682"/>
    <w:rsid w:val="00A526A0"/>
    <w:rsid w:val="00A5375F"/>
    <w:rsid w:val="00A60856"/>
    <w:rsid w:val="00A61188"/>
    <w:rsid w:val="00A6134A"/>
    <w:rsid w:val="00A6328A"/>
    <w:rsid w:val="00A65E01"/>
    <w:rsid w:val="00A66295"/>
    <w:rsid w:val="00A706E3"/>
    <w:rsid w:val="00A70D22"/>
    <w:rsid w:val="00A7190D"/>
    <w:rsid w:val="00A744B2"/>
    <w:rsid w:val="00A77EA2"/>
    <w:rsid w:val="00A84369"/>
    <w:rsid w:val="00A843E3"/>
    <w:rsid w:val="00A85471"/>
    <w:rsid w:val="00A9189D"/>
    <w:rsid w:val="00A922AB"/>
    <w:rsid w:val="00A929EB"/>
    <w:rsid w:val="00A92FEA"/>
    <w:rsid w:val="00A93FF5"/>
    <w:rsid w:val="00A946A7"/>
    <w:rsid w:val="00A96488"/>
    <w:rsid w:val="00A96F34"/>
    <w:rsid w:val="00A974BD"/>
    <w:rsid w:val="00A97725"/>
    <w:rsid w:val="00AA2248"/>
    <w:rsid w:val="00AA39C9"/>
    <w:rsid w:val="00AA4F21"/>
    <w:rsid w:val="00AA55FE"/>
    <w:rsid w:val="00AA682E"/>
    <w:rsid w:val="00AA6893"/>
    <w:rsid w:val="00AA70EC"/>
    <w:rsid w:val="00AA78D7"/>
    <w:rsid w:val="00AB2BE6"/>
    <w:rsid w:val="00AB42BB"/>
    <w:rsid w:val="00AC0405"/>
    <w:rsid w:val="00AC11AA"/>
    <w:rsid w:val="00AC201A"/>
    <w:rsid w:val="00AC2D6E"/>
    <w:rsid w:val="00AC7C82"/>
    <w:rsid w:val="00AD0049"/>
    <w:rsid w:val="00AD1A31"/>
    <w:rsid w:val="00AD588D"/>
    <w:rsid w:val="00AD5FDB"/>
    <w:rsid w:val="00AD6419"/>
    <w:rsid w:val="00AD679C"/>
    <w:rsid w:val="00AD73EE"/>
    <w:rsid w:val="00AD7786"/>
    <w:rsid w:val="00AD7EBC"/>
    <w:rsid w:val="00AE4C44"/>
    <w:rsid w:val="00AE62AD"/>
    <w:rsid w:val="00AE656B"/>
    <w:rsid w:val="00AF0846"/>
    <w:rsid w:val="00AF2001"/>
    <w:rsid w:val="00AF2E27"/>
    <w:rsid w:val="00AF386D"/>
    <w:rsid w:val="00AF558E"/>
    <w:rsid w:val="00AF571A"/>
    <w:rsid w:val="00AF6D17"/>
    <w:rsid w:val="00B002F7"/>
    <w:rsid w:val="00B009C1"/>
    <w:rsid w:val="00B05FE8"/>
    <w:rsid w:val="00B06014"/>
    <w:rsid w:val="00B10477"/>
    <w:rsid w:val="00B10847"/>
    <w:rsid w:val="00B10F25"/>
    <w:rsid w:val="00B10F67"/>
    <w:rsid w:val="00B12C0B"/>
    <w:rsid w:val="00B14244"/>
    <w:rsid w:val="00B16F6F"/>
    <w:rsid w:val="00B17870"/>
    <w:rsid w:val="00B2006D"/>
    <w:rsid w:val="00B20698"/>
    <w:rsid w:val="00B20800"/>
    <w:rsid w:val="00B2144D"/>
    <w:rsid w:val="00B23AC9"/>
    <w:rsid w:val="00B27D03"/>
    <w:rsid w:val="00B31239"/>
    <w:rsid w:val="00B32AD7"/>
    <w:rsid w:val="00B32E61"/>
    <w:rsid w:val="00B32F7B"/>
    <w:rsid w:val="00B37B32"/>
    <w:rsid w:val="00B429EF"/>
    <w:rsid w:val="00B42CED"/>
    <w:rsid w:val="00B43673"/>
    <w:rsid w:val="00B43CF2"/>
    <w:rsid w:val="00B44E86"/>
    <w:rsid w:val="00B4598D"/>
    <w:rsid w:val="00B51381"/>
    <w:rsid w:val="00B518C7"/>
    <w:rsid w:val="00B51EA6"/>
    <w:rsid w:val="00B54425"/>
    <w:rsid w:val="00B55ADB"/>
    <w:rsid w:val="00B56969"/>
    <w:rsid w:val="00B5748C"/>
    <w:rsid w:val="00B60816"/>
    <w:rsid w:val="00B613A1"/>
    <w:rsid w:val="00B61978"/>
    <w:rsid w:val="00B64418"/>
    <w:rsid w:val="00B6594E"/>
    <w:rsid w:val="00B6684A"/>
    <w:rsid w:val="00B66904"/>
    <w:rsid w:val="00B67380"/>
    <w:rsid w:val="00B67551"/>
    <w:rsid w:val="00B71C7F"/>
    <w:rsid w:val="00B73474"/>
    <w:rsid w:val="00B7627B"/>
    <w:rsid w:val="00B76B0B"/>
    <w:rsid w:val="00B77A94"/>
    <w:rsid w:val="00B77C2E"/>
    <w:rsid w:val="00B81F37"/>
    <w:rsid w:val="00B82A20"/>
    <w:rsid w:val="00B83A89"/>
    <w:rsid w:val="00B866C1"/>
    <w:rsid w:val="00B86870"/>
    <w:rsid w:val="00B87170"/>
    <w:rsid w:val="00B8775E"/>
    <w:rsid w:val="00B91024"/>
    <w:rsid w:val="00B9157F"/>
    <w:rsid w:val="00B9294D"/>
    <w:rsid w:val="00B95A9E"/>
    <w:rsid w:val="00B962C7"/>
    <w:rsid w:val="00BA1813"/>
    <w:rsid w:val="00BA3E33"/>
    <w:rsid w:val="00BA4CBB"/>
    <w:rsid w:val="00BA542F"/>
    <w:rsid w:val="00BA6F9F"/>
    <w:rsid w:val="00BB1CDD"/>
    <w:rsid w:val="00BB274D"/>
    <w:rsid w:val="00BB4237"/>
    <w:rsid w:val="00BB53A9"/>
    <w:rsid w:val="00BB6C83"/>
    <w:rsid w:val="00BB741E"/>
    <w:rsid w:val="00BB7A11"/>
    <w:rsid w:val="00BC0686"/>
    <w:rsid w:val="00BC470C"/>
    <w:rsid w:val="00BC505E"/>
    <w:rsid w:val="00BD02C9"/>
    <w:rsid w:val="00BD2630"/>
    <w:rsid w:val="00BD34B8"/>
    <w:rsid w:val="00BD3F30"/>
    <w:rsid w:val="00BD5908"/>
    <w:rsid w:val="00BD60AE"/>
    <w:rsid w:val="00BD7702"/>
    <w:rsid w:val="00BD7EC5"/>
    <w:rsid w:val="00BE18A0"/>
    <w:rsid w:val="00BE1A49"/>
    <w:rsid w:val="00BE212A"/>
    <w:rsid w:val="00BE2E22"/>
    <w:rsid w:val="00BE3442"/>
    <w:rsid w:val="00BE3BEC"/>
    <w:rsid w:val="00BE790D"/>
    <w:rsid w:val="00BF028F"/>
    <w:rsid w:val="00BF02FE"/>
    <w:rsid w:val="00BF1EF8"/>
    <w:rsid w:val="00BF347F"/>
    <w:rsid w:val="00BF35F3"/>
    <w:rsid w:val="00BF4932"/>
    <w:rsid w:val="00BF4AD0"/>
    <w:rsid w:val="00BF5784"/>
    <w:rsid w:val="00BF6B72"/>
    <w:rsid w:val="00C01717"/>
    <w:rsid w:val="00C01D9C"/>
    <w:rsid w:val="00C02A3C"/>
    <w:rsid w:val="00C0311F"/>
    <w:rsid w:val="00C048CB"/>
    <w:rsid w:val="00C05E93"/>
    <w:rsid w:val="00C06213"/>
    <w:rsid w:val="00C0780B"/>
    <w:rsid w:val="00C11D02"/>
    <w:rsid w:val="00C124F2"/>
    <w:rsid w:val="00C1576D"/>
    <w:rsid w:val="00C15F2B"/>
    <w:rsid w:val="00C167EB"/>
    <w:rsid w:val="00C209CD"/>
    <w:rsid w:val="00C21E8C"/>
    <w:rsid w:val="00C2755D"/>
    <w:rsid w:val="00C3491A"/>
    <w:rsid w:val="00C36CAD"/>
    <w:rsid w:val="00C43B76"/>
    <w:rsid w:val="00C445C0"/>
    <w:rsid w:val="00C4483A"/>
    <w:rsid w:val="00C44ADA"/>
    <w:rsid w:val="00C461B8"/>
    <w:rsid w:val="00C53335"/>
    <w:rsid w:val="00C579A9"/>
    <w:rsid w:val="00C57FB8"/>
    <w:rsid w:val="00C6013E"/>
    <w:rsid w:val="00C61436"/>
    <w:rsid w:val="00C6313E"/>
    <w:rsid w:val="00C64AF2"/>
    <w:rsid w:val="00C6574C"/>
    <w:rsid w:val="00C674D9"/>
    <w:rsid w:val="00C67501"/>
    <w:rsid w:val="00C70000"/>
    <w:rsid w:val="00C70EBC"/>
    <w:rsid w:val="00C71912"/>
    <w:rsid w:val="00C77775"/>
    <w:rsid w:val="00C8033A"/>
    <w:rsid w:val="00C80425"/>
    <w:rsid w:val="00C80ACF"/>
    <w:rsid w:val="00C8175E"/>
    <w:rsid w:val="00C82ED9"/>
    <w:rsid w:val="00C833D6"/>
    <w:rsid w:val="00C84085"/>
    <w:rsid w:val="00C860AC"/>
    <w:rsid w:val="00C86D75"/>
    <w:rsid w:val="00C87FCE"/>
    <w:rsid w:val="00C917DA"/>
    <w:rsid w:val="00C935A0"/>
    <w:rsid w:val="00C935D9"/>
    <w:rsid w:val="00C938C3"/>
    <w:rsid w:val="00C95599"/>
    <w:rsid w:val="00C96101"/>
    <w:rsid w:val="00CA2178"/>
    <w:rsid w:val="00CA366F"/>
    <w:rsid w:val="00CA4BBC"/>
    <w:rsid w:val="00CA5DF9"/>
    <w:rsid w:val="00CB0AF0"/>
    <w:rsid w:val="00CB0DE0"/>
    <w:rsid w:val="00CB23B3"/>
    <w:rsid w:val="00CB2E8F"/>
    <w:rsid w:val="00CB5BB6"/>
    <w:rsid w:val="00CB6503"/>
    <w:rsid w:val="00CB6545"/>
    <w:rsid w:val="00CB73FF"/>
    <w:rsid w:val="00CB743E"/>
    <w:rsid w:val="00CB7444"/>
    <w:rsid w:val="00CB774C"/>
    <w:rsid w:val="00CB79C5"/>
    <w:rsid w:val="00CB7C21"/>
    <w:rsid w:val="00CB7D80"/>
    <w:rsid w:val="00CC0C46"/>
    <w:rsid w:val="00CC2F16"/>
    <w:rsid w:val="00CC3FDE"/>
    <w:rsid w:val="00CC4198"/>
    <w:rsid w:val="00CC57CF"/>
    <w:rsid w:val="00CC5C75"/>
    <w:rsid w:val="00CC681F"/>
    <w:rsid w:val="00CC7201"/>
    <w:rsid w:val="00CC7534"/>
    <w:rsid w:val="00CD05C4"/>
    <w:rsid w:val="00CD0718"/>
    <w:rsid w:val="00CD1961"/>
    <w:rsid w:val="00CD2727"/>
    <w:rsid w:val="00CD48E0"/>
    <w:rsid w:val="00CD6626"/>
    <w:rsid w:val="00CD7AEC"/>
    <w:rsid w:val="00CD7F69"/>
    <w:rsid w:val="00CE02C4"/>
    <w:rsid w:val="00CE1902"/>
    <w:rsid w:val="00CE2FC8"/>
    <w:rsid w:val="00CE3A43"/>
    <w:rsid w:val="00CE4223"/>
    <w:rsid w:val="00CE449D"/>
    <w:rsid w:val="00CE6DF5"/>
    <w:rsid w:val="00CE73E5"/>
    <w:rsid w:val="00CF13B2"/>
    <w:rsid w:val="00CF3558"/>
    <w:rsid w:val="00CF4018"/>
    <w:rsid w:val="00CF79FB"/>
    <w:rsid w:val="00D0043D"/>
    <w:rsid w:val="00D008D9"/>
    <w:rsid w:val="00D00A67"/>
    <w:rsid w:val="00D01209"/>
    <w:rsid w:val="00D01498"/>
    <w:rsid w:val="00D01C09"/>
    <w:rsid w:val="00D022A4"/>
    <w:rsid w:val="00D06F9E"/>
    <w:rsid w:val="00D0799E"/>
    <w:rsid w:val="00D129D8"/>
    <w:rsid w:val="00D13433"/>
    <w:rsid w:val="00D151E8"/>
    <w:rsid w:val="00D15E17"/>
    <w:rsid w:val="00D17C36"/>
    <w:rsid w:val="00D25023"/>
    <w:rsid w:val="00D2635B"/>
    <w:rsid w:val="00D26368"/>
    <w:rsid w:val="00D27310"/>
    <w:rsid w:val="00D27491"/>
    <w:rsid w:val="00D3099D"/>
    <w:rsid w:val="00D319E3"/>
    <w:rsid w:val="00D3281C"/>
    <w:rsid w:val="00D34516"/>
    <w:rsid w:val="00D347DD"/>
    <w:rsid w:val="00D373C6"/>
    <w:rsid w:val="00D3742C"/>
    <w:rsid w:val="00D374F0"/>
    <w:rsid w:val="00D43BC1"/>
    <w:rsid w:val="00D44B44"/>
    <w:rsid w:val="00D47441"/>
    <w:rsid w:val="00D50853"/>
    <w:rsid w:val="00D512A5"/>
    <w:rsid w:val="00D54FCD"/>
    <w:rsid w:val="00D55BBC"/>
    <w:rsid w:val="00D56A86"/>
    <w:rsid w:val="00D57449"/>
    <w:rsid w:val="00D57776"/>
    <w:rsid w:val="00D61108"/>
    <w:rsid w:val="00D61963"/>
    <w:rsid w:val="00D62261"/>
    <w:rsid w:val="00D63740"/>
    <w:rsid w:val="00D6481F"/>
    <w:rsid w:val="00D668A6"/>
    <w:rsid w:val="00D741B1"/>
    <w:rsid w:val="00D762F0"/>
    <w:rsid w:val="00D766C2"/>
    <w:rsid w:val="00D76C67"/>
    <w:rsid w:val="00D77367"/>
    <w:rsid w:val="00D813F4"/>
    <w:rsid w:val="00D81551"/>
    <w:rsid w:val="00D8476E"/>
    <w:rsid w:val="00D851BB"/>
    <w:rsid w:val="00D85CD6"/>
    <w:rsid w:val="00D869E1"/>
    <w:rsid w:val="00D90DD0"/>
    <w:rsid w:val="00D918B3"/>
    <w:rsid w:val="00D91E80"/>
    <w:rsid w:val="00D963EF"/>
    <w:rsid w:val="00DA1258"/>
    <w:rsid w:val="00DA280F"/>
    <w:rsid w:val="00DA398C"/>
    <w:rsid w:val="00DA58E0"/>
    <w:rsid w:val="00DA6026"/>
    <w:rsid w:val="00DA691D"/>
    <w:rsid w:val="00DA7204"/>
    <w:rsid w:val="00DB24E7"/>
    <w:rsid w:val="00DB2917"/>
    <w:rsid w:val="00DB4209"/>
    <w:rsid w:val="00DB66ED"/>
    <w:rsid w:val="00DB7392"/>
    <w:rsid w:val="00DB7C0D"/>
    <w:rsid w:val="00DB7D0C"/>
    <w:rsid w:val="00DC0240"/>
    <w:rsid w:val="00DC03D8"/>
    <w:rsid w:val="00DC207D"/>
    <w:rsid w:val="00DC21E0"/>
    <w:rsid w:val="00DC3DAC"/>
    <w:rsid w:val="00DC3F61"/>
    <w:rsid w:val="00DC41A6"/>
    <w:rsid w:val="00DC4438"/>
    <w:rsid w:val="00DC44D0"/>
    <w:rsid w:val="00DC7E21"/>
    <w:rsid w:val="00DD0098"/>
    <w:rsid w:val="00DD0852"/>
    <w:rsid w:val="00DD0A56"/>
    <w:rsid w:val="00DD2D98"/>
    <w:rsid w:val="00DD3CDC"/>
    <w:rsid w:val="00DD6666"/>
    <w:rsid w:val="00DD6A3D"/>
    <w:rsid w:val="00DD7325"/>
    <w:rsid w:val="00DE0910"/>
    <w:rsid w:val="00DE1A21"/>
    <w:rsid w:val="00DE3068"/>
    <w:rsid w:val="00DE42FD"/>
    <w:rsid w:val="00DE4858"/>
    <w:rsid w:val="00DE4C29"/>
    <w:rsid w:val="00DE5DBA"/>
    <w:rsid w:val="00DE7095"/>
    <w:rsid w:val="00DE78E1"/>
    <w:rsid w:val="00DE7D2A"/>
    <w:rsid w:val="00DF0CFD"/>
    <w:rsid w:val="00DF13FE"/>
    <w:rsid w:val="00DF1C2E"/>
    <w:rsid w:val="00DF4781"/>
    <w:rsid w:val="00DF68EE"/>
    <w:rsid w:val="00DF6EC2"/>
    <w:rsid w:val="00E013B5"/>
    <w:rsid w:val="00E02BC8"/>
    <w:rsid w:val="00E03531"/>
    <w:rsid w:val="00E046B5"/>
    <w:rsid w:val="00E07B46"/>
    <w:rsid w:val="00E07CFC"/>
    <w:rsid w:val="00E112F7"/>
    <w:rsid w:val="00E114F5"/>
    <w:rsid w:val="00E11890"/>
    <w:rsid w:val="00E11B6E"/>
    <w:rsid w:val="00E123FB"/>
    <w:rsid w:val="00E12E76"/>
    <w:rsid w:val="00E14EDF"/>
    <w:rsid w:val="00E15CD1"/>
    <w:rsid w:val="00E16DBA"/>
    <w:rsid w:val="00E17573"/>
    <w:rsid w:val="00E17977"/>
    <w:rsid w:val="00E22156"/>
    <w:rsid w:val="00E221CD"/>
    <w:rsid w:val="00E2230C"/>
    <w:rsid w:val="00E25099"/>
    <w:rsid w:val="00E25546"/>
    <w:rsid w:val="00E26CFF"/>
    <w:rsid w:val="00E2734D"/>
    <w:rsid w:val="00E30535"/>
    <w:rsid w:val="00E355C4"/>
    <w:rsid w:val="00E363A7"/>
    <w:rsid w:val="00E3737A"/>
    <w:rsid w:val="00E37B8D"/>
    <w:rsid w:val="00E37CA3"/>
    <w:rsid w:val="00E426A1"/>
    <w:rsid w:val="00E462E3"/>
    <w:rsid w:val="00E51253"/>
    <w:rsid w:val="00E51932"/>
    <w:rsid w:val="00E51C23"/>
    <w:rsid w:val="00E54AA4"/>
    <w:rsid w:val="00E55B21"/>
    <w:rsid w:val="00E60CA3"/>
    <w:rsid w:val="00E63CA8"/>
    <w:rsid w:val="00E65F72"/>
    <w:rsid w:val="00E701FC"/>
    <w:rsid w:val="00E76BC8"/>
    <w:rsid w:val="00E77EF8"/>
    <w:rsid w:val="00E80166"/>
    <w:rsid w:val="00E80E36"/>
    <w:rsid w:val="00E83602"/>
    <w:rsid w:val="00E85383"/>
    <w:rsid w:val="00E902F2"/>
    <w:rsid w:val="00E95313"/>
    <w:rsid w:val="00E953DC"/>
    <w:rsid w:val="00E95905"/>
    <w:rsid w:val="00E96002"/>
    <w:rsid w:val="00E960CB"/>
    <w:rsid w:val="00E96C0B"/>
    <w:rsid w:val="00E97C18"/>
    <w:rsid w:val="00E97E4A"/>
    <w:rsid w:val="00EA3D8F"/>
    <w:rsid w:val="00EA6356"/>
    <w:rsid w:val="00EA69DC"/>
    <w:rsid w:val="00EB2939"/>
    <w:rsid w:val="00EB41BC"/>
    <w:rsid w:val="00EB4C02"/>
    <w:rsid w:val="00EB50AF"/>
    <w:rsid w:val="00EB79D8"/>
    <w:rsid w:val="00EC0F27"/>
    <w:rsid w:val="00EC45E8"/>
    <w:rsid w:val="00EC480A"/>
    <w:rsid w:val="00EC5991"/>
    <w:rsid w:val="00EC7A30"/>
    <w:rsid w:val="00ED0335"/>
    <w:rsid w:val="00ED076F"/>
    <w:rsid w:val="00ED1547"/>
    <w:rsid w:val="00ED1BDD"/>
    <w:rsid w:val="00ED21C7"/>
    <w:rsid w:val="00ED248B"/>
    <w:rsid w:val="00ED3017"/>
    <w:rsid w:val="00ED39C0"/>
    <w:rsid w:val="00ED3E53"/>
    <w:rsid w:val="00ED43AE"/>
    <w:rsid w:val="00ED5A6F"/>
    <w:rsid w:val="00ED5AF4"/>
    <w:rsid w:val="00ED6236"/>
    <w:rsid w:val="00ED678E"/>
    <w:rsid w:val="00ED6AED"/>
    <w:rsid w:val="00ED7E5D"/>
    <w:rsid w:val="00EE1318"/>
    <w:rsid w:val="00EE179B"/>
    <w:rsid w:val="00EE20E2"/>
    <w:rsid w:val="00EE2DD2"/>
    <w:rsid w:val="00EE4C2C"/>
    <w:rsid w:val="00EE67ED"/>
    <w:rsid w:val="00EE7A3A"/>
    <w:rsid w:val="00EE7A61"/>
    <w:rsid w:val="00EF2E7B"/>
    <w:rsid w:val="00EF53A0"/>
    <w:rsid w:val="00EF5E8F"/>
    <w:rsid w:val="00EF683E"/>
    <w:rsid w:val="00EF6B53"/>
    <w:rsid w:val="00EF7AEF"/>
    <w:rsid w:val="00F03D84"/>
    <w:rsid w:val="00F03EF1"/>
    <w:rsid w:val="00F0465D"/>
    <w:rsid w:val="00F06787"/>
    <w:rsid w:val="00F06B12"/>
    <w:rsid w:val="00F078D1"/>
    <w:rsid w:val="00F133C4"/>
    <w:rsid w:val="00F14576"/>
    <w:rsid w:val="00F14822"/>
    <w:rsid w:val="00F159A0"/>
    <w:rsid w:val="00F15FB3"/>
    <w:rsid w:val="00F17584"/>
    <w:rsid w:val="00F21BBA"/>
    <w:rsid w:val="00F239E6"/>
    <w:rsid w:val="00F24BB7"/>
    <w:rsid w:val="00F2570E"/>
    <w:rsid w:val="00F26232"/>
    <w:rsid w:val="00F2695F"/>
    <w:rsid w:val="00F30B75"/>
    <w:rsid w:val="00F3518D"/>
    <w:rsid w:val="00F35405"/>
    <w:rsid w:val="00F37FAA"/>
    <w:rsid w:val="00F41165"/>
    <w:rsid w:val="00F43095"/>
    <w:rsid w:val="00F457A7"/>
    <w:rsid w:val="00F46A51"/>
    <w:rsid w:val="00F46BB4"/>
    <w:rsid w:val="00F47693"/>
    <w:rsid w:val="00F5031F"/>
    <w:rsid w:val="00F51FDB"/>
    <w:rsid w:val="00F523A5"/>
    <w:rsid w:val="00F53CA6"/>
    <w:rsid w:val="00F5433B"/>
    <w:rsid w:val="00F6440C"/>
    <w:rsid w:val="00F64454"/>
    <w:rsid w:val="00F7021C"/>
    <w:rsid w:val="00F717B5"/>
    <w:rsid w:val="00F72C11"/>
    <w:rsid w:val="00F73B0A"/>
    <w:rsid w:val="00F74220"/>
    <w:rsid w:val="00F77162"/>
    <w:rsid w:val="00F77541"/>
    <w:rsid w:val="00F823F5"/>
    <w:rsid w:val="00F83436"/>
    <w:rsid w:val="00F84177"/>
    <w:rsid w:val="00F8525B"/>
    <w:rsid w:val="00F853A7"/>
    <w:rsid w:val="00F90B74"/>
    <w:rsid w:val="00F915F2"/>
    <w:rsid w:val="00F92118"/>
    <w:rsid w:val="00F945F6"/>
    <w:rsid w:val="00F9520A"/>
    <w:rsid w:val="00F973DC"/>
    <w:rsid w:val="00F97DC7"/>
    <w:rsid w:val="00F97F5B"/>
    <w:rsid w:val="00FA0DB5"/>
    <w:rsid w:val="00FA373E"/>
    <w:rsid w:val="00FA53C9"/>
    <w:rsid w:val="00FA5A81"/>
    <w:rsid w:val="00FA6D36"/>
    <w:rsid w:val="00FA6EAD"/>
    <w:rsid w:val="00FA77F6"/>
    <w:rsid w:val="00FB0712"/>
    <w:rsid w:val="00FB338D"/>
    <w:rsid w:val="00FC027B"/>
    <w:rsid w:val="00FC337D"/>
    <w:rsid w:val="00FC3468"/>
    <w:rsid w:val="00FC3610"/>
    <w:rsid w:val="00FC3918"/>
    <w:rsid w:val="00FC3B16"/>
    <w:rsid w:val="00FC47EC"/>
    <w:rsid w:val="00FC4CF4"/>
    <w:rsid w:val="00FC6A6C"/>
    <w:rsid w:val="00FC70E9"/>
    <w:rsid w:val="00FD037D"/>
    <w:rsid w:val="00FD0974"/>
    <w:rsid w:val="00FD5CE4"/>
    <w:rsid w:val="00FD5EF3"/>
    <w:rsid w:val="00FE09C1"/>
    <w:rsid w:val="00FE37A3"/>
    <w:rsid w:val="00FE3A2D"/>
    <w:rsid w:val="00FE4713"/>
    <w:rsid w:val="00FE4B54"/>
    <w:rsid w:val="00FE7D3E"/>
    <w:rsid w:val="00FF4BA1"/>
    <w:rsid w:val="00FF610C"/>
    <w:rsid w:val="00FF65CA"/>
    <w:rsid w:val="00FF75DC"/>
    <w:rsid w:val="00FF7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69E5021A"/>
  <w15:docId w15:val="{82A839C6-E67B-439F-818C-2183398C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033F"/>
    <w:rPr>
      <w:rFonts w:ascii="Times New Roman" w:hAnsi="Times New Roman"/>
      <w:sz w:val="24"/>
      <w:szCs w:val="22"/>
      <w:lang w:eastAsia="en-US"/>
    </w:rPr>
  </w:style>
  <w:style w:type="paragraph" w:styleId="Naslov1">
    <w:name w:val="heading 1"/>
    <w:basedOn w:val="Navaden"/>
    <w:next w:val="Navaden"/>
    <w:link w:val="Naslov1Znak"/>
    <w:uiPriority w:val="9"/>
    <w:qFormat/>
    <w:rsid w:val="006F27E2"/>
    <w:pPr>
      <w:numPr>
        <w:numId w:val="3"/>
      </w:numPr>
      <w:jc w:val="center"/>
      <w:outlineLvl w:val="0"/>
    </w:pPr>
    <w:rPr>
      <w:b/>
    </w:rPr>
  </w:style>
  <w:style w:type="paragraph" w:styleId="Naslov2">
    <w:name w:val="heading 2"/>
    <w:basedOn w:val="Navaden"/>
    <w:next w:val="Navaden"/>
    <w:link w:val="Naslov2Znak"/>
    <w:uiPriority w:val="9"/>
    <w:qFormat/>
    <w:rsid w:val="006F27E2"/>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basedOn w:val="Navaden"/>
    <w:next w:val="Navaden"/>
    <w:link w:val="Naslov3Znak"/>
    <w:uiPriority w:val="9"/>
    <w:qFormat/>
    <w:rsid w:val="006F27E2"/>
    <w:pPr>
      <w:outlineLvl w:val="2"/>
    </w:pPr>
    <w:rPr>
      <w:b/>
    </w:rPr>
  </w:style>
  <w:style w:type="paragraph" w:styleId="Naslov4">
    <w:name w:val="heading 4"/>
    <w:basedOn w:val="Navaden"/>
    <w:next w:val="Navaden"/>
    <w:link w:val="Naslov4Znak"/>
    <w:uiPriority w:val="9"/>
    <w:qFormat/>
    <w:rsid w:val="00D81551"/>
    <w:pPr>
      <w:keepNext/>
      <w:spacing w:before="240" w:after="60"/>
      <w:outlineLvl w:val="3"/>
    </w:pPr>
    <w:rPr>
      <w:rFonts w:ascii="Calibri" w:eastAsia="Times New Roman" w:hAnsi="Calibri"/>
      <w:b/>
      <w:bCs/>
      <w:sz w:val="28"/>
      <w:szCs w:val="28"/>
    </w:rPr>
  </w:style>
  <w:style w:type="paragraph" w:styleId="Naslov5">
    <w:name w:val="heading 5"/>
    <w:basedOn w:val="Navaden"/>
    <w:link w:val="Naslov5Znak"/>
    <w:uiPriority w:val="9"/>
    <w:qFormat/>
    <w:rsid w:val="00505E40"/>
    <w:pPr>
      <w:spacing w:before="150" w:after="150"/>
      <w:outlineLvl w:val="4"/>
    </w:pPr>
    <w:rPr>
      <w:rFonts w:ascii="inherit" w:eastAsia="Times New Roman" w:hAnsi="inherit"/>
      <w:sz w:val="21"/>
      <w:szCs w:val="21"/>
    </w:rPr>
  </w:style>
  <w:style w:type="paragraph" w:styleId="Naslov6">
    <w:name w:val="heading 6"/>
    <w:basedOn w:val="Navaden"/>
    <w:link w:val="Naslov6Znak"/>
    <w:uiPriority w:val="9"/>
    <w:qFormat/>
    <w:rsid w:val="00505E40"/>
    <w:pPr>
      <w:spacing w:before="150" w:after="150"/>
      <w:outlineLvl w:val="5"/>
    </w:pPr>
    <w:rPr>
      <w:rFonts w:ascii="inherit" w:eastAsia="Times New Roman" w:hAnsi="inherit"/>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6F27E2"/>
    <w:rPr>
      <w:rFonts w:ascii="Times New Roman" w:hAnsi="Times New Roman"/>
      <w:b/>
      <w:sz w:val="24"/>
      <w:szCs w:val="22"/>
      <w:lang w:eastAsia="en-US"/>
    </w:rPr>
  </w:style>
  <w:style w:type="character" w:customStyle="1" w:styleId="Naslov2Znak">
    <w:name w:val="Naslov 2 Znak"/>
    <w:link w:val="Naslov2"/>
    <w:uiPriority w:val="9"/>
    <w:rsid w:val="006F27E2"/>
    <w:rPr>
      <w:rFonts w:ascii="Times New Roman" w:hAnsi="Times New Roman"/>
      <w:b/>
      <w:sz w:val="24"/>
      <w:szCs w:val="22"/>
      <w:lang w:eastAsia="en-US"/>
    </w:rPr>
  </w:style>
  <w:style w:type="character" w:customStyle="1" w:styleId="Naslov3Znak">
    <w:name w:val="Naslov 3 Znak"/>
    <w:link w:val="Naslov3"/>
    <w:uiPriority w:val="9"/>
    <w:rsid w:val="006F27E2"/>
    <w:rPr>
      <w:rFonts w:ascii="Times New Roman" w:hAnsi="Times New Roman"/>
      <w:b/>
      <w:sz w:val="24"/>
      <w:szCs w:val="22"/>
      <w:lang w:eastAsia="en-US"/>
    </w:rPr>
  </w:style>
  <w:style w:type="character" w:customStyle="1" w:styleId="Naslov4Znak">
    <w:name w:val="Naslov 4 Znak"/>
    <w:link w:val="Naslov4"/>
    <w:uiPriority w:val="9"/>
    <w:rsid w:val="00D81551"/>
    <w:rPr>
      <w:rFonts w:ascii="Calibri" w:eastAsia="Times New Roman" w:hAnsi="Calibri" w:cs="Times New Roman"/>
      <w:b/>
      <w:bCs/>
      <w:sz w:val="28"/>
      <w:szCs w:val="28"/>
    </w:rPr>
  </w:style>
  <w:style w:type="character" w:customStyle="1" w:styleId="Naslov5Znak">
    <w:name w:val="Naslov 5 Znak"/>
    <w:link w:val="Naslov5"/>
    <w:uiPriority w:val="9"/>
    <w:rsid w:val="00505E40"/>
    <w:rPr>
      <w:rFonts w:ascii="inherit" w:eastAsia="Times New Roman" w:hAnsi="inherit"/>
      <w:sz w:val="21"/>
      <w:szCs w:val="21"/>
    </w:rPr>
  </w:style>
  <w:style w:type="character" w:customStyle="1" w:styleId="Naslov6Znak">
    <w:name w:val="Naslov 6 Znak"/>
    <w:link w:val="Naslov6"/>
    <w:uiPriority w:val="9"/>
    <w:rsid w:val="00505E40"/>
    <w:rPr>
      <w:rFonts w:ascii="inherit" w:eastAsia="Times New Roman" w:hAnsi="inherit"/>
      <w:sz w:val="18"/>
      <w:szCs w:val="18"/>
    </w:rPr>
  </w:style>
  <w:style w:type="character" w:customStyle="1" w:styleId="BesedilooblakaZnak">
    <w:name w:val="Besedilo oblačka Znak"/>
    <w:link w:val="Besedilooblaka"/>
    <w:uiPriority w:val="99"/>
    <w:semiHidden/>
    <w:rsid w:val="00D81551"/>
    <w:rPr>
      <w:rFonts w:ascii="Tahoma" w:eastAsia="Calibri" w:hAnsi="Tahoma" w:cs="Tahoma"/>
      <w:sz w:val="16"/>
      <w:szCs w:val="16"/>
    </w:rPr>
  </w:style>
  <w:style w:type="paragraph" w:styleId="Besedilooblaka">
    <w:name w:val="Balloon Text"/>
    <w:basedOn w:val="Navaden"/>
    <w:link w:val="BesedilooblakaZnak"/>
    <w:uiPriority w:val="99"/>
    <w:semiHidden/>
    <w:unhideWhenUsed/>
    <w:rsid w:val="00D81551"/>
    <w:rPr>
      <w:rFonts w:ascii="Tahoma" w:hAnsi="Tahoma"/>
      <w:sz w:val="16"/>
      <w:szCs w:val="16"/>
    </w:rPr>
  </w:style>
  <w:style w:type="paragraph" w:styleId="Glava">
    <w:name w:val="header"/>
    <w:aliases w:val="E-PVO-glava"/>
    <w:basedOn w:val="Navaden"/>
    <w:link w:val="GlavaZnak"/>
    <w:uiPriority w:val="99"/>
    <w:unhideWhenUsed/>
    <w:rsid w:val="00D81551"/>
    <w:pPr>
      <w:tabs>
        <w:tab w:val="center" w:pos="4536"/>
        <w:tab w:val="right" w:pos="9072"/>
      </w:tabs>
    </w:pPr>
    <w:rPr>
      <w:szCs w:val="20"/>
    </w:rPr>
  </w:style>
  <w:style w:type="character" w:customStyle="1" w:styleId="GlavaZnak">
    <w:name w:val="Glava Znak"/>
    <w:aliases w:val="E-PVO-glava Znak"/>
    <w:link w:val="Glava"/>
    <w:uiPriority w:val="99"/>
    <w:rsid w:val="00D81551"/>
    <w:rPr>
      <w:rFonts w:ascii="Times New Roman" w:eastAsia="Calibri" w:hAnsi="Times New Roman" w:cs="Times New Roman"/>
      <w:sz w:val="24"/>
    </w:rPr>
  </w:style>
  <w:style w:type="paragraph" w:styleId="Noga">
    <w:name w:val="footer"/>
    <w:basedOn w:val="Navaden"/>
    <w:link w:val="NogaZnak"/>
    <w:uiPriority w:val="99"/>
    <w:unhideWhenUsed/>
    <w:rsid w:val="00D81551"/>
    <w:pPr>
      <w:tabs>
        <w:tab w:val="center" w:pos="4536"/>
        <w:tab w:val="right" w:pos="9072"/>
      </w:tabs>
    </w:pPr>
    <w:rPr>
      <w:szCs w:val="20"/>
    </w:rPr>
  </w:style>
  <w:style w:type="character" w:customStyle="1" w:styleId="NogaZnak">
    <w:name w:val="Noga Znak"/>
    <w:link w:val="Noga"/>
    <w:uiPriority w:val="99"/>
    <w:rsid w:val="00D81551"/>
    <w:rPr>
      <w:rFonts w:ascii="Times New Roman" w:eastAsia="Calibri" w:hAnsi="Times New Roman" w:cs="Times New Roman"/>
      <w:sz w:val="24"/>
    </w:rPr>
  </w:style>
  <w:style w:type="character" w:styleId="Hiperpovezava">
    <w:name w:val="Hyperlink"/>
    <w:uiPriority w:val="99"/>
    <w:unhideWhenUsed/>
    <w:rsid w:val="00D81551"/>
    <w:rPr>
      <w:color w:val="0000FF"/>
      <w:u w:val="single"/>
    </w:rPr>
  </w:style>
  <w:style w:type="paragraph" w:styleId="Sprotnaopomba-besedilo">
    <w:name w:val="footnote text"/>
    <w:basedOn w:val="Navaden"/>
    <w:link w:val="Sprotnaopomba-besediloZnak"/>
    <w:uiPriority w:val="99"/>
    <w:unhideWhenUsed/>
    <w:rsid w:val="00D81551"/>
    <w:rPr>
      <w:rFonts w:ascii="Calibri" w:hAnsi="Calibri"/>
      <w:sz w:val="20"/>
      <w:szCs w:val="20"/>
    </w:rPr>
  </w:style>
  <w:style w:type="character" w:customStyle="1" w:styleId="Sprotnaopomba-besediloZnak">
    <w:name w:val="Sprotna opomba - besedilo Znak"/>
    <w:link w:val="Sprotnaopomba-besedilo"/>
    <w:uiPriority w:val="99"/>
    <w:rsid w:val="00D81551"/>
    <w:rPr>
      <w:rFonts w:ascii="Calibri" w:eastAsia="Calibri" w:hAnsi="Calibri" w:cs="Times New Roman"/>
      <w:sz w:val="20"/>
      <w:szCs w:val="20"/>
    </w:rPr>
  </w:style>
  <w:style w:type="character" w:styleId="Sprotnaopomba-sklic">
    <w:name w:val="footnote reference"/>
    <w:uiPriority w:val="99"/>
    <w:unhideWhenUsed/>
    <w:rsid w:val="00D81551"/>
    <w:rPr>
      <w:vertAlign w:val="superscript"/>
    </w:rPr>
  </w:style>
  <w:style w:type="paragraph" w:styleId="Odstavekseznama">
    <w:name w:val="List Paragraph"/>
    <w:basedOn w:val="Navaden"/>
    <w:uiPriority w:val="34"/>
    <w:qFormat/>
    <w:rsid w:val="00D81551"/>
    <w:pPr>
      <w:ind w:left="720"/>
      <w:contextualSpacing/>
    </w:pPr>
  </w:style>
  <w:style w:type="paragraph" w:styleId="Naslov">
    <w:name w:val="Title"/>
    <w:basedOn w:val="Navaden"/>
    <w:link w:val="NaslovZnak"/>
    <w:qFormat/>
    <w:rsid w:val="00D81551"/>
    <w:pPr>
      <w:jc w:val="center"/>
    </w:pPr>
    <w:rPr>
      <w:rFonts w:eastAsia="Times New Roman"/>
      <w:b/>
      <w:bCs/>
      <w:sz w:val="28"/>
      <w:szCs w:val="24"/>
      <w:lang w:eastAsia="sl-SI"/>
    </w:rPr>
  </w:style>
  <w:style w:type="character" w:customStyle="1" w:styleId="NaslovZnak">
    <w:name w:val="Naslov Znak"/>
    <w:link w:val="Naslov"/>
    <w:rsid w:val="00D81551"/>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D81551"/>
    <w:pPr>
      <w:jc w:val="both"/>
    </w:pPr>
    <w:rPr>
      <w:rFonts w:eastAsia="Times New Roman"/>
      <w:szCs w:val="24"/>
      <w:lang w:eastAsia="sl-SI"/>
    </w:rPr>
  </w:style>
  <w:style w:type="character" w:customStyle="1" w:styleId="TelobesedilaZnak">
    <w:name w:val="Telo besedila Znak"/>
    <w:link w:val="Telobesedila"/>
    <w:rsid w:val="00D81551"/>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D81551"/>
    <w:pPr>
      <w:spacing w:after="120" w:line="480" w:lineRule="auto"/>
    </w:pPr>
    <w:rPr>
      <w:rFonts w:ascii="Calibri" w:hAnsi="Calibri"/>
      <w:sz w:val="20"/>
      <w:szCs w:val="20"/>
    </w:rPr>
  </w:style>
  <w:style w:type="character" w:customStyle="1" w:styleId="Telobesedila2Znak">
    <w:name w:val="Telo besedila 2 Znak"/>
    <w:link w:val="Telobesedila2"/>
    <w:rsid w:val="00D81551"/>
    <w:rPr>
      <w:rFonts w:ascii="Calibri" w:eastAsia="Calibri" w:hAnsi="Calibri" w:cs="Times New Roman"/>
    </w:rPr>
  </w:style>
  <w:style w:type="paragraph" w:styleId="Telobesedila-zamik">
    <w:name w:val="Body Text Indent"/>
    <w:basedOn w:val="Navaden"/>
    <w:link w:val="Telobesedila-zamikZnak"/>
    <w:unhideWhenUsed/>
    <w:rsid w:val="00D81551"/>
    <w:pPr>
      <w:spacing w:after="120"/>
      <w:ind w:left="283"/>
    </w:pPr>
    <w:rPr>
      <w:rFonts w:ascii="Calibri" w:hAnsi="Calibri"/>
      <w:sz w:val="20"/>
      <w:szCs w:val="20"/>
    </w:rPr>
  </w:style>
  <w:style w:type="character" w:customStyle="1" w:styleId="Telobesedila-zamikZnak">
    <w:name w:val="Telo besedila - zamik Znak"/>
    <w:link w:val="Telobesedila-zamik"/>
    <w:rsid w:val="00D81551"/>
    <w:rPr>
      <w:rFonts w:ascii="Calibri" w:eastAsia="Calibri" w:hAnsi="Calibri" w:cs="Times New Roman"/>
    </w:rPr>
  </w:style>
  <w:style w:type="paragraph" w:styleId="Telobesedila3">
    <w:name w:val="Body Text 3"/>
    <w:basedOn w:val="Navaden"/>
    <w:link w:val="Telobesedila3Znak"/>
    <w:semiHidden/>
    <w:unhideWhenUsed/>
    <w:rsid w:val="00D81551"/>
    <w:pPr>
      <w:spacing w:after="120"/>
      <w:jc w:val="both"/>
    </w:pPr>
    <w:rPr>
      <w:rFonts w:ascii="Calibri" w:hAnsi="Calibri"/>
      <w:sz w:val="16"/>
      <w:szCs w:val="16"/>
    </w:rPr>
  </w:style>
  <w:style w:type="character" w:customStyle="1" w:styleId="Telobesedila3Znak">
    <w:name w:val="Telo besedila 3 Znak"/>
    <w:link w:val="Telobesedila3"/>
    <w:semiHidden/>
    <w:rsid w:val="00D81551"/>
    <w:rPr>
      <w:rFonts w:ascii="Calibri" w:eastAsia="Calibri" w:hAnsi="Calibri" w:cs="Times New Roman"/>
      <w:sz w:val="16"/>
      <w:szCs w:val="16"/>
    </w:rPr>
  </w:style>
  <w:style w:type="paragraph" w:customStyle="1" w:styleId="BodyText21">
    <w:name w:val="Body Text 21"/>
    <w:basedOn w:val="Navaden"/>
    <w:rsid w:val="00D81551"/>
    <w:pPr>
      <w:snapToGrid w:val="0"/>
      <w:jc w:val="both"/>
    </w:pPr>
    <w:rPr>
      <w:rFonts w:eastAsia="Times New Roman"/>
      <w:szCs w:val="20"/>
      <w:lang w:eastAsia="sl-SI"/>
    </w:rPr>
  </w:style>
  <w:style w:type="paragraph" w:customStyle="1" w:styleId="p">
    <w:name w:val="p"/>
    <w:basedOn w:val="Navaden"/>
    <w:rsid w:val="00D81551"/>
    <w:pPr>
      <w:spacing w:before="100" w:beforeAutospacing="1" w:after="100" w:afterAutospacing="1"/>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rsid w:val="00CA2178"/>
    <w:pPr>
      <w:pBdr>
        <w:bottom w:val="double" w:sz="4" w:space="1" w:color="auto"/>
      </w:pBdr>
      <w:tabs>
        <w:tab w:val="left" w:pos="709"/>
        <w:tab w:val="right" w:leader="dot" w:pos="9062"/>
      </w:tabs>
    </w:pPr>
    <w:rPr>
      <w:noProof/>
    </w:rPr>
  </w:style>
  <w:style w:type="paragraph" w:styleId="Kazalovsebine2">
    <w:name w:val="toc 2"/>
    <w:basedOn w:val="Navaden"/>
    <w:next w:val="Navaden"/>
    <w:autoRedefine/>
    <w:uiPriority w:val="39"/>
    <w:unhideWhenUsed/>
    <w:rsid w:val="00D81551"/>
    <w:pPr>
      <w:ind w:left="709" w:hanging="709"/>
      <w:jc w:val="both"/>
    </w:pPr>
    <w:rPr>
      <w:b/>
    </w:rPr>
  </w:style>
  <w:style w:type="paragraph" w:styleId="Kazalovsebine3">
    <w:name w:val="toc 3"/>
    <w:basedOn w:val="Navaden"/>
    <w:next w:val="Navaden"/>
    <w:autoRedefine/>
    <w:uiPriority w:val="39"/>
    <w:unhideWhenUsed/>
    <w:rsid w:val="00D81551"/>
    <w:pPr>
      <w:ind w:left="480"/>
    </w:pPr>
  </w:style>
  <w:style w:type="paragraph" w:styleId="Golobesedilo">
    <w:name w:val="Plain Text"/>
    <w:basedOn w:val="Navaden"/>
    <w:link w:val="GolobesediloZnak"/>
    <w:unhideWhenUsed/>
    <w:rsid w:val="00D81551"/>
    <w:rPr>
      <w:rFonts w:ascii="Consolas" w:hAnsi="Consolas"/>
      <w:sz w:val="21"/>
      <w:szCs w:val="21"/>
    </w:rPr>
  </w:style>
  <w:style w:type="character" w:customStyle="1" w:styleId="GolobesediloZnak">
    <w:name w:val="Golo besedilo Znak"/>
    <w:link w:val="Golobesedilo"/>
    <w:rsid w:val="00D81551"/>
    <w:rPr>
      <w:rFonts w:ascii="Consolas" w:eastAsia="Calibri" w:hAnsi="Consolas" w:cs="Times New Roman"/>
      <w:sz w:val="21"/>
      <w:szCs w:val="21"/>
    </w:rPr>
  </w:style>
  <w:style w:type="paragraph" w:customStyle="1" w:styleId="normalnsinglespace">
    <w:name w:val="normal_n_singlespace"/>
    <w:basedOn w:val="Navaden"/>
    <w:rsid w:val="00D81551"/>
    <w:pPr>
      <w:jc w:val="both"/>
    </w:pPr>
    <w:rPr>
      <w:rFonts w:ascii="Verdana" w:eastAsia="Times New Roman" w:hAnsi="Verdana"/>
      <w:sz w:val="22"/>
      <w:szCs w:val="24"/>
    </w:rPr>
  </w:style>
  <w:style w:type="character" w:customStyle="1" w:styleId="E-potniSlog67">
    <w:name w:val="E-poštniSlog67"/>
    <w:semiHidden/>
    <w:rsid w:val="00D81551"/>
    <w:rPr>
      <w:rFonts w:ascii="Arial" w:hAnsi="Arial" w:cs="Arial"/>
      <w:color w:val="000080"/>
      <w:sz w:val="20"/>
    </w:rPr>
  </w:style>
  <w:style w:type="paragraph" w:styleId="Revizija">
    <w:name w:val="Revision"/>
    <w:hidden/>
    <w:uiPriority w:val="99"/>
    <w:semiHidden/>
    <w:rsid w:val="00F2570E"/>
    <w:rPr>
      <w:rFonts w:ascii="Times New Roman" w:hAnsi="Times New Roman"/>
      <w:sz w:val="24"/>
      <w:szCs w:val="22"/>
      <w:lang w:eastAsia="en-US"/>
    </w:rPr>
  </w:style>
  <w:style w:type="character" w:styleId="SledenaHiperpovezava">
    <w:name w:val="FollowedHyperlink"/>
    <w:uiPriority w:val="99"/>
    <w:semiHidden/>
    <w:unhideWhenUsed/>
    <w:rsid w:val="00F2570E"/>
    <w:rPr>
      <w:color w:val="800080"/>
      <w:u w:val="single"/>
    </w:rPr>
  </w:style>
  <w:style w:type="paragraph" w:styleId="Telobesedila-zamik2">
    <w:name w:val="Body Text Indent 2"/>
    <w:basedOn w:val="Navaden"/>
    <w:link w:val="Telobesedila-zamik2Znak"/>
    <w:uiPriority w:val="99"/>
    <w:semiHidden/>
    <w:unhideWhenUsed/>
    <w:rsid w:val="00541105"/>
    <w:pPr>
      <w:spacing w:after="120" w:line="480" w:lineRule="auto"/>
      <w:ind w:left="283"/>
    </w:pPr>
  </w:style>
  <w:style w:type="character" w:customStyle="1" w:styleId="Telobesedila-zamik2Znak">
    <w:name w:val="Telo besedila - zamik 2 Znak"/>
    <w:link w:val="Telobesedila-zamik2"/>
    <w:uiPriority w:val="99"/>
    <w:semiHidden/>
    <w:rsid w:val="00541105"/>
    <w:rPr>
      <w:rFonts w:ascii="Times New Roman" w:hAnsi="Times New Roman"/>
      <w:sz w:val="24"/>
      <w:szCs w:val="22"/>
      <w:lang w:eastAsia="en-US"/>
    </w:rPr>
  </w:style>
  <w:style w:type="table" w:styleId="Tabelamrea">
    <w:name w:val="Table Grid"/>
    <w:basedOn w:val="Navadnatabela"/>
    <w:rsid w:val="00CC5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moj">
    <w:name w:val="Naslov moj"/>
    <w:basedOn w:val="Navaden"/>
    <w:link w:val="NaslovmojZnak"/>
    <w:qFormat/>
    <w:rsid w:val="00F30B75"/>
    <w:pPr>
      <w:jc w:val="both"/>
    </w:pPr>
    <w:rPr>
      <w:b/>
      <w:bCs/>
      <w:sz w:val="18"/>
      <w:szCs w:val="18"/>
    </w:rPr>
  </w:style>
  <w:style w:type="character" w:customStyle="1" w:styleId="NaslovmojZnak">
    <w:name w:val="Naslov moj Znak"/>
    <w:link w:val="Naslovmoj"/>
    <w:rsid w:val="00F30B75"/>
    <w:rPr>
      <w:rFonts w:ascii="Times New Roman" w:hAnsi="Times New Roman"/>
      <w:b/>
      <w:bCs/>
      <w:sz w:val="18"/>
      <w:szCs w:val="18"/>
      <w:lang w:eastAsia="en-US"/>
    </w:rPr>
  </w:style>
  <w:style w:type="character" w:styleId="Pripombasklic">
    <w:name w:val="annotation reference"/>
    <w:uiPriority w:val="99"/>
    <w:semiHidden/>
    <w:unhideWhenUsed/>
    <w:rsid w:val="001C6F7E"/>
    <w:rPr>
      <w:sz w:val="16"/>
      <w:szCs w:val="16"/>
    </w:rPr>
  </w:style>
  <w:style w:type="paragraph" w:styleId="Pripombabesedilo">
    <w:name w:val="annotation text"/>
    <w:basedOn w:val="Navaden"/>
    <w:link w:val="PripombabesediloZnak"/>
    <w:uiPriority w:val="99"/>
    <w:semiHidden/>
    <w:unhideWhenUsed/>
    <w:rsid w:val="001C6F7E"/>
    <w:rPr>
      <w:sz w:val="20"/>
      <w:szCs w:val="20"/>
    </w:rPr>
  </w:style>
  <w:style w:type="character" w:customStyle="1" w:styleId="PripombabesediloZnak">
    <w:name w:val="Pripomba – besedilo Znak"/>
    <w:link w:val="Pripombabesedilo"/>
    <w:uiPriority w:val="99"/>
    <w:semiHidden/>
    <w:rsid w:val="001C6F7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1C6F7E"/>
    <w:rPr>
      <w:b/>
      <w:bCs/>
    </w:rPr>
  </w:style>
  <w:style w:type="character" w:customStyle="1" w:styleId="ZadevapripombeZnak">
    <w:name w:val="Zadeva pripombe Znak"/>
    <w:link w:val="Zadevapripombe"/>
    <w:uiPriority w:val="99"/>
    <w:semiHidden/>
    <w:rsid w:val="001C6F7E"/>
    <w:rPr>
      <w:rFonts w:ascii="Times New Roman" w:hAnsi="Times New Roman"/>
      <w:b/>
      <w:bCs/>
      <w:lang w:eastAsia="en-US"/>
    </w:rPr>
  </w:style>
  <w:style w:type="character" w:customStyle="1" w:styleId="HTMLnaslovZnak">
    <w:name w:val="HTML naslov Znak"/>
    <w:link w:val="HTMLnaslov"/>
    <w:uiPriority w:val="99"/>
    <w:semiHidden/>
    <w:rsid w:val="00505E40"/>
    <w:rPr>
      <w:rFonts w:ascii="Times New Roman" w:eastAsia="Times New Roman" w:hAnsi="Times New Roman"/>
      <w:sz w:val="24"/>
      <w:szCs w:val="24"/>
    </w:rPr>
  </w:style>
  <w:style w:type="paragraph" w:styleId="HTMLnaslov">
    <w:name w:val="HTML Address"/>
    <w:basedOn w:val="Navaden"/>
    <w:link w:val="HTMLnaslovZnak"/>
    <w:uiPriority w:val="99"/>
    <w:semiHidden/>
    <w:unhideWhenUsed/>
    <w:rsid w:val="00505E40"/>
    <w:pPr>
      <w:spacing w:after="300"/>
    </w:pPr>
    <w:rPr>
      <w:rFonts w:eastAsia="Times New Roman"/>
      <w:szCs w:val="24"/>
    </w:rPr>
  </w:style>
  <w:style w:type="character" w:customStyle="1" w:styleId="HTML-oblikovanoZnak">
    <w:name w:val="HTML-oblikovano Znak"/>
    <w:link w:val="HTML-oblikovano"/>
    <w:uiPriority w:val="99"/>
    <w:semiHidden/>
    <w:rsid w:val="00505E40"/>
    <w:rPr>
      <w:rFonts w:ascii="Consolas" w:eastAsia="Times New Roman" w:hAnsi="Consolas" w:cs="Courier New"/>
      <w:color w:val="333333"/>
      <w:shd w:val="clear" w:color="auto" w:fill="F5F5F5"/>
    </w:rPr>
  </w:style>
  <w:style w:type="paragraph" w:styleId="HTML-oblikovano">
    <w:name w:val="HTML Preformatted"/>
    <w:basedOn w:val="Navaden"/>
    <w:link w:val="HTML-oblikovanoZnak"/>
    <w:uiPriority w:val="99"/>
    <w:semiHidden/>
    <w:unhideWhenUsed/>
    <w:rsid w:val="00505E40"/>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olor w:val="333333"/>
      <w:sz w:val="20"/>
      <w:szCs w:val="20"/>
    </w:rPr>
  </w:style>
  <w:style w:type="paragraph" w:customStyle="1" w:styleId="gs-publisheddate1">
    <w:name w:val="gs-publisheddate1"/>
    <w:basedOn w:val="Navaden"/>
    <w:rsid w:val="00505E40"/>
    <w:pPr>
      <w:spacing w:after="150"/>
      <w:ind w:left="60"/>
    </w:pPr>
    <w:rPr>
      <w:rFonts w:eastAsia="Times New Roman"/>
      <w:color w:val="6F6F6F"/>
      <w:szCs w:val="24"/>
      <w:lang w:eastAsia="sl-SI"/>
    </w:rPr>
  </w:style>
  <w:style w:type="paragraph" w:styleId="Navadensplet">
    <w:name w:val="Normal (Web)"/>
    <w:basedOn w:val="Navaden"/>
    <w:uiPriority w:val="99"/>
    <w:unhideWhenUsed/>
    <w:rsid w:val="00F21BBA"/>
    <w:pPr>
      <w:spacing w:before="100" w:beforeAutospacing="1" w:after="100" w:afterAutospacing="1"/>
    </w:pPr>
    <w:rPr>
      <w:rFonts w:eastAsia="Times New Roman"/>
      <w:szCs w:val="24"/>
      <w:lang w:eastAsia="sl-SI"/>
    </w:rPr>
  </w:style>
  <w:style w:type="paragraph" w:styleId="Brezrazmikov">
    <w:name w:val="No Spacing"/>
    <w:link w:val="BrezrazmikovZnak"/>
    <w:qFormat/>
    <w:rsid w:val="00F53CA6"/>
    <w:rPr>
      <w:sz w:val="22"/>
      <w:szCs w:val="22"/>
      <w:lang w:eastAsia="en-US"/>
    </w:rPr>
  </w:style>
  <w:style w:type="character" w:customStyle="1" w:styleId="goohl3">
    <w:name w:val="goohl3"/>
    <w:rsid w:val="005F1F2E"/>
  </w:style>
  <w:style w:type="character" w:customStyle="1" w:styleId="goohl1">
    <w:name w:val="goohl1"/>
    <w:rsid w:val="005F1F2E"/>
  </w:style>
  <w:style w:type="character" w:customStyle="1" w:styleId="goohl0">
    <w:name w:val="goohl0"/>
    <w:rsid w:val="005F1F2E"/>
  </w:style>
  <w:style w:type="table" w:customStyle="1" w:styleId="Tabela-mrea1">
    <w:name w:val="Tabela - mreža1"/>
    <w:basedOn w:val="Navadnatabela"/>
    <w:rsid w:val="0096420D"/>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3E34D5"/>
    <w:pPr>
      <w:jc w:val="both"/>
    </w:pPr>
    <w:rPr>
      <w:rFonts w:eastAsia="Times New Roman"/>
      <w:b/>
      <w:sz w:val="22"/>
      <w:szCs w:val="20"/>
      <w:lang w:eastAsia="sl-SI"/>
    </w:rPr>
  </w:style>
  <w:style w:type="paragraph" w:customStyle="1" w:styleId="NavadenTimesNewRoman">
    <w:name w:val="Navaden Times New Roman"/>
    <w:basedOn w:val="Navaden"/>
    <w:rsid w:val="003E34D5"/>
    <w:pPr>
      <w:widowControl w:val="0"/>
    </w:pPr>
    <w:rPr>
      <w:rFonts w:ascii="Arial" w:eastAsia="Times New Roman" w:hAnsi="Arial"/>
      <w:sz w:val="22"/>
      <w:szCs w:val="20"/>
      <w:lang w:eastAsia="sl-SI"/>
    </w:rPr>
  </w:style>
  <w:style w:type="character" w:styleId="Krepko">
    <w:name w:val="Strong"/>
    <w:uiPriority w:val="22"/>
    <w:qFormat/>
    <w:rsid w:val="000528AF"/>
    <w:rPr>
      <w:b/>
      <w:bCs/>
    </w:rPr>
  </w:style>
  <w:style w:type="character" w:customStyle="1" w:styleId="BrezrazmikovZnak">
    <w:name w:val="Brez razmikov Znak"/>
    <w:link w:val="Brezrazmikov"/>
    <w:uiPriority w:val="1"/>
    <w:rsid w:val="006050F0"/>
    <w:rPr>
      <w:sz w:val="22"/>
      <w:szCs w:val="22"/>
      <w:lang w:eastAsia="en-US"/>
    </w:rPr>
  </w:style>
  <w:style w:type="table" w:customStyle="1" w:styleId="Tabelamrea1">
    <w:name w:val="Tabela – mreža1"/>
    <w:basedOn w:val="Navadnatabela"/>
    <w:next w:val="Tabelamrea"/>
    <w:rsid w:val="005A0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007">
      <w:bodyDiv w:val="1"/>
      <w:marLeft w:val="0"/>
      <w:marRight w:val="0"/>
      <w:marTop w:val="0"/>
      <w:marBottom w:val="0"/>
      <w:divBdr>
        <w:top w:val="none" w:sz="0" w:space="0" w:color="auto"/>
        <w:left w:val="none" w:sz="0" w:space="0" w:color="auto"/>
        <w:bottom w:val="none" w:sz="0" w:space="0" w:color="auto"/>
        <w:right w:val="none" w:sz="0" w:space="0" w:color="auto"/>
      </w:divBdr>
    </w:div>
    <w:div w:id="15891067">
      <w:bodyDiv w:val="1"/>
      <w:marLeft w:val="0"/>
      <w:marRight w:val="0"/>
      <w:marTop w:val="0"/>
      <w:marBottom w:val="0"/>
      <w:divBdr>
        <w:top w:val="none" w:sz="0" w:space="0" w:color="auto"/>
        <w:left w:val="none" w:sz="0" w:space="0" w:color="auto"/>
        <w:bottom w:val="none" w:sz="0" w:space="0" w:color="auto"/>
        <w:right w:val="none" w:sz="0" w:space="0" w:color="auto"/>
      </w:divBdr>
    </w:div>
    <w:div w:id="45297083">
      <w:bodyDiv w:val="1"/>
      <w:marLeft w:val="0"/>
      <w:marRight w:val="0"/>
      <w:marTop w:val="0"/>
      <w:marBottom w:val="0"/>
      <w:divBdr>
        <w:top w:val="none" w:sz="0" w:space="0" w:color="auto"/>
        <w:left w:val="none" w:sz="0" w:space="0" w:color="auto"/>
        <w:bottom w:val="none" w:sz="0" w:space="0" w:color="auto"/>
        <w:right w:val="none" w:sz="0" w:space="0" w:color="auto"/>
      </w:divBdr>
    </w:div>
    <w:div w:id="54545297">
      <w:bodyDiv w:val="1"/>
      <w:marLeft w:val="0"/>
      <w:marRight w:val="0"/>
      <w:marTop w:val="0"/>
      <w:marBottom w:val="0"/>
      <w:divBdr>
        <w:top w:val="none" w:sz="0" w:space="0" w:color="auto"/>
        <w:left w:val="none" w:sz="0" w:space="0" w:color="auto"/>
        <w:bottom w:val="none" w:sz="0" w:space="0" w:color="auto"/>
        <w:right w:val="none" w:sz="0" w:space="0" w:color="auto"/>
      </w:divBdr>
    </w:div>
    <w:div w:id="129179962">
      <w:bodyDiv w:val="1"/>
      <w:marLeft w:val="0"/>
      <w:marRight w:val="0"/>
      <w:marTop w:val="0"/>
      <w:marBottom w:val="0"/>
      <w:divBdr>
        <w:top w:val="none" w:sz="0" w:space="0" w:color="auto"/>
        <w:left w:val="none" w:sz="0" w:space="0" w:color="auto"/>
        <w:bottom w:val="none" w:sz="0" w:space="0" w:color="auto"/>
        <w:right w:val="none" w:sz="0" w:space="0" w:color="auto"/>
      </w:divBdr>
    </w:div>
    <w:div w:id="139620341">
      <w:bodyDiv w:val="1"/>
      <w:marLeft w:val="0"/>
      <w:marRight w:val="0"/>
      <w:marTop w:val="0"/>
      <w:marBottom w:val="0"/>
      <w:divBdr>
        <w:top w:val="none" w:sz="0" w:space="0" w:color="auto"/>
        <w:left w:val="none" w:sz="0" w:space="0" w:color="auto"/>
        <w:bottom w:val="none" w:sz="0" w:space="0" w:color="auto"/>
        <w:right w:val="none" w:sz="0" w:space="0" w:color="auto"/>
      </w:divBdr>
    </w:div>
    <w:div w:id="272829364">
      <w:bodyDiv w:val="1"/>
      <w:marLeft w:val="0"/>
      <w:marRight w:val="0"/>
      <w:marTop w:val="0"/>
      <w:marBottom w:val="0"/>
      <w:divBdr>
        <w:top w:val="none" w:sz="0" w:space="0" w:color="auto"/>
        <w:left w:val="none" w:sz="0" w:space="0" w:color="auto"/>
        <w:bottom w:val="none" w:sz="0" w:space="0" w:color="auto"/>
        <w:right w:val="none" w:sz="0" w:space="0" w:color="auto"/>
      </w:divBdr>
    </w:div>
    <w:div w:id="341857340">
      <w:bodyDiv w:val="1"/>
      <w:marLeft w:val="0"/>
      <w:marRight w:val="0"/>
      <w:marTop w:val="0"/>
      <w:marBottom w:val="0"/>
      <w:divBdr>
        <w:top w:val="none" w:sz="0" w:space="0" w:color="auto"/>
        <w:left w:val="none" w:sz="0" w:space="0" w:color="auto"/>
        <w:bottom w:val="none" w:sz="0" w:space="0" w:color="auto"/>
        <w:right w:val="none" w:sz="0" w:space="0" w:color="auto"/>
      </w:divBdr>
    </w:div>
    <w:div w:id="403651923">
      <w:bodyDiv w:val="1"/>
      <w:marLeft w:val="0"/>
      <w:marRight w:val="0"/>
      <w:marTop w:val="0"/>
      <w:marBottom w:val="0"/>
      <w:divBdr>
        <w:top w:val="none" w:sz="0" w:space="0" w:color="auto"/>
        <w:left w:val="none" w:sz="0" w:space="0" w:color="auto"/>
        <w:bottom w:val="none" w:sz="0" w:space="0" w:color="auto"/>
        <w:right w:val="none" w:sz="0" w:space="0" w:color="auto"/>
      </w:divBdr>
    </w:div>
    <w:div w:id="404106554">
      <w:bodyDiv w:val="1"/>
      <w:marLeft w:val="0"/>
      <w:marRight w:val="0"/>
      <w:marTop w:val="0"/>
      <w:marBottom w:val="0"/>
      <w:divBdr>
        <w:top w:val="none" w:sz="0" w:space="0" w:color="auto"/>
        <w:left w:val="none" w:sz="0" w:space="0" w:color="auto"/>
        <w:bottom w:val="none" w:sz="0" w:space="0" w:color="auto"/>
        <w:right w:val="none" w:sz="0" w:space="0" w:color="auto"/>
      </w:divBdr>
    </w:div>
    <w:div w:id="423846699">
      <w:bodyDiv w:val="1"/>
      <w:marLeft w:val="0"/>
      <w:marRight w:val="0"/>
      <w:marTop w:val="0"/>
      <w:marBottom w:val="0"/>
      <w:divBdr>
        <w:top w:val="none" w:sz="0" w:space="0" w:color="auto"/>
        <w:left w:val="none" w:sz="0" w:space="0" w:color="auto"/>
        <w:bottom w:val="none" w:sz="0" w:space="0" w:color="auto"/>
        <w:right w:val="none" w:sz="0" w:space="0" w:color="auto"/>
      </w:divBdr>
    </w:div>
    <w:div w:id="498887093">
      <w:bodyDiv w:val="1"/>
      <w:marLeft w:val="0"/>
      <w:marRight w:val="0"/>
      <w:marTop w:val="0"/>
      <w:marBottom w:val="0"/>
      <w:divBdr>
        <w:top w:val="none" w:sz="0" w:space="0" w:color="auto"/>
        <w:left w:val="none" w:sz="0" w:space="0" w:color="auto"/>
        <w:bottom w:val="none" w:sz="0" w:space="0" w:color="auto"/>
        <w:right w:val="none" w:sz="0" w:space="0" w:color="auto"/>
      </w:divBdr>
    </w:div>
    <w:div w:id="661474508">
      <w:bodyDiv w:val="1"/>
      <w:marLeft w:val="0"/>
      <w:marRight w:val="0"/>
      <w:marTop w:val="0"/>
      <w:marBottom w:val="0"/>
      <w:divBdr>
        <w:top w:val="none" w:sz="0" w:space="0" w:color="auto"/>
        <w:left w:val="none" w:sz="0" w:space="0" w:color="auto"/>
        <w:bottom w:val="none" w:sz="0" w:space="0" w:color="auto"/>
        <w:right w:val="none" w:sz="0" w:space="0" w:color="auto"/>
      </w:divBdr>
    </w:div>
    <w:div w:id="677584822">
      <w:bodyDiv w:val="1"/>
      <w:marLeft w:val="0"/>
      <w:marRight w:val="0"/>
      <w:marTop w:val="0"/>
      <w:marBottom w:val="0"/>
      <w:divBdr>
        <w:top w:val="none" w:sz="0" w:space="0" w:color="auto"/>
        <w:left w:val="none" w:sz="0" w:space="0" w:color="auto"/>
        <w:bottom w:val="none" w:sz="0" w:space="0" w:color="auto"/>
        <w:right w:val="none" w:sz="0" w:space="0" w:color="auto"/>
      </w:divBdr>
    </w:div>
    <w:div w:id="678190772">
      <w:bodyDiv w:val="1"/>
      <w:marLeft w:val="0"/>
      <w:marRight w:val="0"/>
      <w:marTop w:val="0"/>
      <w:marBottom w:val="0"/>
      <w:divBdr>
        <w:top w:val="none" w:sz="0" w:space="0" w:color="auto"/>
        <w:left w:val="none" w:sz="0" w:space="0" w:color="auto"/>
        <w:bottom w:val="none" w:sz="0" w:space="0" w:color="auto"/>
        <w:right w:val="none" w:sz="0" w:space="0" w:color="auto"/>
      </w:divBdr>
    </w:div>
    <w:div w:id="743114399">
      <w:bodyDiv w:val="1"/>
      <w:marLeft w:val="0"/>
      <w:marRight w:val="0"/>
      <w:marTop w:val="0"/>
      <w:marBottom w:val="0"/>
      <w:divBdr>
        <w:top w:val="none" w:sz="0" w:space="0" w:color="auto"/>
        <w:left w:val="none" w:sz="0" w:space="0" w:color="auto"/>
        <w:bottom w:val="none" w:sz="0" w:space="0" w:color="auto"/>
        <w:right w:val="none" w:sz="0" w:space="0" w:color="auto"/>
      </w:divBdr>
    </w:div>
    <w:div w:id="770398111">
      <w:bodyDiv w:val="1"/>
      <w:marLeft w:val="0"/>
      <w:marRight w:val="0"/>
      <w:marTop w:val="0"/>
      <w:marBottom w:val="0"/>
      <w:divBdr>
        <w:top w:val="none" w:sz="0" w:space="0" w:color="auto"/>
        <w:left w:val="none" w:sz="0" w:space="0" w:color="auto"/>
        <w:bottom w:val="none" w:sz="0" w:space="0" w:color="auto"/>
        <w:right w:val="none" w:sz="0" w:space="0" w:color="auto"/>
      </w:divBdr>
    </w:div>
    <w:div w:id="774400153">
      <w:bodyDiv w:val="1"/>
      <w:marLeft w:val="0"/>
      <w:marRight w:val="0"/>
      <w:marTop w:val="0"/>
      <w:marBottom w:val="0"/>
      <w:divBdr>
        <w:top w:val="none" w:sz="0" w:space="0" w:color="auto"/>
        <w:left w:val="none" w:sz="0" w:space="0" w:color="auto"/>
        <w:bottom w:val="none" w:sz="0" w:space="0" w:color="auto"/>
        <w:right w:val="none" w:sz="0" w:space="0" w:color="auto"/>
      </w:divBdr>
    </w:div>
    <w:div w:id="840125765">
      <w:bodyDiv w:val="1"/>
      <w:marLeft w:val="0"/>
      <w:marRight w:val="0"/>
      <w:marTop w:val="0"/>
      <w:marBottom w:val="0"/>
      <w:divBdr>
        <w:top w:val="none" w:sz="0" w:space="0" w:color="auto"/>
        <w:left w:val="none" w:sz="0" w:space="0" w:color="auto"/>
        <w:bottom w:val="none" w:sz="0" w:space="0" w:color="auto"/>
        <w:right w:val="none" w:sz="0" w:space="0" w:color="auto"/>
      </w:divBdr>
    </w:div>
    <w:div w:id="889807092">
      <w:bodyDiv w:val="1"/>
      <w:marLeft w:val="0"/>
      <w:marRight w:val="0"/>
      <w:marTop w:val="0"/>
      <w:marBottom w:val="0"/>
      <w:divBdr>
        <w:top w:val="none" w:sz="0" w:space="0" w:color="auto"/>
        <w:left w:val="none" w:sz="0" w:space="0" w:color="auto"/>
        <w:bottom w:val="none" w:sz="0" w:space="0" w:color="auto"/>
        <w:right w:val="none" w:sz="0" w:space="0" w:color="auto"/>
      </w:divBdr>
    </w:div>
    <w:div w:id="961112949">
      <w:bodyDiv w:val="1"/>
      <w:marLeft w:val="0"/>
      <w:marRight w:val="0"/>
      <w:marTop w:val="0"/>
      <w:marBottom w:val="0"/>
      <w:divBdr>
        <w:top w:val="none" w:sz="0" w:space="0" w:color="auto"/>
        <w:left w:val="none" w:sz="0" w:space="0" w:color="auto"/>
        <w:bottom w:val="none" w:sz="0" w:space="0" w:color="auto"/>
        <w:right w:val="none" w:sz="0" w:space="0" w:color="auto"/>
      </w:divBdr>
    </w:div>
    <w:div w:id="964048231">
      <w:bodyDiv w:val="1"/>
      <w:marLeft w:val="0"/>
      <w:marRight w:val="0"/>
      <w:marTop w:val="0"/>
      <w:marBottom w:val="0"/>
      <w:divBdr>
        <w:top w:val="none" w:sz="0" w:space="0" w:color="auto"/>
        <w:left w:val="none" w:sz="0" w:space="0" w:color="auto"/>
        <w:bottom w:val="none" w:sz="0" w:space="0" w:color="auto"/>
        <w:right w:val="none" w:sz="0" w:space="0" w:color="auto"/>
      </w:divBdr>
    </w:div>
    <w:div w:id="1008680899">
      <w:bodyDiv w:val="1"/>
      <w:marLeft w:val="0"/>
      <w:marRight w:val="0"/>
      <w:marTop w:val="0"/>
      <w:marBottom w:val="0"/>
      <w:divBdr>
        <w:top w:val="none" w:sz="0" w:space="0" w:color="auto"/>
        <w:left w:val="none" w:sz="0" w:space="0" w:color="auto"/>
        <w:bottom w:val="none" w:sz="0" w:space="0" w:color="auto"/>
        <w:right w:val="none" w:sz="0" w:space="0" w:color="auto"/>
      </w:divBdr>
    </w:div>
    <w:div w:id="1016999560">
      <w:bodyDiv w:val="1"/>
      <w:marLeft w:val="0"/>
      <w:marRight w:val="0"/>
      <w:marTop w:val="0"/>
      <w:marBottom w:val="0"/>
      <w:divBdr>
        <w:top w:val="none" w:sz="0" w:space="0" w:color="auto"/>
        <w:left w:val="none" w:sz="0" w:space="0" w:color="auto"/>
        <w:bottom w:val="none" w:sz="0" w:space="0" w:color="auto"/>
        <w:right w:val="none" w:sz="0" w:space="0" w:color="auto"/>
      </w:divBdr>
    </w:div>
    <w:div w:id="1021200764">
      <w:bodyDiv w:val="1"/>
      <w:marLeft w:val="0"/>
      <w:marRight w:val="0"/>
      <w:marTop w:val="0"/>
      <w:marBottom w:val="0"/>
      <w:divBdr>
        <w:top w:val="none" w:sz="0" w:space="0" w:color="auto"/>
        <w:left w:val="none" w:sz="0" w:space="0" w:color="auto"/>
        <w:bottom w:val="none" w:sz="0" w:space="0" w:color="auto"/>
        <w:right w:val="none" w:sz="0" w:space="0" w:color="auto"/>
      </w:divBdr>
      <w:divsChild>
        <w:div w:id="1113134023">
          <w:marLeft w:val="0"/>
          <w:marRight w:val="0"/>
          <w:marTop w:val="0"/>
          <w:marBottom w:val="0"/>
          <w:divBdr>
            <w:top w:val="none" w:sz="0" w:space="0" w:color="auto"/>
            <w:left w:val="none" w:sz="0" w:space="0" w:color="auto"/>
            <w:bottom w:val="none" w:sz="0" w:space="0" w:color="auto"/>
            <w:right w:val="none" w:sz="0" w:space="0" w:color="auto"/>
          </w:divBdr>
          <w:divsChild>
            <w:div w:id="1888764134">
              <w:marLeft w:val="-225"/>
              <w:marRight w:val="-225"/>
              <w:marTop w:val="0"/>
              <w:marBottom w:val="0"/>
              <w:divBdr>
                <w:top w:val="none" w:sz="0" w:space="0" w:color="auto"/>
                <w:left w:val="none" w:sz="0" w:space="0" w:color="auto"/>
                <w:bottom w:val="none" w:sz="0" w:space="0" w:color="auto"/>
                <w:right w:val="none" w:sz="0" w:space="0" w:color="auto"/>
              </w:divBdr>
              <w:divsChild>
                <w:div w:id="839658242">
                  <w:marLeft w:val="0"/>
                  <w:marRight w:val="0"/>
                  <w:marTop w:val="0"/>
                  <w:marBottom w:val="0"/>
                  <w:divBdr>
                    <w:top w:val="none" w:sz="0" w:space="0" w:color="auto"/>
                    <w:left w:val="none" w:sz="0" w:space="0" w:color="auto"/>
                    <w:bottom w:val="none" w:sz="0" w:space="0" w:color="auto"/>
                    <w:right w:val="none" w:sz="0" w:space="0" w:color="auto"/>
                  </w:divBdr>
                  <w:divsChild>
                    <w:div w:id="1576206821">
                      <w:marLeft w:val="-225"/>
                      <w:marRight w:val="-225"/>
                      <w:marTop w:val="0"/>
                      <w:marBottom w:val="0"/>
                      <w:divBdr>
                        <w:top w:val="none" w:sz="0" w:space="0" w:color="auto"/>
                        <w:left w:val="none" w:sz="0" w:space="0" w:color="auto"/>
                        <w:bottom w:val="none" w:sz="0" w:space="0" w:color="auto"/>
                        <w:right w:val="none" w:sz="0" w:space="0" w:color="auto"/>
                      </w:divBdr>
                      <w:divsChild>
                        <w:div w:id="1387799013">
                          <w:marLeft w:val="0"/>
                          <w:marRight w:val="0"/>
                          <w:marTop w:val="0"/>
                          <w:marBottom w:val="0"/>
                          <w:divBdr>
                            <w:top w:val="none" w:sz="0" w:space="0" w:color="auto"/>
                            <w:left w:val="none" w:sz="0" w:space="0" w:color="auto"/>
                            <w:bottom w:val="none" w:sz="0" w:space="0" w:color="auto"/>
                            <w:right w:val="none" w:sz="0" w:space="0" w:color="auto"/>
                          </w:divBdr>
                          <w:divsChild>
                            <w:div w:id="2058239509">
                              <w:marLeft w:val="0"/>
                              <w:marRight w:val="0"/>
                              <w:marTop w:val="0"/>
                              <w:marBottom w:val="150"/>
                              <w:divBdr>
                                <w:top w:val="single" w:sz="6" w:space="8" w:color="DADAE0"/>
                                <w:left w:val="single" w:sz="6" w:space="8" w:color="DADAE0"/>
                                <w:bottom w:val="single" w:sz="6" w:space="8" w:color="DADAE0"/>
                                <w:right w:val="single" w:sz="6" w:space="8" w:color="DADAE0"/>
                              </w:divBdr>
                              <w:divsChild>
                                <w:div w:id="206197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4832766">
      <w:bodyDiv w:val="1"/>
      <w:marLeft w:val="0"/>
      <w:marRight w:val="0"/>
      <w:marTop w:val="0"/>
      <w:marBottom w:val="0"/>
      <w:divBdr>
        <w:top w:val="none" w:sz="0" w:space="0" w:color="auto"/>
        <w:left w:val="none" w:sz="0" w:space="0" w:color="auto"/>
        <w:bottom w:val="none" w:sz="0" w:space="0" w:color="auto"/>
        <w:right w:val="none" w:sz="0" w:space="0" w:color="auto"/>
      </w:divBdr>
    </w:div>
    <w:div w:id="1093479111">
      <w:bodyDiv w:val="1"/>
      <w:marLeft w:val="0"/>
      <w:marRight w:val="0"/>
      <w:marTop w:val="0"/>
      <w:marBottom w:val="0"/>
      <w:divBdr>
        <w:top w:val="none" w:sz="0" w:space="0" w:color="auto"/>
        <w:left w:val="none" w:sz="0" w:space="0" w:color="auto"/>
        <w:bottom w:val="none" w:sz="0" w:space="0" w:color="auto"/>
        <w:right w:val="none" w:sz="0" w:space="0" w:color="auto"/>
      </w:divBdr>
    </w:div>
    <w:div w:id="1150560655">
      <w:bodyDiv w:val="1"/>
      <w:marLeft w:val="0"/>
      <w:marRight w:val="0"/>
      <w:marTop w:val="0"/>
      <w:marBottom w:val="0"/>
      <w:divBdr>
        <w:top w:val="none" w:sz="0" w:space="0" w:color="auto"/>
        <w:left w:val="none" w:sz="0" w:space="0" w:color="auto"/>
        <w:bottom w:val="none" w:sz="0" w:space="0" w:color="auto"/>
        <w:right w:val="none" w:sz="0" w:space="0" w:color="auto"/>
      </w:divBdr>
    </w:div>
    <w:div w:id="1187790010">
      <w:bodyDiv w:val="1"/>
      <w:marLeft w:val="0"/>
      <w:marRight w:val="0"/>
      <w:marTop w:val="0"/>
      <w:marBottom w:val="0"/>
      <w:divBdr>
        <w:top w:val="none" w:sz="0" w:space="0" w:color="auto"/>
        <w:left w:val="none" w:sz="0" w:space="0" w:color="auto"/>
        <w:bottom w:val="none" w:sz="0" w:space="0" w:color="auto"/>
        <w:right w:val="none" w:sz="0" w:space="0" w:color="auto"/>
      </w:divBdr>
    </w:div>
    <w:div w:id="1238591697">
      <w:bodyDiv w:val="1"/>
      <w:marLeft w:val="0"/>
      <w:marRight w:val="0"/>
      <w:marTop w:val="0"/>
      <w:marBottom w:val="0"/>
      <w:divBdr>
        <w:top w:val="none" w:sz="0" w:space="0" w:color="auto"/>
        <w:left w:val="none" w:sz="0" w:space="0" w:color="auto"/>
        <w:bottom w:val="none" w:sz="0" w:space="0" w:color="auto"/>
        <w:right w:val="none" w:sz="0" w:space="0" w:color="auto"/>
      </w:divBdr>
    </w:div>
    <w:div w:id="1322739028">
      <w:bodyDiv w:val="1"/>
      <w:marLeft w:val="0"/>
      <w:marRight w:val="0"/>
      <w:marTop w:val="0"/>
      <w:marBottom w:val="0"/>
      <w:divBdr>
        <w:top w:val="none" w:sz="0" w:space="0" w:color="auto"/>
        <w:left w:val="none" w:sz="0" w:space="0" w:color="auto"/>
        <w:bottom w:val="none" w:sz="0" w:space="0" w:color="auto"/>
        <w:right w:val="none" w:sz="0" w:space="0" w:color="auto"/>
      </w:divBdr>
    </w:div>
    <w:div w:id="1329288211">
      <w:bodyDiv w:val="1"/>
      <w:marLeft w:val="0"/>
      <w:marRight w:val="0"/>
      <w:marTop w:val="0"/>
      <w:marBottom w:val="0"/>
      <w:divBdr>
        <w:top w:val="none" w:sz="0" w:space="0" w:color="auto"/>
        <w:left w:val="none" w:sz="0" w:space="0" w:color="auto"/>
        <w:bottom w:val="none" w:sz="0" w:space="0" w:color="auto"/>
        <w:right w:val="none" w:sz="0" w:space="0" w:color="auto"/>
      </w:divBdr>
    </w:div>
    <w:div w:id="1372346551">
      <w:bodyDiv w:val="1"/>
      <w:marLeft w:val="0"/>
      <w:marRight w:val="0"/>
      <w:marTop w:val="0"/>
      <w:marBottom w:val="0"/>
      <w:divBdr>
        <w:top w:val="none" w:sz="0" w:space="0" w:color="auto"/>
        <w:left w:val="none" w:sz="0" w:space="0" w:color="auto"/>
        <w:bottom w:val="none" w:sz="0" w:space="0" w:color="auto"/>
        <w:right w:val="none" w:sz="0" w:space="0" w:color="auto"/>
      </w:divBdr>
    </w:div>
    <w:div w:id="1380857493">
      <w:bodyDiv w:val="1"/>
      <w:marLeft w:val="0"/>
      <w:marRight w:val="0"/>
      <w:marTop w:val="0"/>
      <w:marBottom w:val="0"/>
      <w:divBdr>
        <w:top w:val="none" w:sz="0" w:space="0" w:color="auto"/>
        <w:left w:val="none" w:sz="0" w:space="0" w:color="auto"/>
        <w:bottom w:val="none" w:sz="0" w:space="0" w:color="auto"/>
        <w:right w:val="none" w:sz="0" w:space="0" w:color="auto"/>
      </w:divBdr>
    </w:div>
    <w:div w:id="1407337741">
      <w:bodyDiv w:val="1"/>
      <w:marLeft w:val="0"/>
      <w:marRight w:val="0"/>
      <w:marTop w:val="0"/>
      <w:marBottom w:val="0"/>
      <w:divBdr>
        <w:top w:val="none" w:sz="0" w:space="0" w:color="auto"/>
        <w:left w:val="none" w:sz="0" w:space="0" w:color="auto"/>
        <w:bottom w:val="none" w:sz="0" w:space="0" w:color="auto"/>
        <w:right w:val="none" w:sz="0" w:space="0" w:color="auto"/>
      </w:divBdr>
    </w:div>
    <w:div w:id="1515265482">
      <w:bodyDiv w:val="1"/>
      <w:marLeft w:val="0"/>
      <w:marRight w:val="0"/>
      <w:marTop w:val="0"/>
      <w:marBottom w:val="0"/>
      <w:divBdr>
        <w:top w:val="none" w:sz="0" w:space="0" w:color="auto"/>
        <w:left w:val="none" w:sz="0" w:space="0" w:color="auto"/>
        <w:bottom w:val="none" w:sz="0" w:space="0" w:color="auto"/>
        <w:right w:val="none" w:sz="0" w:space="0" w:color="auto"/>
      </w:divBdr>
    </w:div>
    <w:div w:id="1566640519">
      <w:bodyDiv w:val="1"/>
      <w:marLeft w:val="0"/>
      <w:marRight w:val="0"/>
      <w:marTop w:val="0"/>
      <w:marBottom w:val="0"/>
      <w:divBdr>
        <w:top w:val="none" w:sz="0" w:space="0" w:color="auto"/>
        <w:left w:val="none" w:sz="0" w:space="0" w:color="auto"/>
        <w:bottom w:val="none" w:sz="0" w:space="0" w:color="auto"/>
        <w:right w:val="none" w:sz="0" w:space="0" w:color="auto"/>
      </w:divBdr>
    </w:div>
    <w:div w:id="1604413181">
      <w:bodyDiv w:val="1"/>
      <w:marLeft w:val="0"/>
      <w:marRight w:val="0"/>
      <w:marTop w:val="0"/>
      <w:marBottom w:val="0"/>
      <w:divBdr>
        <w:top w:val="none" w:sz="0" w:space="0" w:color="auto"/>
        <w:left w:val="none" w:sz="0" w:space="0" w:color="auto"/>
        <w:bottom w:val="none" w:sz="0" w:space="0" w:color="auto"/>
        <w:right w:val="none" w:sz="0" w:space="0" w:color="auto"/>
      </w:divBdr>
    </w:div>
    <w:div w:id="1616671507">
      <w:bodyDiv w:val="1"/>
      <w:marLeft w:val="0"/>
      <w:marRight w:val="0"/>
      <w:marTop w:val="0"/>
      <w:marBottom w:val="0"/>
      <w:divBdr>
        <w:top w:val="none" w:sz="0" w:space="0" w:color="auto"/>
        <w:left w:val="none" w:sz="0" w:space="0" w:color="auto"/>
        <w:bottom w:val="none" w:sz="0" w:space="0" w:color="auto"/>
        <w:right w:val="none" w:sz="0" w:space="0" w:color="auto"/>
      </w:divBdr>
    </w:div>
    <w:div w:id="1750543352">
      <w:bodyDiv w:val="1"/>
      <w:marLeft w:val="0"/>
      <w:marRight w:val="0"/>
      <w:marTop w:val="0"/>
      <w:marBottom w:val="0"/>
      <w:divBdr>
        <w:top w:val="none" w:sz="0" w:space="0" w:color="auto"/>
        <w:left w:val="none" w:sz="0" w:space="0" w:color="auto"/>
        <w:bottom w:val="none" w:sz="0" w:space="0" w:color="auto"/>
        <w:right w:val="none" w:sz="0" w:space="0" w:color="auto"/>
      </w:divBdr>
    </w:div>
    <w:div w:id="1813255581">
      <w:bodyDiv w:val="1"/>
      <w:marLeft w:val="0"/>
      <w:marRight w:val="0"/>
      <w:marTop w:val="0"/>
      <w:marBottom w:val="0"/>
      <w:divBdr>
        <w:top w:val="none" w:sz="0" w:space="0" w:color="auto"/>
        <w:left w:val="none" w:sz="0" w:space="0" w:color="auto"/>
        <w:bottom w:val="none" w:sz="0" w:space="0" w:color="auto"/>
        <w:right w:val="none" w:sz="0" w:space="0" w:color="auto"/>
      </w:divBdr>
      <w:divsChild>
        <w:div w:id="911084794">
          <w:marLeft w:val="0"/>
          <w:marRight w:val="0"/>
          <w:marTop w:val="0"/>
          <w:marBottom w:val="0"/>
          <w:divBdr>
            <w:top w:val="none" w:sz="0" w:space="0" w:color="auto"/>
            <w:left w:val="none" w:sz="0" w:space="0" w:color="auto"/>
            <w:bottom w:val="none" w:sz="0" w:space="0" w:color="auto"/>
            <w:right w:val="none" w:sz="0" w:space="0" w:color="auto"/>
          </w:divBdr>
          <w:divsChild>
            <w:div w:id="600338258">
              <w:marLeft w:val="0"/>
              <w:marRight w:val="0"/>
              <w:marTop w:val="0"/>
              <w:marBottom w:val="0"/>
              <w:divBdr>
                <w:top w:val="none" w:sz="0" w:space="0" w:color="auto"/>
                <w:left w:val="none" w:sz="0" w:space="0" w:color="auto"/>
                <w:bottom w:val="none" w:sz="0" w:space="0" w:color="auto"/>
                <w:right w:val="none" w:sz="0" w:space="0" w:color="auto"/>
              </w:divBdr>
              <w:divsChild>
                <w:div w:id="99460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087281">
      <w:bodyDiv w:val="1"/>
      <w:marLeft w:val="0"/>
      <w:marRight w:val="0"/>
      <w:marTop w:val="0"/>
      <w:marBottom w:val="0"/>
      <w:divBdr>
        <w:top w:val="none" w:sz="0" w:space="0" w:color="auto"/>
        <w:left w:val="none" w:sz="0" w:space="0" w:color="auto"/>
        <w:bottom w:val="none" w:sz="0" w:space="0" w:color="auto"/>
        <w:right w:val="none" w:sz="0" w:space="0" w:color="auto"/>
      </w:divBdr>
    </w:div>
    <w:div w:id="2051487494">
      <w:bodyDiv w:val="1"/>
      <w:marLeft w:val="0"/>
      <w:marRight w:val="0"/>
      <w:marTop w:val="0"/>
      <w:marBottom w:val="0"/>
      <w:divBdr>
        <w:top w:val="none" w:sz="0" w:space="0" w:color="auto"/>
        <w:left w:val="none" w:sz="0" w:space="0" w:color="auto"/>
        <w:bottom w:val="none" w:sz="0" w:space="0" w:color="auto"/>
        <w:right w:val="none" w:sz="0" w:space="0" w:color="auto"/>
      </w:divBdr>
    </w:div>
    <w:div w:id="2053382374">
      <w:bodyDiv w:val="1"/>
      <w:marLeft w:val="0"/>
      <w:marRight w:val="0"/>
      <w:marTop w:val="0"/>
      <w:marBottom w:val="0"/>
      <w:divBdr>
        <w:top w:val="none" w:sz="0" w:space="0" w:color="auto"/>
        <w:left w:val="none" w:sz="0" w:space="0" w:color="auto"/>
        <w:bottom w:val="none" w:sz="0" w:space="0" w:color="auto"/>
        <w:right w:val="none" w:sz="0" w:space="0" w:color="auto"/>
      </w:divBdr>
    </w:div>
    <w:div w:id="2068260170">
      <w:bodyDiv w:val="1"/>
      <w:marLeft w:val="0"/>
      <w:marRight w:val="0"/>
      <w:marTop w:val="0"/>
      <w:marBottom w:val="0"/>
      <w:divBdr>
        <w:top w:val="none" w:sz="0" w:space="0" w:color="auto"/>
        <w:left w:val="none" w:sz="0" w:space="0" w:color="auto"/>
        <w:bottom w:val="none" w:sz="0" w:space="0" w:color="auto"/>
        <w:right w:val="none" w:sz="0" w:space="0" w:color="auto"/>
      </w:divBdr>
    </w:div>
    <w:div w:id="20972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http://www.enarocanje.si/_ESPD/" TargetMode="External"/><Relationship Id="rId18" Type="http://schemas.openxmlformats.org/officeDocument/2006/relationships/hyperlink" Target="mailto:matjaz.defaveri@sb-izol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8931E-9988-4EBC-8DE3-1DA41887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67</Pages>
  <Words>21064</Words>
  <Characters>120065</Characters>
  <Application>Microsoft Office Word</Application>
  <DocSecurity>0</DocSecurity>
  <Lines>1000</Lines>
  <Paragraphs>281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projekt</vt:lpstr>
      <vt:lpstr>Standardni projekt</vt:lpstr>
    </vt:vector>
  </TitlesOfParts>
  <Company/>
  <LinksUpToDate>false</LinksUpToDate>
  <CharactersWithSpaces>140848</CharactersWithSpaces>
  <SharedDoc>false</SharedDoc>
  <HLinks>
    <vt:vector size="42" baseType="variant">
      <vt:variant>
        <vt:i4>4456557</vt:i4>
      </vt:variant>
      <vt:variant>
        <vt:i4>30</vt:i4>
      </vt:variant>
      <vt:variant>
        <vt:i4>0</vt:i4>
      </vt:variant>
      <vt:variant>
        <vt:i4>5</vt:i4>
      </vt:variant>
      <vt:variant>
        <vt:lpwstr>http://www.enarocanje.si/_ESPD/</vt:lpwstr>
      </vt:variant>
      <vt:variant>
        <vt:lpwstr/>
      </vt:variant>
      <vt:variant>
        <vt:i4>3801099</vt:i4>
      </vt:variant>
      <vt:variant>
        <vt:i4>27</vt:i4>
      </vt:variant>
      <vt:variant>
        <vt:i4>0</vt:i4>
      </vt:variant>
      <vt:variant>
        <vt:i4>5</vt:i4>
      </vt:variant>
      <vt:variant>
        <vt:lpwstr>mailto:javna.narocila@sb-izola.si</vt:lpwstr>
      </vt:variant>
      <vt:variant>
        <vt:lpwstr/>
      </vt:variant>
      <vt:variant>
        <vt:i4>1507376</vt:i4>
      </vt:variant>
      <vt:variant>
        <vt:i4>20</vt:i4>
      </vt:variant>
      <vt:variant>
        <vt:i4>0</vt:i4>
      </vt:variant>
      <vt:variant>
        <vt:i4>5</vt:i4>
      </vt:variant>
      <vt:variant>
        <vt:lpwstr/>
      </vt:variant>
      <vt:variant>
        <vt:lpwstr>_Toc391967477</vt:lpwstr>
      </vt:variant>
      <vt:variant>
        <vt:i4>1507376</vt:i4>
      </vt:variant>
      <vt:variant>
        <vt:i4>14</vt:i4>
      </vt:variant>
      <vt:variant>
        <vt:i4>0</vt:i4>
      </vt:variant>
      <vt:variant>
        <vt:i4>5</vt:i4>
      </vt:variant>
      <vt:variant>
        <vt:lpwstr/>
      </vt:variant>
      <vt:variant>
        <vt:lpwstr>_Toc391967476</vt:lpwstr>
      </vt:variant>
      <vt:variant>
        <vt:i4>1441840</vt:i4>
      </vt:variant>
      <vt:variant>
        <vt:i4>8</vt:i4>
      </vt:variant>
      <vt:variant>
        <vt:i4>0</vt:i4>
      </vt:variant>
      <vt:variant>
        <vt:i4>5</vt:i4>
      </vt:variant>
      <vt:variant>
        <vt:lpwstr/>
      </vt:variant>
      <vt:variant>
        <vt:lpwstr>_Toc391967462</vt:lpwstr>
      </vt:variant>
      <vt:variant>
        <vt:i4>1441840</vt:i4>
      </vt:variant>
      <vt:variant>
        <vt:i4>2</vt:i4>
      </vt:variant>
      <vt:variant>
        <vt:i4>0</vt:i4>
      </vt:variant>
      <vt:variant>
        <vt:i4>5</vt:i4>
      </vt:variant>
      <vt:variant>
        <vt:lpwstr/>
      </vt:variant>
      <vt:variant>
        <vt:lpwstr>_Toc391967461</vt:lpwstr>
      </vt:variant>
      <vt:variant>
        <vt:i4>4521994</vt:i4>
      </vt:variant>
      <vt:variant>
        <vt:i4>0</vt:i4>
      </vt:variant>
      <vt:variant>
        <vt:i4>0</vt:i4>
      </vt:variant>
      <vt:variant>
        <vt:i4>5</vt:i4>
      </vt:variant>
      <vt:variant>
        <vt:lpwstr>http://www.enarocanje.si/default.asp?podrocje=portal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projekt</dc:title>
  <dc:subject/>
  <dc:creator>Sib</dc:creator>
  <cp:keywords/>
  <dc:description/>
  <cp:lastModifiedBy>Tea Jelačič</cp:lastModifiedBy>
  <cp:revision>34</cp:revision>
  <cp:lastPrinted>2022-03-03T12:54:00Z</cp:lastPrinted>
  <dcterms:created xsi:type="dcterms:W3CDTF">2022-03-01T06:52:00Z</dcterms:created>
  <dcterms:modified xsi:type="dcterms:W3CDTF">2022-03-04T07:28:00Z</dcterms:modified>
</cp:coreProperties>
</file>